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42300" w14:textId="77777777" w:rsidR="00385C5D" w:rsidRPr="000B2CF1" w:rsidRDefault="00385C5D" w:rsidP="00F224A6">
      <w:pPr>
        <w:jc w:val="center"/>
        <w:rPr>
          <w:rFonts w:eastAsia="SimSun" w:cs="Times New Roman"/>
          <w:b/>
          <w:lang w:val="en-GB" w:eastAsia="zh-CN"/>
        </w:rPr>
      </w:pPr>
      <w:r w:rsidRPr="000B2CF1">
        <w:rPr>
          <w:rFonts w:eastAsia="SimSun" w:cs="Times New Roman"/>
          <w:b/>
          <w:lang w:val="en-GB" w:eastAsia="zh-CN"/>
        </w:rPr>
        <w:t>INTERNATIONAL ORGANISATION FOR STANDARDISATION</w:t>
      </w:r>
    </w:p>
    <w:p w14:paraId="7FCF95DB" w14:textId="77777777" w:rsidR="00385C5D" w:rsidRPr="000B2CF1" w:rsidRDefault="00385C5D" w:rsidP="00F224A6">
      <w:pPr>
        <w:jc w:val="center"/>
        <w:rPr>
          <w:rFonts w:eastAsia="SimSun" w:cs="Times New Roman"/>
          <w:b/>
          <w:lang w:val="en-GB" w:eastAsia="zh-CN"/>
        </w:rPr>
      </w:pPr>
      <w:r w:rsidRPr="000B2CF1">
        <w:rPr>
          <w:rFonts w:eastAsia="SimSun" w:cs="Times New Roman"/>
          <w:b/>
          <w:lang w:val="en-GB" w:eastAsia="zh-CN"/>
        </w:rPr>
        <w:t>ORGANISATION INTERNATIONALE DE NORMALISATION</w:t>
      </w:r>
    </w:p>
    <w:p w14:paraId="59B4F11C" w14:textId="5AB6F93A" w:rsidR="00385C5D" w:rsidRPr="000B2CF1" w:rsidRDefault="00385C5D" w:rsidP="00F224A6">
      <w:pPr>
        <w:jc w:val="center"/>
        <w:rPr>
          <w:rFonts w:eastAsia="SimSun" w:cs="Times New Roman"/>
          <w:b/>
          <w:lang w:val="en-GB" w:eastAsia="zh-CN"/>
        </w:rPr>
      </w:pPr>
      <w:r w:rsidRPr="000B2CF1">
        <w:rPr>
          <w:rFonts w:eastAsia="SimSun" w:cs="Times New Roman"/>
          <w:b/>
          <w:lang w:val="en-GB" w:eastAsia="zh-CN"/>
        </w:rPr>
        <w:t>ISO/IEC JTC 1/SC 29/WG 3</w:t>
      </w:r>
    </w:p>
    <w:p w14:paraId="0D92B76F" w14:textId="77777777" w:rsidR="00385C5D" w:rsidRPr="000B2CF1" w:rsidRDefault="00385C5D" w:rsidP="00F224A6">
      <w:pPr>
        <w:jc w:val="center"/>
        <w:rPr>
          <w:rFonts w:eastAsia="SimSun" w:cs="Times New Roman"/>
          <w:b/>
          <w:lang w:val="en-GB" w:eastAsia="zh-CN"/>
        </w:rPr>
      </w:pPr>
      <w:r w:rsidRPr="000B2CF1">
        <w:rPr>
          <w:rFonts w:eastAsia="SimSun" w:cs="Times New Roman"/>
          <w:b/>
          <w:lang w:val="en-GB" w:eastAsia="zh-CN"/>
        </w:rPr>
        <w:t>CODING OF MOVING PICTURES AND AUDIO</w:t>
      </w:r>
    </w:p>
    <w:p w14:paraId="5093E541" w14:textId="77777777" w:rsidR="00385C5D" w:rsidRPr="000B2CF1" w:rsidRDefault="00385C5D" w:rsidP="00385C5D">
      <w:pPr>
        <w:rPr>
          <w:lang w:val="en-GB"/>
        </w:rPr>
      </w:pPr>
    </w:p>
    <w:p w14:paraId="54CED6D6" w14:textId="6957D19A" w:rsidR="00385C5D" w:rsidRPr="000B2CF1" w:rsidRDefault="00385C5D" w:rsidP="00385C5D">
      <w:pPr>
        <w:jc w:val="right"/>
        <w:rPr>
          <w:rFonts w:eastAsia="SimSun" w:cs="Times New Roman"/>
          <w:b/>
          <w:sz w:val="48"/>
          <w:lang w:val="en-GB" w:eastAsia="zh-CN"/>
        </w:rPr>
      </w:pPr>
      <w:r w:rsidRPr="000B2CF1">
        <w:rPr>
          <w:rFonts w:eastAsia="SimSun" w:cs="Times New Roman"/>
          <w:b/>
          <w:lang w:val="en-GB" w:eastAsia="zh-CN"/>
        </w:rPr>
        <w:t xml:space="preserve">ISO/IEC JTC 1/SC 29/WG 3 </w:t>
      </w:r>
      <w:r w:rsidR="001F08AD" w:rsidRPr="001F08AD">
        <w:rPr>
          <w:rFonts w:eastAsia="SimSun" w:cs="Times New Roman"/>
          <w:b/>
          <w:sz w:val="48"/>
          <w:lang w:val="en-GB" w:eastAsia="zh-CN"/>
        </w:rPr>
        <w:t>m76694</w:t>
      </w:r>
    </w:p>
    <w:p w14:paraId="4D98CDE4" w14:textId="168B3FD1" w:rsidR="002605D4" w:rsidRPr="00F224A6" w:rsidRDefault="006B5519" w:rsidP="002605D4">
      <w:pPr>
        <w:jc w:val="right"/>
        <w:rPr>
          <w:rFonts w:eastAsia="SimSun" w:cs="Times New Roman"/>
          <w:b/>
          <w:lang w:val="en-GB" w:eastAsia="zh-CN"/>
        </w:rPr>
      </w:pPr>
      <w:r>
        <w:rPr>
          <w:rFonts w:eastAsia="SimSun" w:cs="Times New Roman"/>
          <w:b/>
          <w:lang w:eastAsia="zh-CN"/>
        </w:rPr>
        <w:t>Santa Eularia, ES</w:t>
      </w:r>
      <w:r w:rsidR="00705601" w:rsidRPr="00705601">
        <w:rPr>
          <w:rFonts w:eastAsia="SimSun" w:cs="Times New Roman"/>
          <w:b/>
          <w:lang w:eastAsia="zh-CN"/>
        </w:rPr>
        <w:t> </w:t>
      </w:r>
      <w:r w:rsidR="002605D4" w:rsidRPr="00F224A6">
        <w:rPr>
          <w:rFonts w:eastAsia="SimSun" w:cs="Times New Roman"/>
          <w:b/>
          <w:lang w:val="en-GB" w:eastAsia="zh-CN"/>
        </w:rPr>
        <w:t xml:space="preserve">– </w:t>
      </w:r>
      <w:r>
        <w:rPr>
          <w:rFonts w:eastAsia="SimSun" w:cs="Times New Roman"/>
          <w:b/>
          <w:lang w:val="en-GB" w:eastAsia="zh-CN"/>
        </w:rPr>
        <w:t xml:space="preserve">April </w:t>
      </w:r>
      <w:r w:rsidR="002605D4" w:rsidRPr="00F224A6">
        <w:rPr>
          <w:rFonts w:eastAsia="SimSun" w:cs="Times New Roman"/>
          <w:b/>
          <w:lang w:val="en-GB" w:eastAsia="zh-CN"/>
        </w:rPr>
        <w:t>202</w:t>
      </w:r>
      <w:r w:rsidR="00AD5CB4">
        <w:rPr>
          <w:rFonts w:eastAsia="SimSun" w:cs="Times New Roman"/>
          <w:b/>
          <w:lang w:val="en-GB" w:eastAsia="zh-CN"/>
        </w:rPr>
        <w:t>6</w:t>
      </w:r>
    </w:p>
    <w:p w14:paraId="0F0DC0D2" w14:textId="72A149C6" w:rsidR="00FF2653" w:rsidRPr="000B2CF1" w:rsidRDefault="00FF2653" w:rsidP="0018563E">
      <w:pPr>
        <w:rPr>
          <w:rFonts w:cs="Times New Roman"/>
          <w:lang w:val="en-GB"/>
        </w:rPr>
      </w:pPr>
    </w:p>
    <w:p w14:paraId="44D40104" w14:textId="7CDE5930" w:rsidR="005B3C2D" w:rsidRPr="00F224A6" w:rsidRDefault="005B3C2D" w:rsidP="005B3C2D">
      <w:pPr>
        <w:rPr>
          <w:rFonts w:eastAsia="SimSun" w:cs="Times New Roman"/>
          <w:b/>
          <w:lang w:eastAsia="zh-CN"/>
        </w:rPr>
      </w:pPr>
      <w:r w:rsidRPr="00F224A6">
        <w:rPr>
          <w:rFonts w:eastAsia="SimSun" w:cs="Times New Roman"/>
          <w:b/>
          <w:lang w:eastAsia="zh-CN"/>
        </w:rPr>
        <w:t xml:space="preserve">Title: </w:t>
      </w:r>
      <w:r w:rsidR="002D2345" w:rsidRPr="002D2345">
        <w:rPr>
          <w:rFonts w:eastAsia="SimSun" w:cs="Times New Roman"/>
          <w:b/>
          <w:lang w:eastAsia="zh-CN"/>
        </w:rPr>
        <w:t>[ISOBMFF][SDL]</w:t>
      </w:r>
      <w:r w:rsidR="001F08AD" w:rsidRPr="001F08AD">
        <w:t xml:space="preserve"> </w:t>
      </w:r>
      <w:r w:rsidR="001F08AD" w:rsidRPr="001F08AD">
        <w:rPr>
          <w:rFonts w:eastAsia="SimSun" w:cs="Times New Roman"/>
          <w:b/>
          <w:lang w:eastAsia="zh-CN"/>
        </w:rPr>
        <w:t>Migration of ISOBMFF classes to SDL 1ed</w:t>
      </w:r>
    </w:p>
    <w:p w14:paraId="1437DD8F" w14:textId="794A8491" w:rsidR="005B3C2D" w:rsidRPr="00111B34" w:rsidRDefault="005B3C2D" w:rsidP="005B3C2D">
      <w:pPr>
        <w:rPr>
          <w:rFonts w:eastAsia="SimSun" w:cs="Times New Roman"/>
          <w:bCs/>
          <w:szCs w:val="28"/>
          <w:lang w:val="en-GB" w:eastAsia="zh-CN"/>
        </w:rPr>
      </w:pPr>
      <w:r w:rsidRPr="00111B34">
        <w:rPr>
          <w:rFonts w:eastAsia="SimSun" w:cs="Times New Roman"/>
          <w:b/>
          <w:szCs w:val="28"/>
          <w:lang w:eastAsia="zh-CN"/>
        </w:rPr>
        <w:t xml:space="preserve">Author: </w:t>
      </w:r>
      <w:r w:rsidR="001F08AD" w:rsidRPr="001F08AD">
        <w:rPr>
          <w:rFonts w:eastAsia="SimSun" w:cs="Times New Roman"/>
          <w:bCs/>
          <w:szCs w:val="28"/>
          <w:lang w:val="en-GB" w:eastAsia="zh-CN"/>
        </w:rPr>
        <w:t>Emmanuel Thomas</w:t>
      </w:r>
      <w:r w:rsidR="001F08AD">
        <w:rPr>
          <w:rFonts w:eastAsia="SimSun" w:cs="Times New Roman"/>
          <w:bCs/>
          <w:szCs w:val="28"/>
          <w:lang w:val="en-GB" w:eastAsia="zh-CN"/>
        </w:rPr>
        <w:t>,</w:t>
      </w:r>
      <w:r w:rsidR="00CB759E">
        <w:rPr>
          <w:rFonts w:eastAsia="SimSun" w:cs="Times New Roman"/>
          <w:bCs/>
          <w:szCs w:val="28"/>
          <w:lang w:val="en-GB" w:eastAsia="zh-CN"/>
        </w:rPr>
        <w:t xml:space="preserve"> </w:t>
      </w:r>
      <w:r w:rsidRPr="001F08AD">
        <w:rPr>
          <w:rFonts w:eastAsia="SimSun" w:cs="Times New Roman"/>
          <w:bCs/>
          <w:szCs w:val="28"/>
          <w:lang w:val="en-GB" w:eastAsia="zh-CN"/>
        </w:rPr>
        <w:t>Emmanouil Potetsianakis, Evangelos Alexiou, Mary-Luc Champel (Xiaomi)</w:t>
      </w:r>
    </w:p>
    <w:p w14:paraId="704013F8" w14:textId="622EB0A6" w:rsidR="009B43A4" w:rsidRDefault="002D2345" w:rsidP="00B329D5">
      <w:pPr>
        <w:rPr>
          <w:rFonts w:eastAsia="SimSun" w:cs="Times New Roman"/>
          <w:bCs/>
          <w:lang w:val="en-GB" w:eastAsia="zh-CN"/>
        </w:rPr>
      </w:pPr>
      <w:r>
        <w:rPr>
          <w:rFonts w:eastAsia="SimSun" w:cs="Times New Roman"/>
          <w:bCs/>
          <w:lang w:val="en-GB" w:eastAsia="zh-CN"/>
        </w:rPr>
        <w:t xml:space="preserve"> </w:t>
      </w:r>
    </w:p>
    <w:p w14:paraId="0AD46E13" w14:textId="49143FB4" w:rsidR="0054549D" w:rsidRDefault="0054549D" w:rsidP="0054549D">
      <w:pPr>
        <w:pStyle w:val="Heading1"/>
        <w:rPr>
          <w:lang w:val="en-GB" w:eastAsia="zh-CN"/>
        </w:rPr>
      </w:pPr>
      <w:r>
        <w:rPr>
          <w:lang w:val="en-GB" w:eastAsia="zh-CN"/>
        </w:rPr>
        <w:t>Introduction</w:t>
      </w:r>
    </w:p>
    <w:p w14:paraId="34CC582D" w14:textId="3026B291" w:rsidR="0054549D" w:rsidRDefault="00BA3243" w:rsidP="00B329D5">
      <w:pPr>
        <w:rPr>
          <w:rFonts w:eastAsia="SimSun" w:cs="Times New Roman"/>
          <w:bCs/>
          <w:sz w:val="22"/>
          <w:szCs w:val="22"/>
          <w:lang w:val="en-GB" w:eastAsia="zh-CN"/>
        </w:rPr>
      </w:pPr>
      <w:r w:rsidRPr="00BA3243">
        <w:rPr>
          <w:rFonts w:eastAsia="SimSun" w:cs="Times New Roman"/>
          <w:bCs/>
          <w:sz w:val="22"/>
          <w:szCs w:val="22"/>
          <w:lang w:val="en-GB" w:eastAsia="zh-CN"/>
        </w:rPr>
        <w:t>This contribution reports on the progress of migrating the classes defined in ISOBMFF to be syntactically correct against SDL 1ed.</w:t>
      </w:r>
      <w:r>
        <w:rPr>
          <w:rFonts w:eastAsia="SimSun" w:cs="Times New Roman"/>
          <w:bCs/>
          <w:sz w:val="22"/>
          <w:szCs w:val="22"/>
          <w:lang w:val="en-GB" w:eastAsia="zh-CN"/>
        </w:rPr>
        <w:t xml:space="preserve"> It is to be noted that further </w:t>
      </w:r>
      <w:r w:rsidR="00CB759E">
        <w:rPr>
          <w:rFonts w:eastAsia="SimSun" w:cs="Times New Roman"/>
          <w:bCs/>
          <w:sz w:val="22"/>
          <w:szCs w:val="22"/>
          <w:lang w:val="en-GB" w:eastAsia="zh-CN"/>
        </w:rPr>
        <w:t xml:space="preserve">correction may be needed to also fix the semantic errors, e.g., </w:t>
      </w:r>
      <w:r w:rsidR="007A24A9">
        <w:rPr>
          <w:rFonts w:eastAsia="SimSun" w:cs="Times New Roman"/>
          <w:bCs/>
          <w:sz w:val="22"/>
          <w:szCs w:val="22"/>
          <w:lang w:val="en-GB" w:eastAsia="zh-CN"/>
        </w:rPr>
        <w:t xml:space="preserve">a computed </w:t>
      </w:r>
      <w:r w:rsidR="00CB759E">
        <w:rPr>
          <w:rFonts w:eastAsia="SimSun" w:cs="Times New Roman"/>
          <w:bCs/>
          <w:sz w:val="22"/>
          <w:szCs w:val="22"/>
          <w:lang w:val="en-GB" w:eastAsia="zh-CN"/>
        </w:rPr>
        <w:t>variable used but not declared.</w:t>
      </w:r>
    </w:p>
    <w:p w14:paraId="7DEBEA86" w14:textId="77777777" w:rsidR="00830E2F" w:rsidRDefault="00830E2F" w:rsidP="00B329D5">
      <w:pPr>
        <w:rPr>
          <w:rFonts w:eastAsia="SimSun" w:cs="Times New Roman"/>
          <w:bCs/>
          <w:sz w:val="22"/>
          <w:szCs w:val="22"/>
          <w:lang w:val="en-GB" w:eastAsia="zh-CN"/>
        </w:rPr>
      </w:pPr>
    </w:p>
    <w:p w14:paraId="4201FFE4" w14:textId="142C33B9" w:rsidR="00830E2F" w:rsidRDefault="00830E2F" w:rsidP="00B329D5">
      <w:pPr>
        <w:rPr>
          <w:rFonts w:eastAsia="SimSun" w:cs="Times New Roman"/>
          <w:bCs/>
          <w:sz w:val="22"/>
          <w:szCs w:val="22"/>
          <w:lang w:val="en-GB" w:eastAsia="zh-CN"/>
        </w:rPr>
      </w:pPr>
      <w:r>
        <w:rPr>
          <w:rFonts w:eastAsia="SimSun" w:cs="Times New Roman"/>
          <w:bCs/>
          <w:sz w:val="22"/>
          <w:szCs w:val="22"/>
          <w:lang w:val="en-GB" w:eastAsia="zh-CN"/>
        </w:rPr>
        <w:t xml:space="preserve">We recommend starting the migration of classes for the </w:t>
      </w:r>
      <w:r w:rsidR="00047F4F">
        <w:rPr>
          <w:rFonts w:eastAsia="SimSun" w:cs="Times New Roman"/>
          <w:bCs/>
          <w:sz w:val="22"/>
          <w:szCs w:val="22"/>
          <w:lang w:val="en-GB" w:eastAsia="zh-CN"/>
        </w:rPr>
        <w:t>upcoming</w:t>
      </w:r>
      <w:r>
        <w:rPr>
          <w:rFonts w:eastAsia="SimSun" w:cs="Times New Roman"/>
          <w:bCs/>
          <w:sz w:val="22"/>
          <w:szCs w:val="22"/>
          <w:lang w:val="en-GB" w:eastAsia="zh-CN"/>
        </w:rPr>
        <w:t xml:space="preserve"> new draft 9</w:t>
      </w:r>
      <w:r w:rsidRPr="00830E2F">
        <w:rPr>
          <w:rFonts w:eastAsia="SimSun" w:cs="Times New Roman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="SimSun" w:cs="Times New Roman"/>
          <w:bCs/>
          <w:sz w:val="22"/>
          <w:szCs w:val="22"/>
          <w:lang w:val="en-GB" w:eastAsia="zh-CN"/>
        </w:rPr>
        <w:t xml:space="preserve"> edition</w:t>
      </w:r>
      <w:r w:rsidR="00DC3603">
        <w:rPr>
          <w:rFonts w:eastAsia="SimSun" w:cs="Times New Roman"/>
          <w:bCs/>
          <w:sz w:val="22"/>
          <w:szCs w:val="22"/>
          <w:lang w:val="en-GB" w:eastAsia="zh-CN"/>
        </w:rPr>
        <w:t xml:space="preserve"> based on the correction</w:t>
      </w:r>
      <w:r w:rsidR="001D53C3">
        <w:rPr>
          <w:rFonts w:eastAsia="SimSun" w:cs="Times New Roman"/>
          <w:bCs/>
          <w:sz w:val="22"/>
          <w:szCs w:val="22"/>
          <w:lang w:val="en-GB" w:eastAsia="zh-CN"/>
        </w:rPr>
        <w:t>s</w:t>
      </w:r>
      <w:r w:rsidR="00DC3603">
        <w:rPr>
          <w:rFonts w:eastAsia="SimSun" w:cs="Times New Roman"/>
          <w:bCs/>
          <w:sz w:val="22"/>
          <w:szCs w:val="22"/>
          <w:lang w:val="en-GB" w:eastAsia="zh-CN"/>
        </w:rPr>
        <w:t xml:space="preserve"> collected on Gitlab and described in this contribution.</w:t>
      </w:r>
    </w:p>
    <w:p w14:paraId="2B74F0C8" w14:textId="4CEBA9E1" w:rsidR="00CB759E" w:rsidRDefault="00C84718" w:rsidP="00CB759E">
      <w:pPr>
        <w:pStyle w:val="Heading1"/>
        <w:rPr>
          <w:lang w:val="en-GB" w:eastAsia="zh-CN"/>
        </w:rPr>
      </w:pPr>
      <w:r>
        <w:rPr>
          <w:lang w:val="en-GB" w:eastAsia="zh-CN"/>
        </w:rPr>
        <w:t>Class m</w:t>
      </w:r>
      <w:r w:rsidR="00CB759E">
        <w:rPr>
          <w:lang w:val="en-GB" w:eastAsia="zh-CN"/>
        </w:rPr>
        <w:t xml:space="preserve">igration </w:t>
      </w:r>
      <w:r>
        <w:rPr>
          <w:lang w:val="en-GB" w:eastAsia="zh-CN"/>
        </w:rPr>
        <w:t>work</w:t>
      </w:r>
    </w:p>
    <w:p w14:paraId="5CA27A76" w14:textId="5B73E8AE" w:rsidR="00C84718" w:rsidRDefault="00C84718" w:rsidP="00C84718">
      <w:pPr>
        <w:pStyle w:val="Heading2"/>
        <w:rPr>
          <w:lang w:val="en-GB" w:eastAsia="zh-CN"/>
        </w:rPr>
      </w:pPr>
      <w:r>
        <w:rPr>
          <w:lang w:val="en-GB" w:eastAsia="zh-CN"/>
        </w:rPr>
        <w:t>Logistics</w:t>
      </w:r>
    </w:p>
    <w:p w14:paraId="3975F0B4" w14:textId="6DE22742" w:rsidR="00C84718" w:rsidRPr="00367FB1" w:rsidRDefault="00B2562D" w:rsidP="00C84718">
      <w:pPr>
        <w:rPr>
          <w:sz w:val="22"/>
          <w:szCs w:val="22"/>
          <w:lang w:val="en-GB" w:eastAsia="zh-CN"/>
        </w:rPr>
      </w:pPr>
      <w:r w:rsidRPr="00367FB1">
        <w:rPr>
          <w:sz w:val="22"/>
          <w:szCs w:val="22"/>
          <w:lang w:val="en-GB" w:eastAsia="zh-CN"/>
        </w:rPr>
        <w:t xml:space="preserve">A Gitlab project has been create to help with fixing the class definitions. It is designed to be </w:t>
      </w:r>
      <w:r w:rsidR="00F34B4B" w:rsidRPr="00367FB1">
        <w:rPr>
          <w:sz w:val="22"/>
          <w:szCs w:val="22"/>
          <w:lang w:val="en-GB" w:eastAsia="zh-CN"/>
        </w:rPr>
        <w:t xml:space="preserve">hosting not only ISOBMFF migration but other </w:t>
      </w:r>
      <w:r w:rsidR="00367FB1" w:rsidRPr="00367FB1">
        <w:rPr>
          <w:sz w:val="22"/>
          <w:szCs w:val="22"/>
          <w:lang w:val="en-GB" w:eastAsia="zh-CN"/>
        </w:rPr>
        <w:t>specifications</w:t>
      </w:r>
      <w:r w:rsidR="00F34B4B" w:rsidRPr="00367FB1">
        <w:rPr>
          <w:sz w:val="22"/>
          <w:szCs w:val="22"/>
          <w:lang w:val="en-GB" w:eastAsia="zh-CN"/>
        </w:rPr>
        <w:t xml:space="preserve"> in the future.</w:t>
      </w:r>
    </w:p>
    <w:p w14:paraId="13DB4ACF" w14:textId="77777777" w:rsidR="00F34B4B" w:rsidRPr="00367FB1" w:rsidRDefault="00F34B4B" w:rsidP="00C84718">
      <w:pPr>
        <w:rPr>
          <w:sz w:val="22"/>
          <w:szCs w:val="22"/>
          <w:lang w:val="en-GB" w:eastAsia="zh-CN"/>
        </w:rPr>
      </w:pPr>
    </w:p>
    <w:p w14:paraId="66345345" w14:textId="1783703D" w:rsidR="00B37067" w:rsidRDefault="00F34B4B" w:rsidP="00C84718">
      <w:pPr>
        <w:rPr>
          <w:sz w:val="22"/>
          <w:szCs w:val="22"/>
          <w:lang w:val="en-GB" w:eastAsia="zh-CN"/>
        </w:rPr>
      </w:pPr>
      <w:r w:rsidRPr="00367FB1">
        <w:rPr>
          <w:sz w:val="22"/>
          <w:szCs w:val="22"/>
          <w:lang w:val="en-GB" w:eastAsia="zh-CN"/>
        </w:rPr>
        <w:t xml:space="preserve">URL: </w:t>
      </w:r>
      <w:hyperlink r:id="rId11" w:history="1">
        <w:r w:rsidRPr="00367FB1">
          <w:rPr>
            <w:rStyle w:val="Hyperlink"/>
            <w:sz w:val="22"/>
            <w:szCs w:val="22"/>
            <w:lang w:val="en-GB" w:eastAsia="zh-CN"/>
          </w:rPr>
          <w:t>https://git.mpeg.expert/MPEG/Systems/sdl/spec-migrations</w:t>
        </w:r>
      </w:hyperlink>
      <w:r w:rsidRPr="00367FB1">
        <w:rPr>
          <w:sz w:val="22"/>
          <w:szCs w:val="22"/>
          <w:lang w:val="en-GB" w:eastAsia="zh-CN"/>
        </w:rPr>
        <w:t xml:space="preserve"> </w:t>
      </w:r>
    </w:p>
    <w:p w14:paraId="20838D4D" w14:textId="22E9607F" w:rsidR="00C84718" w:rsidRPr="00C84718" w:rsidRDefault="00C84718" w:rsidP="00C84718">
      <w:pPr>
        <w:pStyle w:val="Heading2"/>
        <w:rPr>
          <w:lang w:val="en-GB" w:eastAsia="zh-CN"/>
        </w:rPr>
      </w:pPr>
      <w:r>
        <w:rPr>
          <w:lang w:val="en-GB" w:eastAsia="zh-CN"/>
        </w:rPr>
        <w:t>Status</w:t>
      </w:r>
    </w:p>
    <w:p w14:paraId="4045E80C" w14:textId="77777777" w:rsidR="00CB759E" w:rsidRPr="00896EAD" w:rsidRDefault="00CB759E" w:rsidP="00CB759E">
      <w:pPr>
        <w:rPr>
          <w:sz w:val="22"/>
          <w:szCs w:val="22"/>
          <w:lang w:val="en-GB" w:eastAsia="zh-CN"/>
        </w:rPr>
      </w:pPr>
      <w:r w:rsidRPr="00896EAD">
        <w:rPr>
          <w:sz w:val="22"/>
          <w:szCs w:val="22"/>
          <w:lang w:val="en-GB" w:eastAsia="zh-CN"/>
        </w:rPr>
        <w:t xml:space="preserve">The latest commit to date is: </w:t>
      </w:r>
      <w:hyperlink r:id="rId12" w:history="1">
        <w:r w:rsidRPr="00896EAD">
          <w:rPr>
            <w:rStyle w:val="Hyperlink"/>
            <w:sz w:val="22"/>
            <w:szCs w:val="22"/>
            <w:lang w:val="en-GB" w:eastAsia="zh-CN"/>
          </w:rPr>
          <w:t>c5cc10ff</w:t>
        </w:r>
      </w:hyperlink>
      <w:r w:rsidRPr="00896EAD">
        <w:rPr>
          <w:sz w:val="22"/>
          <w:szCs w:val="22"/>
          <w:lang w:val="en-GB" w:eastAsia="zh-CN"/>
        </w:rPr>
        <w:t>.</w:t>
      </w:r>
    </w:p>
    <w:p w14:paraId="54E3E176" w14:textId="77777777" w:rsidR="00CB759E" w:rsidRPr="00420481" w:rsidRDefault="00CB759E" w:rsidP="00CB759E"/>
    <w:tbl>
      <w:tblPr>
        <w:tblW w:w="640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1"/>
        <w:gridCol w:w="1693"/>
        <w:gridCol w:w="1943"/>
      </w:tblGrid>
      <w:tr w:rsidR="00CB759E" w:rsidRPr="00115EF8" w14:paraId="6451469A" w14:textId="77777777" w:rsidTr="000836B1">
        <w:trPr>
          <w:trHeight w:val="389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54D422F" w14:textId="77777777" w:rsidR="00CB759E" w:rsidRPr="00115EF8" w:rsidRDefault="00CB759E" w:rsidP="000836B1">
            <w:pPr>
              <w:jc w:val="center"/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</w:pPr>
            <w:r w:rsidRPr="00115EF8"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  <w:t>Status</w:t>
            </w:r>
          </w:p>
        </w:tc>
        <w:tc>
          <w:tcPr>
            <w:tcW w:w="0" w:type="auto"/>
            <w:vAlign w:val="center"/>
            <w:hideMark/>
          </w:tcPr>
          <w:p w14:paraId="3FF0E881" w14:textId="77777777" w:rsidR="00CB759E" w:rsidRPr="00115EF8" w:rsidRDefault="00CB759E" w:rsidP="000836B1">
            <w:pPr>
              <w:jc w:val="center"/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</w:pPr>
            <w:r w:rsidRPr="00115EF8"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  <w:t>Count</w:t>
            </w:r>
          </w:p>
        </w:tc>
        <w:tc>
          <w:tcPr>
            <w:tcW w:w="0" w:type="auto"/>
            <w:vAlign w:val="center"/>
            <w:hideMark/>
          </w:tcPr>
          <w:p w14:paraId="18147821" w14:textId="77777777" w:rsidR="00CB759E" w:rsidRPr="00115EF8" w:rsidRDefault="00CB759E" w:rsidP="000836B1">
            <w:pPr>
              <w:jc w:val="center"/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</w:pPr>
            <w:r w:rsidRPr="00115EF8"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  <w:t>Percentage</w:t>
            </w:r>
          </w:p>
        </w:tc>
      </w:tr>
      <w:tr w:rsidR="00CB759E" w:rsidRPr="00115EF8" w14:paraId="716900DD" w14:textId="77777777" w:rsidTr="000836B1">
        <w:trPr>
          <w:trHeight w:val="456"/>
          <w:tblCellSpacing w:w="15" w:type="dxa"/>
        </w:trPr>
        <w:tc>
          <w:tcPr>
            <w:tcW w:w="0" w:type="auto"/>
            <w:vAlign w:val="center"/>
            <w:hideMark/>
          </w:tcPr>
          <w:p w14:paraId="1D0E8021" w14:textId="56D3284C" w:rsidR="00CB759E" w:rsidRPr="00367FB1" w:rsidRDefault="00CB759E" w:rsidP="000836B1">
            <w:pPr>
              <w:jc w:val="center"/>
              <w:rPr>
                <w:rFonts w:eastAsia="Times New Roman" w:cs="Times New Roman"/>
                <w:sz w:val="24"/>
                <w:lang w:val="en-GB" w:eastAsia="zh-CN"/>
              </w:rPr>
            </w:pPr>
            <w:r w:rsidRPr="00115EF8">
              <w:rPr>
                <w:rFonts w:ascii="Segoe UI Emoji" w:eastAsia="Times New Roman" w:hAnsi="Segoe UI Emoji" w:cs="Segoe UI Emoji"/>
                <w:sz w:val="24"/>
                <w:lang w:val="en-NL" w:eastAsia="zh-CN"/>
              </w:rPr>
              <w:t>✅</w:t>
            </w:r>
            <w:r w:rsidRPr="00115EF8">
              <w:rPr>
                <w:rFonts w:eastAsia="Times New Roman" w:cs="Times New Roman"/>
                <w:sz w:val="24"/>
                <w:lang w:val="en-NL" w:eastAsia="zh-CN"/>
              </w:rPr>
              <w:t xml:space="preserve"> Valid</w:t>
            </w:r>
            <w:r w:rsidR="00367FB1">
              <w:rPr>
                <w:rFonts w:eastAsia="Times New Roman" w:cs="Times New Roman"/>
                <w:sz w:val="24"/>
                <w:lang w:val="en-GB" w:eastAsia="zh-CN"/>
              </w:rPr>
              <w:t xml:space="preserve"> c</w:t>
            </w:r>
            <w:r w:rsidR="00C70040">
              <w:rPr>
                <w:rFonts w:eastAsia="Times New Roman" w:cs="Times New Roman"/>
                <w:sz w:val="24"/>
                <w:lang w:val="en-GB" w:eastAsia="zh-CN"/>
              </w:rPr>
              <w:t>lasses</w:t>
            </w:r>
          </w:p>
        </w:tc>
        <w:tc>
          <w:tcPr>
            <w:tcW w:w="0" w:type="auto"/>
            <w:vAlign w:val="center"/>
            <w:hideMark/>
          </w:tcPr>
          <w:p w14:paraId="505620F8" w14:textId="77777777" w:rsidR="00CB759E" w:rsidRPr="00115EF8" w:rsidRDefault="00CB759E" w:rsidP="000836B1">
            <w:pPr>
              <w:jc w:val="center"/>
              <w:rPr>
                <w:rFonts w:eastAsia="Times New Roman" w:cs="Times New Roman"/>
                <w:sz w:val="24"/>
                <w:lang w:val="en-NL" w:eastAsia="zh-CN"/>
              </w:rPr>
            </w:pPr>
            <w:r>
              <w:rPr>
                <w:rFonts w:eastAsia="Times New Roman" w:cs="Times New Roman"/>
                <w:sz w:val="24"/>
                <w:lang w:val="en-GB" w:eastAsia="zh-CN"/>
              </w:rPr>
              <w:t xml:space="preserve">115 </w:t>
            </w:r>
            <w:r w:rsidRPr="00735B26">
              <w:rPr>
                <w:rFonts w:eastAsia="Times New Roman" w:cs="Times New Roman"/>
                <w:sz w:val="24"/>
                <w:lang w:val="en-GB" w:eastAsia="zh-CN"/>
              </w:rPr>
              <w:sym w:font="Wingdings" w:char="F0E0"/>
            </w:r>
            <w:r>
              <w:rPr>
                <w:rFonts w:eastAsia="Times New Roman" w:cs="Times New Roman"/>
                <w:sz w:val="24"/>
                <w:lang w:val="en-GB" w:eastAsia="zh-CN"/>
              </w:rPr>
              <w:t xml:space="preserve"> </w:t>
            </w:r>
            <w:r w:rsidRPr="00115EF8">
              <w:rPr>
                <w:rFonts w:eastAsia="Times New Roman" w:cs="Times New Roman"/>
                <w:sz w:val="24"/>
                <w:lang w:val="en-NL" w:eastAsia="zh-CN"/>
              </w:rPr>
              <w:t>260</w:t>
            </w:r>
          </w:p>
        </w:tc>
        <w:tc>
          <w:tcPr>
            <w:tcW w:w="0" w:type="auto"/>
            <w:vAlign w:val="center"/>
            <w:hideMark/>
          </w:tcPr>
          <w:p w14:paraId="133B9FAA" w14:textId="77777777" w:rsidR="00CB759E" w:rsidRPr="00115EF8" w:rsidRDefault="00CB759E" w:rsidP="000836B1">
            <w:pPr>
              <w:jc w:val="center"/>
              <w:rPr>
                <w:rFonts w:eastAsia="Times New Roman" w:cs="Times New Roman"/>
                <w:sz w:val="24"/>
                <w:lang w:val="en-NL" w:eastAsia="zh-CN"/>
              </w:rPr>
            </w:pPr>
            <w:r>
              <w:rPr>
                <w:rFonts w:eastAsia="Times New Roman" w:cs="Times New Roman"/>
                <w:sz w:val="24"/>
                <w:lang w:val="en-GB" w:eastAsia="zh-CN"/>
              </w:rPr>
              <w:t xml:space="preserve">40% </w:t>
            </w:r>
            <w:r w:rsidRPr="00420481">
              <w:rPr>
                <w:rFonts w:eastAsia="Times New Roman" w:cs="Times New Roman"/>
                <w:sz w:val="24"/>
                <w:lang w:val="en-GB" w:eastAsia="zh-CN"/>
              </w:rPr>
              <w:sym w:font="Wingdings" w:char="F0E0"/>
            </w:r>
            <w:r>
              <w:rPr>
                <w:rFonts w:eastAsia="Times New Roman" w:cs="Times New Roman"/>
                <w:sz w:val="24"/>
                <w:lang w:val="en-GB" w:eastAsia="zh-CN"/>
              </w:rPr>
              <w:t xml:space="preserve"> </w:t>
            </w:r>
            <w:r w:rsidRPr="00115EF8">
              <w:rPr>
                <w:rFonts w:eastAsia="Times New Roman" w:cs="Times New Roman"/>
                <w:sz w:val="24"/>
                <w:lang w:val="en-NL" w:eastAsia="zh-CN"/>
              </w:rPr>
              <w:t>91%</w:t>
            </w:r>
          </w:p>
        </w:tc>
      </w:tr>
      <w:tr w:rsidR="00CB759E" w:rsidRPr="00115EF8" w14:paraId="74A35799" w14:textId="77777777" w:rsidTr="000836B1">
        <w:trPr>
          <w:trHeight w:val="456"/>
          <w:tblCellSpacing w:w="15" w:type="dxa"/>
        </w:trPr>
        <w:tc>
          <w:tcPr>
            <w:tcW w:w="0" w:type="auto"/>
            <w:vAlign w:val="center"/>
            <w:hideMark/>
          </w:tcPr>
          <w:p w14:paraId="645322C2" w14:textId="2E9C3D56" w:rsidR="00CB759E" w:rsidRPr="00C70040" w:rsidRDefault="00CB759E" w:rsidP="000836B1">
            <w:pPr>
              <w:jc w:val="center"/>
              <w:rPr>
                <w:rFonts w:eastAsia="Times New Roman" w:cs="Times New Roman"/>
                <w:sz w:val="24"/>
                <w:lang w:val="en-GB" w:eastAsia="zh-CN"/>
              </w:rPr>
            </w:pPr>
            <w:r w:rsidRPr="00115EF8">
              <w:rPr>
                <w:rFonts w:ascii="Segoe UI Emoji" w:eastAsia="Times New Roman" w:hAnsi="Segoe UI Emoji" w:cs="Segoe UI Emoji"/>
                <w:sz w:val="24"/>
                <w:lang w:val="en-NL" w:eastAsia="zh-CN"/>
              </w:rPr>
              <w:t>❌</w:t>
            </w:r>
            <w:r w:rsidRPr="00115EF8">
              <w:rPr>
                <w:rFonts w:eastAsia="Times New Roman" w:cs="Times New Roman"/>
                <w:sz w:val="24"/>
                <w:lang w:val="en-NL" w:eastAsia="zh-CN"/>
              </w:rPr>
              <w:t xml:space="preserve"> Invalid</w:t>
            </w:r>
            <w:r w:rsidR="00C70040">
              <w:rPr>
                <w:rFonts w:eastAsia="Times New Roman" w:cs="Times New Roman"/>
                <w:sz w:val="24"/>
                <w:lang w:val="en-GB" w:eastAsia="zh-CN"/>
              </w:rPr>
              <w:t xml:space="preserve"> classes</w:t>
            </w:r>
          </w:p>
        </w:tc>
        <w:tc>
          <w:tcPr>
            <w:tcW w:w="0" w:type="auto"/>
            <w:vAlign w:val="center"/>
            <w:hideMark/>
          </w:tcPr>
          <w:p w14:paraId="64694BB5" w14:textId="77777777" w:rsidR="00CB759E" w:rsidRPr="00115EF8" w:rsidRDefault="00CB759E" w:rsidP="000836B1">
            <w:pPr>
              <w:jc w:val="center"/>
              <w:rPr>
                <w:rFonts w:eastAsia="Times New Roman" w:cs="Times New Roman"/>
                <w:sz w:val="24"/>
                <w:lang w:val="en-NL" w:eastAsia="zh-CN"/>
              </w:rPr>
            </w:pPr>
            <w:r>
              <w:rPr>
                <w:rFonts w:eastAsia="Times New Roman" w:cs="Times New Roman"/>
                <w:sz w:val="24"/>
                <w:lang w:val="en-GB" w:eastAsia="zh-CN"/>
              </w:rPr>
              <w:t xml:space="preserve">171 </w:t>
            </w:r>
            <w:r w:rsidRPr="00735B26">
              <w:rPr>
                <w:rFonts w:eastAsia="Times New Roman" w:cs="Times New Roman"/>
                <w:sz w:val="24"/>
                <w:lang w:val="en-GB" w:eastAsia="zh-CN"/>
              </w:rPr>
              <w:sym w:font="Wingdings" w:char="F0E0"/>
            </w:r>
            <w:r>
              <w:rPr>
                <w:rFonts w:eastAsia="Times New Roman" w:cs="Times New Roman"/>
                <w:sz w:val="24"/>
                <w:lang w:val="en-GB" w:eastAsia="zh-CN"/>
              </w:rPr>
              <w:t xml:space="preserve"> </w:t>
            </w:r>
            <w:r w:rsidRPr="00115EF8">
              <w:rPr>
                <w:rFonts w:eastAsia="Times New Roman" w:cs="Times New Roman"/>
                <w:sz w:val="24"/>
                <w:lang w:val="en-NL" w:eastAsia="zh-CN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368A59C9" w14:textId="77777777" w:rsidR="00CB759E" w:rsidRPr="00115EF8" w:rsidRDefault="00CB759E" w:rsidP="000836B1">
            <w:pPr>
              <w:jc w:val="center"/>
              <w:rPr>
                <w:rFonts w:eastAsia="Times New Roman" w:cs="Times New Roman"/>
                <w:sz w:val="24"/>
                <w:lang w:val="en-NL" w:eastAsia="zh-CN"/>
              </w:rPr>
            </w:pPr>
            <w:r>
              <w:rPr>
                <w:rFonts w:eastAsia="Times New Roman" w:cs="Times New Roman"/>
                <w:sz w:val="24"/>
                <w:lang w:val="en-GB" w:eastAsia="zh-CN"/>
              </w:rPr>
              <w:t xml:space="preserve">60% </w:t>
            </w:r>
            <w:r w:rsidRPr="00420481">
              <w:rPr>
                <w:rFonts w:eastAsia="Times New Roman" w:cs="Times New Roman"/>
                <w:sz w:val="24"/>
                <w:lang w:val="en-GB" w:eastAsia="zh-CN"/>
              </w:rPr>
              <w:sym w:font="Wingdings" w:char="F0E0"/>
            </w:r>
            <w:r>
              <w:rPr>
                <w:rFonts w:eastAsia="Times New Roman" w:cs="Times New Roman"/>
                <w:sz w:val="24"/>
                <w:lang w:val="en-GB" w:eastAsia="zh-CN"/>
              </w:rPr>
              <w:t xml:space="preserve"> </w:t>
            </w:r>
            <w:r w:rsidRPr="00115EF8">
              <w:rPr>
                <w:rFonts w:eastAsia="Times New Roman" w:cs="Times New Roman"/>
                <w:sz w:val="24"/>
                <w:lang w:val="en-NL" w:eastAsia="zh-CN"/>
              </w:rPr>
              <w:t>9%</w:t>
            </w:r>
          </w:p>
        </w:tc>
      </w:tr>
    </w:tbl>
    <w:p w14:paraId="396471C8" w14:textId="77777777" w:rsidR="00CB759E" w:rsidRPr="00115EF8" w:rsidRDefault="00CB759E" w:rsidP="00CB759E"/>
    <w:p w14:paraId="5D6DE065" w14:textId="0063377D" w:rsidR="00CB759E" w:rsidRPr="006D1DAC" w:rsidRDefault="00CB759E" w:rsidP="00CB759E">
      <w:pPr>
        <w:rPr>
          <w:sz w:val="22"/>
          <w:szCs w:val="22"/>
          <w:lang w:val="en-GB" w:eastAsia="zh-CN"/>
        </w:rPr>
      </w:pPr>
      <w:r w:rsidRPr="006D1DAC">
        <w:rPr>
          <w:sz w:val="22"/>
          <w:szCs w:val="22"/>
          <w:lang w:val="en-GB" w:eastAsia="zh-CN"/>
        </w:rPr>
        <w:t xml:space="preserve">The complete status report is </w:t>
      </w:r>
      <w:r w:rsidR="00082ACE">
        <w:rPr>
          <w:sz w:val="22"/>
          <w:szCs w:val="22"/>
          <w:lang w:val="en-GB" w:eastAsia="zh-CN"/>
        </w:rPr>
        <w:t xml:space="preserve">in Annex 4 of this document and online </w:t>
      </w:r>
      <w:r w:rsidRPr="006D1DAC">
        <w:rPr>
          <w:sz w:val="22"/>
          <w:szCs w:val="22"/>
          <w:lang w:val="en-GB" w:eastAsia="zh-CN"/>
        </w:rPr>
        <w:t xml:space="preserve">here: </w:t>
      </w:r>
      <w:hyperlink r:id="rId13" w:history="1">
        <w:r w:rsidRPr="006D1DAC">
          <w:rPr>
            <w:rStyle w:val="Hyperlink"/>
            <w:sz w:val="22"/>
            <w:szCs w:val="22"/>
            <w:lang w:val="en-GB" w:eastAsia="zh-CN"/>
          </w:rPr>
          <w:t>eaaf4248</w:t>
        </w:r>
      </w:hyperlink>
    </w:p>
    <w:p w14:paraId="5B465B41" w14:textId="77777777" w:rsidR="00CB759E" w:rsidRDefault="00CB759E" w:rsidP="00CB759E">
      <w:pPr>
        <w:rPr>
          <w:rFonts w:eastAsia="SimSun" w:cs="Times New Roman"/>
          <w:bCs/>
          <w:lang w:val="en-GB" w:eastAsia="zh-CN"/>
        </w:rPr>
      </w:pPr>
    </w:p>
    <w:p w14:paraId="7F4BBE5C" w14:textId="7D8C9AC3" w:rsidR="00CB759E" w:rsidRDefault="00CB759E" w:rsidP="00B329D5">
      <w:pPr>
        <w:rPr>
          <w:rFonts w:eastAsia="SimSun" w:cs="Times New Roman"/>
          <w:bCs/>
          <w:sz w:val="22"/>
          <w:szCs w:val="22"/>
          <w:lang w:val="en-GB" w:eastAsia="zh-CN"/>
        </w:rPr>
      </w:pPr>
      <w:r w:rsidRPr="004A7CF0">
        <w:rPr>
          <w:rFonts w:eastAsia="SimSun" w:cs="Times New Roman"/>
          <w:bCs/>
          <w:sz w:val="22"/>
          <w:szCs w:val="22"/>
          <w:lang w:val="en-GB" w:eastAsia="zh-CN"/>
        </w:rPr>
        <w:t>The side</w:t>
      </w:r>
      <w:r>
        <w:rPr>
          <w:rFonts w:eastAsia="SimSun" w:cs="Times New Roman"/>
          <w:bCs/>
          <w:sz w:val="22"/>
          <w:szCs w:val="22"/>
          <w:lang w:val="en-GB" w:eastAsia="zh-CN"/>
        </w:rPr>
        <w:t>-</w:t>
      </w:r>
      <w:r w:rsidRPr="004A7CF0">
        <w:rPr>
          <w:rFonts w:eastAsia="SimSun" w:cs="Times New Roman"/>
          <w:bCs/>
          <w:sz w:val="22"/>
          <w:szCs w:val="22"/>
          <w:lang w:val="en-GB" w:eastAsia="zh-CN"/>
        </w:rPr>
        <w:t>by</w:t>
      </w:r>
      <w:r>
        <w:rPr>
          <w:rFonts w:eastAsia="SimSun" w:cs="Times New Roman"/>
          <w:bCs/>
          <w:sz w:val="22"/>
          <w:szCs w:val="22"/>
          <w:lang w:val="en-GB" w:eastAsia="zh-CN"/>
        </w:rPr>
        <w:t>-</w:t>
      </w:r>
      <w:r w:rsidRPr="004A7CF0">
        <w:rPr>
          <w:rFonts w:eastAsia="SimSun" w:cs="Times New Roman"/>
          <w:bCs/>
          <w:sz w:val="22"/>
          <w:szCs w:val="22"/>
          <w:lang w:val="en-GB" w:eastAsia="zh-CN"/>
        </w:rPr>
        <w:t>side differen</w:t>
      </w:r>
      <w:r>
        <w:rPr>
          <w:rFonts w:eastAsia="SimSun" w:cs="Times New Roman"/>
          <w:bCs/>
          <w:sz w:val="22"/>
          <w:szCs w:val="22"/>
          <w:lang w:val="en-GB" w:eastAsia="zh-CN"/>
        </w:rPr>
        <w:t>ces</w:t>
      </w:r>
      <w:r w:rsidRPr="004A7CF0">
        <w:rPr>
          <w:rFonts w:eastAsia="SimSun" w:cs="Times New Roman"/>
          <w:bCs/>
          <w:sz w:val="22"/>
          <w:szCs w:val="22"/>
          <w:lang w:val="en-GB" w:eastAsia="zh-CN"/>
        </w:rPr>
        <w:t xml:space="preserve"> between the original classes and the latest migrated specification is available here: </w:t>
      </w:r>
      <w:hyperlink r:id="rId14" w:history="1">
        <w:r w:rsidRPr="004A7CF0">
          <w:rPr>
            <w:rStyle w:val="Hyperlink"/>
            <w:rFonts w:eastAsia="SimSun" w:cs="Times New Roman"/>
            <w:bCs/>
            <w:sz w:val="22"/>
            <w:szCs w:val="22"/>
            <w:lang w:val="en-GB" w:eastAsia="zh-CN"/>
          </w:rPr>
          <w:t xml:space="preserve">Diff - c5cc10ff </w:t>
        </w:r>
      </w:hyperlink>
      <w:r w:rsidRPr="004A7CF0">
        <w:rPr>
          <w:rFonts w:eastAsia="SimSun" w:cs="Times New Roman"/>
          <w:bCs/>
          <w:sz w:val="22"/>
          <w:szCs w:val="22"/>
          <w:lang w:val="en-GB" w:eastAsia="zh-CN"/>
        </w:rPr>
        <w:t xml:space="preserve"> </w:t>
      </w:r>
    </w:p>
    <w:p w14:paraId="65171449" w14:textId="39C83949" w:rsidR="00B063F9" w:rsidRDefault="00190E55" w:rsidP="000B0B7D">
      <w:pPr>
        <w:pStyle w:val="Heading2"/>
        <w:rPr>
          <w:lang w:val="en-GB" w:eastAsia="zh-CN"/>
        </w:rPr>
      </w:pPr>
      <w:r>
        <w:rPr>
          <w:lang w:val="en-GB" w:eastAsia="zh-CN"/>
        </w:rPr>
        <w:lastRenderedPageBreak/>
        <w:t xml:space="preserve">Example recurring </w:t>
      </w:r>
      <w:r w:rsidR="00D4533E">
        <w:rPr>
          <w:lang w:val="en-GB" w:eastAsia="zh-CN"/>
        </w:rPr>
        <w:t>fixes</w:t>
      </w:r>
    </w:p>
    <w:p w14:paraId="28EC6D0D" w14:textId="3524E503" w:rsidR="00830E2F" w:rsidRPr="00830E2F" w:rsidRDefault="00830E2F" w:rsidP="00830E2F">
      <w:pPr>
        <w:rPr>
          <w:sz w:val="22"/>
          <w:szCs w:val="22"/>
          <w:lang w:val="en-GB" w:eastAsia="zh-CN"/>
        </w:rPr>
      </w:pPr>
      <w:r w:rsidRPr="00830E2F">
        <w:rPr>
          <w:sz w:val="22"/>
          <w:szCs w:val="22"/>
          <w:lang w:val="en-GB" w:eastAsia="zh-CN"/>
        </w:rPr>
        <w:t>A comprehensive list of diff corresponding to the current status is provided in annex</w:t>
      </w:r>
      <w:r w:rsidR="001C6809">
        <w:rPr>
          <w:sz w:val="22"/>
          <w:szCs w:val="22"/>
          <w:lang w:val="en-GB" w:eastAsia="zh-CN"/>
        </w:rPr>
        <w:t xml:space="preserve"> 5</w:t>
      </w:r>
      <w:r w:rsidRPr="00830E2F">
        <w:rPr>
          <w:sz w:val="22"/>
          <w:szCs w:val="22"/>
          <w:lang w:val="en-GB" w:eastAsia="zh-CN"/>
        </w:rPr>
        <w:t xml:space="preserve"> at the end of this contribution.</w:t>
      </w:r>
    </w:p>
    <w:p w14:paraId="100EE55C" w14:textId="77777777" w:rsidR="00830E2F" w:rsidRPr="00830E2F" w:rsidRDefault="00830E2F" w:rsidP="00830E2F">
      <w:pPr>
        <w:rPr>
          <w:sz w:val="22"/>
          <w:szCs w:val="22"/>
          <w:lang w:val="en-GB" w:eastAsia="zh-CN"/>
        </w:rPr>
      </w:pPr>
    </w:p>
    <w:p w14:paraId="586C1D0D" w14:textId="2FEA7B5B" w:rsidR="00830E2F" w:rsidRPr="00830E2F" w:rsidRDefault="00830E2F" w:rsidP="00830E2F">
      <w:pPr>
        <w:rPr>
          <w:sz w:val="22"/>
          <w:szCs w:val="22"/>
          <w:lang w:val="en-GB" w:eastAsia="zh-CN"/>
        </w:rPr>
      </w:pPr>
      <w:r w:rsidRPr="00830E2F">
        <w:rPr>
          <w:sz w:val="22"/>
          <w:szCs w:val="22"/>
          <w:lang w:val="en-GB" w:eastAsia="zh-CN"/>
        </w:rPr>
        <w:t>The main categories of fixes are reported below.</w:t>
      </w:r>
    </w:p>
    <w:p w14:paraId="6FABDD5F" w14:textId="539A1B20" w:rsidR="00777562" w:rsidRDefault="00777562" w:rsidP="00190E55">
      <w:pPr>
        <w:pStyle w:val="Heading3"/>
        <w:rPr>
          <w:lang w:val="en-GB" w:eastAsia="zh-CN"/>
        </w:rPr>
      </w:pPr>
      <w:r>
        <w:rPr>
          <w:lang w:val="en-GB" w:eastAsia="zh-CN"/>
        </w:rPr>
        <w:t>Class parameter do not have a length field</w:t>
      </w:r>
    </w:p>
    <w:p w14:paraId="341A7E18" w14:textId="1F367664" w:rsidR="000F6D49" w:rsidRPr="000F6D49" w:rsidRDefault="000F6D49" w:rsidP="000F6D49">
      <w:pPr>
        <w:rPr>
          <w:sz w:val="22"/>
          <w:szCs w:val="22"/>
          <w:lang w:val="en-GB" w:eastAsia="zh-CN"/>
        </w:rPr>
      </w:pPr>
      <w:r w:rsidRPr="000F6D49">
        <w:rPr>
          <w:sz w:val="22"/>
          <w:szCs w:val="22"/>
          <w:lang w:val="en-GB" w:eastAsia="zh-CN"/>
        </w:rPr>
        <w:t>Only parsed variable</w:t>
      </w:r>
      <w:r w:rsidR="00725809">
        <w:rPr>
          <w:sz w:val="22"/>
          <w:szCs w:val="22"/>
          <w:lang w:val="en-GB" w:eastAsia="zh-CN"/>
        </w:rPr>
        <w:t>s</w:t>
      </w:r>
      <w:r w:rsidRPr="000F6D49">
        <w:rPr>
          <w:sz w:val="22"/>
          <w:szCs w:val="22"/>
          <w:lang w:val="en-GB" w:eastAsia="zh-CN"/>
        </w:rPr>
        <w:t xml:space="preserve"> have a field length following their type.</w:t>
      </w:r>
      <w:r>
        <w:rPr>
          <w:sz w:val="22"/>
          <w:szCs w:val="22"/>
          <w:lang w:val="en-GB" w:eastAsia="zh-CN"/>
        </w:rPr>
        <w:t xml:space="preserve"> This is the case since the original SDL.</w:t>
      </w:r>
    </w:p>
    <w:p w14:paraId="5FD47BFD" w14:textId="77777777" w:rsidR="000F6D49" w:rsidRPr="000F6D49" w:rsidRDefault="000F6D49" w:rsidP="000F6D49">
      <w:pPr>
        <w:rPr>
          <w:lang w:val="en-GB" w:eastAsia="zh-CN"/>
        </w:rPr>
      </w:pPr>
    </w:p>
    <w:p w14:paraId="43E2B840" w14:textId="77777777" w:rsidR="00C75402" w:rsidRPr="00AC334F" w:rsidRDefault="00C75402" w:rsidP="00C75402">
      <w:pPr>
        <w:rPr>
          <w:sz w:val="22"/>
          <w:szCs w:val="22"/>
          <w:lang w:val="en-GB" w:eastAsia="zh-CN"/>
        </w:rPr>
      </w:pPr>
      <w:r w:rsidRPr="00AC334F">
        <w:rPr>
          <w:sz w:val="22"/>
          <w:szCs w:val="22"/>
          <w:lang w:val="en-GB" w:eastAsia="zh-CN"/>
        </w:rPr>
        <w:t>EXAMPLE</w:t>
      </w:r>
    </w:p>
    <w:tbl>
      <w:tblPr>
        <w:tblStyle w:val="TableGrid"/>
        <w:tblpPr w:leftFromText="180" w:rightFromText="180" w:vertAnchor="text" w:tblpY="1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4264"/>
      </w:tblGrid>
      <w:tr w:rsidR="00C75402" w:rsidRPr="00306642" w14:paraId="0E430118" w14:textId="77777777" w:rsidTr="00725809">
        <w:trPr>
          <w:trHeight w:val="945"/>
        </w:trPr>
        <w:tc>
          <w:tcPr>
            <w:tcW w:w="4441" w:type="dxa"/>
          </w:tcPr>
          <w:p w14:paraId="05079751" w14:textId="77777777" w:rsidR="00C75402" w:rsidRPr="0011676F" w:rsidRDefault="00C75402" w:rsidP="00C75402">
            <w:pPr>
              <w:jc w:val="lef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11676F">
              <w:rPr>
                <w:rFonts w:ascii="Courier New" w:hAnsi="Courier New" w:cs="Courier New"/>
                <w:bCs/>
                <w:sz w:val="16"/>
                <w:szCs w:val="16"/>
              </w:rPr>
              <w:t>abstract class SampleGroupDescriptionEntry (unsigned int</w:t>
            </w:r>
            <w:r w:rsidRPr="0011676F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>(32)</w:t>
            </w:r>
            <w:r w:rsidRPr="0011676F">
              <w:rPr>
                <w:rFonts w:ascii="Courier New" w:hAnsi="Courier New" w:cs="Courier New"/>
                <w:b/>
                <w:sz w:val="16"/>
                <w:szCs w:val="16"/>
              </w:rPr>
              <w:t xml:space="preserve"> </w:t>
            </w:r>
            <w:r w:rsidRPr="0011676F">
              <w:rPr>
                <w:rFonts w:ascii="Courier New" w:hAnsi="Courier New" w:cs="Courier New"/>
                <w:bCs/>
                <w:sz w:val="16"/>
                <w:szCs w:val="16"/>
              </w:rPr>
              <w:t>grouping_type)</w:t>
            </w:r>
          </w:p>
          <w:p w14:paraId="0F44A864" w14:textId="77777777" w:rsidR="00C75402" w:rsidRPr="0011676F" w:rsidRDefault="00C75402" w:rsidP="00C75402">
            <w:pPr>
              <w:jc w:val="left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11676F">
              <w:rPr>
                <w:rFonts w:ascii="Courier New" w:hAnsi="Courier New" w:cs="Courier New"/>
                <w:bCs/>
                <w:sz w:val="16"/>
                <w:szCs w:val="16"/>
              </w:rPr>
              <w:t>{</w:t>
            </w:r>
          </w:p>
          <w:p w14:paraId="6BC35141" w14:textId="230FB612" w:rsidR="00C75402" w:rsidRPr="00B6537A" w:rsidRDefault="00C75402" w:rsidP="00C75402">
            <w:pPr>
              <w:jc w:val="lef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11676F">
              <w:rPr>
                <w:rFonts w:ascii="Courier New" w:hAnsi="Courier New" w:cs="Courier New"/>
                <w:bCs/>
                <w:sz w:val="16"/>
                <w:szCs w:val="16"/>
              </w:rPr>
              <w:t>};</w:t>
            </w:r>
          </w:p>
        </w:tc>
        <w:tc>
          <w:tcPr>
            <w:tcW w:w="4264" w:type="dxa"/>
          </w:tcPr>
          <w:p w14:paraId="35302A92" w14:textId="22C322E7" w:rsidR="00C75402" w:rsidRPr="0011676F" w:rsidRDefault="00C75402" w:rsidP="00C75402">
            <w:pPr>
              <w:jc w:val="left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11676F">
              <w:rPr>
                <w:rFonts w:ascii="Courier New" w:hAnsi="Courier New" w:cs="Courier New"/>
                <w:bCs/>
                <w:sz w:val="16"/>
                <w:szCs w:val="16"/>
              </w:rPr>
              <w:t>abstract class SampleGroupDescriptionEntry (unsigned int grouping_type)</w:t>
            </w:r>
          </w:p>
          <w:p w14:paraId="13DDE68D" w14:textId="77777777" w:rsidR="00C75402" w:rsidRPr="0011676F" w:rsidRDefault="00C75402" w:rsidP="00C75402">
            <w:pPr>
              <w:jc w:val="left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11676F">
              <w:rPr>
                <w:rFonts w:ascii="Courier New" w:hAnsi="Courier New" w:cs="Courier New"/>
                <w:bCs/>
                <w:sz w:val="16"/>
                <w:szCs w:val="16"/>
              </w:rPr>
              <w:t>{</w:t>
            </w:r>
          </w:p>
          <w:p w14:paraId="3F111AEE" w14:textId="42E27BF3" w:rsidR="00C75402" w:rsidRPr="00B6537A" w:rsidRDefault="00C75402" w:rsidP="00C75402">
            <w:pPr>
              <w:jc w:val="lef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11676F">
              <w:rPr>
                <w:rFonts w:ascii="Courier New" w:hAnsi="Courier New" w:cs="Courier New"/>
                <w:bCs/>
                <w:sz w:val="16"/>
                <w:szCs w:val="16"/>
              </w:rPr>
              <w:t>};</w:t>
            </w:r>
          </w:p>
        </w:tc>
      </w:tr>
    </w:tbl>
    <w:p w14:paraId="4B040B2C" w14:textId="161CF33B" w:rsidR="00190E55" w:rsidRDefault="00190E55" w:rsidP="00190E55">
      <w:pPr>
        <w:pStyle w:val="Heading3"/>
        <w:rPr>
          <w:lang w:val="en-GB" w:eastAsia="zh-CN"/>
        </w:rPr>
      </w:pPr>
      <w:r>
        <w:rPr>
          <w:lang w:val="en-GB" w:eastAsia="zh-CN"/>
        </w:rPr>
        <w:t>Reserved keyword</w:t>
      </w:r>
    </w:p>
    <w:p w14:paraId="715DE789" w14:textId="4DAA08D3" w:rsidR="00190E55" w:rsidRPr="00B6537A" w:rsidRDefault="00190E55" w:rsidP="00D4533E">
      <w:pPr>
        <w:rPr>
          <w:sz w:val="22"/>
          <w:szCs w:val="22"/>
          <w:lang w:val="en-GB" w:eastAsia="zh-CN"/>
        </w:rPr>
      </w:pPr>
      <w:r w:rsidRPr="00B6537A">
        <w:rPr>
          <w:sz w:val="22"/>
          <w:szCs w:val="22"/>
          <w:lang w:val="en-GB" w:eastAsia="zh-CN"/>
        </w:rPr>
        <w:t xml:space="preserve">Since </w:t>
      </w:r>
      <w:r w:rsidR="00B6537A" w:rsidRPr="00B6537A">
        <w:rPr>
          <w:sz w:val="22"/>
          <w:szCs w:val="22"/>
          <w:lang w:val="en-GB" w:eastAsia="zh-CN"/>
        </w:rPr>
        <w:t xml:space="preserve">SDL 1ed defines the keywork </w:t>
      </w:r>
      <w:r w:rsidR="00543FDD" w:rsidRPr="00543FDD">
        <w:rPr>
          <w:rFonts w:ascii="Courier New" w:hAnsi="Courier New" w:cs="Courier New"/>
          <w:sz w:val="22"/>
          <w:szCs w:val="22"/>
          <w:lang w:val="en-GB" w:eastAsia="zh-CN"/>
        </w:rPr>
        <w:t>reserved</w:t>
      </w:r>
      <w:r w:rsidRPr="00B6537A">
        <w:rPr>
          <w:sz w:val="22"/>
          <w:szCs w:val="22"/>
          <w:lang w:val="en-GB" w:eastAsia="zh-CN"/>
        </w:rPr>
        <w:t xml:space="preserve"> </w:t>
      </w:r>
      <w:r w:rsidR="00B6537A" w:rsidRPr="00B6537A">
        <w:rPr>
          <w:sz w:val="22"/>
          <w:szCs w:val="22"/>
          <w:lang w:val="en-GB" w:eastAsia="zh-CN"/>
        </w:rPr>
        <w:t>, it cannot be the name of a variable identifier.</w:t>
      </w:r>
    </w:p>
    <w:p w14:paraId="55605086" w14:textId="77777777" w:rsidR="00190E55" w:rsidRDefault="00190E55" w:rsidP="00D4533E">
      <w:pPr>
        <w:rPr>
          <w:lang w:val="en-GB" w:eastAsia="zh-CN"/>
        </w:rPr>
      </w:pPr>
    </w:p>
    <w:p w14:paraId="2F3C61C4" w14:textId="761CFBEB" w:rsidR="00AC334F" w:rsidRPr="00AC334F" w:rsidRDefault="00AC334F" w:rsidP="00D4533E">
      <w:pPr>
        <w:rPr>
          <w:sz w:val="22"/>
          <w:szCs w:val="22"/>
          <w:lang w:val="en-GB" w:eastAsia="zh-CN"/>
        </w:rPr>
      </w:pPr>
      <w:r w:rsidRPr="00AC334F">
        <w:rPr>
          <w:sz w:val="22"/>
          <w:szCs w:val="22"/>
          <w:lang w:val="en-GB" w:eastAsia="zh-CN"/>
        </w:rPr>
        <w:t>EXAMPLE</w:t>
      </w:r>
    </w:p>
    <w:tbl>
      <w:tblPr>
        <w:tblStyle w:val="TableGrid"/>
        <w:tblpPr w:leftFromText="180" w:rightFromText="180" w:vertAnchor="text" w:tblpY="1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8"/>
        <w:gridCol w:w="4117"/>
      </w:tblGrid>
      <w:tr w:rsidR="00190E55" w:rsidRPr="00306642" w14:paraId="76916CB5" w14:textId="77777777" w:rsidTr="000836B1">
        <w:tc>
          <w:tcPr>
            <w:tcW w:w="4288" w:type="dxa"/>
          </w:tcPr>
          <w:p w14:paraId="6C69C3DB" w14:textId="413791AE" w:rsidR="00190E55" w:rsidRPr="00B6537A" w:rsidRDefault="00190E55" w:rsidP="000836B1">
            <w:pPr>
              <w:jc w:val="lef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B6537A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>const unsigned int(32) reserved = 0;</w:t>
            </w:r>
          </w:p>
        </w:tc>
        <w:tc>
          <w:tcPr>
            <w:tcW w:w="4117" w:type="dxa"/>
          </w:tcPr>
          <w:p w14:paraId="308B99A0" w14:textId="27C62742" w:rsidR="00190E55" w:rsidRPr="00B6537A" w:rsidRDefault="00190E55" w:rsidP="000836B1">
            <w:pPr>
              <w:jc w:val="lef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B6537A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reserved const unsigned int(32) field_1 = 0;</w:t>
            </w:r>
          </w:p>
        </w:tc>
      </w:tr>
    </w:tbl>
    <w:p w14:paraId="1B1AC0F9" w14:textId="77777777" w:rsidR="00190E55" w:rsidRPr="00190E55" w:rsidRDefault="00190E55" w:rsidP="00D4533E">
      <w:pPr>
        <w:rPr>
          <w:lang w:eastAsia="zh-CN"/>
        </w:rPr>
      </w:pPr>
    </w:p>
    <w:p w14:paraId="39218360" w14:textId="3C8A402C" w:rsidR="00B6537A" w:rsidRDefault="000A2182" w:rsidP="0002032A">
      <w:pPr>
        <w:pStyle w:val="Heading3"/>
        <w:rPr>
          <w:lang w:val="en-GB" w:eastAsia="zh-CN"/>
        </w:rPr>
      </w:pPr>
      <w:r>
        <w:rPr>
          <w:lang w:val="en-GB" w:eastAsia="zh-CN"/>
        </w:rPr>
        <w:t>Unnamed</w:t>
      </w:r>
      <w:r w:rsidR="00B6537A">
        <w:rPr>
          <w:lang w:val="en-GB" w:eastAsia="zh-CN"/>
        </w:rPr>
        <w:t xml:space="preserve"> </w:t>
      </w:r>
      <w:r w:rsidR="0002032A">
        <w:rPr>
          <w:lang w:val="en-GB" w:eastAsia="zh-CN"/>
        </w:rPr>
        <w:t>class member</w:t>
      </w:r>
    </w:p>
    <w:p w14:paraId="251ACD7A" w14:textId="1ECFEC7D" w:rsidR="0002032A" w:rsidRDefault="00AC334F" w:rsidP="0002032A">
      <w:pPr>
        <w:rPr>
          <w:sz w:val="22"/>
          <w:szCs w:val="22"/>
          <w:lang w:val="en-GB" w:eastAsia="zh-CN"/>
        </w:rPr>
      </w:pPr>
      <w:r w:rsidRPr="00AC334F">
        <w:rPr>
          <w:sz w:val="22"/>
          <w:szCs w:val="22"/>
          <w:lang w:val="en-GB" w:eastAsia="zh-CN"/>
        </w:rPr>
        <w:t>It is not allowed to instantiate classes with</w:t>
      </w:r>
      <w:r w:rsidR="003548AC">
        <w:rPr>
          <w:sz w:val="22"/>
          <w:szCs w:val="22"/>
          <w:lang w:val="en-GB" w:eastAsia="zh-CN"/>
        </w:rPr>
        <w:t>out</w:t>
      </w:r>
      <w:r w:rsidRPr="00AC334F">
        <w:rPr>
          <w:sz w:val="22"/>
          <w:szCs w:val="22"/>
          <w:lang w:val="en-GB" w:eastAsia="zh-CN"/>
        </w:rPr>
        <w:t xml:space="preserve"> a name.</w:t>
      </w:r>
    </w:p>
    <w:p w14:paraId="3736258F" w14:textId="77777777" w:rsidR="00AC334F" w:rsidRDefault="00AC334F" w:rsidP="0002032A">
      <w:pPr>
        <w:rPr>
          <w:sz w:val="22"/>
          <w:szCs w:val="22"/>
          <w:lang w:val="en-GB" w:eastAsia="zh-CN"/>
        </w:rPr>
      </w:pPr>
    </w:p>
    <w:p w14:paraId="7A7B94DF" w14:textId="5439C892" w:rsidR="00AC334F" w:rsidRPr="00AC334F" w:rsidRDefault="00AC334F" w:rsidP="0002032A">
      <w:pPr>
        <w:rPr>
          <w:sz w:val="22"/>
          <w:szCs w:val="22"/>
          <w:lang w:val="en-GB" w:eastAsia="zh-CN"/>
        </w:rPr>
      </w:pPr>
      <w:r w:rsidRPr="00AC334F">
        <w:rPr>
          <w:sz w:val="22"/>
          <w:szCs w:val="22"/>
          <w:lang w:val="en-GB" w:eastAsia="zh-CN"/>
        </w:rPr>
        <w:t>EXAMPLE</w:t>
      </w:r>
    </w:p>
    <w:tbl>
      <w:tblPr>
        <w:tblStyle w:val="TableGrid"/>
        <w:tblpPr w:leftFromText="180" w:rightFromText="180" w:vertAnchor="text" w:tblpY="1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8"/>
        <w:gridCol w:w="4117"/>
      </w:tblGrid>
      <w:tr w:rsidR="0002032A" w:rsidRPr="00306642" w14:paraId="701C81EE" w14:textId="77777777" w:rsidTr="000836B1">
        <w:tc>
          <w:tcPr>
            <w:tcW w:w="4288" w:type="dxa"/>
          </w:tcPr>
          <w:p w14:paraId="2F810DD7" w14:textId="77777777" w:rsidR="0002032A" w:rsidRPr="00306642" w:rsidRDefault="0002032A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FullBoxHeader(v, f);</w:t>
            </w:r>
          </w:p>
        </w:tc>
        <w:tc>
          <w:tcPr>
            <w:tcW w:w="4117" w:type="dxa"/>
          </w:tcPr>
          <w:p w14:paraId="04FCC4F4" w14:textId="77777777" w:rsidR="0002032A" w:rsidRPr="00306642" w:rsidRDefault="0002032A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FullBoxHeader full_box_header(v, f);</w:t>
            </w:r>
          </w:p>
        </w:tc>
      </w:tr>
    </w:tbl>
    <w:p w14:paraId="70B01E23" w14:textId="77777777" w:rsidR="0002032A" w:rsidRPr="0002032A" w:rsidRDefault="0002032A" w:rsidP="0002032A">
      <w:pPr>
        <w:rPr>
          <w:lang w:eastAsia="zh-CN"/>
        </w:rPr>
      </w:pPr>
    </w:p>
    <w:p w14:paraId="1B8C96EF" w14:textId="77A53AFF" w:rsidR="0002032A" w:rsidRDefault="0002032A" w:rsidP="00AC334F">
      <w:pPr>
        <w:pStyle w:val="Heading3"/>
        <w:rPr>
          <w:lang w:val="en-GB" w:eastAsia="zh-CN"/>
        </w:rPr>
      </w:pPr>
      <w:r>
        <w:rPr>
          <w:lang w:val="en-GB" w:eastAsia="zh-CN"/>
        </w:rPr>
        <w:t xml:space="preserve">Adding explicit </w:t>
      </w:r>
      <w:r w:rsidR="00AC334F">
        <w:rPr>
          <w:lang w:val="en-GB" w:eastAsia="zh-CN"/>
        </w:rPr>
        <w:t>computed keyword to non-parsable variable</w:t>
      </w:r>
    </w:p>
    <w:p w14:paraId="27321BD5" w14:textId="0247F5A8" w:rsidR="00AC334F" w:rsidRPr="002624EE" w:rsidRDefault="00AC334F" w:rsidP="00AC334F">
      <w:pPr>
        <w:rPr>
          <w:sz w:val="22"/>
          <w:szCs w:val="22"/>
          <w:lang w:val="en-GB" w:eastAsia="zh-CN"/>
        </w:rPr>
      </w:pPr>
      <w:r w:rsidRPr="002624EE">
        <w:rPr>
          <w:sz w:val="22"/>
          <w:szCs w:val="22"/>
          <w:lang w:val="en-GB" w:eastAsia="zh-CN"/>
        </w:rPr>
        <w:t>Variable</w:t>
      </w:r>
      <w:r w:rsidR="00E77353">
        <w:rPr>
          <w:sz w:val="22"/>
          <w:szCs w:val="22"/>
          <w:lang w:val="en-GB" w:eastAsia="zh-CN"/>
        </w:rPr>
        <w:t>s</w:t>
      </w:r>
      <w:r w:rsidRPr="002624EE">
        <w:rPr>
          <w:sz w:val="22"/>
          <w:szCs w:val="22"/>
          <w:lang w:val="en-GB" w:eastAsia="zh-CN"/>
        </w:rPr>
        <w:t xml:space="preserve"> that are not parsed are qualified with the keyword </w:t>
      </w:r>
      <w:r w:rsidRPr="00712678">
        <w:rPr>
          <w:rFonts w:ascii="Courier New" w:hAnsi="Courier New" w:cs="Courier New"/>
          <w:sz w:val="22"/>
          <w:szCs w:val="22"/>
          <w:lang w:val="en-GB" w:eastAsia="zh-CN"/>
        </w:rPr>
        <w:t>computed</w:t>
      </w:r>
      <w:r w:rsidRPr="002624EE">
        <w:rPr>
          <w:sz w:val="22"/>
          <w:szCs w:val="22"/>
          <w:lang w:val="en-GB" w:eastAsia="zh-CN"/>
        </w:rPr>
        <w:t xml:space="preserve">, </w:t>
      </w:r>
      <w:r w:rsidR="00712678" w:rsidRPr="002624EE">
        <w:rPr>
          <w:sz w:val="22"/>
          <w:szCs w:val="22"/>
          <w:lang w:val="en-GB" w:eastAsia="zh-CN"/>
        </w:rPr>
        <w:t>e.g.,</w:t>
      </w:r>
      <w:r w:rsidRPr="002624EE">
        <w:rPr>
          <w:sz w:val="22"/>
          <w:szCs w:val="22"/>
          <w:lang w:val="en-GB" w:eastAsia="zh-CN"/>
        </w:rPr>
        <w:t xml:space="preserve"> for loop </w:t>
      </w:r>
      <w:r w:rsidR="002624EE" w:rsidRPr="002624EE">
        <w:rPr>
          <w:sz w:val="22"/>
          <w:szCs w:val="22"/>
          <w:lang w:val="en-GB" w:eastAsia="zh-CN"/>
        </w:rPr>
        <w:t>variable.</w:t>
      </w:r>
    </w:p>
    <w:p w14:paraId="2660FFD5" w14:textId="77777777" w:rsidR="00AC334F" w:rsidRDefault="00AC334F" w:rsidP="00AC334F">
      <w:pPr>
        <w:rPr>
          <w:lang w:val="en-GB" w:eastAsia="zh-CN"/>
        </w:rPr>
      </w:pPr>
    </w:p>
    <w:p w14:paraId="1C012149" w14:textId="69E23A56" w:rsidR="00AC334F" w:rsidRPr="00AC334F" w:rsidRDefault="00AC334F" w:rsidP="00AC334F">
      <w:pPr>
        <w:rPr>
          <w:sz w:val="22"/>
          <w:szCs w:val="22"/>
          <w:lang w:val="en-GB" w:eastAsia="zh-CN"/>
        </w:rPr>
      </w:pPr>
      <w:r w:rsidRPr="00AC334F">
        <w:rPr>
          <w:sz w:val="22"/>
          <w:szCs w:val="22"/>
          <w:lang w:val="en-GB" w:eastAsia="zh-CN"/>
        </w:rPr>
        <w:t>EXAMPLE</w:t>
      </w:r>
    </w:p>
    <w:tbl>
      <w:tblPr>
        <w:tblStyle w:val="TableGrid"/>
        <w:tblpPr w:leftFromText="180" w:rightFromText="180" w:vertAnchor="text" w:tblpY="1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8"/>
        <w:gridCol w:w="4117"/>
      </w:tblGrid>
      <w:tr w:rsidR="00AC334F" w:rsidRPr="00306642" w14:paraId="207A71FA" w14:textId="77777777" w:rsidTr="000836B1">
        <w:tc>
          <w:tcPr>
            <w:tcW w:w="4288" w:type="dxa"/>
          </w:tcPr>
          <w:p w14:paraId="387A18AE" w14:textId="77777777" w:rsidR="00AC334F" w:rsidRPr="00306642" w:rsidRDefault="00AC334F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int i;</w:t>
            </w:r>
          </w:p>
        </w:tc>
        <w:tc>
          <w:tcPr>
            <w:tcW w:w="4117" w:type="dxa"/>
          </w:tcPr>
          <w:p w14:paraId="3F11947E" w14:textId="77777777" w:rsidR="00AC334F" w:rsidRPr="00306642" w:rsidRDefault="00AC334F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</w:tbl>
    <w:p w14:paraId="066A5636" w14:textId="77777777" w:rsidR="00AC334F" w:rsidRPr="00AC334F" w:rsidRDefault="00AC334F" w:rsidP="00AC334F">
      <w:pPr>
        <w:rPr>
          <w:lang w:val="en-GB" w:eastAsia="zh-CN"/>
        </w:rPr>
      </w:pPr>
    </w:p>
    <w:p w14:paraId="0E4147F3" w14:textId="12FC0349" w:rsidR="002624EE" w:rsidRDefault="002624EE" w:rsidP="000A2182">
      <w:pPr>
        <w:pStyle w:val="Heading3"/>
        <w:rPr>
          <w:lang w:val="en-GB" w:eastAsia="zh-CN"/>
        </w:rPr>
      </w:pPr>
      <w:r>
        <w:rPr>
          <w:lang w:val="en-GB" w:eastAsia="zh-CN"/>
        </w:rPr>
        <w:t>Signed int is simply int</w:t>
      </w:r>
    </w:p>
    <w:p w14:paraId="2C188BE2" w14:textId="1F9877CD" w:rsidR="002624EE" w:rsidRPr="000A2182" w:rsidRDefault="002624EE" w:rsidP="002624EE">
      <w:pPr>
        <w:rPr>
          <w:sz w:val="22"/>
          <w:szCs w:val="22"/>
          <w:lang w:val="en-GB" w:eastAsia="zh-CN"/>
        </w:rPr>
      </w:pPr>
      <w:r w:rsidRPr="000A2182">
        <w:rPr>
          <w:sz w:val="22"/>
          <w:szCs w:val="22"/>
          <w:lang w:val="en-GB" w:eastAsia="zh-CN"/>
        </w:rPr>
        <w:t xml:space="preserve">SDL 1ed defines the </w:t>
      </w:r>
      <w:r w:rsidR="000A2182" w:rsidRPr="000A2182">
        <w:rPr>
          <w:sz w:val="22"/>
          <w:szCs w:val="22"/>
          <w:lang w:val="en-GB" w:eastAsia="zh-CN"/>
        </w:rPr>
        <w:t xml:space="preserve">type </w:t>
      </w:r>
      <w:r w:rsidR="000A2182" w:rsidRPr="00712678">
        <w:rPr>
          <w:rFonts w:ascii="Courier New" w:hAnsi="Courier New" w:cs="Courier New"/>
          <w:sz w:val="22"/>
          <w:szCs w:val="22"/>
          <w:lang w:val="en-GB" w:eastAsia="zh-CN"/>
        </w:rPr>
        <w:t>int</w:t>
      </w:r>
      <w:r w:rsidR="000A2182" w:rsidRPr="000A2182">
        <w:rPr>
          <w:sz w:val="22"/>
          <w:szCs w:val="22"/>
          <w:lang w:val="en-GB" w:eastAsia="zh-CN"/>
        </w:rPr>
        <w:t xml:space="preserve"> as being signed integer. Therefore, the type </w:t>
      </w:r>
      <w:r w:rsidR="000A2182" w:rsidRPr="00712678">
        <w:rPr>
          <w:rFonts w:ascii="Courier New" w:hAnsi="Courier New" w:cs="Courier New"/>
          <w:sz w:val="22"/>
          <w:szCs w:val="22"/>
          <w:lang w:val="en-GB" w:eastAsia="zh-CN"/>
        </w:rPr>
        <w:t>signed int</w:t>
      </w:r>
      <w:r w:rsidR="000A2182" w:rsidRPr="000A2182">
        <w:rPr>
          <w:sz w:val="22"/>
          <w:szCs w:val="22"/>
          <w:lang w:val="en-GB" w:eastAsia="zh-CN"/>
        </w:rPr>
        <w:t xml:space="preserve"> does not exist.</w:t>
      </w:r>
    </w:p>
    <w:p w14:paraId="54B137FE" w14:textId="77777777" w:rsidR="000A2182" w:rsidRDefault="000A2182" w:rsidP="002624EE">
      <w:pPr>
        <w:rPr>
          <w:lang w:val="en-GB" w:eastAsia="zh-CN"/>
        </w:rPr>
      </w:pPr>
    </w:p>
    <w:p w14:paraId="6100DF69" w14:textId="0DDE499F" w:rsidR="000A2182" w:rsidRPr="000A2182" w:rsidRDefault="000A2182" w:rsidP="002624EE">
      <w:pPr>
        <w:rPr>
          <w:sz w:val="22"/>
          <w:szCs w:val="22"/>
          <w:lang w:val="en-GB" w:eastAsia="zh-CN"/>
        </w:rPr>
      </w:pPr>
      <w:r w:rsidRPr="00AC334F">
        <w:rPr>
          <w:sz w:val="22"/>
          <w:szCs w:val="22"/>
          <w:lang w:val="en-GB" w:eastAsia="zh-CN"/>
        </w:rPr>
        <w:t>EXAMPLE</w:t>
      </w:r>
    </w:p>
    <w:tbl>
      <w:tblPr>
        <w:tblStyle w:val="TableGrid"/>
        <w:tblpPr w:leftFromText="180" w:rightFromText="180" w:vertAnchor="text" w:tblpY="1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8"/>
        <w:gridCol w:w="4117"/>
      </w:tblGrid>
      <w:tr w:rsidR="000A2182" w:rsidRPr="00306642" w14:paraId="4DCB0E5A" w14:textId="77777777" w:rsidTr="000836B1">
        <w:tc>
          <w:tcPr>
            <w:tcW w:w="4288" w:type="dxa"/>
          </w:tcPr>
          <w:p w14:paraId="154321CD" w14:textId="77777777" w:rsidR="000A2182" w:rsidRPr="00306642" w:rsidRDefault="000A2182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cleanApertureWidthN;</w:t>
            </w:r>
          </w:p>
        </w:tc>
        <w:tc>
          <w:tcPr>
            <w:tcW w:w="4117" w:type="dxa"/>
          </w:tcPr>
          <w:p w14:paraId="4B747576" w14:textId="77777777" w:rsidR="000A2182" w:rsidRPr="00306642" w:rsidRDefault="000A2182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cleanApertureWidthN;</w:t>
            </w:r>
          </w:p>
        </w:tc>
      </w:tr>
    </w:tbl>
    <w:p w14:paraId="689E201F" w14:textId="77777777" w:rsidR="000A2182" w:rsidRPr="002624EE" w:rsidRDefault="000A2182" w:rsidP="002624EE">
      <w:pPr>
        <w:rPr>
          <w:lang w:val="en-GB" w:eastAsia="zh-CN"/>
        </w:rPr>
      </w:pPr>
    </w:p>
    <w:p w14:paraId="6EE290B6" w14:textId="120A3BB8" w:rsidR="000A2182" w:rsidRDefault="000A2182" w:rsidP="000A2182">
      <w:pPr>
        <w:pStyle w:val="Heading3"/>
        <w:rPr>
          <w:lang w:val="en-GB" w:eastAsia="zh-CN"/>
        </w:rPr>
      </w:pPr>
      <w:r>
        <w:rPr>
          <w:lang w:val="en-GB" w:eastAsia="zh-CN"/>
        </w:rPr>
        <w:t>Class parameter expects variables or values</w:t>
      </w:r>
    </w:p>
    <w:p w14:paraId="01A9EC80" w14:textId="77777777" w:rsidR="000A2182" w:rsidRDefault="000A2182" w:rsidP="000A2182">
      <w:pPr>
        <w:rPr>
          <w:sz w:val="22"/>
          <w:szCs w:val="22"/>
          <w:lang w:val="en-GB" w:eastAsia="zh-CN"/>
        </w:rPr>
      </w:pPr>
    </w:p>
    <w:p w14:paraId="76A0EA5E" w14:textId="32684A02" w:rsidR="000A2182" w:rsidRPr="00830E2F" w:rsidRDefault="000A2182" w:rsidP="000A2182">
      <w:pPr>
        <w:rPr>
          <w:sz w:val="22"/>
          <w:szCs w:val="22"/>
          <w:lang w:val="en-GB" w:eastAsia="zh-CN"/>
        </w:rPr>
      </w:pPr>
      <w:r w:rsidRPr="00AC334F">
        <w:rPr>
          <w:sz w:val="22"/>
          <w:szCs w:val="22"/>
          <w:lang w:val="en-GB" w:eastAsia="zh-CN"/>
        </w:rPr>
        <w:t>EXAMPLE</w:t>
      </w:r>
    </w:p>
    <w:tbl>
      <w:tblPr>
        <w:tblStyle w:val="TableGrid"/>
        <w:tblpPr w:leftFromText="180" w:rightFromText="180" w:vertAnchor="text" w:tblpY="1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8"/>
        <w:gridCol w:w="4117"/>
      </w:tblGrid>
      <w:tr w:rsidR="000A2182" w:rsidRPr="00306642" w14:paraId="4A936CE0" w14:textId="77777777" w:rsidTr="000836B1">
        <w:tc>
          <w:tcPr>
            <w:tcW w:w="4288" w:type="dxa"/>
          </w:tcPr>
          <w:p w14:paraId="21D1BC3A" w14:textId="77777777" w:rsidR="000A2182" w:rsidRPr="00306642" w:rsidRDefault="000A2182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SubtitleMediaHeaderBox</w:t>
            </w:r>
          </w:p>
        </w:tc>
        <w:tc>
          <w:tcPr>
            <w:tcW w:w="4117" w:type="dxa"/>
          </w:tcPr>
          <w:p w14:paraId="062EC049" w14:textId="77777777" w:rsidR="000A2182" w:rsidRPr="00306642" w:rsidRDefault="000A2182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SubtitleMediaHeaderBox</w:t>
            </w:r>
          </w:p>
        </w:tc>
      </w:tr>
      <w:tr w:rsidR="000A2182" w:rsidRPr="00306642" w14:paraId="172EF78C" w14:textId="77777777" w:rsidTr="000836B1">
        <w:tc>
          <w:tcPr>
            <w:tcW w:w="4288" w:type="dxa"/>
          </w:tcPr>
          <w:p w14:paraId="14C49FFD" w14:textId="77777777" w:rsidR="000A2182" w:rsidRPr="00306642" w:rsidRDefault="000A2182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extends FullBox ('sthd', version = 0, flags = 0)</w:t>
            </w:r>
          </w:p>
        </w:tc>
        <w:tc>
          <w:tcPr>
            <w:tcW w:w="4117" w:type="dxa"/>
          </w:tcPr>
          <w:p w14:paraId="563A572B" w14:textId="77777777" w:rsidR="000A2182" w:rsidRPr="00306642" w:rsidRDefault="000A2182" w:rsidP="000836B1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extends FullBox ('sthd', 0, 0)</w:t>
            </w:r>
          </w:p>
        </w:tc>
      </w:tr>
    </w:tbl>
    <w:p w14:paraId="01407B95" w14:textId="77777777" w:rsidR="000A2182" w:rsidRPr="000A2182" w:rsidRDefault="000A2182" w:rsidP="000A2182">
      <w:pPr>
        <w:rPr>
          <w:lang w:val="en-GB" w:eastAsia="zh-CN"/>
        </w:rPr>
      </w:pPr>
    </w:p>
    <w:p w14:paraId="3E4A9A49" w14:textId="37912E57" w:rsidR="000B0B7D" w:rsidRDefault="00D72E13" w:rsidP="000B0B7D">
      <w:pPr>
        <w:pStyle w:val="Heading2"/>
        <w:rPr>
          <w:lang w:val="en-GB" w:eastAsia="zh-CN"/>
        </w:rPr>
      </w:pPr>
      <w:r>
        <w:rPr>
          <w:lang w:val="en-GB" w:eastAsia="zh-CN"/>
        </w:rPr>
        <w:lastRenderedPageBreak/>
        <w:t xml:space="preserve">Open </w:t>
      </w:r>
      <w:r w:rsidR="000B0B7D">
        <w:rPr>
          <w:lang w:val="en-GB" w:eastAsia="zh-CN"/>
        </w:rPr>
        <w:t>points</w:t>
      </w:r>
    </w:p>
    <w:p w14:paraId="6EBB9BAE" w14:textId="5CE9DA75" w:rsidR="000B0B7D" w:rsidRDefault="00D72E13" w:rsidP="000B0B7D">
      <w:pPr>
        <w:rPr>
          <w:sz w:val="22"/>
          <w:szCs w:val="22"/>
          <w:lang w:val="en-GB" w:eastAsia="zh-CN"/>
        </w:rPr>
      </w:pPr>
      <w:r w:rsidRPr="00D72E13">
        <w:rPr>
          <w:sz w:val="22"/>
          <w:szCs w:val="22"/>
          <w:lang w:val="en-GB" w:eastAsia="zh-CN"/>
        </w:rPr>
        <w:t>As reported above, th</w:t>
      </w:r>
      <w:r w:rsidR="00484C1A">
        <w:rPr>
          <w:sz w:val="22"/>
          <w:szCs w:val="22"/>
          <w:lang w:val="en-GB" w:eastAsia="zh-CN"/>
        </w:rPr>
        <w:t xml:space="preserve">ere are still classes which </w:t>
      </w:r>
      <w:r w:rsidR="00F26327">
        <w:rPr>
          <w:sz w:val="22"/>
          <w:szCs w:val="22"/>
          <w:lang w:val="en-GB" w:eastAsia="zh-CN"/>
        </w:rPr>
        <w:t>are considered invalid against SDL 1ed.</w:t>
      </w:r>
    </w:p>
    <w:p w14:paraId="38ECF23E" w14:textId="77777777" w:rsidR="004020A9" w:rsidRDefault="004020A9" w:rsidP="000B0B7D">
      <w:pPr>
        <w:rPr>
          <w:sz w:val="22"/>
          <w:szCs w:val="22"/>
          <w:lang w:val="en-GB" w:eastAsia="zh-CN"/>
        </w:rPr>
      </w:pPr>
    </w:p>
    <w:p w14:paraId="6979DFBB" w14:textId="580E2147" w:rsidR="004020A9" w:rsidRDefault="006805F9" w:rsidP="000B0B7D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Those errors are caused by:</w:t>
      </w:r>
    </w:p>
    <w:p w14:paraId="1F8B0C35" w14:textId="6F40A714" w:rsidR="006805F9" w:rsidRDefault="006805F9" w:rsidP="00082ACE">
      <w:pPr>
        <w:pStyle w:val="ListParagraph"/>
        <w:numPr>
          <w:ilvl w:val="0"/>
          <w:numId w:val="8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The template optional which is not defined in SDL 1ed.</w:t>
      </w:r>
    </w:p>
    <w:p w14:paraId="7B6C8B11" w14:textId="16D2E644" w:rsidR="006805F9" w:rsidRDefault="006805F9" w:rsidP="00082ACE">
      <w:pPr>
        <w:pStyle w:val="ListParagraph"/>
        <w:numPr>
          <w:ilvl w:val="0"/>
          <w:numId w:val="8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Two occurrences of floor and ceil functions, not defined in SDL 1ed.</w:t>
      </w:r>
    </w:p>
    <w:p w14:paraId="4E29C0B9" w14:textId="3E5920AD" w:rsidR="006805F9" w:rsidRPr="006805F9" w:rsidRDefault="006805F9" w:rsidP="00082ACE">
      <w:pPr>
        <w:pStyle w:val="ListParagraph"/>
        <w:numPr>
          <w:ilvl w:val="0"/>
          <w:numId w:val="8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The occurrence of a custom function f for </w:t>
      </w:r>
      <w:r w:rsidRPr="00426FF7">
        <w:rPr>
          <w:rFonts w:ascii="Courier New" w:hAnsi="Courier New" w:cs="Courier New"/>
          <w:sz w:val="22"/>
          <w:szCs w:val="20"/>
          <w:lang w:val="en-GB" w:eastAsia="zh-CN"/>
        </w:rPr>
        <w:t>'csgp'</w:t>
      </w:r>
      <w:r>
        <w:rPr>
          <w:rFonts w:ascii="Courier New" w:hAnsi="Courier New" w:cs="Courier New"/>
          <w:sz w:val="22"/>
          <w:szCs w:val="20"/>
          <w:lang w:val="en-GB" w:eastAsia="zh-CN"/>
        </w:rPr>
        <w:t xml:space="preserve"> </w:t>
      </w:r>
      <w:r w:rsidRPr="006805F9">
        <w:rPr>
          <w:sz w:val="22"/>
          <w:szCs w:val="22"/>
          <w:lang w:val="en-GB" w:eastAsia="zh-CN"/>
        </w:rPr>
        <w:t>box</w:t>
      </w:r>
      <w:r>
        <w:rPr>
          <w:sz w:val="22"/>
          <w:szCs w:val="22"/>
          <w:lang w:val="en-GB" w:eastAsia="zh-CN"/>
        </w:rPr>
        <w:t>, custom functions being not supported in SDL 1ed.</w:t>
      </w:r>
    </w:p>
    <w:p w14:paraId="542287FD" w14:textId="15CA0B93" w:rsidR="0054549D" w:rsidRDefault="0054549D" w:rsidP="0054549D">
      <w:pPr>
        <w:pStyle w:val="Heading1"/>
        <w:rPr>
          <w:lang w:val="en-GB" w:eastAsia="zh-CN"/>
        </w:rPr>
      </w:pPr>
      <w:r>
        <w:rPr>
          <w:lang w:val="en-GB" w:eastAsia="zh-CN"/>
        </w:rPr>
        <w:t>Conclusion</w:t>
      </w:r>
    </w:p>
    <w:p w14:paraId="64CB2552" w14:textId="0B4DA74C" w:rsidR="000F46B2" w:rsidRDefault="00D72E13" w:rsidP="00B55B58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In the first phase</w:t>
      </w:r>
      <w:r w:rsidR="000F46B2">
        <w:rPr>
          <w:sz w:val="22"/>
          <w:szCs w:val="22"/>
          <w:lang w:val="en-GB" w:eastAsia="zh-CN"/>
        </w:rPr>
        <w:t>, the goal is to improve the syntactic validation of the class definitions. The next phase will be about fixing the semantic validator of the class definitions.</w:t>
      </w:r>
      <w:r w:rsidR="000F46B2" w:rsidRPr="000F46B2">
        <w:rPr>
          <w:sz w:val="22"/>
          <w:szCs w:val="22"/>
          <w:lang w:val="en-GB" w:eastAsia="zh-CN"/>
        </w:rPr>
        <w:t xml:space="preserve"> </w:t>
      </w:r>
      <w:r w:rsidR="000F46B2">
        <w:rPr>
          <w:sz w:val="22"/>
          <w:szCs w:val="22"/>
          <w:lang w:val="en-GB" w:eastAsia="zh-CN"/>
        </w:rPr>
        <w:t>As a result, a</w:t>
      </w:r>
      <w:r w:rsidR="000F46B2" w:rsidRPr="000957B2">
        <w:rPr>
          <w:sz w:val="22"/>
          <w:szCs w:val="22"/>
          <w:lang w:val="en-GB" w:eastAsia="zh-CN"/>
        </w:rPr>
        <w:t>ligning the class definition</w:t>
      </w:r>
      <w:r w:rsidR="000F46B2">
        <w:rPr>
          <w:sz w:val="22"/>
          <w:szCs w:val="22"/>
          <w:lang w:val="en-GB" w:eastAsia="zh-CN"/>
        </w:rPr>
        <w:t>s</w:t>
      </w:r>
      <w:r w:rsidR="000F46B2" w:rsidRPr="000957B2">
        <w:rPr>
          <w:sz w:val="22"/>
          <w:szCs w:val="22"/>
          <w:lang w:val="en-GB" w:eastAsia="zh-CN"/>
        </w:rPr>
        <w:t xml:space="preserve"> on SDL 1ed will be a multi-step process</w:t>
      </w:r>
      <w:r w:rsidR="000F46B2">
        <w:rPr>
          <w:sz w:val="22"/>
          <w:szCs w:val="22"/>
          <w:lang w:val="en-GB" w:eastAsia="zh-CN"/>
        </w:rPr>
        <w:t xml:space="preserve"> where each step improves </w:t>
      </w:r>
      <w:r w:rsidR="00C41F1C">
        <w:rPr>
          <w:sz w:val="22"/>
          <w:szCs w:val="22"/>
          <w:lang w:val="en-GB" w:eastAsia="zh-CN"/>
        </w:rPr>
        <w:t xml:space="preserve">different aspects of </w:t>
      </w:r>
      <w:r w:rsidR="000F46B2">
        <w:rPr>
          <w:sz w:val="22"/>
          <w:szCs w:val="22"/>
          <w:lang w:val="en-GB" w:eastAsia="zh-CN"/>
        </w:rPr>
        <w:t>the specification.</w:t>
      </w:r>
    </w:p>
    <w:p w14:paraId="685DA9BE" w14:textId="77777777" w:rsidR="000F46B2" w:rsidRDefault="000F46B2" w:rsidP="00B55B58">
      <w:pPr>
        <w:rPr>
          <w:sz w:val="22"/>
          <w:szCs w:val="22"/>
          <w:lang w:val="en-GB" w:eastAsia="zh-CN"/>
        </w:rPr>
      </w:pPr>
    </w:p>
    <w:p w14:paraId="27E71255" w14:textId="755773DF" w:rsidR="00B55B58" w:rsidRDefault="00D72E13" w:rsidP="00B55B58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As a result, we recommend starting this effort</w:t>
      </w:r>
      <w:r w:rsidR="00151C5D">
        <w:rPr>
          <w:sz w:val="22"/>
          <w:szCs w:val="22"/>
          <w:lang w:val="en-GB" w:eastAsia="zh-CN"/>
        </w:rPr>
        <w:t xml:space="preserve"> </w:t>
      </w:r>
      <w:r w:rsidR="00C41F1C">
        <w:rPr>
          <w:sz w:val="22"/>
          <w:szCs w:val="22"/>
          <w:lang w:val="en-GB" w:eastAsia="zh-CN"/>
        </w:rPr>
        <w:t xml:space="preserve">at this meeting </w:t>
      </w:r>
      <w:r w:rsidR="009A3EB5">
        <w:rPr>
          <w:sz w:val="22"/>
          <w:szCs w:val="22"/>
          <w:lang w:val="en-GB" w:eastAsia="zh-CN"/>
        </w:rPr>
        <w:t>by integrating the classes syntactically correct into the new draft of ISOBMFF 9</w:t>
      </w:r>
      <w:r w:rsidR="009A3EB5" w:rsidRPr="009A3EB5">
        <w:rPr>
          <w:sz w:val="22"/>
          <w:szCs w:val="22"/>
          <w:vertAlign w:val="superscript"/>
          <w:lang w:val="en-GB" w:eastAsia="zh-CN"/>
        </w:rPr>
        <w:t>th</w:t>
      </w:r>
      <w:r w:rsidR="00164C15">
        <w:rPr>
          <w:sz w:val="22"/>
          <w:szCs w:val="22"/>
          <w:lang w:val="en-GB" w:eastAsia="zh-CN"/>
        </w:rPr>
        <w:t xml:space="preserve"> edition.</w:t>
      </w:r>
      <w:r w:rsidR="006534EE">
        <w:rPr>
          <w:sz w:val="22"/>
          <w:szCs w:val="22"/>
          <w:lang w:val="en-GB" w:eastAsia="zh-CN"/>
        </w:rPr>
        <w:t xml:space="preserve"> </w:t>
      </w:r>
      <w:r w:rsidR="002E6A74">
        <w:rPr>
          <w:sz w:val="22"/>
          <w:szCs w:val="22"/>
          <w:lang w:val="en-GB" w:eastAsia="zh-CN"/>
        </w:rPr>
        <w:t xml:space="preserve">To this end, we encourage discussion with the editor team of ISOBMFF to define the </w:t>
      </w:r>
      <w:r w:rsidR="00C729FF">
        <w:rPr>
          <w:sz w:val="22"/>
          <w:szCs w:val="22"/>
          <w:lang w:val="en-GB" w:eastAsia="zh-CN"/>
        </w:rPr>
        <w:t>logistics</w:t>
      </w:r>
      <w:r w:rsidR="00323C88">
        <w:rPr>
          <w:sz w:val="22"/>
          <w:szCs w:val="22"/>
          <w:lang w:val="en-GB" w:eastAsia="zh-CN"/>
        </w:rPr>
        <w:t xml:space="preserve"> for ISBOMFF 9</w:t>
      </w:r>
      <w:r w:rsidR="00323C88" w:rsidRPr="00323C88">
        <w:rPr>
          <w:sz w:val="22"/>
          <w:szCs w:val="22"/>
          <w:vertAlign w:val="superscript"/>
          <w:lang w:val="en-GB" w:eastAsia="zh-CN"/>
        </w:rPr>
        <w:t>th</w:t>
      </w:r>
      <w:r w:rsidR="00323C88">
        <w:rPr>
          <w:sz w:val="22"/>
          <w:szCs w:val="22"/>
          <w:lang w:val="en-GB" w:eastAsia="zh-CN"/>
        </w:rPr>
        <w:t xml:space="preserve"> </w:t>
      </w:r>
      <w:r w:rsidR="00C729FF">
        <w:rPr>
          <w:sz w:val="22"/>
          <w:szCs w:val="22"/>
          <w:lang w:val="en-GB" w:eastAsia="zh-CN"/>
        </w:rPr>
        <w:t xml:space="preserve">edition </w:t>
      </w:r>
      <w:r w:rsidR="00323C88">
        <w:rPr>
          <w:sz w:val="22"/>
          <w:szCs w:val="22"/>
          <w:lang w:val="en-GB" w:eastAsia="zh-CN"/>
        </w:rPr>
        <w:t>e.g.:</w:t>
      </w:r>
    </w:p>
    <w:p w14:paraId="24143FFB" w14:textId="77777777" w:rsidR="00F4233D" w:rsidRDefault="00F4233D" w:rsidP="00B55B58">
      <w:pPr>
        <w:rPr>
          <w:sz w:val="22"/>
          <w:szCs w:val="22"/>
          <w:lang w:val="en-GB" w:eastAsia="zh-CN"/>
        </w:rPr>
      </w:pPr>
    </w:p>
    <w:p w14:paraId="37509545" w14:textId="77777777" w:rsidR="00F4233D" w:rsidRDefault="00323C88" w:rsidP="00082ACE">
      <w:pPr>
        <w:pStyle w:val="ListParagraph"/>
        <w:numPr>
          <w:ilvl w:val="0"/>
          <w:numId w:val="8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A Gitlab repository for hosting the SDL definitions</w:t>
      </w:r>
    </w:p>
    <w:p w14:paraId="6E62BE85" w14:textId="7FE41087" w:rsidR="00323C88" w:rsidRDefault="00F4233D" w:rsidP="00082ACE">
      <w:pPr>
        <w:pStyle w:val="ListParagraph"/>
        <w:numPr>
          <w:ilvl w:val="0"/>
          <w:numId w:val="8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Creating </w:t>
      </w:r>
      <w:r w:rsidR="00323C88">
        <w:rPr>
          <w:sz w:val="22"/>
          <w:szCs w:val="22"/>
          <w:lang w:val="en-GB" w:eastAsia="zh-CN"/>
        </w:rPr>
        <w:t>1 file</w:t>
      </w:r>
      <w:r>
        <w:rPr>
          <w:sz w:val="22"/>
          <w:szCs w:val="22"/>
          <w:lang w:val="en-GB" w:eastAsia="zh-CN"/>
        </w:rPr>
        <w:t xml:space="preserve"> for the specification</w:t>
      </w:r>
      <w:r w:rsidR="00323C88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>or file per class</w:t>
      </w:r>
    </w:p>
    <w:p w14:paraId="0E1BC947" w14:textId="3362590A" w:rsidR="00F4233D" w:rsidRDefault="003A2F19" w:rsidP="00082ACE">
      <w:pPr>
        <w:pStyle w:val="ListParagraph"/>
        <w:numPr>
          <w:ilvl w:val="0"/>
          <w:numId w:val="8"/>
        </w:num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The integration of the class definition within the Word specification (or </w:t>
      </w:r>
      <w:r w:rsidR="00C729FF">
        <w:rPr>
          <w:sz w:val="22"/>
          <w:szCs w:val="22"/>
          <w:lang w:val="en-GB" w:eastAsia="zh-CN"/>
        </w:rPr>
        <w:t>another</w:t>
      </w:r>
      <w:r>
        <w:rPr>
          <w:sz w:val="22"/>
          <w:szCs w:val="22"/>
          <w:lang w:val="en-GB" w:eastAsia="zh-CN"/>
        </w:rPr>
        <w:t xml:space="preserve"> format?)</w:t>
      </w:r>
    </w:p>
    <w:p w14:paraId="4AFBDEAF" w14:textId="36486EC0" w:rsidR="00E35D50" w:rsidRDefault="00E35D50">
      <w:pPr>
        <w:jc w:val="left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br w:type="page"/>
      </w:r>
    </w:p>
    <w:p w14:paraId="13CD8EC6" w14:textId="77777777" w:rsidR="00E35D50" w:rsidRPr="00E35D50" w:rsidRDefault="00E35D50" w:rsidP="00E35D50">
      <w:pPr>
        <w:rPr>
          <w:sz w:val="22"/>
          <w:szCs w:val="22"/>
          <w:lang w:val="en-GB" w:eastAsia="zh-CN"/>
        </w:rPr>
      </w:pPr>
    </w:p>
    <w:p w14:paraId="1B96C101" w14:textId="6042E863" w:rsidR="009A3EB5" w:rsidRDefault="00E35D50" w:rsidP="00082ACE">
      <w:pPr>
        <w:pStyle w:val="Heading1"/>
        <w:rPr>
          <w:lang w:val="en-GB" w:eastAsia="zh-CN"/>
        </w:rPr>
      </w:pPr>
      <w:r>
        <w:rPr>
          <w:lang w:val="en-GB" w:eastAsia="zh-CN"/>
        </w:rPr>
        <w:t xml:space="preserve">Annex – Migration Satus report </w:t>
      </w:r>
    </w:p>
    <w:p w14:paraId="270671D5" w14:textId="77777777" w:rsidR="00E35D50" w:rsidRDefault="00E35D50" w:rsidP="00B55B58">
      <w:pPr>
        <w:rPr>
          <w:sz w:val="22"/>
          <w:szCs w:val="22"/>
          <w:lang w:val="en-GB" w:eastAsia="zh-CN"/>
        </w:rPr>
      </w:pPr>
    </w:p>
    <w:p w14:paraId="033C8A8A" w14:textId="77777777" w:rsidR="00E35D50" w:rsidRPr="00E35D50" w:rsidRDefault="00E35D50" w:rsidP="00082ACE">
      <w:pPr>
        <w:pStyle w:val="Heading2"/>
        <w:rPr>
          <w:lang w:val="en-NL" w:eastAsia="zh-CN"/>
        </w:rPr>
      </w:pPr>
      <w:r w:rsidRPr="00E35D50">
        <w:rPr>
          <w:lang w:val="en-NL" w:eastAsia="zh-CN"/>
        </w:rPr>
        <w:t>SDL Validation Report</w:t>
      </w:r>
    </w:p>
    <w:p w14:paraId="449B8029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Generated:</w:t>
      </w:r>
      <w:r w:rsidRPr="00E35D50">
        <w:rPr>
          <w:rFonts w:eastAsia="Times New Roman" w:cs="Times New Roman"/>
          <w:sz w:val="24"/>
          <w:lang w:val="en-NL" w:eastAsia="zh-CN"/>
        </w:rPr>
        <w:t xml:space="preserve"> 2026-04-08T13:10:48.809Z </w:t>
      </w:r>
      <w:r w:rsidRPr="00E35D50">
        <w:rPr>
          <w:rFonts w:eastAsia="Times New Roman" w:cs="Times New Roman"/>
          <w:b/>
          <w:bCs/>
          <w:sz w:val="24"/>
          <w:lang w:val="en-NL" w:eastAsia="zh-CN"/>
        </w:rPr>
        <w:t>Total Files:</w:t>
      </w:r>
      <w:r w:rsidRPr="00E35D50">
        <w:rPr>
          <w:rFonts w:eastAsia="Times New Roman" w:cs="Times New Roman"/>
          <w:sz w:val="24"/>
          <w:lang w:val="en-NL" w:eastAsia="zh-CN"/>
        </w:rPr>
        <w:t xml:space="preserve"> 286 </w:t>
      </w:r>
      <w:r w:rsidRPr="00E35D50">
        <w:rPr>
          <w:rFonts w:eastAsia="Times New Roman" w:cs="Times New Roman"/>
          <w:b/>
          <w:bCs/>
          <w:sz w:val="24"/>
          <w:lang w:val="en-NL" w:eastAsia="zh-CN"/>
        </w:rPr>
        <w:t>Valid Files:</w:t>
      </w:r>
      <w:r w:rsidRPr="00E35D50">
        <w:rPr>
          <w:rFonts w:eastAsia="Times New Roman" w:cs="Times New Roman"/>
          <w:sz w:val="24"/>
          <w:lang w:val="en-NL" w:eastAsia="zh-CN"/>
        </w:rPr>
        <w:t xml:space="preserve"> 260 </w:t>
      </w:r>
      <w:r w:rsidRPr="00E35D50">
        <w:rPr>
          <w:rFonts w:eastAsia="Times New Roman" w:cs="Times New Roman"/>
          <w:b/>
          <w:bCs/>
          <w:sz w:val="24"/>
          <w:lang w:val="en-NL" w:eastAsia="zh-CN"/>
        </w:rPr>
        <w:t>Invalid Files:</w:t>
      </w:r>
      <w:r w:rsidRPr="00E35D50">
        <w:rPr>
          <w:rFonts w:eastAsia="Times New Roman" w:cs="Times New Roman"/>
          <w:sz w:val="24"/>
          <w:lang w:val="en-NL" w:eastAsia="zh-CN"/>
        </w:rPr>
        <w:t xml:space="preserve"> 26 </w:t>
      </w:r>
      <w:r w:rsidRPr="00E35D50">
        <w:rPr>
          <w:rFonts w:eastAsia="Times New Roman" w:cs="Times New Roman"/>
          <w:b/>
          <w:bCs/>
          <w:sz w:val="24"/>
          <w:lang w:val="en-NL" w:eastAsia="zh-CN"/>
        </w:rPr>
        <w:t>Success Rate:</w:t>
      </w:r>
      <w:r w:rsidRPr="00E35D50">
        <w:rPr>
          <w:rFonts w:eastAsia="Times New Roman" w:cs="Times New Roman"/>
          <w:sz w:val="24"/>
          <w:lang w:val="en-NL" w:eastAsia="zh-CN"/>
        </w:rPr>
        <w:t xml:space="preserve"> 91%</w:t>
      </w:r>
    </w:p>
    <w:p w14:paraId="1C908F4C" w14:textId="77777777" w:rsidR="00E35D50" w:rsidRPr="00E35D50" w:rsidRDefault="00E35D50" w:rsidP="00082ACE">
      <w:pPr>
        <w:pStyle w:val="Heading2"/>
        <w:rPr>
          <w:lang w:val="en-NL" w:eastAsia="zh-CN"/>
        </w:rPr>
      </w:pPr>
      <w:r w:rsidRPr="00E35D50">
        <w:rPr>
          <w:lang w:val="en-NL" w:eastAsia="zh-CN"/>
        </w:rPr>
        <w:t>Summary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5"/>
        <w:gridCol w:w="701"/>
        <w:gridCol w:w="1208"/>
      </w:tblGrid>
      <w:tr w:rsidR="00E35D50" w:rsidRPr="00E35D50" w14:paraId="182A64DA" w14:textId="77777777" w:rsidTr="00E35D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D61E63" w14:textId="77777777" w:rsidR="00E35D50" w:rsidRPr="00E35D50" w:rsidRDefault="00E35D50" w:rsidP="00E35D50">
            <w:pPr>
              <w:jc w:val="center"/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</w:pPr>
            <w:r w:rsidRPr="00E35D50"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  <w:t>Status</w:t>
            </w:r>
          </w:p>
        </w:tc>
        <w:tc>
          <w:tcPr>
            <w:tcW w:w="0" w:type="auto"/>
            <w:vAlign w:val="center"/>
            <w:hideMark/>
          </w:tcPr>
          <w:p w14:paraId="6158BC9D" w14:textId="77777777" w:rsidR="00E35D50" w:rsidRPr="00E35D50" w:rsidRDefault="00E35D50" w:rsidP="00E35D50">
            <w:pPr>
              <w:jc w:val="center"/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</w:pPr>
            <w:r w:rsidRPr="00E35D50"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  <w:t>Count</w:t>
            </w:r>
          </w:p>
        </w:tc>
        <w:tc>
          <w:tcPr>
            <w:tcW w:w="0" w:type="auto"/>
            <w:vAlign w:val="center"/>
            <w:hideMark/>
          </w:tcPr>
          <w:p w14:paraId="2448CE98" w14:textId="77777777" w:rsidR="00E35D50" w:rsidRPr="00E35D50" w:rsidRDefault="00E35D50" w:rsidP="00E35D50">
            <w:pPr>
              <w:jc w:val="center"/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</w:pPr>
            <w:r w:rsidRPr="00E35D50">
              <w:rPr>
                <w:rFonts w:eastAsia="Times New Roman" w:cs="Times New Roman"/>
                <w:b/>
                <w:bCs/>
                <w:sz w:val="24"/>
                <w:lang w:val="en-NL" w:eastAsia="zh-CN"/>
              </w:rPr>
              <w:t>Percentage</w:t>
            </w:r>
          </w:p>
        </w:tc>
      </w:tr>
      <w:tr w:rsidR="00E35D50" w:rsidRPr="00E35D50" w14:paraId="779A1C46" w14:textId="77777777" w:rsidTr="00E35D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6BCB8C" w14:textId="77777777" w:rsidR="00E35D50" w:rsidRPr="00E35D50" w:rsidRDefault="00E35D50" w:rsidP="00E35D50">
            <w:pPr>
              <w:jc w:val="left"/>
              <w:rPr>
                <w:rFonts w:eastAsia="Times New Roman" w:cs="Times New Roman"/>
                <w:sz w:val="24"/>
                <w:lang w:val="en-NL" w:eastAsia="zh-CN"/>
              </w:rPr>
            </w:pPr>
            <w:r w:rsidRPr="00E35D50">
              <w:rPr>
                <w:rFonts w:ascii="Segoe UI Emoji" w:eastAsia="Times New Roman" w:hAnsi="Segoe UI Emoji" w:cs="Segoe UI Emoji"/>
                <w:sz w:val="24"/>
                <w:lang w:val="en-NL" w:eastAsia="zh-CN"/>
              </w:rPr>
              <w:t>✅</w:t>
            </w:r>
            <w:r w:rsidRPr="00E35D50">
              <w:rPr>
                <w:rFonts w:eastAsia="Times New Roman" w:cs="Times New Roman"/>
                <w:sz w:val="24"/>
                <w:lang w:val="en-NL" w:eastAsia="zh-CN"/>
              </w:rPr>
              <w:t xml:space="preserve"> Valid</w:t>
            </w:r>
          </w:p>
        </w:tc>
        <w:tc>
          <w:tcPr>
            <w:tcW w:w="0" w:type="auto"/>
            <w:vAlign w:val="center"/>
            <w:hideMark/>
          </w:tcPr>
          <w:p w14:paraId="1B6C9739" w14:textId="77777777" w:rsidR="00E35D50" w:rsidRPr="00E35D50" w:rsidRDefault="00E35D50" w:rsidP="00E35D50">
            <w:pPr>
              <w:jc w:val="left"/>
              <w:rPr>
                <w:rFonts w:eastAsia="Times New Roman" w:cs="Times New Roman"/>
                <w:sz w:val="24"/>
                <w:lang w:val="en-NL" w:eastAsia="zh-CN"/>
              </w:rPr>
            </w:pPr>
            <w:r w:rsidRPr="00E35D50">
              <w:rPr>
                <w:rFonts w:eastAsia="Times New Roman" w:cs="Times New Roman"/>
                <w:sz w:val="24"/>
                <w:lang w:val="en-NL" w:eastAsia="zh-CN"/>
              </w:rPr>
              <w:t>260</w:t>
            </w:r>
          </w:p>
        </w:tc>
        <w:tc>
          <w:tcPr>
            <w:tcW w:w="0" w:type="auto"/>
            <w:vAlign w:val="center"/>
            <w:hideMark/>
          </w:tcPr>
          <w:p w14:paraId="2FF2259F" w14:textId="77777777" w:rsidR="00E35D50" w:rsidRPr="00E35D50" w:rsidRDefault="00E35D50" w:rsidP="00E35D50">
            <w:pPr>
              <w:jc w:val="left"/>
              <w:rPr>
                <w:rFonts w:eastAsia="Times New Roman" w:cs="Times New Roman"/>
                <w:sz w:val="24"/>
                <w:lang w:val="en-NL" w:eastAsia="zh-CN"/>
              </w:rPr>
            </w:pPr>
            <w:r w:rsidRPr="00E35D50">
              <w:rPr>
                <w:rFonts w:eastAsia="Times New Roman" w:cs="Times New Roman"/>
                <w:sz w:val="24"/>
                <w:lang w:val="en-NL" w:eastAsia="zh-CN"/>
              </w:rPr>
              <w:t>91%</w:t>
            </w:r>
          </w:p>
        </w:tc>
      </w:tr>
      <w:tr w:rsidR="00E35D50" w:rsidRPr="00E35D50" w14:paraId="788675BF" w14:textId="77777777" w:rsidTr="00E35D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3BAFA0" w14:textId="77777777" w:rsidR="00E35D50" w:rsidRPr="00E35D50" w:rsidRDefault="00E35D50" w:rsidP="00E35D50">
            <w:pPr>
              <w:jc w:val="left"/>
              <w:rPr>
                <w:rFonts w:eastAsia="Times New Roman" w:cs="Times New Roman"/>
                <w:sz w:val="24"/>
                <w:lang w:val="en-NL" w:eastAsia="zh-CN"/>
              </w:rPr>
            </w:pPr>
            <w:r w:rsidRPr="00E35D50">
              <w:rPr>
                <w:rFonts w:ascii="Segoe UI Emoji" w:eastAsia="Times New Roman" w:hAnsi="Segoe UI Emoji" w:cs="Segoe UI Emoji"/>
                <w:sz w:val="24"/>
                <w:lang w:val="en-NL" w:eastAsia="zh-CN"/>
              </w:rPr>
              <w:t>❌</w:t>
            </w:r>
            <w:r w:rsidRPr="00E35D50">
              <w:rPr>
                <w:rFonts w:eastAsia="Times New Roman" w:cs="Times New Roman"/>
                <w:sz w:val="24"/>
                <w:lang w:val="en-NL" w:eastAsia="zh-CN"/>
              </w:rPr>
              <w:t xml:space="preserve"> Invalid</w:t>
            </w:r>
          </w:p>
        </w:tc>
        <w:tc>
          <w:tcPr>
            <w:tcW w:w="0" w:type="auto"/>
            <w:vAlign w:val="center"/>
            <w:hideMark/>
          </w:tcPr>
          <w:p w14:paraId="02CD7342" w14:textId="77777777" w:rsidR="00E35D50" w:rsidRPr="00E35D50" w:rsidRDefault="00E35D50" w:rsidP="00E35D50">
            <w:pPr>
              <w:jc w:val="left"/>
              <w:rPr>
                <w:rFonts w:eastAsia="Times New Roman" w:cs="Times New Roman"/>
                <w:sz w:val="24"/>
                <w:lang w:val="en-NL" w:eastAsia="zh-CN"/>
              </w:rPr>
            </w:pPr>
            <w:r w:rsidRPr="00E35D50">
              <w:rPr>
                <w:rFonts w:eastAsia="Times New Roman" w:cs="Times New Roman"/>
                <w:sz w:val="24"/>
                <w:lang w:val="en-NL" w:eastAsia="zh-CN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1ECB4E45" w14:textId="77777777" w:rsidR="00E35D50" w:rsidRPr="00E35D50" w:rsidRDefault="00E35D50" w:rsidP="00E35D50">
            <w:pPr>
              <w:jc w:val="left"/>
              <w:rPr>
                <w:rFonts w:eastAsia="Times New Roman" w:cs="Times New Roman"/>
                <w:sz w:val="24"/>
                <w:lang w:val="en-NL" w:eastAsia="zh-CN"/>
              </w:rPr>
            </w:pPr>
            <w:r w:rsidRPr="00E35D50">
              <w:rPr>
                <w:rFonts w:eastAsia="Times New Roman" w:cs="Times New Roman"/>
                <w:sz w:val="24"/>
                <w:lang w:val="en-NL" w:eastAsia="zh-CN"/>
              </w:rPr>
              <w:t>9%</w:t>
            </w:r>
          </w:p>
        </w:tc>
      </w:tr>
    </w:tbl>
    <w:p w14:paraId="59601892" w14:textId="77777777" w:rsidR="00E35D50" w:rsidRPr="00E35D50" w:rsidRDefault="00E35D50" w:rsidP="00082ACE">
      <w:pPr>
        <w:pStyle w:val="Heading2"/>
        <w:rPr>
          <w:lang w:val="en-NL" w:eastAsia="zh-CN"/>
        </w:rPr>
      </w:pPr>
      <w:r w:rsidRPr="00E35D50">
        <w:rPr>
          <w:lang w:val="en-NL" w:eastAsia="zh-CN"/>
        </w:rPr>
        <w:t>Valid Files (260)</w:t>
      </w:r>
    </w:p>
    <w:p w14:paraId="569B805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14496-12/classes/cls-0005-GeneralTypeBox.sdl</w:t>
      </w:r>
    </w:p>
    <w:p w14:paraId="26985C2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14496-12/classes/cls-0006-FileTypeBox.sdl</w:t>
      </w:r>
    </w:p>
    <w:p w14:paraId="3E1350D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14496-12/classes/cls-0007-TypeCombinationBox.sdl</w:t>
      </w:r>
    </w:p>
    <w:p w14:paraId="0611A67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14496-12/classes/cls-0008-ExtendedTypeBox.sdl</w:t>
      </w:r>
    </w:p>
    <w:p w14:paraId="6E2D0DC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14496-12/classes/cls-0009-MediaDataBox.sdl</w:t>
      </w:r>
    </w:p>
    <w:p w14:paraId="5177967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14496-12/classes/cls-0010-FreeSpaceBox.sdl</w:t>
      </w:r>
    </w:p>
    <w:p w14:paraId="73D42C2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14496-12/classes/cls-0011-ProgressiveDownloadInfoBox.sdl</w:t>
      </w:r>
    </w:p>
    <w:p w14:paraId="2DAF5EC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14496-12/classes/cls-0012-IdentifiedMediaDataBox.sdl</w:t>
      </w:r>
    </w:p>
    <w:p w14:paraId="3BD3437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14496-12/classes/cls-0013-MovieBox.sdl</w:t>
      </w:r>
    </w:p>
    <w:p w14:paraId="32D02A4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14496-12/classes/cls-0015-TrackBox.sdl</w:t>
      </w:r>
    </w:p>
    <w:p w14:paraId="76F213B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14496-12/classes/cls-0017-TrackReferenceBox.sdl</w:t>
      </w:r>
    </w:p>
    <w:p w14:paraId="3FEC643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14496-12/classes/cls-0018-TrackReferenceTypeBox.sdl</w:t>
      </w:r>
    </w:p>
    <w:p w14:paraId="6ACCBBE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14496-12/classes/cls-0019-TrackGroupBox.sdl</w:t>
      </w:r>
    </w:p>
    <w:p w14:paraId="4B50D89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14496-12/classes/cls-0020-TrackGroupTypeBox.sdl</w:t>
      </w:r>
    </w:p>
    <w:p w14:paraId="779307A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14496-12/classes/cls-0021-StereoVideoGroupBox.sdl</w:t>
      </w:r>
    </w:p>
    <w:p w14:paraId="5E988A5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14496-12/classes/cls-0022-TrackTypeBox.sdl</w:t>
      </w:r>
    </w:p>
    <w:p w14:paraId="1D0050A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14496-12/classes/cls-0023-MediaBox.sdl</w:t>
      </w:r>
    </w:p>
    <w:p w14:paraId="3023B63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14496-12/classes/cls-0024-MediaHeaderBox.sdl</w:t>
      </w:r>
    </w:p>
    <w:p w14:paraId="6513479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14496-12/classes/cls-0026-MediaInformationBox.sdl</w:t>
      </w:r>
    </w:p>
    <w:p w14:paraId="2FAEF26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14496-12/classes/cls-0027-NullMediaHeaderBox.sdl</w:t>
      </w:r>
    </w:p>
    <w:p w14:paraId="6596453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14496-12/classes/cls-0028-ExtendedLanguageBox.sdl</w:t>
      </w:r>
    </w:p>
    <w:p w14:paraId="50EB1D9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14496-12/classes/cls-0029-SampleTableBox.sdl</w:t>
      </w:r>
    </w:p>
    <w:p w14:paraId="66DBCB7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14496-12/classes/cls-0031-BitRateBox.sdl</w:t>
      </w:r>
    </w:p>
    <w:p w14:paraId="1918FC8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14496-12/classes/cls-0032-SampleDescriptionBox.sdl</w:t>
      </w:r>
    </w:p>
    <w:p w14:paraId="6E9D9E2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14496-12/classes/cls-0033-DegradationPriorityBox.sdl</w:t>
      </w:r>
    </w:p>
    <w:p w14:paraId="2FC89AA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14496-12/classes/cls-0034-TimeToSampleBox.sdl</w:t>
      </w:r>
    </w:p>
    <w:p w14:paraId="3DE1CEE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14496-12/classes/cls-0035-CompositionOffsetBox.sdl</w:t>
      </w:r>
    </w:p>
    <w:p w14:paraId="1ACB9D1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14496-12/classes/cls-0036-CompositionToDecodeBox.sdl</w:t>
      </w:r>
    </w:p>
    <w:p w14:paraId="1056F43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14496-12/classes/cls-0037-SyncSampleBox.sdl</w:t>
      </w:r>
    </w:p>
    <w:p w14:paraId="72E2DE6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14496-12/classes/cls-0038-ShadowSyncSampleBox.sdl</w:t>
      </w:r>
    </w:p>
    <w:p w14:paraId="047B171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14496-12/classes/cls-0039-SampleDependencyTypeBox.sdl</w:t>
      </w:r>
    </w:p>
    <w:p w14:paraId="0132C3E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14496-12/classes/cls-0040-EditBox.sdl</w:t>
      </w:r>
    </w:p>
    <w:p w14:paraId="13930F6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14496-12/classes/cls-0041-EditListBox.sdl</w:t>
      </w:r>
    </w:p>
    <w:p w14:paraId="0BC28DA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14496-12/classes/cls-0042-DataInformationBox.sdl</w:t>
      </w:r>
    </w:p>
    <w:p w14:paraId="41C11D9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14496-12/classes/cls-0048-DataReferenceBox.sdl</w:t>
      </w:r>
    </w:p>
    <w:p w14:paraId="28990AD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14496-12/classes/cls-0049-SampleSizeBox.sdl</w:t>
      </w:r>
    </w:p>
    <w:p w14:paraId="1242190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14496-12/classes/cls-0050-CompactSampleSizeBox.sdl</w:t>
      </w:r>
    </w:p>
    <w:p w14:paraId="0CC6CE2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14496-12/classes/cls-0051-SampleToChunkBox.sdl</w:t>
      </w:r>
    </w:p>
    <w:p w14:paraId="41DE7E6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14496-12/classes/cls-0052-ChunkOffsetBox.sdl</w:t>
      </w:r>
    </w:p>
    <w:p w14:paraId="0FA370D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14496-12/classes/cls-0053-ChunkLargeOffsetBox.sdl</w:t>
      </w:r>
    </w:p>
    <w:p w14:paraId="0C2D7A0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14496-12/classes/cls-0055-SubSampleInformationBox.sdl</w:t>
      </w:r>
    </w:p>
    <w:p w14:paraId="47AFD4D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14496-12/classes/cls-0056-SampleAuxiliaryInformationSizesBox.sdl</w:t>
      </w:r>
    </w:p>
    <w:p w14:paraId="3F84CB3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14496-12/classes/cls-0057-SampleAuxiliaryInformationOffsetsBox.sdl</w:t>
      </w:r>
    </w:p>
    <w:p w14:paraId="6475D78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14496-12/classes/cls-0058-SubSampleReferenceTableBox.sdl</w:t>
      </w:r>
    </w:p>
    <w:p w14:paraId="17DA0CE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14496-12/classes/cls-0059-MovieExtendsBox.sdl</w:t>
      </w:r>
    </w:p>
    <w:p w14:paraId="232D5F2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14496-12/classes/cls-0060-MovieExtendsHeaderBox.sdl</w:t>
      </w:r>
    </w:p>
    <w:p w14:paraId="1EA8D46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14496-12/classes/cls-0061-TrackExtendsBox.sdl</w:t>
      </w:r>
    </w:p>
    <w:p w14:paraId="4DE86C5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14496-12/classes/cls-0062-MovieFragmentBox.sdl</w:t>
      </w:r>
    </w:p>
    <w:p w14:paraId="689072E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14496-12/classes/cls-0063-MovieFragmentHeaderBox.sdl</w:t>
      </w:r>
    </w:p>
    <w:p w14:paraId="089433E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14496-12/classes/cls-0064-TrackFragmentBox.sdl</w:t>
      </w:r>
    </w:p>
    <w:p w14:paraId="3898CD2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14496-12/classes/cls-0065-TrackFragmentHeaderBox.sdl</w:t>
      </w:r>
    </w:p>
    <w:p w14:paraId="590465D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14496-12/classes/cls-0067-MovieFragmentRandomAccessBox.sdl</w:t>
      </w:r>
    </w:p>
    <w:p w14:paraId="18C45DF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14496-12/classes/cls-0068-TrackFragmentRandomAccessBox.sdl</w:t>
      </w:r>
    </w:p>
    <w:p w14:paraId="4055E40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14496-12/classes/cls-0069-MovieFragmentRandomAccessOffsetBox.sdl</w:t>
      </w:r>
    </w:p>
    <w:p w14:paraId="3A1916A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14496-12/classes/cls-0070-TrackFragmentBaseMediaDecodeTimeBox.sdl</w:t>
      </w:r>
    </w:p>
    <w:p w14:paraId="6F874DD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14496-12/classes/cls-0071-LevelAssignmentBox.sdl</w:t>
      </w:r>
    </w:p>
    <w:p w14:paraId="34C272B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14496-12/classes/cls-0072-TrackExtensionPropertiesBox.sdl</w:t>
      </w:r>
    </w:p>
    <w:p w14:paraId="22B7E47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14496-12/classes/cls-0073-AlternativeStartupSequencePropertiesBox.sdl</w:t>
      </w:r>
    </w:p>
    <w:p w14:paraId="03C4B17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14496-12/classes/cls-0074-RedundantSampleOriginalTimingBox.sdl</w:t>
      </w:r>
    </w:p>
    <w:p w14:paraId="2BD86B2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14496-12/classes/cls-0075-SampleToGroupBox.sdl</w:t>
      </w:r>
    </w:p>
    <w:p w14:paraId="2893CA5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14496-12/classes/cls-0076-SampleGroupDescriptionEntry.sdl</w:t>
      </w:r>
    </w:p>
    <w:p w14:paraId="48C5C87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14496-12/classes/cls-0077-VisualSampleGroupEntry.sdl</w:t>
      </w:r>
    </w:p>
    <w:p w14:paraId="66A84FC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14496-12/classes/cls-0078-AudioSampleGroupEntry.sdl</w:t>
      </w:r>
    </w:p>
    <w:p w14:paraId="620A4BC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14496-12/classes/cls-0079-HintSampleGroupEntry.sdl</w:t>
      </w:r>
    </w:p>
    <w:p w14:paraId="4009149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14496-12/classes/cls-0080-SubtitleSampleGroupEntry.sdl</w:t>
      </w:r>
    </w:p>
    <w:p w14:paraId="37689B4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14496-12/classes/cls-0081-TextSampleGroupEntry.sdl</w:t>
      </w:r>
    </w:p>
    <w:p w14:paraId="431A079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14496-12/classes/cls-0082-MetadataSampleGroupEntry.sdl</w:t>
      </w:r>
    </w:p>
    <w:p w14:paraId="58A26EB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14496-12/classes/cls-0083-HapticSampleGroupEntry.sdl</w:t>
      </w:r>
    </w:p>
    <w:p w14:paraId="6A7F5A0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14496-12/classes/cls-0084-VolumetricVisualSampleGroupEntry.sdl</w:t>
      </w:r>
    </w:p>
    <w:p w14:paraId="32AD5A5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14496-12/classes/cls-0085-SampleGroupDescriptionBox.sdl</w:t>
      </w:r>
    </w:p>
    <w:p w14:paraId="3F6FA45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14496-12/classes/cls-0087-UserDataBox.sdl</w:t>
      </w:r>
    </w:p>
    <w:p w14:paraId="39010E5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14496-12/classes/cls-0088-CopyrightBox.sdl</w:t>
      </w:r>
    </w:p>
    <w:p w14:paraId="78905D9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14496-12/classes/cls-0090-KindBox.sdl</w:t>
      </w:r>
    </w:p>
    <w:p w14:paraId="55648F2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14496-12/classes/cls-0091-LabelBox.sdl</w:t>
      </w:r>
    </w:p>
    <w:p w14:paraId="0DD5994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14496-12/classes/cls-0092-MetaBox.sdl</w:t>
      </w:r>
    </w:p>
    <w:p w14:paraId="5665E9C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14496-12/classes/cls-0093-XMLBox.sdl</w:t>
      </w:r>
    </w:p>
    <w:p w14:paraId="1EC7090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14496-12/classes/cls-0094-BinaryXMLBox.sdl</w:t>
      </w:r>
    </w:p>
    <w:p w14:paraId="54B159A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14496-12/classes/cls-0095-ItemLocationBox.sdl</w:t>
      </w:r>
    </w:p>
    <w:p w14:paraId="32C96A4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14496-12/classes/cls-0096-PrimaryItemBox.sdl</w:t>
      </w:r>
    </w:p>
    <w:p w14:paraId="73FE32D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14496-12/classes/cls-0097-ItemProtectionBox.sdl</w:t>
      </w:r>
    </w:p>
    <w:p w14:paraId="79F1BCF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14496-12/classes/cls-0098-ItemInfoExtension.sdl</w:t>
      </w:r>
    </w:p>
    <w:p w14:paraId="49EB65F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14496-12/classes/cls-0099-FDItemInfoExtension.sdl</w:t>
      </w:r>
    </w:p>
    <w:p w14:paraId="66B36F8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14496-12/classes/cls-0100-ItemInfoEntry.sdl</w:t>
      </w:r>
    </w:p>
    <w:p w14:paraId="0CCB3E4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14496-12/classes/cls-0101-ItemInfoBox.sdl</w:t>
      </w:r>
    </w:p>
    <w:p w14:paraId="6C2008C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14496-12/classes/cls-0102-ItemDataBox.sdl</w:t>
      </w:r>
    </w:p>
    <w:p w14:paraId="23FD608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14496-12/classes/cls-0103-SingleItemTypeReferenceBox.sdl</w:t>
      </w:r>
    </w:p>
    <w:p w14:paraId="4A6C274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14496-12/classes/cls-0104-SingleItemTypeReferenceBoxLarge.sdl</w:t>
      </w:r>
    </w:p>
    <w:p w14:paraId="322BB6A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14496-12/classes/cls-0105-ItemReferenceBox.sdl</w:t>
      </w:r>
    </w:p>
    <w:p w14:paraId="520AA85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14496-12/classes/cls-0106-ItemProperty.sdl</w:t>
      </w:r>
    </w:p>
    <w:p w14:paraId="7DE8E79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14496-12/classes/cls-0108-ItemPropertyContainerBox.sdl</w:t>
      </w:r>
    </w:p>
    <w:p w14:paraId="6B0AACA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14496-12/classes/cls-0109-ItemPropertyAssociationBox.sdl</w:t>
      </w:r>
    </w:p>
    <w:p w14:paraId="138F7B0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14496-12/classes/cls-0110-ItemPropertiesBox.sdl</w:t>
      </w:r>
    </w:p>
    <w:p w14:paraId="026FCA6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14496-12/classes/cls-0111-BrandProperty.sdl</w:t>
      </w:r>
    </w:p>
    <w:p w14:paraId="15B5C6B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14496-12/classes/cls-0112-HandlerProperty.sdl</w:t>
      </w:r>
    </w:p>
    <w:p w14:paraId="79950B6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14496-12/classes/cls-0113-T35Item.sdl</w:t>
      </w:r>
    </w:p>
    <w:p w14:paraId="65E39D1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14496-12/classes/cls-0114-PartitionEntry.sdl</w:t>
      </w:r>
    </w:p>
    <w:p w14:paraId="680DCB5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14496-12/classes/cls-0115-FDItemInformationBox.sdl</w:t>
      </w:r>
    </w:p>
    <w:p w14:paraId="743E1EC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14496-12/classes/cls-0116-FilePartitionBox.sdl</w:t>
      </w:r>
    </w:p>
    <w:p w14:paraId="0E30445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14496-12/classes/cls-0117-FECReservoirBox.sdl</w:t>
      </w:r>
    </w:p>
    <w:p w14:paraId="6CB9808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14496-12/classes/cls-0118-FDSessionGroupBox.sdl</w:t>
      </w:r>
    </w:p>
    <w:p w14:paraId="2385E37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14496-12/classes/cls-0119-GroupIdToNameBox.sdl</w:t>
      </w:r>
    </w:p>
    <w:p w14:paraId="6273125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14496-12/classes/cls-0120-FileReservoirBox.sdl</w:t>
      </w:r>
    </w:p>
    <w:p w14:paraId="73932E2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14496-12/classes/cls-0121-SubTrackBox.sdl</w:t>
      </w:r>
    </w:p>
    <w:p w14:paraId="705D8D5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14496-12/classes/cls-0123-SubTrackDefinitionBox.sdl</w:t>
      </w:r>
    </w:p>
    <w:p w14:paraId="50051FD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14496-12/classes/cls-0124-SubTrackSampleGroupBox.sdl</w:t>
      </w:r>
    </w:p>
    <w:p w14:paraId="6FA3936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14496-12/classes/cls-0125-SegmentTypeBox.sdl</w:t>
      </w:r>
    </w:p>
    <w:p w14:paraId="715BEDB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14496-12/classes/cls-0126-SegmentIndexBox.sdl</w:t>
      </w:r>
    </w:p>
    <w:p w14:paraId="6EBBE1B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14496-12/classes/cls-0127-SubsegmentIndexBox.sdl</w:t>
      </w:r>
    </w:p>
    <w:p w14:paraId="38CE3D8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14496-12/classes/cls-0128-ProducerReferenceTimeBox.sdl</w:t>
      </w:r>
    </w:p>
    <w:p w14:paraId="5B1A87F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14496-12/classes/cls-0129-GroupsListBox.sdl</w:t>
      </w:r>
    </w:p>
    <w:p w14:paraId="23DE92C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14496-12/classes/cls-0131-PreselectionGroupBox.sdl</w:t>
      </w:r>
    </w:p>
    <w:p w14:paraId="2CB1AEC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14496-12/classes/cls-0132-CompressedBox.sdl</w:t>
      </w:r>
    </w:p>
    <w:p w14:paraId="378B54B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14496-12/classes/cls-0133-OriginalFileTypeBox.sdl</w:t>
      </w:r>
    </w:p>
    <w:p w14:paraId="773D1E4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14496-12/classes/cls-0134-CompressedMovieBox.sdl</w:t>
      </w:r>
    </w:p>
    <w:p w14:paraId="7EBFA66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14496-12/classes/cls-0135-CompressedMovieFragmentBox.sdl</w:t>
      </w:r>
    </w:p>
    <w:p w14:paraId="195F3C7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14496-12/classes/cls-0136-CompressedSegmentIndexBox.sdl</w:t>
      </w:r>
    </w:p>
    <w:p w14:paraId="759EAD7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14496-12/classes/cls-0137-CompressedSubsegmentIndexBox.sdl</w:t>
      </w:r>
    </w:p>
    <w:p w14:paraId="6371961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14496-12/classes/cls-0138-RtpHintSampleEntry.sdl</w:t>
      </w:r>
    </w:p>
    <w:p w14:paraId="1797742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14496-12/classes/cls-0139-timescaleentry.sdl</w:t>
      </w:r>
    </w:p>
    <w:p w14:paraId="2850C64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14496-12/classes/cls-0140-timeoffset.sdl</w:t>
      </w:r>
    </w:p>
    <w:p w14:paraId="3DD45DA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14496-12/classes/cls-0141-sequenceoffset.sdl</w:t>
      </w:r>
    </w:p>
    <w:p w14:paraId="171995C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14496-12/classes/cls-0142-SrtpHintSampleEntry.sdl</w:t>
      </w:r>
    </w:p>
    <w:p w14:paraId="4B94B3E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14496-12/classes/cls-0143-SRTPProcessBox.sdl</w:t>
      </w:r>
    </w:p>
    <w:p w14:paraId="22C6D4B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14496-12/classes/cls-0144-RTPsample.sdl</w:t>
      </w:r>
    </w:p>
    <w:p w14:paraId="40DAB5D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14496-12/classes/cls-0145-RTPpacket.sdl</w:t>
      </w:r>
    </w:p>
    <w:p w14:paraId="217DBDC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14496-12/classes/cls-0146-RTPconstructor.sdl</w:t>
      </w:r>
    </w:p>
    <w:p w14:paraId="6FE69DF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14496-12/classes/cls-0147-RTPnoopconstructor.sdl</w:t>
      </w:r>
    </w:p>
    <w:p w14:paraId="7D46CD5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14496-12/classes/cls-0148-RTPimmediateconstructor.sdl</w:t>
      </w:r>
    </w:p>
    <w:p w14:paraId="203F8C7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14496-12/classes/cls-0149-RTPsampleconstructor.sdl</w:t>
      </w:r>
    </w:p>
    <w:p w14:paraId="40FBBA2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14496-12/classes/cls-0150-RTPsampledescriptionconstructor.sdl</w:t>
      </w:r>
    </w:p>
    <w:p w14:paraId="1421EBC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14496-12/classes/cls-0151-moviehintinformation.sdl</w:t>
      </w:r>
    </w:p>
    <w:p w14:paraId="745ED0D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14496-12/classes/cls-0152-rtpmoviehintinformation.sdl</w:t>
      </w:r>
    </w:p>
    <w:p w14:paraId="747E8DA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14496-12/classes/cls-0153-trackhintinformation.sdl</w:t>
      </w:r>
    </w:p>
    <w:p w14:paraId="360C95A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14496-12/classes/cls-0154-rtptracksdphintinformation.sdl</w:t>
      </w:r>
    </w:p>
    <w:p w14:paraId="1BD5459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14496-12/classes/cls-0155-hintstatisticsbox.sdl</w:t>
      </w:r>
    </w:p>
    <w:p w14:paraId="5FDB6E3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14496-12/classes/cls-0156-hintBytesSent.sdl</w:t>
      </w:r>
    </w:p>
    <w:p w14:paraId="0021502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14496-12/classes/cls-0157-hintPacketsSent.sdl</w:t>
      </w:r>
    </w:p>
    <w:p w14:paraId="190D169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14496-12/classes/cls-0158-hintBytesSent_2.sdl</w:t>
      </w:r>
    </w:p>
    <w:p w14:paraId="2628E66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14496-12/classes/cls-0159-hintBytesSent_3.sdl</w:t>
      </w:r>
    </w:p>
    <w:p w14:paraId="0A1B676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14496-12/classes/cls-0160-hintPacketsSent_2.sdl</w:t>
      </w:r>
    </w:p>
    <w:p w14:paraId="585979C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14496-12/classes/cls-0161-hintBytesSent_4.sdl</w:t>
      </w:r>
    </w:p>
    <w:p w14:paraId="7BA1D86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14496-12/classes/cls-0162-hintmaxrate.sdl</w:t>
      </w:r>
    </w:p>
    <w:p w14:paraId="0AF8C79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14496-12/classes/cls-0163-hintmediaBytesSent.sdl</w:t>
      </w:r>
    </w:p>
    <w:p w14:paraId="050D6DE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14496-12/classes/cls-0164-hintimmediateBytesSent.sdl</w:t>
      </w:r>
    </w:p>
    <w:p w14:paraId="6F3D26E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14496-12/classes/cls-0165-hintrepeatedBytesSent.sdl</w:t>
      </w:r>
    </w:p>
    <w:p w14:paraId="180A67C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14496-12/classes/cls-0166-hintminrelativetime.sdl</w:t>
      </w:r>
    </w:p>
    <w:p w14:paraId="623BFA8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14496-12/classes/cls-0167-hintmaxrelativetime.sdl</w:t>
      </w:r>
    </w:p>
    <w:p w14:paraId="3206366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14496-12/classes/cls-0168-hintlargestpacket.sdl</w:t>
      </w:r>
    </w:p>
    <w:p w14:paraId="3362CE5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14496-12/classes/cls-0169-hintlongestpacket.sdl</w:t>
      </w:r>
    </w:p>
    <w:p w14:paraId="709291C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14496-12/classes/cls-0170-hintpayloadID.sdl</w:t>
      </w:r>
    </w:p>
    <w:p w14:paraId="41F0808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14496-12/classes/cls-0171-FDHintSampleEntry.sdl</w:t>
      </w:r>
    </w:p>
    <w:p w14:paraId="427E814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14496-12/classes/cls-0172-FDsample.sdl</w:t>
      </w:r>
    </w:p>
    <w:p w14:paraId="0A330F7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14496-12/classes/cls-0173-FDpacketBox.sdl</w:t>
      </w:r>
    </w:p>
    <w:p w14:paraId="63E3F27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14496-12/classes/cls-0174-LCTheaderTemplate.sdl</w:t>
      </w:r>
    </w:p>
    <w:p w14:paraId="3AD96A3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14496-12/classes/cls-0175-LCTheaderextension.sdl</w:t>
      </w:r>
    </w:p>
    <w:p w14:paraId="41CD8A0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14496-12/classes/cls-0176-FDconstructor.sdl</w:t>
      </w:r>
    </w:p>
    <w:p w14:paraId="0535805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14496-12/classes/cls-0177-FDnoopconstructor.sdl</w:t>
      </w:r>
    </w:p>
    <w:p w14:paraId="70897A3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14496-12/classes/cls-0178-FDimmediateconstructor.sdl</w:t>
      </w:r>
    </w:p>
    <w:p w14:paraId="6522B6C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14496-12/classes/cls-0179-FDsampleconstructor.sdl</w:t>
      </w:r>
    </w:p>
    <w:p w14:paraId="7FCA8A4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14496-12/classes/cls-0180-FDitemconstructor.sdl</w:t>
      </w:r>
    </w:p>
    <w:p w14:paraId="18283A3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14496-12/classes/cls-0181-FDitemconstructorLarge.sdl</w:t>
      </w:r>
    </w:p>
    <w:p w14:paraId="5A4DF0D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14496-12/classes/cls-0182-FDxmlboxconstructor.sdl</w:t>
      </w:r>
    </w:p>
    <w:p w14:paraId="7B1E913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14496-12/classes/cls-0183-ExtraDataBox.sdl</w:t>
      </w:r>
    </w:p>
    <w:p w14:paraId="5EB70FD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14496-12/classes/cls-0184-FECInformationBox.sdl</w:t>
      </w:r>
    </w:p>
    <w:p w14:paraId="2FE802A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14496-12/classes/cls-0185-MPEG2TSReceptionSampleEntry.sdl</w:t>
      </w:r>
    </w:p>
    <w:p w14:paraId="72BB709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14496-12/classes/cls-0186-MPEG2TSServerSampleEntry.sdl</w:t>
      </w:r>
    </w:p>
    <w:p w14:paraId="1BDAAD6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14496-12/classes/cls-0187-MPEG2TSSampleEntry.sdl</w:t>
      </w:r>
    </w:p>
    <w:p w14:paraId="2F3B98A5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14496-12/classes/cls-0188-PATBox.sdl</w:t>
      </w:r>
    </w:p>
    <w:p w14:paraId="1C5BC35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14496-12/classes/cls-0189-PMTBox.sdl</w:t>
      </w:r>
    </w:p>
    <w:p w14:paraId="0760B7F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14496-12/classes/cls-0190-ODBox.sdl</w:t>
      </w:r>
    </w:p>
    <w:p w14:paraId="247D774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14496-12/classes/cls-0191-TSTimingBox.sdl</w:t>
      </w:r>
    </w:p>
    <w:p w14:paraId="7C550F9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14496-12/classes/cls-0192-InitialSampleTimeBox.sdl</w:t>
      </w:r>
    </w:p>
    <w:p w14:paraId="6644144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14496-12/classes/cls-0193-MPEG2TSConstructor.sdl</w:t>
      </w:r>
    </w:p>
    <w:p w14:paraId="5CCAF4E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14496-12/classes/cls-0194-MPEG2TSImmediateConstructor.sdl</w:t>
      </w:r>
    </w:p>
    <w:p w14:paraId="71215D1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14496-12/classes/cls-0195-MPEG2TSSampleConstructor.sdl</w:t>
      </w:r>
    </w:p>
    <w:p w14:paraId="27FC1C4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14496-12/classes/cls-0196-MPEG2TSPacketRepresentation.sdl</w:t>
      </w:r>
    </w:p>
    <w:p w14:paraId="0DD5DE8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14496-12/classes/cls-0197-MPEG2TSSample.sdl</w:t>
      </w:r>
    </w:p>
    <w:p w14:paraId="60C6E23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14496-12/classes/cls-0198-ProtectedMPEG2TransportStreamSampleEntry.sdl</w:t>
      </w:r>
    </w:p>
    <w:p w14:paraId="48E15DE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14496-12/classes/cls-0199-ReceivedRtpHintSampleEntry.sdl</w:t>
      </w:r>
    </w:p>
    <w:p w14:paraId="08DB4AE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14496-12/classes/cls-0200-timestampsynchrony.sdl</w:t>
      </w:r>
    </w:p>
    <w:p w14:paraId="5FD5EC7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14496-12/classes/cls-0201-ReceivedSsrcBox.sdl</w:t>
      </w:r>
    </w:p>
    <w:p w14:paraId="2CDD7BE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14496-12/classes/cls-0202-rtphdrextTLV.sdl</w:t>
      </w:r>
    </w:p>
    <w:p w14:paraId="47E8261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14496-12/classes/cls-0203-receivedCSRC.sdl</w:t>
      </w:r>
    </w:p>
    <w:p w14:paraId="300AF96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14496-12/classes/cls-0204-receivedRTCPpacket.sdl</w:t>
      </w:r>
    </w:p>
    <w:p w14:paraId="300EE09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14496-12/classes/cls-0205-receivedRTCPsample.sdl</w:t>
      </w:r>
    </w:p>
    <w:p w14:paraId="45CA406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14496-12/classes/cls-0206-ReceivedSrtpHintSampleEntry.sdl</w:t>
      </w:r>
    </w:p>
    <w:p w14:paraId="7B161A9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14496-12/classes/cls-0207-ReceivedCryptoContextIdBox.sdl</w:t>
      </w:r>
    </w:p>
    <w:p w14:paraId="1A07FFC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14496-12/classes/cls-0208-RolloverCounterBox.sdl</w:t>
      </w:r>
    </w:p>
    <w:p w14:paraId="3FEB7FB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14496-12/classes/cls-0209-VisualRollRecoveryEntry.sdl</w:t>
      </w:r>
    </w:p>
    <w:p w14:paraId="489002F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14496-12/classes/cls-0210-AudioRollRecoveryEntry.sdl</w:t>
      </w:r>
    </w:p>
    <w:p w14:paraId="57CFD73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14496-12/classes/cls-0211-AudioPreRollEntry.sdl</w:t>
      </w:r>
    </w:p>
    <w:p w14:paraId="5B80260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14496-12/classes/cls-0212-RateShareEntry.sdl</w:t>
      </w:r>
    </w:p>
    <w:p w14:paraId="5E3EEA1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14496-12/classes/cls-0213-AlternativeStartupEntry.sdl</w:t>
      </w:r>
    </w:p>
    <w:p w14:paraId="2EA6C27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14496-12/classes/cls-0214-VisualRandomAccessEntry.sdl</w:t>
      </w:r>
    </w:p>
    <w:p w14:paraId="4E7EB70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14496-12/classes/cls-0215-TemporalLevelEntry.sdl</w:t>
      </w:r>
    </w:p>
    <w:p w14:paraId="6E406E0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14496-12/classes/cls-0216-SAPEntry.sdl</w:t>
      </w:r>
    </w:p>
    <w:p w14:paraId="38CA886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14496-12/classes/cls-0217-SampleToMetadataItemEntry.sdl</w:t>
      </w:r>
    </w:p>
    <w:p w14:paraId="4CE0446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14496-12/classes/cls-0218-VisualDRAPEntry.sdl</w:t>
      </w:r>
    </w:p>
    <w:p w14:paraId="52AD84A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14496-12/classes/cls-0219-PixelAspectRatioEntry.sdl</w:t>
      </w:r>
    </w:p>
    <w:p w14:paraId="65C6D4F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14496-12/classes/cls-0220-CleanApertureEntry.sdl</w:t>
      </w:r>
    </w:p>
    <w:p w14:paraId="17E4902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14496-12/classes/cls-0221-VisualEdrapEntry.sdl</w:t>
      </w:r>
    </w:p>
    <w:p w14:paraId="3679DC4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14496-12/classes/cls-0222-EssentialDescriptionsHierarchyEntry.sdl</w:t>
      </w:r>
    </w:p>
    <w:p w14:paraId="7C04D35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14496-12/classes/cls-0223-T35SampleGroupEntry.sdl</w:t>
      </w:r>
    </w:p>
    <w:p w14:paraId="602D270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14496-12/classes/cls-0226-PixelAspectRatioBox.sdl</w:t>
      </w:r>
    </w:p>
    <w:p w14:paraId="3F3FBAD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14496-12/classes/cls-0227-CleanApertureBox.sdl</w:t>
      </w:r>
    </w:p>
    <w:p w14:paraId="0AF0C9B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14496-12/classes/cls-0228-ColourInformationBox.sdl</w:t>
      </w:r>
    </w:p>
    <w:p w14:paraId="5278318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14496-12/classes/cls-0229-ContentLightLevelBox.sdl</w:t>
      </w:r>
    </w:p>
    <w:p w14:paraId="680FCD2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14496-12/classes/cls-0230-MasteringDisplayColourVolumeBox.sdl</w:t>
      </w:r>
    </w:p>
    <w:p w14:paraId="413EEA6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14496-12/classes/cls-0231-ContentColourVolumeBox.sdl</w:t>
      </w:r>
    </w:p>
    <w:p w14:paraId="25B2331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14496-12/classes/cls-0232-AmbientViewingEnvironmentBox.sdl</w:t>
      </w:r>
    </w:p>
    <w:p w14:paraId="405F383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14496-12/classes/cls-0235-SamplingRateBox.sdl</w:t>
      </w:r>
    </w:p>
    <w:p w14:paraId="1FFBC88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14496-12/classes/cls-0237-ChannelLayoutZero.sdl</w:t>
      </w:r>
    </w:p>
    <w:p w14:paraId="1947DDC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14496-12/classes/cls-0238-ChannelLayout.sdl</w:t>
      </w:r>
    </w:p>
    <w:p w14:paraId="7512BCE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14496-12/classes/cls-0240-LoudnessBaseBox.sdl</w:t>
      </w:r>
    </w:p>
    <w:p w14:paraId="6AE5E5E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14496-12/classes/cls-0241-TrackLoudnessInfo.sdl</w:t>
      </w:r>
    </w:p>
    <w:p w14:paraId="10B2804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14496-12/classes/cls-0242-AlbumLoudnessInfo.sdl</w:t>
      </w:r>
    </w:p>
    <w:p w14:paraId="2AEEF84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14496-12/classes/cls-0243-LoudnessBox.sdl</w:t>
      </w:r>
    </w:p>
    <w:p w14:paraId="2CB7C49D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14496-12/classes/cls-0244-AudioRenderingIndicationBox.sdl</w:t>
      </w:r>
    </w:p>
    <w:p w14:paraId="20FE887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14496-12/classes/cls-0245-AudioElementBox.sdl</w:t>
      </w:r>
    </w:p>
    <w:p w14:paraId="5FC4FC8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14496-12/classes/cls-0246-AudioElementDescriptionBox.sdl</w:t>
      </w:r>
    </w:p>
    <w:p w14:paraId="231826E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14496-12/classes/cls-0247-AudioElementPosInteractivityPolar.sdl</w:t>
      </w:r>
    </w:p>
    <w:p w14:paraId="7099225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14496-12/classes/cls-0248-AudioElementProminenceInteractivity.sdl</w:t>
      </w:r>
    </w:p>
    <w:p w14:paraId="3DC6525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14496-12/classes/cls-0249-AudioElementSelectionBox.sdl</w:t>
      </w:r>
    </w:p>
    <w:p w14:paraId="7C50E5F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14496-12/classes/cls-0250-AudioElementSelectionDescriptionBox.sdl</w:t>
      </w:r>
    </w:p>
    <w:p w14:paraId="4693D85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14496-12/classes/cls-0251-MetaDataSampleEntry.sdl</w:t>
      </w:r>
    </w:p>
    <w:p w14:paraId="30DFCC7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14496-12/classes/cls-0252-XMLMetaDataSampleEntry.sdl</w:t>
      </w:r>
    </w:p>
    <w:p w14:paraId="14B2B31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14496-12/classes/cls-0253-TextConfigBox.sdl</w:t>
      </w:r>
    </w:p>
    <w:p w14:paraId="268C468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14496-12/classes/cls-0254-TextMetaDataSampleEntry.sdl</w:t>
      </w:r>
    </w:p>
    <w:p w14:paraId="6E79869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14496-12/classes/cls-0255-MIMEBox.sdl</w:t>
      </w:r>
    </w:p>
    <w:p w14:paraId="472D7D3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14496-12/classes/cls-0256-URIBox.sdl</w:t>
      </w:r>
    </w:p>
    <w:p w14:paraId="3729748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14496-12/classes/cls-0257-URIInitBox.sdl</w:t>
      </w:r>
    </w:p>
    <w:p w14:paraId="4C685F2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14496-12/classes/cls-0258-URIMetaSampleEntry.sdl</w:t>
      </w:r>
    </w:p>
    <w:p w14:paraId="5B17E5B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14496-12/classes/cls-0259-HintMediaHeaderBox.sdl</w:t>
      </w:r>
    </w:p>
    <w:p w14:paraId="3ED36E7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14496-12/classes/cls-0260-HintSampleEntry.sdl</w:t>
      </w:r>
    </w:p>
    <w:p w14:paraId="5040FFA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14496-12/classes/cls-0261-PlainTextSampleEntry.sdl</w:t>
      </w:r>
    </w:p>
    <w:p w14:paraId="689B92C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14496-12/classes/cls-0262-SimpleTextSampleEntry.sdl</w:t>
      </w:r>
    </w:p>
    <w:p w14:paraId="335A236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14496-12/classes/cls-0263-SubtitleMediaHeaderBox.sdl</w:t>
      </w:r>
    </w:p>
    <w:p w14:paraId="240DC53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14496-12/classes/cls-0264-SubtitleSampleEntry.sdl</w:t>
      </w:r>
    </w:p>
    <w:p w14:paraId="3F54C1A7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14496-12/classes/cls-0265-XMLSubtitleSampleEntry.sdl</w:t>
      </w:r>
    </w:p>
    <w:p w14:paraId="3195ED40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14496-12/classes/cls-0266-TextSubtitleSampleEntry.sdl</w:t>
      </w:r>
    </w:p>
    <w:p w14:paraId="5FBB71F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14496-12/classes/cls-0267-FontSampleEntry.sdl</w:t>
      </w:r>
    </w:p>
    <w:p w14:paraId="350FCFAC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14496-12/classes/cls-0268-BoxedMetadataSampleEntry.sdl</w:t>
      </w:r>
    </w:p>
    <w:p w14:paraId="3A9EC32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14496-12/classes/cls-0269-MetadataKeyTableBox.sdl</w:t>
      </w:r>
    </w:p>
    <w:p w14:paraId="77B104C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14496-12/classes/cls-0270-MetadataKeyBox.sdl</w:t>
      </w:r>
    </w:p>
    <w:p w14:paraId="5D1067A8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14496-12/classes/cls-0271-MetadataKeyDeclarationBox.sdl</w:t>
      </w:r>
    </w:p>
    <w:p w14:paraId="5965887F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14496-12/classes/cls-0272-MetadataSetupBox.sdl</w:t>
      </w:r>
    </w:p>
    <w:p w14:paraId="273262A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14496-12/classes/cls-0273-VolumetricVisualMediaHeaderBox.sdl</w:t>
      </w:r>
    </w:p>
    <w:p w14:paraId="52FE82F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14496-12/classes/cls-0274-VolumetricVisualSampleEntry.sdl</w:t>
      </w:r>
    </w:p>
    <w:p w14:paraId="08F24A3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14496-12/classes/cls-0275-HapticSampleEntry.sdl</w:t>
      </w:r>
    </w:p>
    <w:p w14:paraId="5215103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14496-12/classes/cls-0276-ProtectionSchemeInfoBox.sdl</w:t>
      </w:r>
    </w:p>
    <w:p w14:paraId="0D1B1234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14496-12/classes/cls-0277-OriginalFormatBox.sdl</w:t>
      </w:r>
    </w:p>
    <w:p w14:paraId="629605AB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14496-12/classes/cls-0278-SchemeTypeBox.sdl</w:t>
      </w:r>
    </w:p>
    <w:p w14:paraId="3064547A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14496-12/classes/cls-0279-SchemeInformationBox.sdl</w:t>
      </w:r>
    </w:p>
    <w:p w14:paraId="1409A09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14496-12/classes/cls-0280-ScrambleSchemeInfoBox.sdl</w:t>
      </w:r>
    </w:p>
    <w:p w14:paraId="50638E23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14496-12/classes/cls-0281-RestrictedSchemeInfoBox.sdl</w:t>
      </w:r>
    </w:p>
    <w:p w14:paraId="1650AC29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14496-12/classes/cls-0282-StereoVideoBox.sdl</w:t>
      </w:r>
    </w:p>
    <w:p w14:paraId="2FE95366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14496-12/classes/cls-0283-CompatibleSchemeTypeBox.sdl</w:t>
      </w:r>
    </w:p>
    <w:p w14:paraId="253133DE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14496-12/classes/cls-0284-SamplePackingInformationBox.sdl</w:t>
      </w:r>
    </w:p>
    <w:p w14:paraId="6B9F8DE2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14496-12/classes/cls-0285-IncompleteAVCSampleEntry.sdl</w:t>
      </w:r>
    </w:p>
    <w:p w14:paraId="631306D1" w14:textId="77777777" w:rsidR="00E35D50" w:rsidRPr="00E35D50" w:rsidRDefault="00E35D50" w:rsidP="00082AC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✅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14496-12/classes/cls-0286-CompleteTrackInfoBox.sdl</w:t>
      </w:r>
    </w:p>
    <w:p w14:paraId="6BF97988" w14:textId="77777777" w:rsidR="00E35D50" w:rsidRPr="00E35D50" w:rsidRDefault="00E35D50" w:rsidP="00082ACE">
      <w:pPr>
        <w:pStyle w:val="Heading2"/>
        <w:rPr>
          <w:lang w:val="en-NL" w:eastAsia="zh-CN"/>
        </w:rPr>
      </w:pPr>
      <w:r w:rsidRPr="00E35D50">
        <w:rPr>
          <w:lang w:val="en-NL" w:eastAsia="zh-CN"/>
        </w:rPr>
        <w:t>Invalid Files (26)</w:t>
      </w:r>
    </w:p>
    <w:p w14:paraId="5CB84F0A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14496-12/classes/cls-0001-BoxHeader.sdl (2 errors) - SYNTACTIC ERROR: Unexpected: unsigned =&gt; { row: 3, column: 16, position: 72 }</w:t>
      </w:r>
    </w:p>
    <w:p w14:paraId="25BD1D8F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14496-12/classes/cls-0002-Box.sdl (1 error) - SYNTACTIC ERROR: Unexpected: unsigned =&gt; { row: 3, column: 16, position: 66 }</w:t>
      </w:r>
    </w:p>
    <w:p w14:paraId="6323B224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14496-12/classes/cls-0003-FullBoxHeader.sdl (1 error) - SYNTACTIC ERROR: Unexpected: [ =&gt; { row: 1, column: 53, position: 52 }</w:t>
      </w:r>
    </w:p>
    <w:p w14:paraId="6B75FBF2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14496-12/classes/cls-0004-FullBox.sdl (2 errors) - SYNTACTIC ERROR: Unexpected: [ =&gt; { row: 2, column: 28, position: 74 }</w:t>
      </w:r>
    </w:p>
    <w:p w14:paraId="284F7032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14496-12/classes/cls-0014-MovieHeaderBox.sdl (6 errors) - SYNTACTIC ERROR: Expected one of: - ; != * / &amp; &amp;&amp; % + &lt; &lt;&lt; &lt;= == &gt; &gt;= &gt;&gt; | || =&gt; { row: 14, column: 13, position: 428 }</w:t>
      </w:r>
    </w:p>
    <w:p w14:paraId="0A8FFC9E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14496-12/classes/cls-0016-TrackHeaderBox.sdl (7 errors) - SYNTACTIC ERROR: Unexpected: [ =&gt; { row: 16, column: 43, position: 562 }</w:t>
      </w:r>
    </w:p>
    <w:p w14:paraId="50DAF3B1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14496-12/classes/cls-0025-HandlerBox.sdl (1 error) - SYNTACTIC ERROR: Unexpected: [ =&gt; { row: 5, column: 41, position: 171 }</w:t>
      </w:r>
    </w:p>
    <w:p w14:paraId="7AC3B346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14496-12/classes/cls-0030-SampleEntry.sdl (1 error) - SYNTACTIC ERROR: Unexpected: [ =&gt; { row: 4, column: 40, position: 124 }</w:t>
      </w:r>
    </w:p>
    <w:p w14:paraId="40C18CCD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14496-12/classes/cls-0043-DataEntryBaseBox.sdl (1 error) - SYNTACTIC ERROR: Unexpected: [ =&gt; { row: 1, column: 69, position: 68 }</w:t>
      </w:r>
    </w:p>
    <w:p w14:paraId="5C435E6D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14496-12/classes/cls-0044-DataEntryUrlBox.sdl (1 error) - SYNTACTIC ERROR: Unexpected: [ =&gt; { row: 1, column: 44, position: 43 }</w:t>
      </w:r>
    </w:p>
    <w:p w14:paraId="1F8A6027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14496-12/classes/cls-0045-DataEntryUrnBox.sdl (1 error) - SYNTACTIC ERROR: Unexpected: [ =&gt; { row: 1, column: 44, position: 43 }</w:t>
      </w:r>
    </w:p>
    <w:p w14:paraId="1A9788DE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14496-12/classes/cls-0046-DataEntryImdaBox.sdl (1 error) - SYNTACTIC ERROR: Unexpected: [ =&gt; { row: 1, column: 45, position: 44 }</w:t>
      </w:r>
    </w:p>
    <w:p w14:paraId="426A782D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14496-12/classes/cls-0047-DataEntrySeqNumImdaBox.sdl (1 error) - SYNTACTIC ERROR: Unexpected: [ =&gt; { row: 1, column: 51, position: 50 }</w:t>
      </w:r>
    </w:p>
    <w:p w14:paraId="099133C9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14496-12/classes/cls-0054-PaddingBitsBox.sdl (1 error) - Error reading file: INTERNAL ERROR: Expected token type IDs not found for parse error at position 140</w:t>
      </w:r>
    </w:p>
    <w:p w14:paraId="227C6CE7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14496-12/classes/cls-0066-TrackRunBox.sdl (2 errors) - SYNTACTIC ERROR: Expected one of: - ( + =&gt; { row: 17, column: 5, position: 591 }</w:t>
      </w:r>
    </w:p>
    <w:p w14:paraId="1A6AAD51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14496-12/classes/cls-0086-CompactSampleToGroupBox.sdl (9 errors) - SYNTACTIC ERROR: Unexpected: unsigned =&gt; { row: 1, column: 1, position: 0 }</w:t>
      </w:r>
    </w:p>
    <w:p w14:paraId="0987B646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14496-12/classes/cls-0089-TrackSelectionBox.sdl (1 error) - SYNTACTIC ERROR: Expected one of: - ; != * / &amp; &amp;&amp; % + &lt; &lt;&lt; &lt;= == &gt; &gt;= &gt;&gt; | || =&gt; { row: 4, column: 13, position: 83 }</w:t>
      </w:r>
    </w:p>
    <w:p w14:paraId="36685799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14496-12/classes/cls-0107-ItemFullProperty.sdl (1 error) - SYNTACTIC ERROR: Unexpected: [ =&gt; { row: 1, column: 94, position: 93 }</w:t>
      </w:r>
    </w:p>
    <w:p w14:paraId="5BF55CF3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14496-12/classes/cls-0122-SubTrackInformationBox.sdl (3 errors) - SYNTACTIC ERROR: Expected one of: - ; != * / &amp; &amp;&amp; % + &lt; &lt;&lt; &lt;= == &gt; &gt;= &gt;&gt; | || =&gt; { row: 4, column: 13, position: 87 }</w:t>
      </w:r>
    </w:p>
    <w:p w14:paraId="6EFBC458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14496-12/classes/cls-0130-EntityToGroupBox.sdl (1 error) - SYNTACTIC ERROR: Unexpected: [ =&gt; { row: 1, column: 94, position: 93 }</w:t>
      </w:r>
    </w:p>
    <w:p w14:paraId="4BA85DA7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14496-12/classes/cls-0224-VideoMediaHeaderBox.sdl (3 errors) - SYNTACTIC ERROR: Expected one of: - ; != * / &amp; &amp;&amp; % + &lt; &lt;&lt; &lt;= == &gt; &gt;= &gt;&gt; | || =&gt; { row: 4, column: 13, position: 85 }</w:t>
      </w:r>
    </w:p>
    <w:p w14:paraId="151DA8E9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14496-12/classes/cls-0225-VisualSampleEntry.sdl (5 errors) - SYNTACTIC ERROR: Unexpected: = =&gt; { row: 5, column: 36, position: 204 }</w:t>
      </w:r>
    </w:p>
    <w:p w14:paraId="2DE5B2EF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14496-12/classes/cls-0233-SoundMediaHeaderBox.sdl (1 error) - SYNTACTIC ERROR: Expected one of: - ; != * / &amp; &amp;&amp; % + &lt; &lt;&lt; &lt;= == &gt; &gt;= &gt;&gt; | || =&gt; { row: 4, column: 13, position: 85 }</w:t>
      </w:r>
    </w:p>
    <w:p w14:paraId="600E4ED1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14496-12/classes/cls-0234-AudioSampleEntry.sdl (4 errors) - SYNTACTIC ERROR: Unexpected: [ =&gt; { row: 3, column: 43, position: 125 }</w:t>
      </w:r>
    </w:p>
    <w:p w14:paraId="1FF29985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14496-12/classes/cls-0236-AudioSampleEntryV1.sdl (4 errors) - SYNTACTIC ERROR: Unexpected: [ =&gt; { row: 5, column: 43, position: 244 }</w:t>
      </w:r>
    </w:p>
    <w:p w14:paraId="38F844E1" w14:textId="77777777" w:rsidR="00E35D50" w:rsidRPr="00E35D50" w:rsidRDefault="00E35D50" w:rsidP="00082AC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ascii="Segoe UI Emoji" w:eastAsia="Times New Roman" w:hAnsi="Segoe UI Emoji" w:cs="Segoe UI Emoji"/>
          <w:sz w:val="24"/>
          <w:lang w:val="en-NL" w:eastAsia="zh-CN"/>
        </w:rPr>
        <w:t>❌</w:t>
      </w:r>
      <w:r w:rsidRPr="00E35D50">
        <w:rPr>
          <w:rFonts w:eastAsia="Times New Roman" w:cs="Times New Roman"/>
          <w:sz w:val="24"/>
          <w:lang w:val="en-NL" w:eastAsia="zh-CN"/>
        </w:rPr>
        <w:t xml:space="preserve"> 14496-12/classes/cls-0239-DownMixInstructions.sdl (1 error) - SYNTACTIC ERROR: Expected one of: - != ) * / &amp; &amp;&amp; % + &lt; &lt;&lt; &lt;= == &gt; &gt;= &gt;&gt; | || =&gt; { row: 29, column: 34, position: 985 }</w:t>
      </w:r>
    </w:p>
    <w:p w14:paraId="2777431B" w14:textId="77777777" w:rsidR="00E35D50" w:rsidRPr="00E35D50" w:rsidRDefault="00E35D50" w:rsidP="00082ACE">
      <w:pPr>
        <w:pStyle w:val="Heading2"/>
        <w:rPr>
          <w:lang w:val="en-NL" w:eastAsia="zh-CN"/>
        </w:rPr>
      </w:pPr>
      <w:r w:rsidRPr="00E35D50">
        <w:rPr>
          <w:lang w:val="en-NL" w:eastAsia="zh-CN"/>
        </w:rPr>
        <w:t>Detailed Errors</w:t>
      </w:r>
    </w:p>
    <w:p w14:paraId="255634B5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14496-12/classes/cls-0001-BoxHeader.sdl</w:t>
      </w:r>
    </w:p>
    <w:p w14:paraId="7730CBAF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2</w:t>
      </w:r>
    </w:p>
    <w:p w14:paraId="2602E0CD" w14:textId="77777777" w:rsidR="00E35D50" w:rsidRPr="00E35D50" w:rsidRDefault="00E35D50" w:rsidP="00082ACE">
      <w:pPr>
        <w:numPr>
          <w:ilvl w:val="0"/>
          <w:numId w:val="11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unsigned =&gt; { row: 3, column: 16, position: 72 }</w:t>
      </w:r>
    </w:p>
    <w:p w14:paraId="5776E56C" w14:textId="77777777" w:rsidR="00E35D50" w:rsidRPr="00E35D50" w:rsidRDefault="00E35D50" w:rsidP="00082ACE">
      <w:pPr>
        <w:numPr>
          <w:ilvl w:val="0"/>
          <w:numId w:val="11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= =&gt; { row: 13, column: 36, position: 347 }</w:t>
      </w:r>
    </w:p>
    <w:p w14:paraId="074C4EFB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14496-12/classes/cls-0002-Box.sdl</w:t>
      </w:r>
    </w:p>
    <w:p w14:paraId="157EB87F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3978944A" w14:textId="77777777" w:rsidR="00E35D50" w:rsidRPr="00E35D50" w:rsidRDefault="00E35D50" w:rsidP="00082ACE">
      <w:pPr>
        <w:numPr>
          <w:ilvl w:val="0"/>
          <w:numId w:val="12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unsigned =&gt; { row: 3, column: 16, position: 66 }</w:t>
      </w:r>
    </w:p>
    <w:p w14:paraId="61DD9E8B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14496-12/classes/cls-0003-FullBoxHeader.sdl</w:t>
      </w:r>
    </w:p>
    <w:p w14:paraId="0E18152A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4CF0977E" w14:textId="77777777" w:rsidR="00E35D50" w:rsidRPr="00E35D50" w:rsidRDefault="00E35D50" w:rsidP="00082ACE">
      <w:pPr>
        <w:numPr>
          <w:ilvl w:val="0"/>
          <w:numId w:val="13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1, column: 53, position: 52 }</w:t>
      </w:r>
    </w:p>
    <w:p w14:paraId="44F08F32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14496-12/classes/cls-0004-FullBox.sdl</w:t>
      </w:r>
    </w:p>
    <w:p w14:paraId="5BB24382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2</w:t>
      </w:r>
    </w:p>
    <w:p w14:paraId="60D4C3F7" w14:textId="77777777" w:rsidR="00E35D50" w:rsidRPr="00E35D50" w:rsidRDefault="00E35D50" w:rsidP="00082ACE">
      <w:pPr>
        <w:numPr>
          <w:ilvl w:val="0"/>
          <w:numId w:val="14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2, column: 28, position: 74 }</w:t>
      </w:r>
    </w:p>
    <w:p w14:paraId="5D6ED097" w14:textId="77777777" w:rsidR="00E35D50" w:rsidRPr="00E35D50" w:rsidRDefault="00E35D50" w:rsidP="00082ACE">
      <w:pPr>
        <w:numPr>
          <w:ilvl w:val="0"/>
          <w:numId w:val="14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unsigned =&gt; { row: 3, column: 16, position: 95 }</w:t>
      </w:r>
    </w:p>
    <w:p w14:paraId="7F452657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14496-12/classes/cls-0014-MovieHeaderBox.sdl</w:t>
      </w:r>
    </w:p>
    <w:p w14:paraId="1ADCD09E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6</w:t>
      </w:r>
    </w:p>
    <w:p w14:paraId="243BFE5D" w14:textId="77777777" w:rsidR="00E35D50" w:rsidRPr="00E35D50" w:rsidRDefault="00E35D50" w:rsidP="00082ACE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14, column: 13, position: 428 }</w:t>
      </w:r>
    </w:p>
    <w:p w14:paraId="2C99FBC5" w14:textId="77777777" w:rsidR="00E35D50" w:rsidRPr="00E35D50" w:rsidRDefault="00E35D50" w:rsidP="00082ACE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15, column: 13, position: 487 }</w:t>
      </w:r>
    </w:p>
    <w:p w14:paraId="2A5C8112" w14:textId="77777777" w:rsidR="00E35D50" w:rsidRPr="00E35D50" w:rsidRDefault="00E35D50" w:rsidP="00082ACE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17, column: 43, position: 621 }</w:t>
      </w:r>
    </w:p>
    <w:p w14:paraId="39D05479" w14:textId="77777777" w:rsidR="00E35D50" w:rsidRPr="00E35D50" w:rsidRDefault="00E35D50" w:rsidP="00082ACE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18, column: 13, position: 642 }</w:t>
      </w:r>
    </w:p>
    <w:p w14:paraId="084583FF" w14:textId="77777777" w:rsidR="00E35D50" w:rsidRPr="00E35D50" w:rsidRDefault="00E35D50" w:rsidP="00082ACE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; =&gt; { row: 19, column: 7, position: 668 }</w:t>
      </w:r>
    </w:p>
    <w:p w14:paraId="6DE57F89" w14:textId="77777777" w:rsidR="00E35D50" w:rsidRPr="00E35D50" w:rsidRDefault="00E35D50" w:rsidP="00082ACE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= =&gt; { row: 21, column: 27, position: 766 }</w:t>
      </w:r>
    </w:p>
    <w:p w14:paraId="185AA9ED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14496-12/classes/cls-0016-TrackHeaderBox.sdl</w:t>
      </w:r>
    </w:p>
    <w:p w14:paraId="6935A603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7</w:t>
      </w:r>
    </w:p>
    <w:p w14:paraId="4A2EB4C7" w14:textId="77777777" w:rsidR="00E35D50" w:rsidRPr="00E35D50" w:rsidRDefault="00E35D50" w:rsidP="00082ACE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16, column: 43, position: 562 }</w:t>
      </w:r>
    </w:p>
    <w:p w14:paraId="7CDA2183" w14:textId="77777777" w:rsidR="00E35D50" w:rsidRPr="00E35D50" w:rsidRDefault="00E35D50" w:rsidP="00082ACE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17, column: 13, position: 583 }</w:t>
      </w:r>
    </w:p>
    <w:p w14:paraId="57449C05" w14:textId="77777777" w:rsidR="00E35D50" w:rsidRPr="00E35D50" w:rsidRDefault="00E35D50" w:rsidP="00082ACE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18, column: 13, position: 614 }</w:t>
      </w:r>
    </w:p>
    <w:p w14:paraId="7E224859" w14:textId="77777777" w:rsidR="00E35D50" w:rsidRPr="00E35D50" w:rsidRDefault="00E35D50" w:rsidP="00082ACE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19, column: 13, position: 655 }</w:t>
      </w:r>
    </w:p>
    <w:p w14:paraId="043E8B0D" w14:textId="77777777" w:rsidR="00E35D50" w:rsidRPr="00E35D50" w:rsidRDefault="00E35D50" w:rsidP="00082ACE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21, column: 13, position: 767 }</w:t>
      </w:r>
    </w:p>
    <w:p w14:paraId="6E6929FE" w14:textId="77777777" w:rsidR="00E35D50" w:rsidRPr="00E35D50" w:rsidRDefault="00E35D50" w:rsidP="00082ACE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; =&gt; { row: 22, column: 7, position: 792 }</w:t>
      </w:r>
    </w:p>
    <w:p w14:paraId="537CDEEC" w14:textId="77777777" w:rsidR="00E35D50" w:rsidRPr="00E35D50" w:rsidRDefault="00E35D50" w:rsidP="00082ACE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} =&gt; { row: 27, column: 1, position: 921 }</w:t>
      </w:r>
    </w:p>
    <w:p w14:paraId="7880E211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14496-12/classes/cls-0025-HandlerBox.sdl</w:t>
      </w:r>
    </w:p>
    <w:p w14:paraId="036D9A52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1EC5DDE2" w14:textId="77777777" w:rsidR="00E35D50" w:rsidRPr="00E35D50" w:rsidRDefault="00E35D50" w:rsidP="00082ACE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5, column: 41, position: 171 }</w:t>
      </w:r>
    </w:p>
    <w:p w14:paraId="27DDF361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14496-12/classes/cls-0030-SampleEntry.sdl</w:t>
      </w:r>
    </w:p>
    <w:p w14:paraId="08CEA6A2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7ADB58E2" w14:textId="77777777" w:rsidR="00E35D50" w:rsidRPr="00E35D50" w:rsidRDefault="00E35D50" w:rsidP="00082ACE">
      <w:pPr>
        <w:numPr>
          <w:ilvl w:val="0"/>
          <w:numId w:val="18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4, column: 40, position: 124 }</w:t>
      </w:r>
    </w:p>
    <w:p w14:paraId="4BEDD39B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14496-12/classes/cls-0043-DataEntryBaseBox.sdl</w:t>
      </w:r>
    </w:p>
    <w:p w14:paraId="7DDBC4BC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731761EC" w14:textId="77777777" w:rsidR="00E35D50" w:rsidRPr="00E35D50" w:rsidRDefault="00E35D50" w:rsidP="00082ACE">
      <w:pPr>
        <w:numPr>
          <w:ilvl w:val="0"/>
          <w:numId w:val="1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1, column: 69, position: 68 }</w:t>
      </w:r>
    </w:p>
    <w:p w14:paraId="63147DDD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14496-12/classes/cls-0044-DataEntryUrlBox.sdl</w:t>
      </w:r>
    </w:p>
    <w:p w14:paraId="242D6D1D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7DBFC59A" w14:textId="77777777" w:rsidR="00E35D50" w:rsidRPr="00E35D50" w:rsidRDefault="00E35D50" w:rsidP="00082ACE">
      <w:pPr>
        <w:numPr>
          <w:ilvl w:val="0"/>
          <w:numId w:val="2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1, column: 44, position: 43 }</w:t>
      </w:r>
    </w:p>
    <w:p w14:paraId="410C9D81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14496-12/classes/cls-0045-DataEntryUrnBox.sdl</w:t>
      </w:r>
    </w:p>
    <w:p w14:paraId="1C0341BF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43FDF4BC" w14:textId="77777777" w:rsidR="00E35D50" w:rsidRPr="00E35D50" w:rsidRDefault="00E35D50" w:rsidP="00082ACE">
      <w:pPr>
        <w:numPr>
          <w:ilvl w:val="0"/>
          <w:numId w:val="21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1, column: 44, position: 43 }</w:t>
      </w:r>
    </w:p>
    <w:p w14:paraId="00A29A8E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14496-12/classes/cls-0046-DataEntryImdaBox.sdl</w:t>
      </w:r>
    </w:p>
    <w:p w14:paraId="790FED49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730EF018" w14:textId="77777777" w:rsidR="00E35D50" w:rsidRPr="00E35D50" w:rsidRDefault="00E35D50" w:rsidP="00082ACE">
      <w:pPr>
        <w:numPr>
          <w:ilvl w:val="0"/>
          <w:numId w:val="22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1, column: 45, position: 44 }</w:t>
      </w:r>
    </w:p>
    <w:p w14:paraId="1F1DC7B9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14496-12/classes/cls-0047-DataEntrySeqNumImdaBox.sdl</w:t>
      </w:r>
    </w:p>
    <w:p w14:paraId="5483D98D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613DCBCA" w14:textId="77777777" w:rsidR="00E35D50" w:rsidRPr="00E35D50" w:rsidRDefault="00E35D50" w:rsidP="00082ACE">
      <w:pPr>
        <w:numPr>
          <w:ilvl w:val="0"/>
          <w:numId w:val="23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1, column: 51, position: 50 }</w:t>
      </w:r>
    </w:p>
    <w:p w14:paraId="1ABFEEDC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14496-12/classes/cls-0054-PaddingBitsBox.sdl</w:t>
      </w:r>
    </w:p>
    <w:p w14:paraId="503B25AB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0820F05C" w14:textId="77777777" w:rsidR="00E35D50" w:rsidRPr="00E35D50" w:rsidRDefault="00E35D50" w:rsidP="00082ACE">
      <w:pPr>
        <w:numPr>
          <w:ilvl w:val="0"/>
          <w:numId w:val="24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Error reading file: INTERNAL ERROR: Expected token type IDs not found for parse error at position 140</w:t>
      </w:r>
    </w:p>
    <w:p w14:paraId="72B1A7BA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14496-12/classes/cls-0066-TrackRunBox.sdl</w:t>
      </w:r>
    </w:p>
    <w:p w14:paraId="247C6E27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2</w:t>
      </w:r>
    </w:p>
    <w:p w14:paraId="549A9114" w14:textId="77777777" w:rsidR="00E35D50" w:rsidRPr="00E35D50" w:rsidRDefault="00E35D50" w:rsidP="00082ACE">
      <w:pPr>
        <w:numPr>
          <w:ilvl w:val="0"/>
          <w:numId w:val="2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( + =&gt; { row: 17, column: 5, position: 591 }</w:t>
      </w:r>
    </w:p>
    <w:p w14:paraId="48BC8DF9" w14:textId="77777777" w:rsidR="00E35D50" w:rsidRPr="00E35D50" w:rsidRDefault="00E35D50" w:rsidP="00082ACE">
      <w:pPr>
        <w:numPr>
          <w:ilvl w:val="0"/>
          <w:numId w:val="2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18, column: 1, position: 608 }</w:t>
      </w:r>
    </w:p>
    <w:p w14:paraId="049F5DE8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14496-12/classes/cls-0086-CompactSampleToGroupBox.sdl</w:t>
      </w:r>
    </w:p>
    <w:p w14:paraId="70E23597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9</w:t>
      </w:r>
    </w:p>
    <w:p w14:paraId="312ED76B" w14:textId="77777777" w:rsidR="00E35D50" w:rsidRPr="00E35D50" w:rsidRDefault="00E35D50" w:rsidP="00082ACE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unsigned =&gt; { row: 1, column: 1, position: 0 }</w:t>
      </w:r>
    </w:p>
    <w:p w14:paraId="6D0AFD8F" w14:textId="77777777" w:rsidR="00E35D50" w:rsidRPr="00E35D50" w:rsidRDefault="00E35D50" w:rsidP="00082ACE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3, column: 22, position: 92 }</w:t>
      </w:r>
    </w:p>
    <w:p w14:paraId="59AE410C" w14:textId="77777777" w:rsidR="00E35D50" w:rsidRPr="00E35D50" w:rsidRDefault="00E35D50" w:rsidP="00082ACE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4, column: 22, position: 116 }</w:t>
      </w:r>
    </w:p>
    <w:p w14:paraId="0D024AFF" w14:textId="77777777" w:rsidR="00E35D50" w:rsidRPr="00E35D50" w:rsidRDefault="00E35D50" w:rsidP="00082ACE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5, column: 22, position: 140 }</w:t>
      </w:r>
    </w:p>
    <w:p w14:paraId="2C03BFC0" w14:textId="77777777" w:rsidR="00E35D50" w:rsidRPr="00E35D50" w:rsidRDefault="00E35D50" w:rsidP="00082ACE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6, column: 22, position: 165 }</w:t>
      </w:r>
    </w:p>
    <w:p w14:paraId="26DFFB8C" w14:textId="77777777" w:rsidR="00E35D50" w:rsidRPr="00E35D50" w:rsidRDefault="00E35D50" w:rsidP="00082ACE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!= ) * / &amp; &amp;&amp; % + &lt; &lt;&lt; &lt;= == &gt; &gt;= &gt;&gt; | || =&gt; { row: 21, column: 21, position: 539 }</w:t>
      </w:r>
    </w:p>
    <w:p w14:paraId="79C1F8AE" w14:textId="77777777" w:rsidR="00E35D50" w:rsidRPr="00E35D50" w:rsidRDefault="00E35D50" w:rsidP="00082ACE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!= ) * / &amp; &amp;&amp; % + &lt; &lt;&lt; &lt;= == &gt; &gt;= &gt;&gt; | || =&gt; { row: 22, column: 21, position: 601 }</w:t>
      </w:r>
    </w:p>
    <w:p w14:paraId="216E2EB6" w14:textId="77777777" w:rsidR="00E35D50" w:rsidRPr="00E35D50" w:rsidRDefault="00E35D50" w:rsidP="00082ACE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!= ) * / &amp; &amp;&amp; % + &lt; &lt;&lt; &lt;= == &gt; &gt;= &gt;&gt; | || =&gt; { row: 28, column: 24, position: 792 }</w:t>
      </w:r>
    </w:p>
    <w:p w14:paraId="1B02CD91" w14:textId="77777777" w:rsidR="00E35D50" w:rsidRPr="00E35D50" w:rsidRDefault="00E35D50" w:rsidP="00082ACE">
      <w:pPr>
        <w:numPr>
          <w:ilvl w:val="0"/>
          <w:numId w:val="2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29, column: 19, position: 829 }</w:t>
      </w:r>
    </w:p>
    <w:p w14:paraId="5594F829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14496-12/classes/cls-0089-TrackSelectionBox.sdl</w:t>
      </w:r>
    </w:p>
    <w:p w14:paraId="4F01177B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77EEBAAC" w14:textId="77777777" w:rsidR="00E35D50" w:rsidRPr="00E35D50" w:rsidRDefault="00E35D50" w:rsidP="00082ACE">
      <w:pPr>
        <w:numPr>
          <w:ilvl w:val="0"/>
          <w:numId w:val="27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4, column: 13, position: 83 }</w:t>
      </w:r>
    </w:p>
    <w:p w14:paraId="1C7C5564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14496-12/classes/cls-0107-ItemFullProperty.sdl</w:t>
      </w:r>
    </w:p>
    <w:p w14:paraId="68E4AF5F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2828CBBF" w14:textId="77777777" w:rsidR="00E35D50" w:rsidRPr="00E35D50" w:rsidRDefault="00E35D50" w:rsidP="00082ACE">
      <w:pPr>
        <w:numPr>
          <w:ilvl w:val="0"/>
          <w:numId w:val="28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1, column: 94, position: 93 }</w:t>
      </w:r>
    </w:p>
    <w:p w14:paraId="401D1802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14496-12/classes/cls-0122-SubTrackInformationBox.sdl</w:t>
      </w:r>
    </w:p>
    <w:p w14:paraId="372ED25A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3</w:t>
      </w:r>
    </w:p>
    <w:p w14:paraId="1A48A76E" w14:textId="77777777" w:rsidR="00E35D50" w:rsidRPr="00E35D50" w:rsidRDefault="00E35D50" w:rsidP="00082ACE">
      <w:pPr>
        <w:numPr>
          <w:ilvl w:val="0"/>
          <w:numId w:val="2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4, column: 13, position: 87 }</w:t>
      </w:r>
    </w:p>
    <w:p w14:paraId="704BED8A" w14:textId="77777777" w:rsidR="00E35D50" w:rsidRPr="00E35D50" w:rsidRDefault="00E35D50" w:rsidP="00082ACE">
      <w:pPr>
        <w:numPr>
          <w:ilvl w:val="0"/>
          <w:numId w:val="2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5, column: 13, position: 125 }</w:t>
      </w:r>
    </w:p>
    <w:p w14:paraId="2BE4CB62" w14:textId="77777777" w:rsidR="00E35D50" w:rsidRPr="00E35D50" w:rsidRDefault="00E35D50" w:rsidP="00082ACE">
      <w:pPr>
        <w:numPr>
          <w:ilvl w:val="0"/>
          <w:numId w:val="29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6, column: 13, position: 166 }</w:t>
      </w:r>
    </w:p>
    <w:p w14:paraId="035B3902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14496-12/classes/cls-0130-EntityToGroupBox.sdl</w:t>
      </w:r>
    </w:p>
    <w:p w14:paraId="5DA6C35D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61A1A51E" w14:textId="77777777" w:rsidR="00E35D50" w:rsidRPr="00E35D50" w:rsidRDefault="00E35D50" w:rsidP="00082ACE">
      <w:pPr>
        <w:numPr>
          <w:ilvl w:val="0"/>
          <w:numId w:val="30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1, column: 94, position: 93 }</w:t>
      </w:r>
    </w:p>
    <w:p w14:paraId="1148640A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14496-12/classes/cls-0224-VideoMediaHeaderBox.sdl</w:t>
      </w:r>
    </w:p>
    <w:p w14:paraId="21329BF1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3</w:t>
      </w:r>
    </w:p>
    <w:p w14:paraId="2D952AE4" w14:textId="77777777" w:rsidR="00E35D50" w:rsidRPr="00E35D50" w:rsidRDefault="00E35D50" w:rsidP="00082ACE">
      <w:pPr>
        <w:numPr>
          <w:ilvl w:val="0"/>
          <w:numId w:val="31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4, column: 13, position: 85 }</w:t>
      </w:r>
    </w:p>
    <w:p w14:paraId="4E9B4B76" w14:textId="77777777" w:rsidR="00E35D50" w:rsidRPr="00E35D50" w:rsidRDefault="00E35D50" w:rsidP="00082ACE">
      <w:pPr>
        <w:numPr>
          <w:ilvl w:val="0"/>
          <w:numId w:val="31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5, column: 13, position: 156 }</w:t>
      </w:r>
    </w:p>
    <w:p w14:paraId="36AAD784" w14:textId="77777777" w:rsidR="00E35D50" w:rsidRPr="00E35D50" w:rsidRDefault="00E35D50" w:rsidP="00082ACE">
      <w:pPr>
        <w:numPr>
          <w:ilvl w:val="0"/>
          <w:numId w:val="31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} =&gt; { row: 7, column: 1, position: 203 }</w:t>
      </w:r>
    </w:p>
    <w:p w14:paraId="531AC123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14496-12/classes/cls-0225-VisualSampleEntry.sdl</w:t>
      </w:r>
    </w:p>
    <w:p w14:paraId="447041EB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5</w:t>
      </w:r>
    </w:p>
    <w:p w14:paraId="219DA4EC" w14:textId="77777777" w:rsidR="00E35D50" w:rsidRPr="00E35D50" w:rsidRDefault="00E35D50" w:rsidP="00082ACE">
      <w:pPr>
        <w:numPr>
          <w:ilvl w:val="0"/>
          <w:numId w:val="32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= =&gt; { row: 5, column: 36, position: 204 }</w:t>
      </w:r>
    </w:p>
    <w:p w14:paraId="37CCAF54" w14:textId="77777777" w:rsidR="00E35D50" w:rsidRPr="00E35D50" w:rsidRDefault="00E35D50" w:rsidP="00082ACE">
      <w:pPr>
        <w:numPr>
          <w:ilvl w:val="0"/>
          <w:numId w:val="32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8, column: 13, position: 276 }</w:t>
      </w:r>
    </w:p>
    <w:p w14:paraId="426EE8D5" w14:textId="77777777" w:rsidR="00E35D50" w:rsidRPr="00E35D50" w:rsidRDefault="00E35D50" w:rsidP="00082ACE">
      <w:pPr>
        <w:numPr>
          <w:ilvl w:val="0"/>
          <w:numId w:val="32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9, column: 13, position: 346 }</w:t>
      </w:r>
    </w:p>
    <w:p w14:paraId="33E6F983" w14:textId="77777777" w:rsidR="00E35D50" w:rsidRPr="00E35D50" w:rsidRDefault="00E35D50" w:rsidP="00082ACE">
      <w:pPr>
        <w:numPr>
          <w:ilvl w:val="0"/>
          <w:numId w:val="32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11, column: 13, position: 465 }</w:t>
      </w:r>
    </w:p>
    <w:p w14:paraId="3EFEF107" w14:textId="77777777" w:rsidR="00E35D50" w:rsidRPr="00E35D50" w:rsidRDefault="00E35D50" w:rsidP="00082ACE">
      <w:pPr>
        <w:numPr>
          <w:ilvl w:val="0"/>
          <w:numId w:val="32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13, column: 13, position: 542 }</w:t>
      </w:r>
    </w:p>
    <w:p w14:paraId="55717C99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14496-12/classes/cls-0233-SoundMediaHeaderBox.sdl</w:t>
      </w:r>
    </w:p>
    <w:p w14:paraId="7DC5D85D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2A0A5F5F" w14:textId="77777777" w:rsidR="00E35D50" w:rsidRPr="00E35D50" w:rsidRDefault="00E35D50" w:rsidP="00082ACE">
      <w:pPr>
        <w:numPr>
          <w:ilvl w:val="0"/>
          <w:numId w:val="33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4, column: 13, position: 85 }</w:t>
      </w:r>
    </w:p>
    <w:p w14:paraId="6AF99574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14496-12/classes/cls-0234-AudioSampleEntry.sdl</w:t>
      </w:r>
    </w:p>
    <w:p w14:paraId="03E76A19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4</w:t>
      </w:r>
    </w:p>
    <w:p w14:paraId="5FDDE45F" w14:textId="77777777" w:rsidR="00E35D50" w:rsidRPr="00E35D50" w:rsidRDefault="00E35D50" w:rsidP="00082ACE">
      <w:pPr>
        <w:numPr>
          <w:ilvl w:val="0"/>
          <w:numId w:val="34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3, column: 43, position: 125 }</w:t>
      </w:r>
    </w:p>
    <w:p w14:paraId="5E8EFF8E" w14:textId="77777777" w:rsidR="00E35D50" w:rsidRPr="00E35D50" w:rsidRDefault="00E35D50" w:rsidP="00082ACE">
      <w:pPr>
        <w:numPr>
          <w:ilvl w:val="0"/>
          <w:numId w:val="34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5, column: 13, position: 180 }</w:t>
      </w:r>
    </w:p>
    <w:p w14:paraId="2EEECBC5" w14:textId="77777777" w:rsidR="00E35D50" w:rsidRPr="00E35D50" w:rsidRDefault="00E35D50" w:rsidP="00082ACE">
      <w:pPr>
        <w:numPr>
          <w:ilvl w:val="0"/>
          <w:numId w:val="34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8, column: 13, position: 312 }</w:t>
      </w:r>
    </w:p>
    <w:p w14:paraId="1A0C0E99" w14:textId="77777777" w:rsidR="00E35D50" w:rsidRPr="00E35D50" w:rsidRDefault="00E35D50" w:rsidP="00082ACE">
      <w:pPr>
        <w:numPr>
          <w:ilvl w:val="0"/>
          <w:numId w:val="34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} =&gt; { row: 19, column: 1, position: 833 }</w:t>
      </w:r>
    </w:p>
    <w:p w14:paraId="5B98C8BD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14496-12/classes/cls-0236-AudioSampleEntryV1.sdl</w:t>
      </w:r>
    </w:p>
    <w:p w14:paraId="0F59ED9A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4</w:t>
      </w:r>
    </w:p>
    <w:p w14:paraId="07FCF8DA" w14:textId="77777777" w:rsidR="00E35D50" w:rsidRPr="00E35D50" w:rsidRDefault="00E35D50" w:rsidP="00082ACE">
      <w:pPr>
        <w:numPr>
          <w:ilvl w:val="0"/>
          <w:numId w:val="3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Unexpected: [ =&gt; { row: 5, column: 43, position: 244 }</w:t>
      </w:r>
    </w:p>
    <w:p w14:paraId="0EE376C0" w14:textId="77777777" w:rsidR="00E35D50" w:rsidRPr="00E35D50" w:rsidRDefault="00E35D50" w:rsidP="00082ACE">
      <w:pPr>
        <w:numPr>
          <w:ilvl w:val="0"/>
          <w:numId w:val="3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6, column: 13, position: 265 }</w:t>
      </w:r>
    </w:p>
    <w:p w14:paraId="474F5607" w14:textId="77777777" w:rsidR="00E35D50" w:rsidRPr="00E35D50" w:rsidRDefault="00E35D50" w:rsidP="00082ACE">
      <w:pPr>
        <w:numPr>
          <w:ilvl w:val="0"/>
          <w:numId w:val="3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7, column: 13, position: 328 }</w:t>
      </w:r>
    </w:p>
    <w:p w14:paraId="49A41FD0" w14:textId="77777777" w:rsidR="00E35D50" w:rsidRPr="00E35D50" w:rsidRDefault="00E35D50" w:rsidP="00082ACE">
      <w:pPr>
        <w:numPr>
          <w:ilvl w:val="0"/>
          <w:numId w:val="35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; != * / &amp; &amp;&amp; % + &lt; &lt;&lt; &lt;= == &gt; &gt;= &gt;&gt; | || =&gt; { row: 10, column: 13, position: 460 }</w:t>
      </w:r>
    </w:p>
    <w:p w14:paraId="38653D2A" w14:textId="77777777" w:rsidR="00E35D50" w:rsidRPr="00E35D50" w:rsidRDefault="00E35D50" w:rsidP="00082AC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/>
        <w:ind w:left="0" w:firstLine="0"/>
        <w:jc w:val="left"/>
        <w:outlineLvl w:val="2"/>
        <w:rPr>
          <w:rFonts w:eastAsia="Times New Roman" w:cs="Times New Roman"/>
          <w:b/>
          <w:bCs/>
          <w:sz w:val="27"/>
          <w:szCs w:val="27"/>
          <w:lang w:val="en-NL" w:eastAsia="zh-CN"/>
        </w:rPr>
      </w:pPr>
      <w:r w:rsidRPr="00E35D50">
        <w:rPr>
          <w:rFonts w:eastAsia="Times New Roman" w:cs="Times New Roman"/>
          <w:b/>
          <w:bCs/>
          <w:sz w:val="27"/>
          <w:szCs w:val="27"/>
          <w:lang w:val="en-NL" w:eastAsia="zh-CN"/>
        </w:rPr>
        <w:t>14496-12/classes/cls-0239-DownMixInstructions.sdl</w:t>
      </w:r>
    </w:p>
    <w:p w14:paraId="1EE83C7E" w14:textId="77777777" w:rsidR="00E35D50" w:rsidRPr="00E35D50" w:rsidRDefault="00E35D50" w:rsidP="00E35D50">
      <w:p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Errors:</w:t>
      </w:r>
      <w:r w:rsidRPr="00E35D50">
        <w:rPr>
          <w:rFonts w:eastAsia="Times New Roman" w:cs="Times New Roman"/>
          <w:sz w:val="24"/>
          <w:lang w:val="en-NL" w:eastAsia="zh-CN"/>
        </w:rPr>
        <w:t xml:space="preserve"> 1</w:t>
      </w:r>
    </w:p>
    <w:p w14:paraId="4E656525" w14:textId="77777777" w:rsidR="00E35D50" w:rsidRPr="00E35D50" w:rsidRDefault="00E35D50" w:rsidP="00082ACE">
      <w:pPr>
        <w:numPr>
          <w:ilvl w:val="0"/>
          <w:numId w:val="36"/>
        </w:numPr>
        <w:spacing w:before="100" w:beforeAutospacing="1" w:after="100" w:afterAutospacing="1"/>
        <w:jc w:val="left"/>
        <w:rPr>
          <w:rFonts w:eastAsia="Times New Roman" w:cs="Times New Roman"/>
          <w:sz w:val="24"/>
          <w:lang w:val="en-NL" w:eastAsia="zh-CN"/>
        </w:rPr>
      </w:pPr>
      <w:r w:rsidRPr="00E35D50">
        <w:rPr>
          <w:rFonts w:eastAsia="Times New Roman" w:cs="Times New Roman"/>
          <w:b/>
          <w:bCs/>
          <w:sz w:val="24"/>
          <w:lang w:val="en-NL" w:eastAsia="zh-CN"/>
        </w:rPr>
        <w:t>error</w:t>
      </w:r>
      <w:r w:rsidRPr="00E35D50">
        <w:rPr>
          <w:rFonts w:eastAsia="Times New Roman" w:cs="Times New Roman"/>
          <w:sz w:val="24"/>
          <w:lang w:val="en-NL" w:eastAsia="zh-CN"/>
        </w:rPr>
        <w:t>: SYNTACTIC ERROR: Expected one of: - != ) * / &amp; &amp;&amp; % + &lt; &lt;&lt; &lt;= == &gt; &gt;= &gt;&gt; | || =&gt; { row: 29, column: 34, position: 985 }</w:t>
      </w:r>
    </w:p>
    <w:p w14:paraId="4EC5D40F" w14:textId="77777777" w:rsidR="00E35D50" w:rsidRDefault="00E35D50" w:rsidP="00B55B58">
      <w:pPr>
        <w:rPr>
          <w:sz w:val="22"/>
          <w:szCs w:val="22"/>
          <w:lang w:val="en-GB" w:eastAsia="zh-CN"/>
        </w:rPr>
      </w:pPr>
    </w:p>
    <w:p w14:paraId="4E60CB53" w14:textId="77777777" w:rsidR="009A3EB5" w:rsidRDefault="009A3EB5" w:rsidP="00B55B58">
      <w:pPr>
        <w:rPr>
          <w:sz w:val="22"/>
          <w:szCs w:val="22"/>
          <w:lang w:val="en-GB" w:eastAsia="zh-CN"/>
        </w:rPr>
      </w:pPr>
    </w:p>
    <w:p w14:paraId="0327D841" w14:textId="77777777" w:rsidR="00F86954" w:rsidRDefault="00FB58BF" w:rsidP="00F86954">
      <w:pPr>
        <w:pStyle w:val="Heading1"/>
        <w:rPr>
          <w:lang w:val="en-GB" w:eastAsia="zh-CN"/>
        </w:rPr>
      </w:pPr>
      <w:r>
        <w:rPr>
          <w:lang w:val="en-GB" w:eastAsia="zh-CN"/>
        </w:rPr>
        <w:br w:type="page"/>
      </w:r>
      <w:r w:rsidR="00F86954">
        <w:rPr>
          <w:lang w:val="en-GB" w:eastAsia="zh-CN"/>
        </w:rPr>
        <w:t>Annex – Diff</w:t>
      </w:r>
    </w:p>
    <w:p w14:paraId="45CA1EDA" w14:textId="2A9FDFE0" w:rsidR="00FB58BF" w:rsidRDefault="00FB58BF">
      <w:pPr>
        <w:jc w:val="left"/>
        <w:rPr>
          <w:rFonts w:asciiTheme="majorHAnsi" w:eastAsiaTheme="majorEastAsia" w:hAnsiTheme="majorHAnsi"/>
          <w:b/>
          <w:bCs/>
          <w:kern w:val="32"/>
          <w:sz w:val="32"/>
          <w:szCs w:val="32"/>
          <w:lang w:val="en-GB" w:eastAsia="zh-CN"/>
        </w:rPr>
      </w:pPr>
    </w:p>
    <w:tbl>
      <w:tblPr>
        <w:tblStyle w:val="TableGrid"/>
        <w:tblpPr w:leftFromText="180" w:rightFromText="180" w:vertAnchor="text" w:tblpY="1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"/>
        <w:gridCol w:w="4269"/>
        <w:gridCol w:w="4181"/>
      </w:tblGrid>
      <w:tr w:rsidR="001B11A7" w:rsidRPr="00C04F0B" w14:paraId="523C2109" w14:textId="77777777" w:rsidTr="00DB2132">
        <w:tc>
          <w:tcPr>
            <w:tcW w:w="605" w:type="dxa"/>
          </w:tcPr>
          <w:p w14:paraId="3C220204" w14:textId="77777777" w:rsidR="001B11A7" w:rsidRPr="00DB2132" w:rsidRDefault="001B11A7" w:rsidP="0077756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DB2132">
              <w:rPr>
                <w:rFonts w:cs="Times New Roman"/>
                <w:b/>
                <w:sz w:val="16"/>
                <w:szCs w:val="16"/>
              </w:rPr>
              <w:t>Line</w:t>
            </w:r>
          </w:p>
        </w:tc>
        <w:tc>
          <w:tcPr>
            <w:tcW w:w="4288" w:type="dxa"/>
          </w:tcPr>
          <w:p w14:paraId="7FB42173" w14:textId="77777777" w:rsidR="001B11A7" w:rsidRPr="00DB2132" w:rsidRDefault="001B11A7" w:rsidP="0077756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DB2132">
              <w:rPr>
                <w:rFonts w:cs="Times New Roman"/>
                <w:b/>
                <w:sz w:val="16"/>
                <w:szCs w:val="16"/>
              </w:rPr>
              <w:t>Original</w:t>
            </w:r>
          </w:p>
        </w:tc>
        <w:tc>
          <w:tcPr>
            <w:tcW w:w="4117" w:type="dxa"/>
          </w:tcPr>
          <w:p w14:paraId="3C743C5A" w14:textId="77777777" w:rsidR="001B11A7" w:rsidRPr="00DB2132" w:rsidRDefault="001B11A7" w:rsidP="0077756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DB2132">
              <w:rPr>
                <w:rFonts w:cs="Times New Roman"/>
                <w:b/>
                <w:sz w:val="16"/>
                <w:szCs w:val="16"/>
              </w:rPr>
              <w:t>Revised</w:t>
            </w:r>
          </w:p>
        </w:tc>
      </w:tr>
      <w:tr w:rsidR="001B11A7" w:rsidRPr="00C04F0B" w14:paraId="5E60CC2A" w14:textId="77777777" w:rsidTr="00DB2132">
        <w:tc>
          <w:tcPr>
            <w:tcW w:w="605" w:type="dxa"/>
          </w:tcPr>
          <w:p w14:paraId="67CC36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4288" w:type="dxa"/>
          </w:tcPr>
          <w:p w14:paraId="204189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BoxHeader (</w:t>
            </w:r>
          </w:p>
        </w:tc>
        <w:tc>
          <w:tcPr>
            <w:tcW w:w="4117" w:type="dxa"/>
          </w:tcPr>
          <w:p w14:paraId="0D49AC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BoxHeader (</w:t>
            </w:r>
          </w:p>
        </w:tc>
      </w:tr>
      <w:tr w:rsidR="001B11A7" w:rsidRPr="00C04F0B" w14:paraId="145F20A2" w14:textId="77777777" w:rsidTr="00DB2132">
        <w:tc>
          <w:tcPr>
            <w:tcW w:w="605" w:type="dxa"/>
          </w:tcPr>
          <w:p w14:paraId="42854F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4288" w:type="dxa"/>
          </w:tcPr>
          <w:p w14:paraId="0F4FB4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int(32) boxtype,</w:t>
            </w:r>
          </w:p>
        </w:tc>
        <w:tc>
          <w:tcPr>
            <w:tcW w:w="4117" w:type="dxa"/>
          </w:tcPr>
          <w:p w14:paraId="7FCDC7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unsigned int boxtype,</w:t>
            </w:r>
          </w:p>
        </w:tc>
      </w:tr>
      <w:tr w:rsidR="001B11A7" w:rsidRPr="00C04F0B" w14:paraId="2BB243AB" w14:textId="77777777" w:rsidTr="00DB2132">
        <w:tc>
          <w:tcPr>
            <w:tcW w:w="605" w:type="dxa"/>
          </w:tcPr>
          <w:p w14:paraId="207390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4288" w:type="dxa"/>
          </w:tcPr>
          <w:p w14:paraId="0C6D6B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optional unsigned int(8) extended_type[16])</w:t>
            </w:r>
          </w:p>
        </w:tc>
        <w:tc>
          <w:tcPr>
            <w:tcW w:w="4117" w:type="dxa"/>
          </w:tcPr>
          <w:p w14:paraId="5CCC7B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optional unsigned int extended_type[16])</w:t>
            </w:r>
          </w:p>
        </w:tc>
      </w:tr>
      <w:tr w:rsidR="001B11A7" w:rsidRPr="00C04F0B" w14:paraId="6DBDA47E" w14:textId="77777777" w:rsidTr="00DB2132">
        <w:tc>
          <w:tcPr>
            <w:tcW w:w="605" w:type="dxa"/>
          </w:tcPr>
          <w:p w14:paraId="70DAAF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4288" w:type="dxa"/>
          </w:tcPr>
          <w:p w14:paraId="107BF9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F1F45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15D7A75" w14:textId="77777777" w:rsidTr="00DB2132">
        <w:tc>
          <w:tcPr>
            <w:tcW w:w="605" w:type="dxa"/>
          </w:tcPr>
          <w:p w14:paraId="1F5C72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4288" w:type="dxa"/>
          </w:tcPr>
          <w:p w14:paraId="38A84F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size;</w:t>
            </w:r>
          </w:p>
        </w:tc>
        <w:tc>
          <w:tcPr>
            <w:tcW w:w="4117" w:type="dxa"/>
          </w:tcPr>
          <w:p w14:paraId="2BF56C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size;</w:t>
            </w:r>
          </w:p>
        </w:tc>
      </w:tr>
      <w:tr w:rsidR="001B11A7" w:rsidRPr="00C04F0B" w14:paraId="120E9469" w14:textId="77777777" w:rsidTr="00DB2132">
        <w:tc>
          <w:tcPr>
            <w:tcW w:w="605" w:type="dxa"/>
          </w:tcPr>
          <w:p w14:paraId="7A2F81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</w:t>
            </w:r>
          </w:p>
        </w:tc>
        <w:tc>
          <w:tcPr>
            <w:tcW w:w="4288" w:type="dxa"/>
          </w:tcPr>
          <w:p w14:paraId="0B921C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type = boxtype;</w:t>
            </w:r>
          </w:p>
        </w:tc>
        <w:tc>
          <w:tcPr>
            <w:tcW w:w="4117" w:type="dxa"/>
          </w:tcPr>
          <w:p w14:paraId="7F6CF5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type = boxtype;</w:t>
            </w:r>
          </w:p>
        </w:tc>
      </w:tr>
      <w:tr w:rsidR="001B11A7" w:rsidRPr="00C04F0B" w14:paraId="4816B007" w14:textId="77777777" w:rsidTr="00DB2132">
        <w:tc>
          <w:tcPr>
            <w:tcW w:w="605" w:type="dxa"/>
          </w:tcPr>
          <w:p w14:paraId="546031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</w:t>
            </w:r>
          </w:p>
        </w:tc>
        <w:tc>
          <w:tcPr>
            <w:tcW w:w="4288" w:type="dxa"/>
          </w:tcPr>
          <w:p w14:paraId="0958B0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(size==1) {</w:t>
            </w:r>
          </w:p>
        </w:tc>
        <w:tc>
          <w:tcPr>
            <w:tcW w:w="4117" w:type="dxa"/>
          </w:tcPr>
          <w:p w14:paraId="2A66E2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(size==1) {</w:t>
            </w:r>
          </w:p>
        </w:tc>
      </w:tr>
      <w:tr w:rsidR="001B11A7" w:rsidRPr="00C04F0B" w14:paraId="068B909B" w14:textId="77777777" w:rsidTr="00DB2132">
        <w:tc>
          <w:tcPr>
            <w:tcW w:w="605" w:type="dxa"/>
          </w:tcPr>
          <w:p w14:paraId="296BDE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</w:t>
            </w:r>
          </w:p>
        </w:tc>
        <w:tc>
          <w:tcPr>
            <w:tcW w:w="4288" w:type="dxa"/>
          </w:tcPr>
          <w:p w14:paraId="2A3731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largesize;</w:t>
            </w:r>
          </w:p>
        </w:tc>
        <w:tc>
          <w:tcPr>
            <w:tcW w:w="4117" w:type="dxa"/>
          </w:tcPr>
          <w:p w14:paraId="227F3E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largesize;</w:t>
            </w:r>
          </w:p>
        </w:tc>
      </w:tr>
      <w:tr w:rsidR="001B11A7" w:rsidRPr="00C04F0B" w14:paraId="684F4172" w14:textId="77777777" w:rsidTr="00DB2132">
        <w:tc>
          <w:tcPr>
            <w:tcW w:w="605" w:type="dxa"/>
          </w:tcPr>
          <w:p w14:paraId="333741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4288" w:type="dxa"/>
          </w:tcPr>
          <w:p w14:paraId="69C894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(size==0) {</w:t>
            </w:r>
          </w:p>
        </w:tc>
        <w:tc>
          <w:tcPr>
            <w:tcW w:w="4117" w:type="dxa"/>
          </w:tcPr>
          <w:p w14:paraId="4EE2A7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(size==0) {</w:t>
            </w:r>
          </w:p>
        </w:tc>
      </w:tr>
      <w:tr w:rsidR="001B11A7" w:rsidRPr="00C04F0B" w14:paraId="15BAFE83" w14:textId="77777777" w:rsidTr="00DB2132">
        <w:tc>
          <w:tcPr>
            <w:tcW w:w="605" w:type="dxa"/>
          </w:tcPr>
          <w:p w14:paraId="438EA3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4288" w:type="dxa"/>
          </w:tcPr>
          <w:p w14:paraId="521143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box extends to end of file</w:t>
            </w:r>
          </w:p>
        </w:tc>
        <w:tc>
          <w:tcPr>
            <w:tcW w:w="4117" w:type="dxa"/>
          </w:tcPr>
          <w:p w14:paraId="7B6967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box extends to end of file</w:t>
            </w:r>
          </w:p>
        </w:tc>
      </w:tr>
      <w:tr w:rsidR="001B11A7" w:rsidRPr="00C04F0B" w14:paraId="0E07165D" w14:textId="77777777" w:rsidTr="00DB2132">
        <w:tc>
          <w:tcPr>
            <w:tcW w:w="605" w:type="dxa"/>
          </w:tcPr>
          <w:p w14:paraId="41C2B6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</w:t>
            </w:r>
          </w:p>
        </w:tc>
        <w:tc>
          <w:tcPr>
            <w:tcW w:w="4288" w:type="dxa"/>
          </w:tcPr>
          <w:p w14:paraId="65F0FC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91CB9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1086C32" w14:textId="77777777" w:rsidTr="00DB2132">
        <w:tc>
          <w:tcPr>
            <w:tcW w:w="605" w:type="dxa"/>
          </w:tcPr>
          <w:p w14:paraId="40F1B3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</w:t>
            </w:r>
          </w:p>
        </w:tc>
        <w:tc>
          <w:tcPr>
            <w:tcW w:w="4288" w:type="dxa"/>
          </w:tcPr>
          <w:p w14:paraId="138D38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(boxtype=='uuid') {</w:t>
            </w:r>
          </w:p>
        </w:tc>
        <w:tc>
          <w:tcPr>
            <w:tcW w:w="4117" w:type="dxa"/>
          </w:tcPr>
          <w:p w14:paraId="2BCE36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(boxtype=='uuid') {</w:t>
            </w:r>
          </w:p>
        </w:tc>
      </w:tr>
      <w:tr w:rsidR="001B11A7" w:rsidRPr="00C04F0B" w14:paraId="523599D5" w14:textId="77777777" w:rsidTr="00DB2132">
        <w:tc>
          <w:tcPr>
            <w:tcW w:w="605" w:type="dxa"/>
          </w:tcPr>
          <w:p w14:paraId="5B2B8E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</w:t>
            </w:r>
          </w:p>
        </w:tc>
        <w:tc>
          <w:tcPr>
            <w:tcW w:w="4288" w:type="dxa"/>
          </w:tcPr>
          <w:p w14:paraId="311644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usertype[16] = extended_type;</w:t>
            </w:r>
          </w:p>
        </w:tc>
        <w:tc>
          <w:tcPr>
            <w:tcW w:w="4117" w:type="dxa"/>
          </w:tcPr>
          <w:p w14:paraId="3E5B5E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usertype[16] = extended_type;</w:t>
            </w:r>
          </w:p>
        </w:tc>
      </w:tr>
      <w:tr w:rsidR="001B11A7" w:rsidRPr="00C04F0B" w14:paraId="008B7176" w14:textId="77777777" w:rsidTr="00DB2132">
        <w:tc>
          <w:tcPr>
            <w:tcW w:w="605" w:type="dxa"/>
          </w:tcPr>
          <w:p w14:paraId="6D5B55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</w:t>
            </w:r>
          </w:p>
        </w:tc>
        <w:tc>
          <w:tcPr>
            <w:tcW w:w="4288" w:type="dxa"/>
          </w:tcPr>
          <w:p w14:paraId="63E8F0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7A5741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C78EC48" w14:textId="77777777" w:rsidTr="00DB2132">
        <w:tc>
          <w:tcPr>
            <w:tcW w:w="605" w:type="dxa"/>
          </w:tcPr>
          <w:p w14:paraId="008C7A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4288" w:type="dxa"/>
          </w:tcPr>
          <w:p w14:paraId="284D40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6C2DB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5C4D7A0" w14:textId="77777777" w:rsidTr="00DB2132">
        <w:tc>
          <w:tcPr>
            <w:tcW w:w="605" w:type="dxa"/>
          </w:tcPr>
          <w:p w14:paraId="760D83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</w:t>
            </w:r>
          </w:p>
        </w:tc>
        <w:tc>
          <w:tcPr>
            <w:tcW w:w="4288" w:type="dxa"/>
          </w:tcPr>
          <w:p w14:paraId="7F7DEE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D2168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B6F3363" w14:textId="77777777" w:rsidTr="00DB2132">
        <w:tc>
          <w:tcPr>
            <w:tcW w:w="605" w:type="dxa"/>
          </w:tcPr>
          <w:p w14:paraId="0B90CD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</w:t>
            </w:r>
          </w:p>
        </w:tc>
        <w:tc>
          <w:tcPr>
            <w:tcW w:w="4288" w:type="dxa"/>
          </w:tcPr>
          <w:p w14:paraId="4D21A5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ED5CE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A93B631" w14:textId="77777777" w:rsidTr="00DB2132">
        <w:tc>
          <w:tcPr>
            <w:tcW w:w="605" w:type="dxa"/>
          </w:tcPr>
          <w:p w14:paraId="44130A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</w:t>
            </w:r>
          </w:p>
        </w:tc>
        <w:tc>
          <w:tcPr>
            <w:tcW w:w="4288" w:type="dxa"/>
          </w:tcPr>
          <w:p w14:paraId="298D3A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Box (</w:t>
            </w:r>
          </w:p>
        </w:tc>
        <w:tc>
          <w:tcPr>
            <w:tcW w:w="4117" w:type="dxa"/>
          </w:tcPr>
          <w:p w14:paraId="2A1109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Box (</w:t>
            </w:r>
          </w:p>
        </w:tc>
      </w:tr>
      <w:tr w:rsidR="001B11A7" w:rsidRPr="00C04F0B" w14:paraId="0F5C629A" w14:textId="77777777" w:rsidTr="00DB2132">
        <w:tc>
          <w:tcPr>
            <w:tcW w:w="605" w:type="dxa"/>
          </w:tcPr>
          <w:p w14:paraId="3FC16A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</w:t>
            </w:r>
          </w:p>
        </w:tc>
        <w:tc>
          <w:tcPr>
            <w:tcW w:w="4288" w:type="dxa"/>
          </w:tcPr>
          <w:p w14:paraId="7A2109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int(32) boxtype,</w:t>
            </w:r>
          </w:p>
        </w:tc>
        <w:tc>
          <w:tcPr>
            <w:tcW w:w="4117" w:type="dxa"/>
          </w:tcPr>
          <w:p w14:paraId="6082A7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unsigned int boxtype,</w:t>
            </w:r>
          </w:p>
        </w:tc>
      </w:tr>
      <w:tr w:rsidR="001B11A7" w:rsidRPr="00C04F0B" w14:paraId="155AD142" w14:textId="77777777" w:rsidTr="00DB2132">
        <w:tc>
          <w:tcPr>
            <w:tcW w:w="605" w:type="dxa"/>
          </w:tcPr>
          <w:p w14:paraId="663F55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4288" w:type="dxa"/>
          </w:tcPr>
          <w:p w14:paraId="26AEF3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optional unsigned int(8) extended_type[16])</w:t>
            </w:r>
          </w:p>
        </w:tc>
        <w:tc>
          <w:tcPr>
            <w:tcW w:w="4117" w:type="dxa"/>
          </w:tcPr>
          <w:p w14:paraId="20B686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optional unsigned int extended_type[16])</w:t>
            </w:r>
          </w:p>
        </w:tc>
      </w:tr>
      <w:tr w:rsidR="001B11A7" w:rsidRPr="00C04F0B" w14:paraId="6D190AF3" w14:textId="77777777" w:rsidTr="00DB2132">
        <w:tc>
          <w:tcPr>
            <w:tcW w:w="605" w:type="dxa"/>
          </w:tcPr>
          <w:p w14:paraId="581A7B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</w:t>
            </w:r>
          </w:p>
        </w:tc>
        <w:tc>
          <w:tcPr>
            <w:tcW w:w="4288" w:type="dxa"/>
          </w:tcPr>
          <w:p w14:paraId="0B1356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FE772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0A71CA6" w14:textId="77777777" w:rsidTr="00DB2132">
        <w:tc>
          <w:tcPr>
            <w:tcW w:w="605" w:type="dxa"/>
          </w:tcPr>
          <w:p w14:paraId="74C60C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</w:t>
            </w:r>
          </w:p>
        </w:tc>
        <w:tc>
          <w:tcPr>
            <w:tcW w:w="4288" w:type="dxa"/>
          </w:tcPr>
          <w:p w14:paraId="6CE51B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BoxHeader(boxtype, extended_type);</w:t>
            </w:r>
          </w:p>
        </w:tc>
        <w:tc>
          <w:tcPr>
            <w:tcW w:w="4117" w:type="dxa"/>
          </w:tcPr>
          <w:p w14:paraId="2C6CAF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BoxHeader box_header(boxtype, extended_type);</w:t>
            </w:r>
          </w:p>
        </w:tc>
      </w:tr>
      <w:tr w:rsidR="001B11A7" w:rsidRPr="00C04F0B" w14:paraId="72E3B69D" w14:textId="77777777" w:rsidTr="00DB2132">
        <w:tc>
          <w:tcPr>
            <w:tcW w:w="605" w:type="dxa"/>
          </w:tcPr>
          <w:p w14:paraId="0602F3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</w:t>
            </w:r>
          </w:p>
        </w:tc>
        <w:tc>
          <w:tcPr>
            <w:tcW w:w="4288" w:type="dxa"/>
          </w:tcPr>
          <w:p w14:paraId="3A4673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remaining bytes are the BoxPayload</w:t>
            </w:r>
          </w:p>
        </w:tc>
        <w:tc>
          <w:tcPr>
            <w:tcW w:w="4117" w:type="dxa"/>
          </w:tcPr>
          <w:p w14:paraId="3BDB9B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remaining bytes are the BoxPayload</w:t>
            </w:r>
          </w:p>
        </w:tc>
      </w:tr>
      <w:tr w:rsidR="001B11A7" w:rsidRPr="00C04F0B" w14:paraId="15353676" w14:textId="77777777" w:rsidTr="00DB2132">
        <w:tc>
          <w:tcPr>
            <w:tcW w:w="605" w:type="dxa"/>
          </w:tcPr>
          <w:p w14:paraId="24E1AC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</w:t>
            </w:r>
          </w:p>
        </w:tc>
        <w:tc>
          <w:tcPr>
            <w:tcW w:w="4288" w:type="dxa"/>
          </w:tcPr>
          <w:p w14:paraId="00B4F9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9DAAD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80490D3" w14:textId="77777777" w:rsidTr="00DB2132">
        <w:tc>
          <w:tcPr>
            <w:tcW w:w="605" w:type="dxa"/>
          </w:tcPr>
          <w:p w14:paraId="357713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4288" w:type="dxa"/>
          </w:tcPr>
          <w:p w14:paraId="342F20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F09DA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35BEF18" w14:textId="77777777" w:rsidTr="00DB2132">
        <w:tc>
          <w:tcPr>
            <w:tcW w:w="605" w:type="dxa"/>
          </w:tcPr>
          <w:p w14:paraId="3234AE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</w:t>
            </w:r>
          </w:p>
        </w:tc>
        <w:tc>
          <w:tcPr>
            <w:tcW w:w="4288" w:type="dxa"/>
          </w:tcPr>
          <w:p w14:paraId="2A0E48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1083813" w14:textId="4FDAF2A6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aligned(8) class FullBoxHeader(unsigned int v, </w:t>
            </w:r>
            <w:r w:rsidR="00DF3FBD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unsigned int</w:t>
            </w:r>
            <w:r w:rsidR="00DF3FBD"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</w:t>
            </w: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f</w:t>
            </w:r>
            <w:r w:rsidR="00DF3FBD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)</w:t>
            </w:r>
          </w:p>
        </w:tc>
      </w:tr>
      <w:tr w:rsidR="001B11A7" w:rsidRPr="00C04F0B" w14:paraId="2EEC24F0" w14:textId="77777777" w:rsidTr="00DB2132">
        <w:tc>
          <w:tcPr>
            <w:tcW w:w="605" w:type="dxa"/>
          </w:tcPr>
          <w:p w14:paraId="68F03C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</w:t>
            </w:r>
          </w:p>
        </w:tc>
        <w:tc>
          <w:tcPr>
            <w:tcW w:w="4288" w:type="dxa"/>
          </w:tcPr>
          <w:p w14:paraId="634AAB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2B182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CE2B0C6" w14:textId="77777777" w:rsidTr="00DB2132">
        <w:tc>
          <w:tcPr>
            <w:tcW w:w="605" w:type="dxa"/>
          </w:tcPr>
          <w:p w14:paraId="3451E0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</w:t>
            </w:r>
          </w:p>
        </w:tc>
        <w:tc>
          <w:tcPr>
            <w:tcW w:w="4288" w:type="dxa"/>
          </w:tcPr>
          <w:p w14:paraId="442276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version = v;</w:t>
            </w:r>
          </w:p>
        </w:tc>
        <w:tc>
          <w:tcPr>
            <w:tcW w:w="4117" w:type="dxa"/>
          </w:tcPr>
          <w:p w14:paraId="793622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version = v;</w:t>
            </w:r>
          </w:p>
        </w:tc>
      </w:tr>
      <w:tr w:rsidR="001B11A7" w:rsidRPr="00C04F0B" w14:paraId="438495B8" w14:textId="77777777" w:rsidTr="00DB2132">
        <w:tc>
          <w:tcPr>
            <w:tcW w:w="605" w:type="dxa"/>
          </w:tcPr>
          <w:p w14:paraId="0FA477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</w:t>
            </w:r>
          </w:p>
        </w:tc>
        <w:tc>
          <w:tcPr>
            <w:tcW w:w="4288" w:type="dxa"/>
          </w:tcPr>
          <w:p w14:paraId="339194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bit(24)          flags = f;</w:t>
            </w:r>
          </w:p>
        </w:tc>
        <w:tc>
          <w:tcPr>
            <w:tcW w:w="4117" w:type="dxa"/>
          </w:tcPr>
          <w:p w14:paraId="730936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bit(24)          flags = f;</w:t>
            </w:r>
          </w:p>
        </w:tc>
      </w:tr>
      <w:tr w:rsidR="001B11A7" w:rsidRPr="00C04F0B" w14:paraId="7875D1F8" w14:textId="77777777" w:rsidTr="00DB2132">
        <w:tc>
          <w:tcPr>
            <w:tcW w:w="605" w:type="dxa"/>
          </w:tcPr>
          <w:p w14:paraId="507097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</w:t>
            </w:r>
          </w:p>
        </w:tc>
        <w:tc>
          <w:tcPr>
            <w:tcW w:w="4288" w:type="dxa"/>
          </w:tcPr>
          <w:p w14:paraId="0A6833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A93F0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381ADF7" w14:textId="77777777" w:rsidTr="00DB2132">
        <w:tc>
          <w:tcPr>
            <w:tcW w:w="605" w:type="dxa"/>
          </w:tcPr>
          <w:p w14:paraId="5B0512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</w:t>
            </w:r>
          </w:p>
        </w:tc>
        <w:tc>
          <w:tcPr>
            <w:tcW w:w="4288" w:type="dxa"/>
          </w:tcPr>
          <w:p w14:paraId="6CAF18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43D01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6357226" w14:textId="77777777" w:rsidTr="00DB2132">
        <w:tc>
          <w:tcPr>
            <w:tcW w:w="605" w:type="dxa"/>
          </w:tcPr>
          <w:p w14:paraId="20FB7D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</w:t>
            </w:r>
          </w:p>
        </w:tc>
        <w:tc>
          <w:tcPr>
            <w:tcW w:w="4288" w:type="dxa"/>
          </w:tcPr>
          <w:p w14:paraId="6B0C53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2DDE8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FullBox(unsigned int boxtype,</w:t>
            </w:r>
          </w:p>
        </w:tc>
      </w:tr>
      <w:tr w:rsidR="001B11A7" w:rsidRPr="00C04F0B" w14:paraId="45570AC5" w14:textId="77777777" w:rsidTr="00DB2132">
        <w:tc>
          <w:tcPr>
            <w:tcW w:w="605" w:type="dxa"/>
          </w:tcPr>
          <w:p w14:paraId="6B68E2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</w:t>
            </w:r>
          </w:p>
        </w:tc>
        <w:tc>
          <w:tcPr>
            <w:tcW w:w="4288" w:type="dxa"/>
          </w:tcPr>
          <w:p w14:paraId="31B64E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>aligned(8) class FullBox(unsigned int(32) boxtype,</w:t>
            </w:r>
          </w:p>
        </w:tc>
        <w:tc>
          <w:tcPr>
            <w:tcW w:w="4117" w:type="dxa"/>
          </w:tcPr>
          <w:p w14:paraId="39E9470A" w14:textId="4209459C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unsigned int v, </w:t>
            </w:r>
            <w:r w:rsidR="00190E55">
              <w:t xml:space="preserve"> </w:t>
            </w:r>
            <w:r w:rsidR="00190E55" w:rsidRPr="00190E55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unsigned int </w:t>
            </w: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f,</w:t>
            </w:r>
          </w:p>
        </w:tc>
      </w:tr>
      <w:tr w:rsidR="001B11A7" w:rsidRPr="00C04F0B" w14:paraId="0E4534FF" w14:textId="77777777" w:rsidTr="00DB2132">
        <w:tc>
          <w:tcPr>
            <w:tcW w:w="605" w:type="dxa"/>
          </w:tcPr>
          <w:p w14:paraId="374513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</w:t>
            </w:r>
          </w:p>
        </w:tc>
        <w:tc>
          <w:tcPr>
            <w:tcW w:w="4288" w:type="dxa"/>
          </w:tcPr>
          <w:p w14:paraId="701CA4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int(8) v, bit(24) f,</w:t>
            </w:r>
          </w:p>
        </w:tc>
        <w:tc>
          <w:tcPr>
            <w:tcW w:w="4117" w:type="dxa"/>
          </w:tcPr>
          <w:p w14:paraId="15DB04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optional unsigned int extended_type[16])</w:t>
            </w:r>
          </w:p>
        </w:tc>
      </w:tr>
      <w:tr w:rsidR="001B11A7" w:rsidRPr="00C04F0B" w14:paraId="47D8BF3C" w14:textId="77777777" w:rsidTr="00DB2132">
        <w:tc>
          <w:tcPr>
            <w:tcW w:w="605" w:type="dxa"/>
          </w:tcPr>
          <w:p w14:paraId="100ECF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</w:t>
            </w:r>
          </w:p>
        </w:tc>
        <w:tc>
          <w:tcPr>
            <w:tcW w:w="4288" w:type="dxa"/>
          </w:tcPr>
          <w:p w14:paraId="234DDC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Box(boxtype, extended_type)</w:t>
            </w:r>
          </w:p>
        </w:tc>
        <w:tc>
          <w:tcPr>
            <w:tcW w:w="4117" w:type="dxa"/>
          </w:tcPr>
          <w:p w14:paraId="7D2321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Box(boxtype, extended_type)</w:t>
            </w:r>
          </w:p>
        </w:tc>
      </w:tr>
      <w:tr w:rsidR="001B11A7" w:rsidRPr="00C04F0B" w14:paraId="48163C11" w14:textId="77777777" w:rsidTr="00DB2132">
        <w:tc>
          <w:tcPr>
            <w:tcW w:w="605" w:type="dxa"/>
          </w:tcPr>
          <w:p w14:paraId="612D47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</w:t>
            </w:r>
          </w:p>
        </w:tc>
        <w:tc>
          <w:tcPr>
            <w:tcW w:w="4288" w:type="dxa"/>
          </w:tcPr>
          <w:p w14:paraId="21237A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91AE6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8E5D279" w14:textId="77777777" w:rsidTr="00DB2132">
        <w:tc>
          <w:tcPr>
            <w:tcW w:w="605" w:type="dxa"/>
          </w:tcPr>
          <w:p w14:paraId="180B24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</w:t>
            </w:r>
          </w:p>
        </w:tc>
        <w:tc>
          <w:tcPr>
            <w:tcW w:w="4288" w:type="dxa"/>
          </w:tcPr>
          <w:p w14:paraId="7E966B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FullBoxHeader(v, f);</w:t>
            </w:r>
          </w:p>
        </w:tc>
        <w:tc>
          <w:tcPr>
            <w:tcW w:w="4117" w:type="dxa"/>
          </w:tcPr>
          <w:p w14:paraId="6BABCD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FullBoxHeader full_box_header(v, f);</w:t>
            </w:r>
          </w:p>
        </w:tc>
      </w:tr>
      <w:tr w:rsidR="001B11A7" w:rsidRPr="00C04F0B" w14:paraId="729022AF" w14:textId="77777777" w:rsidTr="00DB2132">
        <w:tc>
          <w:tcPr>
            <w:tcW w:w="605" w:type="dxa"/>
          </w:tcPr>
          <w:p w14:paraId="63C83D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</w:t>
            </w:r>
          </w:p>
        </w:tc>
        <w:tc>
          <w:tcPr>
            <w:tcW w:w="4288" w:type="dxa"/>
          </w:tcPr>
          <w:p w14:paraId="13F402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remaining bytes are the FullBoxPayload</w:t>
            </w:r>
          </w:p>
        </w:tc>
        <w:tc>
          <w:tcPr>
            <w:tcW w:w="4117" w:type="dxa"/>
          </w:tcPr>
          <w:p w14:paraId="131A49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remaining bytes are the FullBoxPayload</w:t>
            </w:r>
          </w:p>
        </w:tc>
      </w:tr>
      <w:tr w:rsidR="001B11A7" w:rsidRPr="00C04F0B" w14:paraId="2C915157" w14:textId="77777777" w:rsidTr="00DB2132">
        <w:tc>
          <w:tcPr>
            <w:tcW w:w="605" w:type="dxa"/>
          </w:tcPr>
          <w:p w14:paraId="1E8F82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</w:t>
            </w:r>
          </w:p>
        </w:tc>
        <w:tc>
          <w:tcPr>
            <w:tcW w:w="4288" w:type="dxa"/>
          </w:tcPr>
          <w:p w14:paraId="028A29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95568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396A120" w14:textId="77777777" w:rsidTr="00DB2132">
        <w:tc>
          <w:tcPr>
            <w:tcW w:w="605" w:type="dxa"/>
          </w:tcPr>
          <w:p w14:paraId="5DEA3E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</w:t>
            </w:r>
          </w:p>
        </w:tc>
        <w:tc>
          <w:tcPr>
            <w:tcW w:w="4288" w:type="dxa"/>
          </w:tcPr>
          <w:p w14:paraId="7E7639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88DD0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BC4EC4" w14:textId="77777777" w:rsidTr="00DB2132">
        <w:tc>
          <w:tcPr>
            <w:tcW w:w="605" w:type="dxa"/>
          </w:tcPr>
          <w:p w14:paraId="14AFF2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</w:t>
            </w:r>
          </w:p>
        </w:tc>
        <w:tc>
          <w:tcPr>
            <w:tcW w:w="4288" w:type="dxa"/>
          </w:tcPr>
          <w:p w14:paraId="3CFFF3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224FA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B847226" w14:textId="77777777" w:rsidTr="00DB2132">
        <w:tc>
          <w:tcPr>
            <w:tcW w:w="605" w:type="dxa"/>
          </w:tcPr>
          <w:p w14:paraId="16266C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</w:t>
            </w:r>
          </w:p>
        </w:tc>
        <w:tc>
          <w:tcPr>
            <w:tcW w:w="4288" w:type="dxa"/>
          </w:tcPr>
          <w:p w14:paraId="5B28C5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GeneralTypeBox(code) extends Box(code)</w:t>
            </w:r>
          </w:p>
        </w:tc>
        <w:tc>
          <w:tcPr>
            <w:tcW w:w="4117" w:type="dxa"/>
          </w:tcPr>
          <w:p w14:paraId="4637F3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GeneralTypeBox(unsigned int code) extends Box(code)</w:t>
            </w:r>
          </w:p>
        </w:tc>
      </w:tr>
      <w:tr w:rsidR="001B11A7" w:rsidRPr="00C04F0B" w14:paraId="374F7062" w14:textId="77777777" w:rsidTr="00DB2132">
        <w:tc>
          <w:tcPr>
            <w:tcW w:w="605" w:type="dxa"/>
          </w:tcPr>
          <w:p w14:paraId="531C0C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</w:t>
            </w:r>
          </w:p>
        </w:tc>
        <w:tc>
          <w:tcPr>
            <w:tcW w:w="4288" w:type="dxa"/>
          </w:tcPr>
          <w:p w14:paraId="760706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681A9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A4645DE" w14:textId="77777777" w:rsidTr="00DB2132">
        <w:tc>
          <w:tcPr>
            <w:tcW w:w="605" w:type="dxa"/>
          </w:tcPr>
          <w:p w14:paraId="7D9728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</w:t>
            </w:r>
          </w:p>
        </w:tc>
        <w:tc>
          <w:tcPr>
            <w:tcW w:w="4288" w:type="dxa"/>
          </w:tcPr>
          <w:p w14:paraId="2B0832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major_brand;</w:t>
            </w:r>
          </w:p>
        </w:tc>
        <w:tc>
          <w:tcPr>
            <w:tcW w:w="4117" w:type="dxa"/>
          </w:tcPr>
          <w:p w14:paraId="747EA9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major_brand;</w:t>
            </w:r>
          </w:p>
        </w:tc>
      </w:tr>
      <w:tr w:rsidR="001B11A7" w:rsidRPr="00C04F0B" w14:paraId="1F6FBDA7" w14:textId="77777777" w:rsidTr="00DB2132">
        <w:tc>
          <w:tcPr>
            <w:tcW w:w="605" w:type="dxa"/>
          </w:tcPr>
          <w:p w14:paraId="34F328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</w:t>
            </w:r>
          </w:p>
        </w:tc>
        <w:tc>
          <w:tcPr>
            <w:tcW w:w="4288" w:type="dxa"/>
          </w:tcPr>
          <w:p w14:paraId="6F5DAC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minor_version;</w:t>
            </w:r>
          </w:p>
        </w:tc>
        <w:tc>
          <w:tcPr>
            <w:tcW w:w="4117" w:type="dxa"/>
          </w:tcPr>
          <w:p w14:paraId="77AF69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minor_version;</w:t>
            </w:r>
          </w:p>
        </w:tc>
      </w:tr>
      <w:tr w:rsidR="001B11A7" w:rsidRPr="00C04F0B" w14:paraId="6516F49D" w14:textId="77777777" w:rsidTr="00DB2132">
        <w:tc>
          <w:tcPr>
            <w:tcW w:w="605" w:type="dxa"/>
          </w:tcPr>
          <w:p w14:paraId="1CCB7B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</w:t>
            </w:r>
          </w:p>
        </w:tc>
        <w:tc>
          <w:tcPr>
            <w:tcW w:w="4288" w:type="dxa"/>
          </w:tcPr>
          <w:p w14:paraId="4544EA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compatible_brands[]; // to end of the box</w:t>
            </w:r>
          </w:p>
        </w:tc>
        <w:tc>
          <w:tcPr>
            <w:tcW w:w="4117" w:type="dxa"/>
          </w:tcPr>
          <w:p w14:paraId="7FE3E6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compatible_brands[]; // to end of the box</w:t>
            </w:r>
          </w:p>
        </w:tc>
      </w:tr>
      <w:tr w:rsidR="001B11A7" w:rsidRPr="00C04F0B" w14:paraId="6A07DC15" w14:textId="77777777" w:rsidTr="00DB2132">
        <w:tc>
          <w:tcPr>
            <w:tcW w:w="605" w:type="dxa"/>
          </w:tcPr>
          <w:p w14:paraId="3CB307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</w:t>
            </w:r>
          </w:p>
        </w:tc>
        <w:tc>
          <w:tcPr>
            <w:tcW w:w="4288" w:type="dxa"/>
          </w:tcPr>
          <w:p w14:paraId="3B41D1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71D4C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D93B8B5" w14:textId="77777777" w:rsidTr="00DB2132">
        <w:tc>
          <w:tcPr>
            <w:tcW w:w="605" w:type="dxa"/>
          </w:tcPr>
          <w:p w14:paraId="4A9310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</w:t>
            </w:r>
          </w:p>
        </w:tc>
        <w:tc>
          <w:tcPr>
            <w:tcW w:w="4288" w:type="dxa"/>
          </w:tcPr>
          <w:p w14:paraId="06E66C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0E288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4C7DC7F" w14:textId="77777777" w:rsidTr="00DB2132">
        <w:tc>
          <w:tcPr>
            <w:tcW w:w="605" w:type="dxa"/>
          </w:tcPr>
          <w:p w14:paraId="4721BD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</w:t>
            </w:r>
          </w:p>
        </w:tc>
        <w:tc>
          <w:tcPr>
            <w:tcW w:w="4288" w:type="dxa"/>
          </w:tcPr>
          <w:p w14:paraId="7464A9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4B6D2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95D7A2B" w14:textId="77777777" w:rsidTr="00DB2132">
        <w:tc>
          <w:tcPr>
            <w:tcW w:w="605" w:type="dxa"/>
          </w:tcPr>
          <w:p w14:paraId="02629F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4288" w:type="dxa"/>
          </w:tcPr>
          <w:p w14:paraId="1C85F2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FileTypeBox extends GeneralTypeBox ('ftyp')</w:t>
            </w:r>
          </w:p>
        </w:tc>
        <w:tc>
          <w:tcPr>
            <w:tcW w:w="4117" w:type="dxa"/>
          </w:tcPr>
          <w:p w14:paraId="59A426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FileTypeBox extends GeneralTypeBox ('ftyp')</w:t>
            </w:r>
          </w:p>
        </w:tc>
      </w:tr>
      <w:tr w:rsidR="001B11A7" w:rsidRPr="00C04F0B" w14:paraId="5857AC1A" w14:textId="77777777" w:rsidTr="00DB2132">
        <w:tc>
          <w:tcPr>
            <w:tcW w:w="605" w:type="dxa"/>
          </w:tcPr>
          <w:p w14:paraId="622467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</w:t>
            </w:r>
          </w:p>
        </w:tc>
        <w:tc>
          <w:tcPr>
            <w:tcW w:w="4288" w:type="dxa"/>
          </w:tcPr>
          <w:p w14:paraId="299867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6BAD3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C3375C3" w14:textId="77777777" w:rsidTr="00DB2132">
        <w:tc>
          <w:tcPr>
            <w:tcW w:w="605" w:type="dxa"/>
          </w:tcPr>
          <w:p w14:paraId="36723E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</w:t>
            </w:r>
          </w:p>
        </w:tc>
        <w:tc>
          <w:tcPr>
            <w:tcW w:w="4288" w:type="dxa"/>
          </w:tcPr>
          <w:p w14:paraId="57E32A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0F4D8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A0AFDB3" w14:textId="77777777" w:rsidTr="00DB2132">
        <w:tc>
          <w:tcPr>
            <w:tcW w:w="605" w:type="dxa"/>
          </w:tcPr>
          <w:p w14:paraId="2D3976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</w:t>
            </w:r>
          </w:p>
        </w:tc>
        <w:tc>
          <w:tcPr>
            <w:tcW w:w="4288" w:type="dxa"/>
          </w:tcPr>
          <w:p w14:paraId="1070FF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9F729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B42E905" w14:textId="77777777" w:rsidTr="00DB2132">
        <w:tc>
          <w:tcPr>
            <w:tcW w:w="605" w:type="dxa"/>
          </w:tcPr>
          <w:p w14:paraId="12B3BB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</w:t>
            </w:r>
          </w:p>
        </w:tc>
        <w:tc>
          <w:tcPr>
            <w:tcW w:w="4288" w:type="dxa"/>
          </w:tcPr>
          <w:p w14:paraId="1431F6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BBF76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CDC2C05" w14:textId="77777777" w:rsidTr="00DB2132">
        <w:tc>
          <w:tcPr>
            <w:tcW w:w="605" w:type="dxa"/>
          </w:tcPr>
          <w:p w14:paraId="30F24D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</w:t>
            </w:r>
          </w:p>
        </w:tc>
        <w:tc>
          <w:tcPr>
            <w:tcW w:w="4288" w:type="dxa"/>
          </w:tcPr>
          <w:p w14:paraId="5A854B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TypeCombinationBox extends Box('tyco')</w:t>
            </w:r>
          </w:p>
        </w:tc>
        <w:tc>
          <w:tcPr>
            <w:tcW w:w="4117" w:type="dxa"/>
          </w:tcPr>
          <w:p w14:paraId="46B79B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TypeCombinationBox extends Box('tyco')</w:t>
            </w:r>
          </w:p>
        </w:tc>
      </w:tr>
      <w:tr w:rsidR="001B11A7" w:rsidRPr="00C04F0B" w14:paraId="71F96737" w14:textId="77777777" w:rsidTr="00DB2132">
        <w:tc>
          <w:tcPr>
            <w:tcW w:w="605" w:type="dxa"/>
          </w:tcPr>
          <w:p w14:paraId="75916C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56</w:t>
            </w:r>
          </w:p>
        </w:tc>
        <w:tc>
          <w:tcPr>
            <w:tcW w:w="4288" w:type="dxa"/>
          </w:tcPr>
          <w:p w14:paraId="66EBC7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E5084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A59B512" w14:textId="77777777" w:rsidTr="00DB2132">
        <w:tc>
          <w:tcPr>
            <w:tcW w:w="605" w:type="dxa"/>
          </w:tcPr>
          <w:p w14:paraId="07F995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</w:t>
            </w:r>
          </w:p>
        </w:tc>
        <w:tc>
          <w:tcPr>
            <w:tcW w:w="4288" w:type="dxa"/>
          </w:tcPr>
          <w:p w14:paraId="0CD9E4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compatible_brands[]; // to end of the box</w:t>
            </w:r>
          </w:p>
        </w:tc>
        <w:tc>
          <w:tcPr>
            <w:tcW w:w="4117" w:type="dxa"/>
          </w:tcPr>
          <w:p w14:paraId="1E1F1A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compatible_brands[]; // to end of the box</w:t>
            </w:r>
          </w:p>
        </w:tc>
      </w:tr>
      <w:tr w:rsidR="001B11A7" w:rsidRPr="00C04F0B" w14:paraId="11CC4807" w14:textId="77777777" w:rsidTr="00DB2132">
        <w:tc>
          <w:tcPr>
            <w:tcW w:w="605" w:type="dxa"/>
          </w:tcPr>
          <w:p w14:paraId="4E8430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</w:t>
            </w:r>
          </w:p>
        </w:tc>
        <w:tc>
          <w:tcPr>
            <w:tcW w:w="4288" w:type="dxa"/>
          </w:tcPr>
          <w:p w14:paraId="4040E5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4C2D7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F790C45" w14:textId="77777777" w:rsidTr="00DB2132">
        <w:tc>
          <w:tcPr>
            <w:tcW w:w="605" w:type="dxa"/>
          </w:tcPr>
          <w:p w14:paraId="64F3EE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</w:t>
            </w:r>
          </w:p>
        </w:tc>
        <w:tc>
          <w:tcPr>
            <w:tcW w:w="4288" w:type="dxa"/>
          </w:tcPr>
          <w:p w14:paraId="7D01AF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4A3EA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3432654" w14:textId="77777777" w:rsidTr="00DB2132">
        <w:tc>
          <w:tcPr>
            <w:tcW w:w="605" w:type="dxa"/>
          </w:tcPr>
          <w:p w14:paraId="41D8A2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</w:t>
            </w:r>
          </w:p>
        </w:tc>
        <w:tc>
          <w:tcPr>
            <w:tcW w:w="4288" w:type="dxa"/>
          </w:tcPr>
          <w:p w14:paraId="2EDB6C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2EB2D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A34A9AA" w14:textId="77777777" w:rsidTr="00DB2132">
        <w:tc>
          <w:tcPr>
            <w:tcW w:w="605" w:type="dxa"/>
          </w:tcPr>
          <w:p w14:paraId="422223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</w:t>
            </w:r>
          </w:p>
        </w:tc>
        <w:tc>
          <w:tcPr>
            <w:tcW w:w="4288" w:type="dxa"/>
          </w:tcPr>
          <w:p w14:paraId="32A5C9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ExtendedTypeBox extends Box('etyp')</w:t>
            </w:r>
          </w:p>
        </w:tc>
        <w:tc>
          <w:tcPr>
            <w:tcW w:w="4117" w:type="dxa"/>
          </w:tcPr>
          <w:p w14:paraId="1D40CE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ExtendedTypeBox extends Box('etyp')</w:t>
            </w:r>
          </w:p>
        </w:tc>
      </w:tr>
      <w:tr w:rsidR="001B11A7" w:rsidRPr="00C04F0B" w14:paraId="65C60F4A" w14:textId="77777777" w:rsidTr="00DB2132">
        <w:tc>
          <w:tcPr>
            <w:tcW w:w="605" w:type="dxa"/>
          </w:tcPr>
          <w:p w14:paraId="315DBE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</w:t>
            </w:r>
          </w:p>
        </w:tc>
        <w:tc>
          <w:tcPr>
            <w:tcW w:w="4288" w:type="dxa"/>
          </w:tcPr>
          <w:p w14:paraId="746B4C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3685D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1C0A3E4" w14:textId="77777777" w:rsidTr="00DB2132">
        <w:tc>
          <w:tcPr>
            <w:tcW w:w="605" w:type="dxa"/>
          </w:tcPr>
          <w:p w14:paraId="7A456E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</w:t>
            </w:r>
          </w:p>
        </w:tc>
        <w:tc>
          <w:tcPr>
            <w:tcW w:w="4288" w:type="dxa"/>
          </w:tcPr>
          <w:p w14:paraId="54B60E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TypeCombinationBox compatible_combinations[]; // to end of the box</w:t>
            </w:r>
          </w:p>
        </w:tc>
        <w:tc>
          <w:tcPr>
            <w:tcW w:w="4117" w:type="dxa"/>
          </w:tcPr>
          <w:p w14:paraId="67653C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TypeCombinationBox compatible_combinations[]; // to end of the box</w:t>
            </w:r>
          </w:p>
        </w:tc>
      </w:tr>
      <w:tr w:rsidR="001B11A7" w:rsidRPr="00C04F0B" w14:paraId="2B4E0130" w14:textId="77777777" w:rsidTr="00DB2132">
        <w:tc>
          <w:tcPr>
            <w:tcW w:w="605" w:type="dxa"/>
          </w:tcPr>
          <w:p w14:paraId="465C3C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</w:t>
            </w:r>
          </w:p>
        </w:tc>
        <w:tc>
          <w:tcPr>
            <w:tcW w:w="4288" w:type="dxa"/>
          </w:tcPr>
          <w:p w14:paraId="5B97DE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C4843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F65A633" w14:textId="77777777" w:rsidTr="00DB2132">
        <w:tc>
          <w:tcPr>
            <w:tcW w:w="605" w:type="dxa"/>
          </w:tcPr>
          <w:p w14:paraId="6A9048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</w:t>
            </w:r>
          </w:p>
        </w:tc>
        <w:tc>
          <w:tcPr>
            <w:tcW w:w="4288" w:type="dxa"/>
          </w:tcPr>
          <w:p w14:paraId="3C2EF4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072CE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A8AD2FB" w14:textId="77777777" w:rsidTr="00DB2132">
        <w:tc>
          <w:tcPr>
            <w:tcW w:w="605" w:type="dxa"/>
          </w:tcPr>
          <w:p w14:paraId="79A5EF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</w:t>
            </w:r>
          </w:p>
        </w:tc>
        <w:tc>
          <w:tcPr>
            <w:tcW w:w="4288" w:type="dxa"/>
          </w:tcPr>
          <w:p w14:paraId="6DEAC6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2DB85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A9DA140" w14:textId="77777777" w:rsidTr="00DB2132">
        <w:tc>
          <w:tcPr>
            <w:tcW w:w="605" w:type="dxa"/>
          </w:tcPr>
          <w:p w14:paraId="5ACCA9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</w:t>
            </w:r>
          </w:p>
        </w:tc>
        <w:tc>
          <w:tcPr>
            <w:tcW w:w="4288" w:type="dxa"/>
          </w:tcPr>
          <w:p w14:paraId="78921D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MediaDataBox extends Box('mdat')</w:t>
            </w:r>
          </w:p>
        </w:tc>
        <w:tc>
          <w:tcPr>
            <w:tcW w:w="4117" w:type="dxa"/>
          </w:tcPr>
          <w:p w14:paraId="187C10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MediaDataBox extends Box('mdat')</w:t>
            </w:r>
          </w:p>
        </w:tc>
      </w:tr>
      <w:tr w:rsidR="001B11A7" w:rsidRPr="00C04F0B" w14:paraId="2F226FF8" w14:textId="77777777" w:rsidTr="00DB2132">
        <w:tc>
          <w:tcPr>
            <w:tcW w:w="605" w:type="dxa"/>
          </w:tcPr>
          <w:p w14:paraId="3C3FFC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</w:t>
            </w:r>
          </w:p>
        </w:tc>
        <w:tc>
          <w:tcPr>
            <w:tcW w:w="4288" w:type="dxa"/>
          </w:tcPr>
          <w:p w14:paraId="7DB741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A65D1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7E76F1E" w14:textId="77777777" w:rsidTr="00DB2132">
        <w:tc>
          <w:tcPr>
            <w:tcW w:w="605" w:type="dxa"/>
          </w:tcPr>
          <w:p w14:paraId="572E42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</w:t>
            </w:r>
          </w:p>
        </w:tc>
        <w:tc>
          <w:tcPr>
            <w:tcW w:w="4288" w:type="dxa"/>
          </w:tcPr>
          <w:p w14:paraId="24BC03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data[];</w:t>
            </w:r>
          </w:p>
        </w:tc>
        <w:tc>
          <w:tcPr>
            <w:tcW w:w="4117" w:type="dxa"/>
          </w:tcPr>
          <w:p w14:paraId="5BE5BF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data[];</w:t>
            </w:r>
          </w:p>
        </w:tc>
      </w:tr>
      <w:tr w:rsidR="001B11A7" w:rsidRPr="00C04F0B" w14:paraId="4B695500" w14:textId="77777777" w:rsidTr="00DB2132">
        <w:tc>
          <w:tcPr>
            <w:tcW w:w="605" w:type="dxa"/>
          </w:tcPr>
          <w:p w14:paraId="249E9C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</w:t>
            </w:r>
          </w:p>
        </w:tc>
        <w:tc>
          <w:tcPr>
            <w:tcW w:w="4288" w:type="dxa"/>
          </w:tcPr>
          <w:p w14:paraId="73E4DD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E1A8B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B96A1F8" w14:textId="77777777" w:rsidTr="00DB2132">
        <w:tc>
          <w:tcPr>
            <w:tcW w:w="605" w:type="dxa"/>
          </w:tcPr>
          <w:p w14:paraId="22EECF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</w:t>
            </w:r>
          </w:p>
        </w:tc>
        <w:tc>
          <w:tcPr>
            <w:tcW w:w="4288" w:type="dxa"/>
          </w:tcPr>
          <w:p w14:paraId="3E9ED7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ECF8E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8F04604" w14:textId="77777777" w:rsidTr="00DB2132">
        <w:tc>
          <w:tcPr>
            <w:tcW w:w="605" w:type="dxa"/>
          </w:tcPr>
          <w:p w14:paraId="4CD062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</w:t>
            </w:r>
          </w:p>
        </w:tc>
        <w:tc>
          <w:tcPr>
            <w:tcW w:w="4288" w:type="dxa"/>
          </w:tcPr>
          <w:p w14:paraId="716017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E5F4B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5A5EE62" w14:textId="77777777" w:rsidTr="00DB2132">
        <w:tc>
          <w:tcPr>
            <w:tcW w:w="605" w:type="dxa"/>
          </w:tcPr>
          <w:p w14:paraId="34BB0A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</w:t>
            </w:r>
          </w:p>
        </w:tc>
        <w:tc>
          <w:tcPr>
            <w:tcW w:w="4288" w:type="dxa"/>
          </w:tcPr>
          <w:p w14:paraId="069D24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FreeSpaceBox extends Box(free_type)</w:t>
            </w:r>
          </w:p>
        </w:tc>
        <w:tc>
          <w:tcPr>
            <w:tcW w:w="4117" w:type="dxa"/>
          </w:tcPr>
          <w:p w14:paraId="558620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FreeSpaceBox extends Box(free_type)</w:t>
            </w:r>
          </w:p>
        </w:tc>
      </w:tr>
      <w:tr w:rsidR="001B11A7" w:rsidRPr="00C04F0B" w14:paraId="32703231" w14:textId="77777777" w:rsidTr="00DB2132">
        <w:tc>
          <w:tcPr>
            <w:tcW w:w="605" w:type="dxa"/>
          </w:tcPr>
          <w:p w14:paraId="19B6F4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</w:t>
            </w:r>
          </w:p>
        </w:tc>
        <w:tc>
          <w:tcPr>
            <w:tcW w:w="4288" w:type="dxa"/>
          </w:tcPr>
          <w:p w14:paraId="1AC057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FE014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A080149" w14:textId="77777777" w:rsidTr="00DB2132">
        <w:tc>
          <w:tcPr>
            <w:tcW w:w="605" w:type="dxa"/>
          </w:tcPr>
          <w:p w14:paraId="154248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</w:t>
            </w:r>
          </w:p>
        </w:tc>
        <w:tc>
          <w:tcPr>
            <w:tcW w:w="4288" w:type="dxa"/>
          </w:tcPr>
          <w:p w14:paraId="2AD9F5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data[];</w:t>
            </w:r>
          </w:p>
        </w:tc>
        <w:tc>
          <w:tcPr>
            <w:tcW w:w="4117" w:type="dxa"/>
          </w:tcPr>
          <w:p w14:paraId="06B572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data[];</w:t>
            </w:r>
          </w:p>
        </w:tc>
      </w:tr>
      <w:tr w:rsidR="001B11A7" w:rsidRPr="00C04F0B" w14:paraId="37CD5AED" w14:textId="77777777" w:rsidTr="00DB2132">
        <w:tc>
          <w:tcPr>
            <w:tcW w:w="605" w:type="dxa"/>
          </w:tcPr>
          <w:p w14:paraId="202637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</w:t>
            </w:r>
          </w:p>
        </w:tc>
        <w:tc>
          <w:tcPr>
            <w:tcW w:w="4288" w:type="dxa"/>
          </w:tcPr>
          <w:p w14:paraId="75198B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FF8D3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590F7D3" w14:textId="77777777" w:rsidTr="00DB2132">
        <w:tc>
          <w:tcPr>
            <w:tcW w:w="605" w:type="dxa"/>
          </w:tcPr>
          <w:p w14:paraId="5C2608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</w:t>
            </w:r>
          </w:p>
        </w:tc>
        <w:tc>
          <w:tcPr>
            <w:tcW w:w="4288" w:type="dxa"/>
          </w:tcPr>
          <w:p w14:paraId="3A2A48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3238A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AC23EB2" w14:textId="77777777" w:rsidTr="00DB2132">
        <w:tc>
          <w:tcPr>
            <w:tcW w:w="605" w:type="dxa"/>
          </w:tcPr>
          <w:p w14:paraId="25801E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</w:t>
            </w:r>
          </w:p>
        </w:tc>
        <w:tc>
          <w:tcPr>
            <w:tcW w:w="4288" w:type="dxa"/>
          </w:tcPr>
          <w:p w14:paraId="3F13F6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BD7A4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26A1E70" w14:textId="77777777" w:rsidTr="00DB2132">
        <w:tc>
          <w:tcPr>
            <w:tcW w:w="605" w:type="dxa"/>
          </w:tcPr>
          <w:p w14:paraId="28EBFF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</w:t>
            </w:r>
          </w:p>
        </w:tc>
        <w:tc>
          <w:tcPr>
            <w:tcW w:w="4288" w:type="dxa"/>
          </w:tcPr>
          <w:p w14:paraId="00AE99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ProgressiveDownloadInfoBox</w:t>
            </w:r>
          </w:p>
        </w:tc>
        <w:tc>
          <w:tcPr>
            <w:tcW w:w="4117" w:type="dxa"/>
          </w:tcPr>
          <w:p w14:paraId="453BCE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ProgressiveDownloadInfoBox</w:t>
            </w:r>
          </w:p>
        </w:tc>
      </w:tr>
      <w:tr w:rsidR="001B11A7" w:rsidRPr="00C04F0B" w14:paraId="547E0F8B" w14:textId="77777777" w:rsidTr="00DB2132">
        <w:tc>
          <w:tcPr>
            <w:tcW w:w="605" w:type="dxa"/>
          </w:tcPr>
          <w:p w14:paraId="5C1E65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</w:t>
            </w:r>
          </w:p>
        </w:tc>
        <w:tc>
          <w:tcPr>
            <w:tcW w:w="4288" w:type="dxa"/>
          </w:tcPr>
          <w:p w14:paraId="152A11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FullBox('pdin', version = 0, 0)</w:t>
            </w:r>
          </w:p>
        </w:tc>
        <w:tc>
          <w:tcPr>
            <w:tcW w:w="4117" w:type="dxa"/>
          </w:tcPr>
          <w:p w14:paraId="09DF3E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FullBox('pdin', 0, 0)</w:t>
            </w:r>
          </w:p>
        </w:tc>
      </w:tr>
      <w:tr w:rsidR="001B11A7" w:rsidRPr="00C04F0B" w14:paraId="497AAD65" w14:textId="77777777" w:rsidTr="00DB2132">
        <w:tc>
          <w:tcPr>
            <w:tcW w:w="605" w:type="dxa"/>
          </w:tcPr>
          <w:p w14:paraId="032734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</w:t>
            </w:r>
          </w:p>
        </w:tc>
        <w:tc>
          <w:tcPr>
            <w:tcW w:w="4288" w:type="dxa"/>
          </w:tcPr>
          <w:p w14:paraId="121970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50485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E0E69FB" w14:textId="77777777" w:rsidTr="00DB2132">
        <w:tc>
          <w:tcPr>
            <w:tcW w:w="605" w:type="dxa"/>
          </w:tcPr>
          <w:p w14:paraId="025ACE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</w:t>
            </w:r>
          </w:p>
        </w:tc>
        <w:tc>
          <w:tcPr>
            <w:tcW w:w="4288" w:type="dxa"/>
          </w:tcPr>
          <w:p w14:paraId="709F21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; i++) { // to end of box</w:t>
            </w:r>
          </w:p>
        </w:tc>
        <w:tc>
          <w:tcPr>
            <w:tcW w:w="4117" w:type="dxa"/>
          </w:tcPr>
          <w:p w14:paraId="23C23F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; i++) { // to end of box</w:t>
            </w:r>
          </w:p>
        </w:tc>
      </w:tr>
      <w:tr w:rsidR="001B11A7" w:rsidRPr="00C04F0B" w14:paraId="1C983751" w14:textId="77777777" w:rsidTr="00DB2132">
        <w:tc>
          <w:tcPr>
            <w:tcW w:w="605" w:type="dxa"/>
          </w:tcPr>
          <w:p w14:paraId="3A04B2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</w:t>
            </w:r>
          </w:p>
        </w:tc>
        <w:tc>
          <w:tcPr>
            <w:tcW w:w="4288" w:type="dxa"/>
          </w:tcPr>
          <w:p w14:paraId="61325D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rate;</w:t>
            </w:r>
          </w:p>
        </w:tc>
        <w:tc>
          <w:tcPr>
            <w:tcW w:w="4117" w:type="dxa"/>
          </w:tcPr>
          <w:p w14:paraId="644741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rate;</w:t>
            </w:r>
          </w:p>
        </w:tc>
      </w:tr>
      <w:tr w:rsidR="001B11A7" w:rsidRPr="00C04F0B" w14:paraId="76B09885" w14:textId="77777777" w:rsidTr="00DB2132">
        <w:tc>
          <w:tcPr>
            <w:tcW w:w="605" w:type="dxa"/>
          </w:tcPr>
          <w:p w14:paraId="168EE7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</w:t>
            </w:r>
          </w:p>
        </w:tc>
        <w:tc>
          <w:tcPr>
            <w:tcW w:w="4288" w:type="dxa"/>
          </w:tcPr>
          <w:p w14:paraId="036196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initial_delay;</w:t>
            </w:r>
          </w:p>
        </w:tc>
        <w:tc>
          <w:tcPr>
            <w:tcW w:w="4117" w:type="dxa"/>
          </w:tcPr>
          <w:p w14:paraId="51DF18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initial_delay;</w:t>
            </w:r>
          </w:p>
        </w:tc>
      </w:tr>
      <w:tr w:rsidR="001B11A7" w:rsidRPr="00C04F0B" w14:paraId="21E178B2" w14:textId="77777777" w:rsidTr="00DB2132">
        <w:tc>
          <w:tcPr>
            <w:tcW w:w="605" w:type="dxa"/>
          </w:tcPr>
          <w:p w14:paraId="6FD81C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</w:t>
            </w:r>
          </w:p>
        </w:tc>
        <w:tc>
          <w:tcPr>
            <w:tcW w:w="4288" w:type="dxa"/>
          </w:tcPr>
          <w:p w14:paraId="50C67F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A1425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D3073AD" w14:textId="77777777" w:rsidTr="00DB2132">
        <w:tc>
          <w:tcPr>
            <w:tcW w:w="605" w:type="dxa"/>
          </w:tcPr>
          <w:p w14:paraId="61E01B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</w:t>
            </w:r>
          </w:p>
        </w:tc>
        <w:tc>
          <w:tcPr>
            <w:tcW w:w="4288" w:type="dxa"/>
          </w:tcPr>
          <w:p w14:paraId="6D8651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5035D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6D7C95F" w14:textId="77777777" w:rsidTr="00DB2132">
        <w:tc>
          <w:tcPr>
            <w:tcW w:w="605" w:type="dxa"/>
          </w:tcPr>
          <w:p w14:paraId="46D2A7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</w:t>
            </w:r>
          </w:p>
        </w:tc>
        <w:tc>
          <w:tcPr>
            <w:tcW w:w="4288" w:type="dxa"/>
          </w:tcPr>
          <w:p w14:paraId="1A6C5E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A6E5C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3194DC7" w14:textId="77777777" w:rsidTr="00DB2132">
        <w:tc>
          <w:tcPr>
            <w:tcW w:w="605" w:type="dxa"/>
          </w:tcPr>
          <w:p w14:paraId="1F54FB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</w:t>
            </w:r>
          </w:p>
        </w:tc>
        <w:tc>
          <w:tcPr>
            <w:tcW w:w="4288" w:type="dxa"/>
          </w:tcPr>
          <w:p w14:paraId="1A3BB4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F8BD9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8313D4" w14:textId="77777777" w:rsidTr="00DB2132">
        <w:tc>
          <w:tcPr>
            <w:tcW w:w="605" w:type="dxa"/>
          </w:tcPr>
          <w:p w14:paraId="6CC99E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</w:t>
            </w:r>
          </w:p>
        </w:tc>
        <w:tc>
          <w:tcPr>
            <w:tcW w:w="4288" w:type="dxa"/>
          </w:tcPr>
          <w:p w14:paraId="0DD9A6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IdentifiedMediaDataBox extends Box('imda')</w:t>
            </w:r>
          </w:p>
        </w:tc>
        <w:tc>
          <w:tcPr>
            <w:tcW w:w="4117" w:type="dxa"/>
          </w:tcPr>
          <w:p w14:paraId="71C7BB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IdentifiedMediaDataBox extends Box('imda')</w:t>
            </w:r>
          </w:p>
        </w:tc>
      </w:tr>
      <w:tr w:rsidR="001B11A7" w:rsidRPr="00C04F0B" w14:paraId="52C4C036" w14:textId="77777777" w:rsidTr="00DB2132">
        <w:tc>
          <w:tcPr>
            <w:tcW w:w="605" w:type="dxa"/>
          </w:tcPr>
          <w:p w14:paraId="3D9C73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</w:t>
            </w:r>
          </w:p>
        </w:tc>
        <w:tc>
          <w:tcPr>
            <w:tcW w:w="4288" w:type="dxa"/>
          </w:tcPr>
          <w:p w14:paraId="361613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7EE0F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6E39FD3" w14:textId="77777777" w:rsidTr="00DB2132">
        <w:tc>
          <w:tcPr>
            <w:tcW w:w="605" w:type="dxa"/>
          </w:tcPr>
          <w:p w14:paraId="610ECA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</w:t>
            </w:r>
          </w:p>
        </w:tc>
        <w:tc>
          <w:tcPr>
            <w:tcW w:w="4288" w:type="dxa"/>
          </w:tcPr>
          <w:p w14:paraId="0F8BFB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imda_identifier;</w:t>
            </w:r>
          </w:p>
        </w:tc>
        <w:tc>
          <w:tcPr>
            <w:tcW w:w="4117" w:type="dxa"/>
          </w:tcPr>
          <w:p w14:paraId="0830E5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imda_identifier;</w:t>
            </w:r>
          </w:p>
        </w:tc>
      </w:tr>
      <w:tr w:rsidR="001B11A7" w:rsidRPr="00C04F0B" w14:paraId="013F40AE" w14:textId="77777777" w:rsidTr="00DB2132">
        <w:tc>
          <w:tcPr>
            <w:tcW w:w="605" w:type="dxa"/>
          </w:tcPr>
          <w:p w14:paraId="75774B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</w:t>
            </w:r>
          </w:p>
        </w:tc>
        <w:tc>
          <w:tcPr>
            <w:tcW w:w="4288" w:type="dxa"/>
          </w:tcPr>
          <w:p w14:paraId="7C9F06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data[]; // until the end of the box</w:t>
            </w:r>
          </w:p>
        </w:tc>
        <w:tc>
          <w:tcPr>
            <w:tcW w:w="4117" w:type="dxa"/>
          </w:tcPr>
          <w:p w14:paraId="7BC9A1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data[]; // until the end of the box</w:t>
            </w:r>
          </w:p>
        </w:tc>
      </w:tr>
      <w:tr w:rsidR="001B11A7" w:rsidRPr="00C04F0B" w14:paraId="26C2319A" w14:textId="77777777" w:rsidTr="00DB2132">
        <w:tc>
          <w:tcPr>
            <w:tcW w:w="605" w:type="dxa"/>
          </w:tcPr>
          <w:p w14:paraId="72A0FD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</w:t>
            </w:r>
          </w:p>
        </w:tc>
        <w:tc>
          <w:tcPr>
            <w:tcW w:w="4288" w:type="dxa"/>
          </w:tcPr>
          <w:p w14:paraId="253CEE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D9ACD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4A0055D" w14:textId="77777777" w:rsidTr="00DB2132">
        <w:tc>
          <w:tcPr>
            <w:tcW w:w="605" w:type="dxa"/>
          </w:tcPr>
          <w:p w14:paraId="02F5B0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</w:t>
            </w:r>
          </w:p>
        </w:tc>
        <w:tc>
          <w:tcPr>
            <w:tcW w:w="4288" w:type="dxa"/>
          </w:tcPr>
          <w:p w14:paraId="268A54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3C62C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AEA497B" w14:textId="77777777" w:rsidTr="00DB2132">
        <w:tc>
          <w:tcPr>
            <w:tcW w:w="605" w:type="dxa"/>
          </w:tcPr>
          <w:p w14:paraId="09FA68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</w:t>
            </w:r>
          </w:p>
        </w:tc>
        <w:tc>
          <w:tcPr>
            <w:tcW w:w="4288" w:type="dxa"/>
          </w:tcPr>
          <w:p w14:paraId="668D74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BAA2F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F6190B1" w14:textId="77777777" w:rsidTr="00DB2132">
        <w:tc>
          <w:tcPr>
            <w:tcW w:w="605" w:type="dxa"/>
          </w:tcPr>
          <w:p w14:paraId="7911C8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</w:t>
            </w:r>
          </w:p>
        </w:tc>
        <w:tc>
          <w:tcPr>
            <w:tcW w:w="4288" w:type="dxa"/>
          </w:tcPr>
          <w:p w14:paraId="3A3A48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MovieBox extends Box('moov')</w:t>
            </w:r>
          </w:p>
        </w:tc>
        <w:tc>
          <w:tcPr>
            <w:tcW w:w="4117" w:type="dxa"/>
          </w:tcPr>
          <w:p w14:paraId="68FD7A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MovieBox extends Box('moov')</w:t>
            </w:r>
          </w:p>
        </w:tc>
      </w:tr>
      <w:tr w:rsidR="001B11A7" w:rsidRPr="00C04F0B" w14:paraId="76DFB0C3" w14:textId="77777777" w:rsidTr="00DB2132">
        <w:tc>
          <w:tcPr>
            <w:tcW w:w="605" w:type="dxa"/>
          </w:tcPr>
          <w:p w14:paraId="3CF8B1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</w:t>
            </w:r>
          </w:p>
        </w:tc>
        <w:tc>
          <w:tcPr>
            <w:tcW w:w="4288" w:type="dxa"/>
          </w:tcPr>
          <w:p w14:paraId="2BC963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80A86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053E26E" w14:textId="77777777" w:rsidTr="00DB2132">
        <w:tc>
          <w:tcPr>
            <w:tcW w:w="605" w:type="dxa"/>
          </w:tcPr>
          <w:p w14:paraId="7E8D1A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</w:t>
            </w:r>
          </w:p>
        </w:tc>
        <w:tc>
          <w:tcPr>
            <w:tcW w:w="4288" w:type="dxa"/>
          </w:tcPr>
          <w:p w14:paraId="063336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5B8DF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90A34AB" w14:textId="77777777" w:rsidTr="00DB2132">
        <w:tc>
          <w:tcPr>
            <w:tcW w:w="605" w:type="dxa"/>
          </w:tcPr>
          <w:p w14:paraId="3D2264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</w:t>
            </w:r>
          </w:p>
        </w:tc>
        <w:tc>
          <w:tcPr>
            <w:tcW w:w="4288" w:type="dxa"/>
          </w:tcPr>
          <w:p w14:paraId="6B7E70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CA676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EA0CB2C" w14:textId="77777777" w:rsidTr="00DB2132">
        <w:tc>
          <w:tcPr>
            <w:tcW w:w="605" w:type="dxa"/>
          </w:tcPr>
          <w:p w14:paraId="27936D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4288" w:type="dxa"/>
          </w:tcPr>
          <w:p w14:paraId="5DD89D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1B26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AA2F2BE" w14:textId="77777777" w:rsidTr="00DB2132">
        <w:tc>
          <w:tcPr>
            <w:tcW w:w="605" w:type="dxa"/>
          </w:tcPr>
          <w:p w14:paraId="599F4C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</w:t>
            </w:r>
          </w:p>
        </w:tc>
        <w:tc>
          <w:tcPr>
            <w:tcW w:w="4288" w:type="dxa"/>
          </w:tcPr>
          <w:p w14:paraId="4F4870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MovieHeaderBox extends FullBox('mvhd', version, 0)</w:t>
            </w:r>
          </w:p>
        </w:tc>
        <w:tc>
          <w:tcPr>
            <w:tcW w:w="4117" w:type="dxa"/>
          </w:tcPr>
          <w:p w14:paraId="290FB5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MovieHeaderBox extends FullBox('mvhd', version, 0)</w:t>
            </w:r>
          </w:p>
        </w:tc>
      </w:tr>
      <w:tr w:rsidR="001B11A7" w:rsidRPr="00C04F0B" w14:paraId="05383944" w14:textId="77777777" w:rsidTr="00DB2132">
        <w:tc>
          <w:tcPr>
            <w:tcW w:w="605" w:type="dxa"/>
          </w:tcPr>
          <w:p w14:paraId="384756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</w:t>
            </w:r>
          </w:p>
        </w:tc>
        <w:tc>
          <w:tcPr>
            <w:tcW w:w="4288" w:type="dxa"/>
          </w:tcPr>
          <w:p w14:paraId="23CDCF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9A6F6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E016250" w14:textId="77777777" w:rsidTr="00DB2132">
        <w:tc>
          <w:tcPr>
            <w:tcW w:w="605" w:type="dxa"/>
          </w:tcPr>
          <w:p w14:paraId="58F9A2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</w:t>
            </w:r>
          </w:p>
        </w:tc>
        <w:tc>
          <w:tcPr>
            <w:tcW w:w="4288" w:type="dxa"/>
          </w:tcPr>
          <w:p w14:paraId="7BD4FB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  <w:tc>
          <w:tcPr>
            <w:tcW w:w="4117" w:type="dxa"/>
          </w:tcPr>
          <w:p w14:paraId="34C53E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</w:tr>
      <w:tr w:rsidR="001B11A7" w:rsidRPr="00C04F0B" w14:paraId="6DC8302A" w14:textId="77777777" w:rsidTr="00DB2132">
        <w:tc>
          <w:tcPr>
            <w:tcW w:w="605" w:type="dxa"/>
          </w:tcPr>
          <w:p w14:paraId="662562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</w:t>
            </w:r>
          </w:p>
        </w:tc>
        <w:tc>
          <w:tcPr>
            <w:tcW w:w="4288" w:type="dxa"/>
          </w:tcPr>
          <w:p w14:paraId="4332D9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creation_time;</w:t>
            </w:r>
          </w:p>
        </w:tc>
        <w:tc>
          <w:tcPr>
            <w:tcW w:w="4117" w:type="dxa"/>
          </w:tcPr>
          <w:p w14:paraId="10BE40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creation_time;</w:t>
            </w:r>
          </w:p>
        </w:tc>
      </w:tr>
      <w:tr w:rsidR="001B11A7" w:rsidRPr="00C04F0B" w14:paraId="54D67B49" w14:textId="77777777" w:rsidTr="00DB2132">
        <w:tc>
          <w:tcPr>
            <w:tcW w:w="605" w:type="dxa"/>
          </w:tcPr>
          <w:p w14:paraId="33ECB0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</w:t>
            </w:r>
          </w:p>
        </w:tc>
        <w:tc>
          <w:tcPr>
            <w:tcW w:w="4288" w:type="dxa"/>
          </w:tcPr>
          <w:p w14:paraId="1A3FA2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modification_time;</w:t>
            </w:r>
          </w:p>
        </w:tc>
        <w:tc>
          <w:tcPr>
            <w:tcW w:w="4117" w:type="dxa"/>
          </w:tcPr>
          <w:p w14:paraId="1647A0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modification_time;</w:t>
            </w:r>
          </w:p>
        </w:tc>
      </w:tr>
      <w:tr w:rsidR="001B11A7" w:rsidRPr="00C04F0B" w14:paraId="3D7D868C" w14:textId="77777777" w:rsidTr="00DB2132">
        <w:tc>
          <w:tcPr>
            <w:tcW w:w="605" w:type="dxa"/>
          </w:tcPr>
          <w:p w14:paraId="434477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</w:t>
            </w:r>
          </w:p>
        </w:tc>
        <w:tc>
          <w:tcPr>
            <w:tcW w:w="4288" w:type="dxa"/>
          </w:tcPr>
          <w:p w14:paraId="34B9F2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timescale;</w:t>
            </w:r>
          </w:p>
        </w:tc>
        <w:tc>
          <w:tcPr>
            <w:tcW w:w="4117" w:type="dxa"/>
          </w:tcPr>
          <w:p w14:paraId="5C9AE6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timescale;</w:t>
            </w:r>
          </w:p>
        </w:tc>
      </w:tr>
      <w:tr w:rsidR="001B11A7" w:rsidRPr="00C04F0B" w14:paraId="57D7B06A" w14:textId="77777777" w:rsidTr="00DB2132">
        <w:tc>
          <w:tcPr>
            <w:tcW w:w="605" w:type="dxa"/>
          </w:tcPr>
          <w:p w14:paraId="139F6A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</w:t>
            </w:r>
          </w:p>
        </w:tc>
        <w:tc>
          <w:tcPr>
            <w:tcW w:w="4288" w:type="dxa"/>
          </w:tcPr>
          <w:p w14:paraId="65D0E7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duration;</w:t>
            </w:r>
          </w:p>
        </w:tc>
        <w:tc>
          <w:tcPr>
            <w:tcW w:w="4117" w:type="dxa"/>
          </w:tcPr>
          <w:p w14:paraId="1A5F5F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duration;</w:t>
            </w:r>
          </w:p>
        </w:tc>
      </w:tr>
      <w:tr w:rsidR="001B11A7" w:rsidRPr="00C04F0B" w14:paraId="2B52A89F" w14:textId="77777777" w:rsidTr="00DB2132">
        <w:tc>
          <w:tcPr>
            <w:tcW w:w="605" w:type="dxa"/>
          </w:tcPr>
          <w:p w14:paraId="0897A9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</w:t>
            </w:r>
          </w:p>
        </w:tc>
        <w:tc>
          <w:tcPr>
            <w:tcW w:w="4288" w:type="dxa"/>
          </w:tcPr>
          <w:p w14:paraId="3D4009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  <w:tc>
          <w:tcPr>
            <w:tcW w:w="4117" w:type="dxa"/>
          </w:tcPr>
          <w:p w14:paraId="5CBBCA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</w:tr>
      <w:tr w:rsidR="001B11A7" w:rsidRPr="00C04F0B" w14:paraId="2E6EBC04" w14:textId="77777777" w:rsidTr="00DB2132">
        <w:tc>
          <w:tcPr>
            <w:tcW w:w="605" w:type="dxa"/>
          </w:tcPr>
          <w:p w14:paraId="1D1BA5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</w:t>
            </w:r>
          </w:p>
        </w:tc>
        <w:tc>
          <w:tcPr>
            <w:tcW w:w="4288" w:type="dxa"/>
          </w:tcPr>
          <w:p w14:paraId="48A8A2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creation_time;</w:t>
            </w:r>
          </w:p>
        </w:tc>
        <w:tc>
          <w:tcPr>
            <w:tcW w:w="4117" w:type="dxa"/>
          </w:tcPr>
          <w:p w14:paraId="086BE6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creation_time;</w:t>
            </w:r>
          </w:p>
        </w:tc>
      </w:tr>
      <w:tr w:rsidR="001B11A7" w:rsidRPr="00C04F0B" w14:paraId="37165E93" w14:textId="77777777" w:rsidTr="00DB2132">
        <w:tc>
          <w:tcPr>
            <w:tcW w:w="605" w:type="dxa"/>
          </w:tcPr>
          <w:p w14:paraId="692FA7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</w:t>
            </w:r>
          </w:p>
        </w:tc>
        <w:tc>
          <w:tcPr>
            <w:tcW w:w="4288" w:type="dxa"/>
          </w:tcPr>
          <w:p w14:paraId="6429FB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modification_time;</w:t>
            </w:r>
          </w:p>
        </w:tc>
        <w:tc>
          <w:tcPr>
            <w:tcW w:w="4117" w:type="dxa"/>
          </w:tcPr>
          <w:p w14:paraId="39A983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modification_time;</w:t>
            </w:r>
          </w:p>
        </w:tc>
      </w:tr>
      <w:tr w:rsidR="001B11A7" w:rsidRPr="00C04F0B" w14:paraId="2A9EB545" w14:textId="77777777" w:rsidTr="00DB2132">
        <w:tc>
          <w:tcPr>
            <w:tcW w:w="605" w:type="dxa"/>
          </w:tcPr>
          <w:p w14:paraId="7036EB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</w:t>
            </w:r>
          </w:p>
        </w:tc>
        <w:tc>
          <w:tcPr>
            <w:tcW w:w="4288" w:type="dxa"/>
          </w:tcPr>
          <w:p w14:paraId="05FEB6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timescale;</w:t>
            </w:r>
          </w:p>
        </w:tc>
        <w:tc>
          <w:tcPr>
            <w:tcW w:w="4117" w:type="dxa"/>
          </w:tcPr>
          <w:p w14:paraId="17B234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timescale;</w:t>
            </w:r>
          </w:p>
        </w:tc>
      </w:tr>
      <w:tr w:rsidR="001B11A7" w:rsidRPr="00C04F0B" w14:paraId="439D439F" w14:textId="77777777" w:rsidTr="00DB2132">
        <w:tc>
          <w:tcPr>
            <w:tcW w:w="605" w:type="dxa"/>
          </w:tcPr>
          <w:p w14:paraId="259CD3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</w:t>
            </w:r>
          </w:p>
        </w:tc>
        <w:tc>
          <w:tcPr>
            <w:tcW w:w="4288" w:type="dxa"/>
          </w:tcPr>
          <w:p w14:paraId="0C7596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duration;</w:t>
            </w:r>
          </w:p>
        </w:tc>
        <w:tc>
          <w:tcPr>
            <w:tcW w:w="4117" w:type="dxa"/>
          </w:tcPr>
          <w:p w14:paraId="162C7B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duration;</w:t>
            </w:r>
          </w:p>
        </w:tc>
      </w:tr>
      <w:tr w:rsidR="001B11A7" w:rsidRPr="00C04F0B" w14:paraId="1BD9295B" w14:textId="77777777" w:rsidTr="00DB2132">
        <w:tc>
          <w:tcPr>
            <w:tcW w:w="605" w:type="dxa"/>
          </w:tcPr>
          <w:p w14:paraId="0337F2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</w:t>
            </w:r>
          </w:p>
        </w:tc>
        <w:tc>
          <w:tcPr>
            <w:tcW w:w="4288" w:type="dxa"/>
          </w:tcPr>
          <w:p w14:paraId="146938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3A569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846767F" w14:textId="77777777" w:rsidTr="00DB2132">
        <w:tc>
          <w:tcPr>
            <w:tcW w:w="605" w:type="dxa"/>
          </w:tcPr>
          <w:p w14:paraId="751444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</w:t>
            </w:r>
          </w:p>
        </w:tc>
        <w:tc>
          <w:tcPr>
            <w:tcW w:w="4288" w:type="dxa"/>
          </w:tcPr>
          <w:p w14:paraId="25A418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int(32) rate = 0x00010000;    // typically 1.0</w:t>
            </w:r>
          </w:p>
        </w:tc>
        <w:tc>
          <w:tcPr>
            <w:tcW w:w="4117" w:type="dxa"/>
          </w:tcPr>
          <w:p w14:paraId="234424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int(32) rate = 0x00010000;    // typically 1.0</w:t>
            </w:r>
          </w:p>
        </w:tc>
      </w:tr>
      <w:tr w:rsidR="001B11A7" w:rsidRPr="00C04F0B" w14:paraId="578608F0" w14:textId="77777777" w:rsidTr="00DB2132">
        <w:tc>
          <w:tcPr>
            <w:tcW w:w="605" w:type="dxa"/>
          </w:tcPr>
          <w:p w14:paraId="123C9B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</w:t>
            </w:r>
          </w:p>
        </w:tc>
        <w:tc>
          <w:tcPr>
            <w:tcW w:w="4288" w:type="dxa"/>
          </w:tcPr>
          <w:p w14:paraId="3A28AA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volume = 0x0100;   // typically, full volume</w:t>
            </w:r>
          </w:p>
        </w:tc>
        <w:tc>
          <w:tcPr>
            <w:tcW w:w="4117" w:type="dxa"/>
          </w:tcPr>
          <w:p w14:paraId="451BD3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volume = 0x0100;   // typically, full volume</w:t>
            </w:r>
          </w:p>
        </w:tc>
      </w:tr>
      <w:tr w:rsidR="001B11A7" w:rsidRPr="00C04F0B" w14:paraId="1F67CA4A" w14:textId="77777777" w:rsidTr="00DB2132">
        <w:tc>
          <w:tcPr>
            <w:tcW w:w="605" w:type="dxa"/>
          </w:tcPr>
          <w:p w14:paraId="4C11C2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</w:t>
            </w:r>
          </w:p>
        </w:tc>
        <w:tc>
          <w:tcPr>
            <w:tcW w:w="4288" w:type="dxa"/>
          </w:tcPr>
          <w:p w14:paraId="605E42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bit(16) reserved = 0;</w:t>
            </w:r>
          </w:p>
        </w:tc>
        <w:tc>
          <w:tcPr>
            <w:tcW w:w="4117" w:type="dxa"/>
          </w:tcPr>
          <w:p w14:paraId="1B3A1C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bit(16) field_1 = 0;</w:t>
            </w:r>
          </w:p>
        </w:tc>
      </w:tr>
      <w:tr w:rsidR="001B11A7" w:rsidRPr="00C04F0B" w14:paraId="23B4A05E" w14:textId="77777777" w:rsidTr="00DB2132">
        <w:tc>
          <w:tcPr>
            <w:tcW w:w="605" w:type="dxa"/>
          </w:tcPr>
          <w:p w14:paraId="6BC82E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117</w:t>
            </w:r>
          </w:p>
        </w:tc>
        <w:tc>
          <w:tcPr>
            <w:tcW w:w="4288" w:type="dxa"/>
          </w:tcPr>
          <w:p w14:paraId="79BC52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int(32)   reserved[2] = 0;</w:t>
            </w:r>
          </w:p>
        </w:tc>
        <w:tc>
          <w:tcPr>
            <w:tcW w:w="4117" w:type="dxa"/>
          </w:tcPr>
          <w:p w14:paraId="48BD5D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int(32) field_2[2] = 0;</w:t>
            </w:r>
          </w:p>
        </w:tc>
      </w:tr>
      <w:tr w:rsidR="001B11A7" w:rsidRPr="00C04F0B" w14:paraId="5FC203B5" w14:textId="77777777" w:rsidTr="00DB2132">
        <w:tc>
          <w:tcPr>
            <w:tcW w:w="605" w:type="dxa"/>
          </w:tcPr>
          <w:p w14:paraId="637904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</w:t>
            </w:r>
          </w:p>
        </w:tc>
        <w:tc>
          <w:tcPr>
            <w:tcW w:w="4288" w:type="dxa"/>
          </w:tcPr>
          <w:p w14:paraId="34A3E2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int(32) matrix[9] =</w:t>
            </w:r>
          </w:p>
        </w:tc>
        <w:tc>
          <w:tcPr>
            <w:tcW w:w="4117" w:type="dxa"/>
          </w:tcPr>
          <w:p w14:paraId="0E43F2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int(32) matrix[9] =</w:t>
            </w:r>
          </w:p>
        </w:tc>
      </w:tr>
      <w:tr w:rsidR="001B11A7" w:rsidRPr="00C04F0B" w14:paraId="59B0833B" w14:textId="77777777" w:rsidTr="00DB2132">
        <w:tc>
          <w:tcPr>
            <w:tcW w:w="605" w:type="dxa"/>
          </w:tcPr>
          <w:p w14:paraId="311512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</w:t>
            </w:r>
          </w:p>
        </w:tc>
        <w:tc>
          <w:tcPr>
            <w:tcW w:w="4288" w:type="dxa"/>
          </w:tcPr>
          <w:p w14:paraId="106C85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{ 0x00010000,0,0,0,0x00010000,0,0,0,0x40000000 };</w:t>
            </w:r>
          </w:p>
        </w:tc>
        <w:tc>
          <w:tcPr>
            <w:tcW w:w="4117" w:type="dxa"/>
          </w:tcPr>
          <w:p w14:paraId="2E5A4F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{ 0x00010000,0,0,0,0x00010000,0,0,0,0x40000000 };</w:t>
            </w:r>
          </w:p>
        </w:tc>
      </w:tr>
      <w:tr w:rsidR="001B11A7" w:rsidRPr="00C04F0B" w14:paraId="4331FB1B" w14:textId="77777777" w:rsidTr="00DB2132">
        <w:tc>
          <w:tcPr>
            <w:tcW w:w="605" w:type="dxa"/>
          </w:tcPr>
          <w:p w14:paraId="63A75C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</w:t>
            </w:r>
          </w:p>
        </w:tc>
        <w:tc>
          <w:tcPr>
            <w:tcW w:w="4288" w:type="dxa"/>
          </w:tcPr>
          <w:p w14:paraId="268BF4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Unity matrix</w:t>
            </w:r>
          </w:p>
        </w:tc>
        <w:tc>
          <w:tcPr>
            <w:tcW w:w="4117" w:type="dxa"/>
          </w:tcPr>
          <w:p w14:paraId="62326A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Unity matrix</w:t>
            </w:r>
          </w:p>
        </w:tc>
      </w:tr>
      <w:tr w:rsidR="001B11A7" w:rsidRPr="00C04F0B" w14:paraId="4852EF7D" w14:textId="77777777" w:rsidTr="00DB2132">
        <w:tc>
          <w:tcPr>
            <w:tcW w:w="605" w:type="dxa"/>
          </w:tcPr>
          <w:p w14:paraId="6F7B19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</w:t>
            </w:r>
          </w:p>
        </w:tc>
        <w:tc>
          <w:tcPr>
            <w:tcW w:w="4288" w:type="dxa"/>
          </w:tcPr>
          <w:p w14:paraId="60890D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bit(32) pre_defined[6] = 0;</w:t>
            </w:r>
          </w:p>
        </w:tc>
        <w:tc>
          <w:tcPr>
            <w:tcW w:w="4117" w:type="dxa"/>
          </w:tcPr>
          <w:p w14:paraId="04E460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bit(32) pre_defined[6] = 0;</w:t>
            </w:r>
          </w:p>
        </w:tc>
      </w:tr>
      <w:tr w:rsidR="001B11A7" w:rsidRPr="00C04F0B" w14:paraId="24A9EA29" w14:textId="77777777" w:rsidTr="00DB2132">
        <w:tc>
          <w:tcPr>
            <w:tcW w:w="605" w:type="dxa"/>
          </w:tcPr>
          <w:p w14:paraId="30BA5E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</w:t>
            </w:r>
          </w:p>
        </w:tc>
        <w:tc>
          <w:tcPr>
            <w:tcW w:w="4288" w:type="dxa"/>
          </w:tcPr>
          <w:p w14:paraId="78C2C1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next_track_ID;</w:t>
            </w:r>
          </w:p>
        </w:tc>
        <w:tc>
          <w:tcPr>
            <w:tcW w:w="4117" w:type="dxa"/>
          </w:tcPr>
          <w:p w14:paraId="62990D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next_track_ID;</w:t>
            </w:r>
          </w:p>
        </w:tc>
      </w:tr>
      <w:tr w:rsidR="001B11A7" w:rsidRPr="00C04F0B" w14:paraId="11F2282E" w14:textId="77777777" w:rsidTr="00DB2132">
        <w:tc>
          <w:tcPr>
            <w:tcW w:w="605" w:type="dxa"/>
          </w:tcPr>
          <w:p w14:paraId="2588FE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</w:t>
            </w:r>
          </w:p>
        </w:tc>
        <w:tc>
          <w:tcPr>
            <w:tcW w:w="4288" w:type="dxa"/>
          </w:tcPr>
          <w:p w14:paraId="138962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89472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C429C84" w14:textId="77777777" w:rsidTr="00DB2132">
        <w:tc>
          <w:tcPr>
            <w:tcW w:w="605" w:type="dxa"/>
          </w:tcPr>
          <w:p w14:paraId="11FC1A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</w:t>
            </w:r>
          </w:p>
        </w:tc>
        <w:tc>
          <w:tcPr>
            <w:tcW w:w="4288" w:type="dxa"/>
          </w:tcPr>
          <w:p w14:paraId="0F888D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4A295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B7446B" w14:textId="77777777" w:rsidTr="00DB2132">
        <w:tc>
          <w:tcPr>
            <w:tcW w:w="605" w:type="dxa"/>
          </w:tcPr>
          <w:p w14:paraId="527B6F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</w:t>
            </w:r>
          </w:p>
        </w:tc>
        <w:tc>
          <w:tcPr>
            <w:tcW w:w="4288" w:type="dxa"/>
          </w:tcPr>
          <w:p w14:paraId="647A5B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521E0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64F1218" w14:textId="77777777" w:rsidTr="00DB2132">
        <w:tc>
          <w:tcPr>
            <w:tcW w:w="605" w:type="dxa"/>
          </w:tcPr>
          <w:p w14:paraId="74C898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</w:t>
            </w:r>
          </w:p>
        </w:tc>
        <w:tc>
          <w:tcPr>
            <w:tcW w:w="4288" w:type="dxa"/>
          </w:tcPr>
          <w:p w14:paraId="4E9272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TrackBox extends Box('trak')</w:t>
            </w:r>
          </w:p>
        </w:tc>
        <w:tc>
          <w:tcPr>
            <w:tcW w:w="4117" w:type="dxa"/>
          </w:tcPr>
          <w:p w14:paraId="634197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TrackBox extends Box('trak')</w:t>
            </w:r>
          </w:p>
        </w:tc>
      </w:tr>
      <w:tr w:rsidR="001B11A7" w:rsidRPr="00C04F0B" w14:paraId="72D4F14F" w14:textId="77777777" w:rsidTr="00DB2132">
        <w:tc>
          <w:tcPr>
            <w:tcW w:w="605" w:type="dxa"/>
          </w:tcPr>
          <w:p w14:paraId="027605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</w:t>
            </w:r>
          </w:p>
        </w:tc>
        <w:tc>
          <w:tcPr>
            <w:tcW w:w="4288" w:type="dxa"/>
          </w:tcPr>
          <w:p w14:paraId="04B9FC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E133B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0AEE24F" w14:textId="77777777" w:rsidTr="00DB2132">
        <w:tc>
          <w:tcPr>
            <w:tcW w:w="605" w:type="dxa"/>
          </w:tcPr>
          <w:p w14:paraId="6E3A6A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</w:t>
            </w:r>
          </w:p>
        </w:tc>
        <w:tc>
          <w:tcPr>
            <w:tcW w:w="4288" w:type="dxa"/>
          </w:tcPr>
          <w:p w14:paraId="520E9B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571FA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6CDC2CD" w14:textId="77777777" w:rsidTr="00DB2132">
        <w:tc>
          <w:tcPr>
            <w:tcW w:w="605" w:type="dxa"/>
          </w:tcPr>
          <w:p w14:paraId="602CE3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</w:t>
            </w:r>
          </w:p>
        </w:tc>
        <w:tc>
          <w:tcPr>
            <w:tcW w:w="4288" w:type="dxa"/>
          </w:tcPr>
          <w:p w14:paraId="3511B7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3B521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B32EF82" w14:textId="77777777" w:rsidTr="00DB2132">
        <w:tc>
          <w:tcPr>
            <w:tcW w:w="605" w:type="dxa"/>
          </w:tcPr>
          <w:p w14:paraId="2EB720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</w:t>
            </w:r>
          </w:p>
        </w:tc>
        <w:tc>
          <w:tcPr>
            <w:tcW w:w="4288" w:type="dxa"/>
          </w:tcPr>
          <w:p w14:paraId="426288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90B22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829E75D" w14:textId="77777777" w:rsidTr="00DB2132">
        <w:tc>
          <w:tcPr>
            <w:tcW w:w="605" w:type="dxa"/>
          </w:tcPr>
          <w:p w14:paraId="0C1B02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</w:t>
            </w:r>
          </w:p>
        </w:tc>
        <w:tc>
          <w:tcPr>
            <w:tcW w:w="4288" w:type="dxa"/>
          </w:tcPr>
          <w:p w14:paraId="034B25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TrackHeaderBox extends FullBox('tkhd', version, flags)</w:t>
            </w:r>
          </w:p>
        </w:tc>
        <w:tc>
          <w:tcPr>
            <w:tcW w:w="4117" w:type="dxa"/>
          </w:tcPr>
          <w:p w14:paraId="74FD65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TrackHeaderBox extends FullBox('tkhd', version, flags)</w:t>
            </w:r>
          </w:p>
        </w:tc>
      </w:tr>
      <w:tr w:rsidR="001B11A7" w:rsidRPr="00C04F0B" w14:paraId="04792A66" w14:textId="77777777" w:rsidTr="00DB2132">
        <w:tc>
          <w:tcPr>
            <w:tcW w:w="605" w:type="dxa"/>
          </w:tcPr>
          <w:p w14:paraId="3A9DAB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</w:t>
            </w:r>
          </w:p>
        </w:tc>
        <w:tc>
          <w:tcPr>
            <w:tcW w:w="4288" w:type="dxa"/>
          </w:tcPr>
          <w:p w14:paraId="4DCE3F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C5FDB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4444FC3" w14:textId="77777777" w:rsidTr="00DB2132">
        <w:tc>
          <w:tcPr>
            <w:tcW w:w="605" w:type="dxa"/>
          </w:tcPr>
          <w:p w14:paraId="375C31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</w:t>
            </w:r>
          </w:p>
        </w:tc>
        <w:tc>
          <w:tcPr>
            <w:tcW w:w="4288" w:type="dxa"/>
          </w:tcPr>
          <w:p w14:paraId="66D250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  <w:tc>
          <w:tcPr>
            <w:tcW w:w="4117" w:type="dxa"/>
          </w:tcPr>
          <w:p w14:paraId="2D6199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</w:tr>
      <w:tr w:rsidR="001B11A7" w:rsidRPr="00C04F0B" w14:paraId="20C7B07B" w14:textId="77777777" w:rsidTr="00DB2132">
        <w:tc>
          <w:tcPr>
            <w:tcW w:w="605" w:type="dxa"/>
          </w:tcPr>
          <w:p w14:paraId="1BB4A5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</w:t>
            </w:r>
          </w:p>
        </w:tc>
        <w:tc>
          <w:tcPr>
            <w:tcW w:w="4288" w:type="dxa"/>
          </w:tcPr>
          <w:p w14:paraId="7C36AD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creation_time;</w:t>
            </w:r>
          </w:p>
        </w:tc>
        <w:tc>
          <w:tcPr>
            <w:tcW w:w="4117" w:type="dxa"/>
          </w:tcPr>
          <w:p w14:paraId="58B487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creation_time;</w:t>
            </w:r>
          </w:p>
        </w:tc>
      </w:tr>
      <w:tr w:rsidR="001B11A7" w:rsidRPr="00C04F0B" w14:paraId="79F21F44" w14:textId="77777777" w:rsidTr="00DB2132">
        <w:tc>
          <w:tcPr>
            <w:tcW w:w="605" w:type="dxa"/>
          </w:tcPr>
          <w:p w14:paraId="27CA24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</w:t>
            </w:r>
          </w:p>
        </w:tc>
        <w:tc>
          <w:tcPr>
            <w:tcW w:w="4288" w:type="dxa"/>
          </w:tcPr>
          <w:p w14:paraId="10DC41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modification_time;</w:t>
            </w:r>
          </w:p>
        </w:tc>
        <w:tc>
          <w:tcPr>
            <w:tcW w:w="4117" w:type="dxa"/>
          </w:tcPr>
          <w:p w14:paraId="6CC5C3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modification_time;</w:t>
            </w:r>
          </w:p>
        </w:tc>
      </w:tr>
      <w:tr w:rsidR="001B11A7" w:rsidRPr="00C04F0B" w14:paraId="39F2D655" w14:textId="77777777" w:rsidTr="00DB2132">
        <w:tc>
          <w:tcPr>
            <w:tcW w:w="605" w:type="dxa"/>
          </w:tcPr>
          <w:p w14:paraId="58A661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</w:t>
            </w:r>
          </w:p>
        </w:tc>
        <w:tc>
          <w:tcPr>
            <w:tcW w:w="4288" w:type="dxa"/>
          </w:tcPr>
          <w:p w14:paraId="01EABD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track_ID;</w:t>
            </w:r>
          </w:p>
        </w:tc>
        <w:tc>
          <w:tcPr>
            <w:tcW w:w="4117" w:type="dxa"/>
          </w:tcPr>
          <w:p w14:paraId="256F4D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track_ID;</w:t>
            </w:r>
          </w:p>
        </w:tc>
      </w:tr>
      <w:tr w:rsidR="001B11A7" w:rsidRPr="00C04F0B" w14:paraId="3BA65711" w14:textId="77777777" w:rsidTr="00DB2132">
        <w:tc>
          <w:tcPr>
            <w:tcW w:w="605" w:type="dxa"/>
          </w:tcPr>
          <w:p w14:paraId="34155C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</w:t>
            </w:r>
          </w:p>
        </w:tc>
        <w:tc>
          <w:tcPr>
            <w:tcW w:w="4288" w:type="dxa"/>
          </w:tcPr>
          <w:p w14:paraId="32799B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const unsigned int(32)   reserved = 0;</w:t>
            </w:r>
          </w:p>
        </w:tc>
        <w:tc>
          <w:tcPr>
            <w:tcW w:w="4117" w:type="dxa"/>
          </w:tcPr>
          <w:p w14:paraId="7E5C72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const unsigned int(32) field_1 = 0;</w:t>
            </w:r>
          </w:p>
        </w:tc>
      </w:tr>
      <w:tr w:rsidR="001B11A7" w:rsidRPr="00C04F0B" w14:paraId="4B737B1C" w14:textId="77777777" w:rsidTr="00DB2132">
        <w:tc>
          <w:tcPr>
            <w:tcW w:w="605" w:type="dxa"/>
          </w:tcPr>
          <w:p w14:paraId="7766F3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</w:t>
            </w:r>
          </w:p>
        </w:tc>
        <w:tc>
          <w:tcPr>
            <w:tcW w:w="4288" w:type="dxa"/>
          </w:tcPr>
          <w:p w14:paraId="438DDF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duration;</w:t>
            </w:r>
          </w:p>
        </w:tc>
        <w:tc>
          <w:tcPr>
            <w:tcW w:w="4117" w:type="dxa"/>
          </w:tcPr>
          <w:p w14:paraId="34D431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duration;</w:t>
            </w:r>
          </w:p>
        </w:tc>
      </w:tr>
      <w:tr w:rsidR="001B11A7" w:rsidRPr="00C04F0B" w14:paraId="323BBAB2" w14:textId="77777777" w:rsidTr="00DB2132">
        <w:tc>
          <w:tcPr>
            <w:tcW w:w="605" w:type="dxa"/>
          </w:tcPr>
          <w:p w14:paraId="2846C6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</w:t>
            </w:r>
          </w:p>
        </w:tc>
        <w:tc>
          <w:tcPr>
            <w:tcW w:w="4288" w:type="dxa"/>
          </w:tcPr>
          <w:p w14:paraId="3E475F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  <w:tc>
          <w:tcPr>
            <w:tcW w:w="4117" w:type="dxa"/>
          </w:tcPr>
          <w:p w14:paraId="5320F3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</w:tr>
      <w:tr w:rsidR="001B11A7" w:rsidRPr="00C04F0B" w14:paraId="4BA02B80" w14:textId="77777777" w:rsidTr="00DB2132">
        <w:tc>
          <w:tcPr>
            <w:tcW w:w="605" w:type="dxa"/>
          </w:tcPr>
          <w:p w14:paraId="38761D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</w:t>
            </w:r>
          </w:p>
        </w:tc>
        <w:tc>
          <w:tcPr>
            <w:tcW w:w="4288" w:type="dxa"/>
          </w:tcPr>
          <w:p w14:paraId="265496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creation_time;</w:t>
            </w:r>
          </w:p>
        </w:tc>
        <w:tc>
          <w:tcPr>
            <w:tcW w:w="4117" w:type="dxa"/>
          </w:tcPr>
          <w:p w14:paraId="160B53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creation_time;</w:t>
            </w:r>
          </w:p>
        </w:tc>
      </w:tr>
      <w:tr w:rsidR="001B11A7" w:rsidRPr="00C04F0B" w14:paraId="30BA93FD" w14:textId="77777777" w:rsidTr="00DB2132">
        <w:tc>
          <w:tcPr>
            <w:tcW w:w="605" w:type="dxa"/>
          </w:tcPr>
          <w:p w14:paraId="5AB1BD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</w:t>
            </w:r>
          </w:p>
        </w:tc>
        <w:tc>
          <w:tcPr>
            <w:tcW w:w="4288" w:type="dxa"/>
          </w:tcPr>
          <w:p w14:paraId="6FBAA0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modification_time;</w:t>
            </w:r>
          </w:p>
        </w:tc>
        <w:tc>
          <w:tcPr>
            <w:tcW w:w="4117" w:type="dxa"/>
          </w:tcPr>
          <w:p w14:paraId="65A2C7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modification_time;</w:t>
            </w:r>
          </w:p>
        </w:tc>
      </w:tr>
      <w:tr w:rsidR="001B11A7" w:rsidRPr="00C04F0B" w14:paraId="72483ACD" w14:textId="77777777" w:rsidTr="00DB2132">
        <w:tc>
          <w:tcPr>
            <w:tcW w:w="605" w:type="dxa"/>
          </w:tcPr>
          <w:p w14:paraId="00CC24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</w:t>
            </w:r>
          </w:p>
        </w:tc>
        <w:tc>
          <w:tcPr>
            <w:tcW w:w="4288" w:type="dxa"/>
          </w:tcPr>
          <w:p w14:paraId="329104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track_ID;</w:t>
            </w:r>
          </w:p>
        </w:tc>
        <w:tc>
          <w:tcPr>
            <w:tcW w:w="4117" w:type="dxa"/>
          </w:tcPr>
          <w:p w14:paraId="00770D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track_ID;</w:t>
            </w:r>
          </w:p>
        </w:tc>
      </w:tr>
      <w:tr w:rsidR="001B11A7" w:rsidRPr="00C04F0B" w14:paraId="7A5DDC3F" w14:textId="77777777" w:rsidTr="00DB2132">
        <w:tc>
          <w:tcPr>
            <w:tcW w:w="605" w:type="dxa"/>
          </w:tcPr>
          <w:p w14:paraId="5804D1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</w:t>
            </w:r>
          </w:p>
        </w:tc>
        <w:tc>
          <w:tcPr>
            <w:tcW w:w="4288" w:type="dxa"/>
          </w:tcPr>
          <w:p w14:paraId="4BEFCF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const unsigned int(32)   reserved = 0;</w:t>
            </w:r>
          </w:p>
        </w:tc>
        <w:tc>
          <w:tcPr>
            <w:tcW w:w="4117" w:type="dxa"/>
          </w:tcPr>
          <w:p w14:paraId="4A069A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const unsigned int(32) field_2 = 0;</w:t>
            </w:r>
          </w:p>
        </w:tc>
      </w:tr>
      <w:tr w:rsidR="001B11A7" w:rsidRPr="00C04F0B" w14:paraId="323F3159" w14:textId="77777777" w:rsidTr="00DB2132">
        <w:tc>
          <w:tcPr>
            <w:tcW w:w="605" w:type="dxa"/>
          </w:tcPr>
          <w:p w14:paraId="7DD748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</w:t>
            </w:r>
          </w:p>
        </w:tc>
        <w:tc>
          <w:tcPr>
            <w:tcW w:w="4288" w:type="dxa"/>
          </w:tcPr>
          <w:p w14:paraId="470A50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duration;</w:t>
            </w:r>
          </w:p>
        </w:tc>
        <w:tc>
          <w:tcPr>
            <w:tcW w:w="4117" w:type="dxa"/>
          </w:tcPr>
          <w:p w14:paraId="71BE72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duration;</w:t>
            </w:r>
          </w:p>
        </w:tc>
      </w:tr>
      <w:tr w:rsidR="001B11A7" w:rsidRPr="00C04F0B" w14:paraId="1645E4FC" w14:textId="77777777" w:rsidTr="00DB2132">
        <w:tc>
          <w:tcPr>
            <w:tcW w:w="605" w:type="dxa"/>
          </w:tcPr>
          <w:p w14:paraId="3D54EE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</w:t>
            </w:r>
          </w:p>
        </w:tc>
        <w:tc>
          <w:tcPr>
            <w:tcW w:w="4288" w:type="dxa"/>
          </w:tcPr>
          <w:p w14:paraId="7E426C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54A16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06B44C4" w14:textId="77777777" w:rsidTr="00DB2132">
        <w:tc>
          <w:tcPr>
            <w:tcW w:w="605" w:type="dxa"/>
          </w:tcPr>
          <w:p w14:paraId="126E51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</w:t>
            </w:r>
          </w:p>
        </w:tc>
        <w:tc>
          <w:tcPr>
            <w:tcW w:w="4288" w:type="dxa"/>
          </w:tcPr>
          <w:p w14:paraId="2D40CB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int(32)   reserved[2] = 0;</w:t>
            </w:r>
          </w:p>
        </w:tc>
        <w:tc>
          <w:tcPr>
            <w:tcW w:w="4117" w:type="dxa"/>
          </w:tcPr>
          <w:p w14:paraId="29C5B2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int(32) field_3[2] = 0;</w:t>
            </w:r>
          </w:p>
        </w:tc>
      </w:tr>
      <w:tr w:rsidR="001B11A7" w:rsidRPr="00C04F0B" w14:paraId="77964D0D" w14:textId="77777777" w:rsidTr="00DB2132">
        <w:tc>
          <w:tcPr>
            <w:tcW w:w="605" w:type="dxa"/>
          </w:tcPr>
          <w:p w14:paraId="4E39D8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</w:t>
            </w:r>
          </w:p>
        </w:tc>
        <w:tc>
          <w:tcPr>
            <w:tcW w:w="4288" w:type="dxa"/>
          </w:tcPr>
          <w:p w14:paraId="1C3114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 layer = 0;</w:t>
            </w:r>
          </w:p>
        </w:tc>
        <w:tc>
          <w:tcPr>
            <w:tcW w:w="4117" w:type="dxa"/>
          </w:tcPr>
          <w:p w14:paraId="21E209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layer = 0;</w:t>
            </w:r>
          </w:p>
        </w:tc>
      </w:tr>
      <w:tr w:rsidR="001B11A7" w:rsidRPr="00C04F0B" w14:paraId="4B80429B" w14:textId="77777777" w:rsidTr="00DB2132">
        <w:tc>
          <w:tcPr>
            <w:tcW w:w="605" w:type="dxa"/>
          </w:tcPr>
          <w:p w14:paraId="5C16E7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</w:t>
            </w:r>
          </w:p>
        </w:tc>
        <w:tc>
          <w:tcPr>
            <w:tcW w:w="4288" w:type="dxa"/>
          </w:tcPr>
          <w:p w14:paraId="75B09C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 alternate_group = 0;</w:t>
            </w:r>
          </w:p>
        </w:tc>
        <w:tc>
          <w:tcPr>
            <w:tcW w:w="4117" w:type="dxa"/>
          </w:tcPr>
          <w:p w14:paraId="1380B3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alternate_group = 0;</w:t>
            </w:r>
          </w:p>
        </w:tc>
      </w:tr>
      <w:tr w:rsidR="001B11A7" w:rsidRPr="00C04F0B" w14:paraId="7A85CB6D" w14:textId="77777777" w:rsidTr="00DB2132">
        <w:tc>
          <w:tcPr>
            <w:tcW w:w="605" w:type="dxa"/>
          </w:tcPr>
          <w:p w14:paraId="128805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</w:t>
            </w:r>
          </w:p>
        </w:tc>
        <w:tc>
          <w:tcPr>
            <w:tcW w:w="4288" w:type="dxa"/>
          </w:tcPr>
          <w:p w14:paraId="074EC8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volume = {if track_is_audio 0x0100 else 0};</w:t>
            </w:r>
          </w:p>
        </w:tc>
        <w:tc>
          <w:tcPr>
            <w:tcW w:w="4117" w:type="dxa"/>
          </w:tcPr>
          <w:p w14:paraId="745EF9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volume = {if track_is_audio 0x0100 else 0};</w:t>
            </w:r>
          </w:p>
        </w:tc>
      </w:tr>
      <w:tr w:rsidR="001B11A7" w:rsidRPr="00C04F0B" w14:paraId="5421562D" w14:textId="77777777" w:rsidTr="00DB2132">
        <w:tc>
          <w:tcPr>
            <w:tcW w:w="605" w:type="dxa"/>
          </w:tcPr>
          <w:p w14:paraId="79DA15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</w:t>
            </w:r>
          </w:p>
        </w:tc>
        <w:tc>
          <w:tcPr>
            <w:tcW w:w="4288" w:type="dxa"/>
          </w:tcPr>
          <w:p w14:paraId="3E684D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int(16)   reserved = 0;</w:t>
            </w:r>
          </w:p>
        </w:tc>
        <w:tc>
          <w:tcPr>
            <w:tcW w:w="4117" w:type="dxa"/>
          </w:tcPr>
          <w:p w14:paraId="4279C2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int(16) field_4 = 0;</w:t>
            </w:r>
          </w:p>
        </w:tc>
      </w:tr>
      <w:tr w:rsidR="001B11A7" w:rsidRPr="00C04F0B" w14:paraId="5078DBFA" w14:textId="77777777" w:rsidTr="00DB2132">
        <w:tc>
          <w:tcPr>
            <w:tcW w:w="605" w:type="dxa"/>
          </w:tcPr>
          <w:p w14:paraId="1DF3DC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</w:t>
            </w:r>
          </w:p>
        </w:tc>
        <w:tc>
          <w:tcPr>
            <w:tcW w:w="4288" w:type="dxa"/>
          </w:tcPr>
          <w:p w14:paraId="2F63F5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int(32) matrix[9]=</w:t>
            </w:r>
          </w:p>
        </w:tc>
        <w:tc>
          <w:tcPr>
            <w:tcW w:w="4117" w:type="dxa"/>
          </w:tcPr>
          <w:p w14:paraId="28E0BB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int(32) matrix[9]=</w:t>
            </w:r>
          </w:p>
        </w:tc>
      </w:tr>
      <w:tr w:rsidR="001B11A7" w:rsidRPr="00C04F0B" w14:paraId="0D4DA6BC" w14:textId="77777777" w:rsidTr="00DB2132">
        <w:tc>
          <w:tcPr>
            <w:tcW w:w="605" w:type="dxa"/>
          </w:tcPr>
          <w:p w14:paraId="479BD5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</w:t>
            </w:r>
          </w:p>
        </w:tc>
        <w:tc>
          <w:tcPr>
            <w:tcW w:w="4288" w:type="dxa"/>
          </w:tcPr>
          <w:p w14:paraId="405EF9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{ 0x00010000,0,0,0,0x00010000,0,0,0,0x40000000 };</w:t>
            </w:r>
          </w:p>
        </w:tc>
        <w:tc>
          <w:tcPr>
            <w:tcW w:w="4117" w:type="dxa"/>
          </w:tcPr>
          <w:p w14:paraId="169280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{ 0x00010000,0,0,0,0x00010000,0,0,0,0x40000000 };</w:t>
            </w:r>
          </w:p>
        </w:tc>
      </w:tr>
      <w:tr w:rsidR="001B11A7" w:rsidRPr="00C04F0B" w14:paraId="6F0A2992" w14:textId="77777777" w:rsidTr="00DB2132">
        <w:tc>
          <w:tcPr>
            <w:tcW w:w="605" w:type="dxa"/>
          </w:tcPr>
          <w:p w14:paraId="77022B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</w:t>
            </w:r>
          </w:p>
        </w:tc>
        <w:tc>
          <w:tcPr>
            <w:tcW w:w="4288" w:type="dxa"/>
          </w:tcPr>
          <w:p w14:paraId="29411B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unity matrix</w:t>
            </w:r>
          </w:p>
        </w:tc>
        <w:tc>
          <w:tcPr>
            <w:tcW w:w="4117" w:type="dxa"/>
          </w:tcPr>
          <w:p w14:paraId="41B59B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unity matrix</w:t>
            </w:r>
          </w:p>
        </w:tc>
      </w:tr>
      <w:tr w:rsidR="001B11A7" w:rsidRPr="00C04F0B" w14:paraId="58725B06" w14:textId="77777777" w:rsidTr="00DB2132">
        <w:tc>
          <w:tcPr>
            <w:tcW w:w="605" w:type="dxa"/>
          </w:tcPr>
          <w:p w14:paraId="73E9BC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</w:t>
            </w:r>
          </w:p>
        </w:tc>
        <w:tc>
          <w:tcPr>
            <w:tcW w:w="4288" w:type="dxa"/>
          </w:tcPr>
          <w:p w14:paraId="68FCDA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width;</w:t>
            </w:r>
          </w:p>
        </w:tc>
        <w:tc>
          <w:tcPr>
            <w:tcW w:w="4117" w:type="dxa"/>
          </w:tcPr>
          <w:p w14:paraId="4759BB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width;</w:t>
            </w:r>
          </w:p>
        </w:tc>
      </w:tr>
      <w:tr w:rsidR="001B11A7" w:rsidRPr="00C04F0B" w14:paraId="5F0E793D" w14:textId="77777777" w:rsidTr="00DB2132">
        <w:tc>
          <w:tcPr>
            <w:tcW w:w="605" w:type="dxa"/>
          </w:tcPr>
          <w:p w14:paraId="361AD2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</w:t>
            </w:r>
          </w:p>
        </w:tc>
        <w:tc>
          <w:tcPr>
            <w:tcW w:w="4288" w:type="dxa"/>
          </w:tcPr>
          <w:p w14:paraId="3E1A3D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height;</w:t>
            </w:r>
          </w:p>
        </w:tc>
        <w:tc>
          <w:tcPr>
            <w:tcW w:w="4117" w:type="dxa"/>
          </w:tcPr>
          <w:p w14:paraId="0FC04B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height;</w:t>
            </w:r>
          </w:p>
        </w:tc>
      </w:tr>
      <w:tr w:rsidR="001B11A7" w:rsidRPr="00C04F0B" w14:paraId="1EB4D3D2" w14:textId="77777777" w:rsidTr="00DB2132">
        <w:tc>
          <w:tcPr>
            <w:tcW w:w="605" w:type="dxa"/>
          </w:tcPr>
          <w:p w14:paraId="494E13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</w:t>
            </w:r>
          </w:p>
        </w:tc>
        <w:tc>
          <w:tcPr>
            <w:tcW w:w="4288" w:type="dxa"/>
          </w:tcPr>
          <w:p w14:paraId="5360DF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67557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E435292" w14:textId="77777777" w:rsidTr="00DB2132">
        <w:tc>
          <w:tcPr>
            <w:tcW w:w="605" w:type="dxa"/>
          </w:tcPr>
          <w:p w14:paraId="1A2EDC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</w:t>
            </w:r>
          </w:p>
        </w:tc>
        <w:tc>
          <w:tcPr>
            <w:tcW w:w="4288" w:type="dxa"/>
          </w:tcPr>
          <w:p w14:paraId="12BCEA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48A07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2B01FD8" w14:textId="77777777" w:rsidTr="00DB2132">
        <w:tc>
          <w:tcPr>
            <w:tcW w:w="605" w:type="dxa"/>
          </w:tcPr>
          <w:p w14:paraId="27C38E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</w:t>
            </w:r>
          </w:p>
        </w:tc>
        <w:tc>
          <w:tcPr>
            <w:tcW w:w="4288" w:type="dxa"/>
          </w:tcPr>
          <w:p w14:paraId="143D6C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388D0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2D9318B" w14:textId="77777777" w:rsidTr="00DB2132">
        <w:tc>
          <w:tcPr>
            <w:tcW w:w="605" w:type="dxa"/>
          </w:tcPr>
          <w:p w14:paraId="39C250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</w:t>
            </w:r>
          </w:p>
        </w:tc>
        <w:tc>
          <w:tcPr>
            <w:tcW w:w="4288" w:type="dxa"/>
          </w:tcPr>
          <w:p w14:paraId="6EA380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TrackReferenceBox extends Box('tref')</w:t>
            </w:r>
          </w:p>
        </w:tc>
        <w:tc>
          <w:tcPr>
            <w:tcW w:w="4117" w:type="dxa"/>
          </w:tcPr>
          <w:p w14:paraId="118D3F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TrackReferenceBox extends Box('tref')</w:t>
            </w:r>
          </w:p>
        </w:tc>
      </w:tr>
      <w:tr w:rsidR="001B11A7" w:rsidRPr="00C04F0B" w14:paraId="02FCC023" w14:textId="77777777" w:rsidTr="00DB2132">
        <w:tc>
          <w:tcPr>
            <w:tcW w:w="605" w:type="dxa"/>
          </w:tcPr>
          <w:p w14:paraId="114E9D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</w:t>
            </w:r>
          </w:p>
        </w:tc>
        <w:tc>
          <w:tcPr>
            <w:tcW w:w="4288" w:type="dxa"/>
          </w:tcPr>
          <w:p w14:paraId="0FF489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34541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49F4BEC" w14:textId="77777777" w:rsidTr="00DB2132">
        <w:tc>
          <w:tcPr>
            <w:tcW w:w="605" w:type="dxa"/>
          </w:tcPr>
          <w:p w14:paraId="3563B4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</w:t>
            </w:r>
          </w:p>
        </w:tc>
        <w:tc>
          <w:tcPr>
            <w:tcW w:w="4288" w:type="dxa"/>
          </w:tcPr>
          <w:p w14:paraId="4CFFB0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TrackReferenceTypeBox [];</w:t>
            </w:r>
          </w:p>
        </w:tc>
        <w:tc>
          <w:tcPr>
            <w:tcW w:w="4117" w:type="dxa"/>
          </w:tcPr>
          <w:p w14:paraId="081910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TrackReferenceTypeBox references[];</w:t>
            </w:r>
          </w:p>
        </w:tc>
      </w:tr>
      <w:tr w:rsidR="001B11A7" w:rsidRPr="00C04F0B" w14:paraId="17C509C8" w14:textId="77777777" w:rsidTr="00DB2132">
        <w:tc>
          <w:tcPr>
            <w:tcW w:w="605" w:type="dxa"/>
          </w:tcPr>
          <w:p w14:paraId="2E3084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</w:t>
            </w:r>
          </w:p>
        </w:tc>
        <w:tc>
          <w:tcPr>
            <w:tcW w:w="4288" w:type="dxa"/>
          </w:tcPr>
          <w:p w14:paraId="16529F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AB549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04B4E0E" w14:textId="77777777" w:rsidTr="00DB2132">
        <w:tc>
          <w:tcPr>
            <w:tcW w:w="605" w:type="dxa"/>
          </w:tcPr>
          <w:p w14:paraId="7D150D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</w:t>
            </w:r>
          </w:p>
        </w:tc>
        <w:tc>
          <w:tcPr>
            <w:tcW w:w="4288" w:type="dxa"/>
          </w:tcPr>
          <w:p w14:paraId="2BB7C5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42F29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222A7CA" w14:textId="77777777" w:rsidTr="00DB2132">
        <w:tc>
          <w:tcPr>
            <w:tcW w:w="605" w:type="dxa"/>
          </w:tcPr>
          <w:p w14:paraId="43FE5D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</w:t>
            </w:r>
          </w:p>
        </w:tc>
        <w:tc>
          <w:tcPr>
            <w:tcW w:w="4288" w:type="dxa"/>
          </w:tcPr>
          <w:p w14:paraId="10541A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5831E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TrackReferenceTypeBox (unsigned int reference_type) extends Box(reference_type)</w:t>
            </w:r>
          </w:p>
        </w:tc>
      </w:tr>
      <w:tr w:rsidR="001B11A7" w:rsidRPr="00C04F0B" w14:paraId="289460C8" w14:textId="77777777" w:rsidTr="00DB2132">
        <w:tc>
          <w:tcPr>
            <w:tcW w:w="605" w:type="dxa"/>
          </w:tcPr>
          <w:p w14:paraId="568BB6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</w:t>
            </w:r>
          </w:p>
        </w:tc>
        <w:tc>
          <w:tcPr>
            <w:tcW w:w="4288" w:type="dxa"/>
          </w:tcPr>
          <w:p w14:paraId="48DD20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63F61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605AD89" w14:textId="77777777" w:rsidTr="00DB2132">
        <w:tc>
          <w:tcPr>
            <w:tcW w:w="605" w:type="dxa"/>
          </w:tcPr>
          <w:p w14:paraId="5F518E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</w:t>
            </w:r>
          </w:p>
        </w:tc>
        <w:tc>
          <w:tcPr>
            <w:tcW w:w="4288" w:type="dxa"/>
          </w:tcPr>
          <w:p w14:paraId="56C482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track_IDs[];</w:t>
            </w:r>
          </w:p>
        </w:tc>
        <w:tc>
          <w:tcPr>
            <w:tcW w:w="4117" w:type="dxa"/>
          </w:tcPr>
          <w:p w14:paraId="4BD56E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track_IDs[];</w:t>
            </w:r>
          </w:p>
        </w:tc>
      </w:tr>
      <w:tr w:rsidR="001B11A7" w:rsidRPr="00C04F0B" w14:paraId="7876BA31" w14:textId="77777777" w:rsidTr="00DB2132">
        <w:tc>
          <w:tcPr>
            <w:tcW w:w="605" w:type="dxa"/>
          </w:tcPr>
          <w:p w14:paraId="32DF44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</w:t>
            </w:r>
          </w:p>
        </w:tc>
        <w:tc>
          <w:tcPr>
            <w:tcW w:w="4288" w:type="dxa"/>
          </w:tcPr>
          <w:p w14:paraId="3A4274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26ADB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356865A" w14:textId="77777777" w:rsidTr="00DB2132">
        <w:tc>
          <w:tcPr>
            <w:tcW w:w="605" w:type="dxa"/>
          </w:tcPr>
          <w:p w14:paraId="7DD1EC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</w:t>
            </w:r>
          </w:p>
        </w:tc>
        <w:tc>
          <w:tcPr>
            <w:tcW w:w="4288" w:type="dxa"/>
          </w:tcPr>
          <w:p w14:paraId="796CB5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83F4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F12602C" w14:textId="77777777" w:rsidTr="00DB2132">
        <w:tc>
          <w:tcPr>
            <w:tcW w:w="605" w:type="dxa"/>
          </w:tcPr>
          <w:p w14:paraId="796CF5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</w:t>
            </w:r>
          </w:p>
        </w:tc>
        <w:tc>
          <w:tcPr>
            <w:tcW w:w="4288" w:type="dxa"/>
          </w:tcPr>
          <w:p w14:paraId="6400C8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D0DA2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0814378" w14:textId="77777777" w:rsidTr="00DB2132">
        <w:tc>
          <w:tcPr>
            <w:tcW w:w="605" w:type="dxa"/>
          </w:tcPr>
          <w:p w14:paraId="5F0066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</w:t>
            </w:r>
          </w:p>
        </w:tc>
        <w:tc>
          <w:tcPr>
            <w:tcW w:w="4288" w:type="dxa"/>
          </w:tcPr>
          <w:p w14:paraId="2D57FA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TrackGroupBox extends Box('trgr')</w:t>
            </w:r>
          </w:p>
        </w:tc>
        <w:tc>
          <w:tcPr>
            <w:tcW w:w="4117" w:type="dxa"/>
          </w:tcPr>
          <w:p w14:paraId="232E41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TrackGroupBox extends Box('trgr')</w:t>
            </w:r>
          </w:p>
        </w:tc>
      </w:tr>
      <w:tr w:rsidR="001B11A7" w:rsidRPr="00C04F0B" w14:paraId="1D3F61F4" w14:textId="77777777" w:rsidTr="00DB2132">
        <w:tc>
          <w:tcPr>
            <w:tcW w:w="605" w:type="dxa"/>
          </w:tcPr>
          <w:p w14:paraId="3A0626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</w:t>
            </w:r>
          </w:p>
        </w:tc>
        <w:tc>
          <w:tcPr>
            <w:tcW w:w="4288" w:type="dxa"/>
          </w:tcPr>
          <w:p w14:paraId="19033A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BD81F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3E16396" w14:textId="77777777" w:rsidTr="00DB2132">
        <w:tc>
          <w:tcPr>
            <w:tcW w:w="605" w:type="dxa"/>
          </w:tcPr>
          <w:p w14:paraId="239D9F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</w:t>
            </w:r>
          </w:p>
        </w:tc>
        <w:tc>
          <w:tcPr>
            <w:tcW w:w="4288" w:type="dxa"/>
          </w:tcPr>
          <w:p w14:paraId="70FE39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boxes[];</w:t>
            </w:r>
          </w:p>
        </w:tc>
        <w:tc>
          <w:tcPr>
            <w:tcW w:w="4117" w:type="dxa"/>
          </w:tcPr>
          <w:p w14:paraId="63E003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boxes[];</w:t>
            </w:r>
          </w:p>
        </w:tc>
      </w:tr>
      <w:tr w:rsidR="001B11A7" w:rsidRPr="00C04F0B" w14:paraId="4F311D04" w14:textId="77777777" w:rsidTr="00DB2132">
        <w:tc>
          <w:tcPr>
            <w:tcW w:w="605" w:type="dxa"/>
          </w:tcPr>
          <w:p w14:paraId="18B639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</w:t>
            </w:r>
          </w:p>
        </w:tc>
        <w:tc>
          <w:tcPr>
            <w:tcW w:w="4288" w:type="dxa"/>
          </w:tcPr>
          <w:p w14:paraId="21D70B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1E813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85F334D" w14:textId="77777777" w:rsidTr="00DB2132">
        <w:tc>
          <w:tcPr>
            <w:tcW w:w="605" w:type="dxa"/>
          </w:tcPr>
          <w:p w14:paraId="2A32FD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</w:t>
            </w:r>
          </w:p>
        </w:tc>
        <w:tc>
          <w:tcPr>
            <w:tcW w:w="4288" w:type="dxa"/>
          </w:tcPr>
          <w:p w14:paraId="012539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C1B8F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86889D7" w14:textId="77777777" w:rsidTr="00DB2132">
        <w:tc>
          <w:tcPr>
            <w:tcW w:w="605" w:type="dxa"/>
          </w:tcPr>
          <w:p w14:paraId="173FC1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175</w:t>
            </w:r>
          </w:p>
        </w:tc>
        <w:tc>
          <w:tcPr>
            <w:tcW w:w="4288" w:type="dxa"/>
          </w:tcPr>
          <w:p w14:paraId="03EEB6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7DE5B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TrackGroupTypeBox(unsigned int track_group_type)</w:t>
            </w:r>
          </w:p>
        </w:tc>
      </w:tr>
      <w:tr w:rsidR="001B11A7" w:rsidRPr="00C04F0B" w14:paraId="045211AF" w14:textId="77777777" w:rsidTr="00DB2132">
        <w:tc>
          <w:tcPr>
            <w:tcW w:w="605" w:type="dxa"/>
          </w:tcPr>
          <w:p w14:paraId="4D7CBA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</w:t>
            </w:r>
          </w:p>
        </w:tc>
        <w:tc>
          <w:tcPr>
            <w:tcW w:w="4288" w:type="dxa"/>
          </w:tcPr>
          <w:p w14:paraId="451044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FullBox(track_group_type, version, flags)</w:t>
            </w:r>
          </w:p>
        </w:tc>
        <w:tc>
          <w:tcPr>
            <w:tcW w:w="4117" w:type="dxa"/>
          </w:tcPr>
          <w:p w14:paraId="1C1FA0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FullBox(track_group_type, version, flags)</w:t>
            </w:r>
          </w:p>
        </w:tc>
      </w:tr>
      <w:tr w:rsidR="001B11A7" w:rsidRPr="00C04F0B" w14:paraId="215D2867" w14:textId="77777777" w:rsidTr="00DB2132">
        <w:tc>
          <w:tcPr>
            <w:tcW w:w="605" w:type="dxa"/>
          </w:tcPr>
          <w:p w14:paraId="5B7D26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</w:t>
            </w:r>
          </w:p>
        </w:tc>
        <w:tc>
          <w:tcPr>
            <w:tcW w:w="4288" w:type="dxa"/>
          </w:tcPr>
          <w:p w14:paraId="6B45E0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2BEEB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413500B" w14:textId="77777777" w:rsidTr="00DB2132">
        <w:tc>
          <w:tcPr>
            <w:tcW w:w="605" w:type="dxa"/>
          </w:tcPr>
          <w:p w14:paraId="0DE3B2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</w:t>
            </w:r>
          </w:p>
        </w:tc>
        <w:tc>
          <w:tcPr>
            <w:tcW w:w="4288" w:type="dxa"/>
          </w:tcPr>
          <w:p w14:paraId="735656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track_group_id;</w:t>
            </w:r>
          </w:p>
        </w:tc>
        <w:tc>
          <w:tcPr>
            <w:tcW w:w="4117" w:type="dxa"/>
          </w:tcPr>
          <w:p w14:paraId="525077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track_group_id;</w:t>
            </w:r>
          </w:p>
        </w:tc>
      </w:tr>
      <w:tr w:rsidR="001B11A7" w:rsidRPr="00C04F0B" w14:paraId="1017A842" w14:textId="77777777" w:rsidTr="00DB2132">
        <w:tc>
          <w:tcPr>
            <w:tcW w:w="605" w:type="dxa"/>
          </w:tcPr>
          <w:p w14:paraId="23F2B2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</w:t>
            </w:r>
          </w:p>
        </w:tc>
        <w:tc>
          <w:tcPr>
            <w:tcW w:w="4288" w:type="dxa"/>
          </w:tcPr>
          <w:p w14:paraId="30B1FA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remaining data may be specified</w:t>
            </w:r>
          </w:p>
        </w:tc>
        <w:tc>
          <w:tcPr>
            <w:tcW w:w="4117" w:type="dxa"/>
          </w:tcPr>
          <w:p w14:paraId="36EF29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remaining data may be specified</w:t>
            </w:r>
          </w:p>
        </w:tc>
      </w:tr>
      <w:tr w:rsidR="001B11A7" w:rsidRPr="00C04F0B" w14:paraId="03764963" w14:textId="77777777" w:rsidTr="00DB2132">
        <w:tc>
          <w:tcPr>
            <w:tcW w:w="605" w:type="dxa"/>
          </w:tcPr>
          <w:p w14:paraId="769EAB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</w:t>
            </w:r>
          </w:p>
        </w:tc>
        <w:tc>
          <w:tcPr>
            <w:tcW w:w="4288" w:type="dxa"/>
          </w:tcPr>
          <w:p w14:paraId="4026C1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for a particular track_group_type</w:t>
            </w:r>
          </w:p>
        </w:tc>
        <w:tc>
          <w:tcPr>
            <w:tcW w:w="4117" w:type="dxa"/>
          </w:tcPr>
          <w:p w14:paraId="29ECFB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for a particular track_group_type</w:t>
            </w:r>
          </w:p>
        </w:tc>
      </w:tr>
      <w:tr w:rsidR="001B11A7" w:rsidRPr="00C04F0B" w14:paraId="536A1172" w14:textId="77777777" w:rsidTr="00DB2132">
        <w:tc>
          <w:tcPr>
            <w:tcW w:w="605" w:type="dxa"/>
          </w:tcPr>
          <w:p w14:paraId="6BEA04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</w:t>
            </w:r>
          </w:p>
        </w:tc>
        <w:tc>
          <w:tcPr>
            <w:tcW w:w="4288" w:type="dxa"/>
          </w:tcPr>
          <w:p w14:paraId="0BC327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8D08A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2226BAD" w14:textId="77777777" w:rsidTr="00DB2132">
        <w:tc>
          <w:tcPr>
            <w:tcW w:w="605" w:type="dxa"/>
          </w:tcPr>
          <w:p w14:paraId="272C31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</w:t>
            </w:r>
          </w:p>
        </w:tc>
        <w:tc>
          <w:tcPr>
            <w:tcW w:w="4288" w:type="dxa"/>
          </w:tcPr>
          <w:p w14:paraId="658655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D95AD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52111D8" w14:textId="77777777" w:rsidTr="00DB2132">
        <w:tc>
          <w:tcPr>
            <w:tcW w:w="605" w:type="dxa"/>
          </w:tcPr>
          <w:p w14:paraId="1D897F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</w:t>
            </w:r>
          </w:p>
        </w:tc>
        <w:tc>
          <w:tcPr>
            <w:tcW w:w="4288" w:type="dxa"/>
          </w:tcPr>
          <w:p w14:paraId="3EFD63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9EA1B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17FA39A" w14:textId="77777777" w:rsidTr="00DB2132">
        <w:tc>
          <w:tcPr>
            <w:tcW w:w="605" w:type="dxa"/>
          </w:tcPr>
          <w:p w14:paraId="20B661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</w:t>
            </w:r>
          </w:p>
        </w:tc>
        <w:tc>
          <w:tcPr>
            <w:tcW w:w="4288" w:type="dxa"/>
          </w:tcPr>
          <w:p w14:paraId="0FC3E0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StereoVideoGroupBox extends TrackGroupTypeBox('ster')</w:t>
            </w:r>
          </w:p>
        </w:tc>
        <w:tc>
          <w:tcPr>
            <w:tcW w:w="4117" w:type="dxa"/>
          </w:tcPr>
          <w:p w14:paraId="6878E8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StereoVideoGroupBox extends TrackGroupTypeBox('ster')</w:t>
            </w:r>
          </w:p>
        </w:tc>
      </w:tr>
      <w:tr w:rsidR="001B11A7" w:rsidRPr="00C04F0B" w14:paraId="6333FA12" w14:textId="77777777" w:rsidTr="00DB2132">
        <w:tc>
          <w:tcPr>
            <w:tcW w:w="605" w:type="dxa"/>
          </w:tcPr>
          <w:p w14:paraId="18B40E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</w:t>
            </w:r>
          </w:p>
        </w:tc>
        <w:tc>
          <w:tcPr>
            <w:tcW w:w="4288" w:type="dxa"/>
          </w:tcPr>
          <w:p w14:paraId="4E8A2C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5C720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7956A18" w14:textId="77777777" w:rsidTr="00DB2132">
        <w:tc>
          <w:tcPr>
            <w:tcW w:w="605" w:type="dxa"/>
          </w:tcPr>
          <w:p w14:paraId="5C0D63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</w:t>
            </w:r>
          </w:p>
        </w:tc>
        <w:tc>
          <w:tcPr>
            <w:tcW w:w="4288" w:type="dxa"/>
          </w:tcPr>
          <w:p w14:paraId="08B977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left_view_flag;</w:t>
            </w:r>
          </w:p>
        </w:tc>
        <w:tc>
          <w:tcPr>
            <w:tcW w:w="4117" w:type="dxa"/>
          </w:tcPr>
          <w:p w14:paraId="4E2E0C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left_view_flag;</w:t>
            </w:r>
          </w:p>
        </w:tc>
      </w:tr>
      <w:tr w:rsidR="001B11A7" w:rsidRPr="00C04F0B" w14:paraId="5D117CD3" w14:textId="77777777" w:rsidTr="00DB2132">
        <w:tc>
          <w:tcPr>
            <w:tcW w:w="605" w:type="dxa"/>
          </w:tcPr>
          <w:p w14:paraId="1A13F5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</w:t>
            </w:r>
          </w:p>
        </w:tc>
        <w:tc>
          <w:tcPr>
            <w:tcW w:w="4288" w:type="dxa"/>
          </w:tcPr>
          <w:p w14:paraId="0ABC62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bit(31) reserved;</w:t>
            </w:r>
          </w:p>
        </w:tc>
        <w:tc>
          <w:tcPr>
            <w:tcW w:w="4117" w:type="dxa"/>
          </w:tcPr>
          <w:p w14:paraId="780B1A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bit(31) field;</w:t>
            </w:r>
          </w:p>
        </w:tc>
      </w:tr>
      <w:tr w:rsidR="001B11A7" w:rsidRPr="00C04F0B" w14:paraId="59479037" w14:textId="77777777" w:rsidTr="00DB2132">
        <w:tc>
          <w:tcPr>
            <w:tcW w:w="605" w:type="dxa"/>
          </w:tcPr>
          <w:p w14:paraId="02EE98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</w:t>
            </w:r>
          </w:p>
        </w:tc>
        <w:tc>
          <w:tcPr>
            <w:tcW w:w="4288" w:type="dxa"/>
          </w:tcPr>
          <w:p w14:paraId="166B84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5BE1C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2EDEF1B" w14:textId="77777777" w:rsidTr="00DB2132">
        <w:tc>
          <w:tcPr>
            <w:tcW w:w="605" w:type="dxa"/>
          </w:tcPr>
          <w:p w14:paraId="297478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</w:t>
            </w:r>
          </w:p>
        </w:tc>
        <w:tc>
          <w:tcPr>
            <w:tcW w:w="4288" w:type="dxa"/>
          </w:tcPr>
          <w:p w14:paraId="743538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8CAB0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DEF6DCA" w14:textId="77777777" w:rsidTr="00DB2132">
        <w:tc>
          <w:tcPr>
            <w:tcW w:w="605" w:type="dxa"/>
          </w:tcPr>
          <w:p w14:paraId="0CFACC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</w:t>
            </w:r>
          </w:p>
        </w:tc>
        <w:tc>
          <w:tcPr>
            <w:tcW w:w="4288" w:type="dxa"/>
          </w:tcPr>
          <w:p w14:paraId="0C9586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F662D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4A16EF8" w14:textId="77777777" w:rsidTr="00DB2132">
        <w:tc>
          <w:tcPr>
            <w:tcW w:w="605" w:type="dxa"/>
          </w:tcPr>
          <w:p w14:paraId="1553D5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</w:t>
            </w:r>
          </w:p>
        </w:tc>
        <w:tc>
          <w:tcPr>
            <w:tcW w:w="4288" w:type="dxa"/>
          </w:tcPr>
          <w:p w14:paraId="4C27A2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TrackTypeBox extends GeneralTypeBox ('ttyp')</w:t>
            </w:r>
          </w:p>
        </w:tc>
        <w:tc>
          <w:tcPr>
            <w:tcW w:w="4117" w:type="dxa"/>
          </w:tcPr>
          <w:p w14:paraId="27911A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TrackTypeBox extends GeneralTypeBox ('ttyp')</w:t>
            </w:r>
          </w:p>
        </w:tc>
      </w:tr>
      <w:tr w:rsidR="001B11A7" w:rsidRPr="00C04F0B" w14:paraId="1C03CAA2" w14:textId="77777777" w:rsidTr="00DB2132">
        <w:tc>
          <w:tcPr>
            <w:tcW w:w="605" w:type="dxa"/>
          </w:tcPr>
          <w:p w14:paraId="402AD8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</w:t>
            </w:r>
          </w:p>
        </w:tc>
        <w:tc>
          <w:tcPr>
            <w:tcW w:w="4288" w:type="dxa"/>
          </w:tcPr>
          <w:p w14:paraId="46BE31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97657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EB87E8A" w14:textId="77777777" w:rsidTr="00DB2132">
        <w:tc>
          <w:tcPr>
            <w:tcW w:w="605" w:type="dxa"/>
          </w:tcPr>
          <w:p w14:paraId="588175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</w:t>
            </w:r>
          </w:p>
        </w:tc>
        <w:tc>
          <w:tcPr>
            <w:tcW w:w="4288" w:type="dxa"/>
          </w:tcPr>
          <w:p w14:paraId="799408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F071B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F2DB1D0" w14:textId="77777777" w:rsidTr="00DB2132">
        <w:tc>
          <w:tcPr>
            <w:tcW w:w="605" w:type="dxa"/>
          </w:tcPr>
          <w:p w14:paraId="56DB1B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</w:t>
            </w:r>
          </w:p>
        </w:tc>
        <w:tc>
          <w:tcPr>
            <w:tcW w:w="4288" w:type="dxa"/>
          </w:tcPr>
          <w:p w14:paraId="2EC811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C59E1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C868446" w14:textId="77777777" w:rsidTr="00DB2132">
        <w:tc>
          <w:tcPr>
            <w:tcW w:w="605" w:type="dxa"/>
          </w:tcPr>
          <w:p w14:paraId="070B54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</w:t>
            </w:r>
          </w:p>
        </w:tc>
        <w:tc>
          <w:tcPr>
            <w:tcW w:w="4288" w:type="dxa"/>
          </w:tcPr>
          <w:p w14:paraId="58A728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FBACE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D344216" w14:textId="77777777" w:rsidTr="00DB2132">
        <w:tc>
          <w:tcPr>
            <w:tcW w:w="605" w:type="dxa"/>
          </w:tcPr>
          <w:p w14:paraId="2F8D5F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</w:t>
            </w:r>
          </w:p>
        </w:tc>
        <w:tc>
          <w:tcPr>
            <w:tcW w:w="4288" w:type="dxa"/>
          </w:tcPr>
          <w:p w14:paraId="5D8CE5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MediaBox extends Box('mdia')</w:t>
            </w:r>
          </w:p>
        </w:tc>
        <w:tc>
          <w:tcPr>
            <w:tcW w:w="4117" w:type="dxa"/>
          </w:tcPr>
          <w:p w14:paraId="014207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MediaBox extends Box('mdia')</w:t>
            </w:r>
          </w:p>
        </w:tc>
      </w:tr>
      <w:tr w:rsidR="001B11A7" w:rsidRPr="00C04F0B" w14:paraId="3BB048CE" w14:textId="77777777" w:rsidTr="00DB2132">
        <w:tc>
          <w:tcPr>
            <w:tcW w:w="605" w:type="dxa"/>
          </w:tcPr>
          <w:p w14:paraId="38D824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</w:t>
            </w:r>
          </w:p>
        </w:tc>
        <w:tc>
          <w:tcPr>
            <w:tcW w:w="4288" w:type="dxa"/>
          </w:tcPr>
          <w:p w14:paraId="56FF23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4FCA7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545AA68" w14:textId="77777777" w:rsidTr="00DB2132">
        <w:tc>
          <w:tcPr>
            <w:tcW w:w="605" w:type="dxa"/>
          </w:tcPr>
          <w:p w14:paraId="74E5ED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</w:t>
            </w:r>
          </w:p>
        </w:tc>
        <w:tc>
          <w:tcPr>
            <w:tcW w:w="4288" w:type="dxa"/>
          </w:tcPr>
          <w:p w14:paraId="33E307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7AD7A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83466E1" w14:textId="77777777" w:rsidTr="00DB2132">
        <w:tc>
          <w:tcPr>
            <w:tcW w:w="605" w:type="dxa"/>
          </w:tcPr>
          <w:p w14:paraId="1CA73B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</w:t>
            </w:r>
          </w:p>
        </w:tc>
        <w:tc>
          <w:tcPr>
            <w:tcW w:w="4288" w:type="dxa"/>
          </w:tcPr>
          <w:p w14:paraId="56A8A1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E3953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CABD425" w14:textId="77777777" w:rsidTr="00DB2132">
        <w:tc>
          <w:tcPr>
            <w:tcW w:w="605" w:type="dxa"/>
          </w:tcPr>
          <w:p w14:paraId="2D5B85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4288" w:type="dxa"/>
          </w:tcPr>
          <w:p w14:paraId="2B2EAE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8EFA5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FC1ECEC" w14:textId="77777777" w:rsidTr="00DB2132">
        <w:tc>
          <w:tcPr>
            <w:tcW w:w="605" w:type="dxa"/>
          </w:tcPr>
          <w:p w14:paraId="46F66A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</w:t>
            </w:r>
          </w:p>
        </w:tc>
        <w:tc>
          <w:tcPr>
            <w:tcW w:w="4288" w:type="dxa"/>
          </w:tcPr>
          <w:p w14:paraId="7659FF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MediaHeaderBox extends FullBox('mdhd', version, 0)</w:t>
            </w:r>
          </w:p>
        </w:tc>
        <w:tc>
          <w:tcPr>
            <w:tcW w:w="4117" w:type="dxa"/>
          </w:tcPr>
          <w:p w14:paraId="759928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MediaHeaderBox extends FullBox('mdhd', version, 0)</w:t>
            </w:r>
          </w:p>
        </w:tc>
      </w:tr>
      <w:tr w:rsidR="001B11A7" w:rsidRPr="00C04F0B" w14:paraId="076CA4D0" w14:textId="77777777" w:rsidTr="00DB2132">
        <w:tc>
          <w:tcPr>
            <w:tcW w:w="605" w:type="dxa"/>
          </w:tcPr>
          <w:p w14:paraId="1DAAE1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</w:t>
            </w:r>
          </w:p>
        </w:tc>
        <w:tc>
          <w:tcPr>
            <w:tcW w:w="4288" w:type="dxa"/>
          </w:tcPr>
          <w:p w14:paraId="3F9D3F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E8B0C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FF427A8" w14:textId="77777777" w:rsidTr="00DB2132">
        <w:tc>
          <w:tcPr>
            <w:tcW w:w="605" w:type="dxa"/>
          </w:tcPr>
          <w:p w14:paraId="6DFB66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</w:t>
            </w:r>
          </w:p>
        </w:tc>
        <w:tc>
          <w:tcPr>
            <w:tcW w:w="4288" w:type="dxa"/>
          </w:tcPr>
          <w:p w14:paraId="608AAE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  <w:tc>
          <w:tcPr>
            <w:tcW w:w="4117" w:type="dxa"/>
          </w:tcPr>
          <w:p w14:paraId="43571C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</w:tr>
      <w:tr w:rsidR="001B11A7" w:rsidRPr="00C04F0B" w14:paraId="279B7428" w14:textId="77777777" w:rsidTr="00DB2132">
        <w:tc>
          <w:tcPr>
            <w:tcW w:w="605" w:type="dxa"/>
          </w:tcPr>
          <w:p w14:paraId="54A260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</w:t>
            </w:r>
          </w:p>
        </w:tc>
        <w:tc>
          <w:tcPr>
            <w:tcW w:w="4288" w:type="dxa"/>
          </w:tcPr>
          <w:p w14:paraId="745079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creation_time;</w:t>
            </w:r>
          </w:p>
        </w:tc>
        <w:tc>
          <w:tcPr>
            <w:tcW w:w="4117" w:type="dxa"/>
          </w:tcPr>
          <w:p w14:paraId="4E5ED8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creation_time;</w:t>
            </w:r>
          </w:p>
        </w:tc>
      </w:tr>
      <w:tr w:rsidR="001B11A7" w:rsidRPr="00C04F0B" w14:paraId="2E0E4855" w14:textId="77777777" w:rsidTr="00DB2132">
        <w:tc>
          <w:tcPr>
            <w:tcW w:w="605" w:type="dxa"/>
          </w:tcPr>
          <w:p w14:paraId="11C3F9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</w:t>
            </w:r>
          </w:p>
        </w:tc>
        <w:tc>
          <w:tcPr>
            <w:tcW w:w="4288" w:type="dxa"/>
          </w:tcPr>
          <w:p w14:paraId="263440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modification_time;</w:t>
            </w:r>
          </w:p>
        </w:tc>
        <w:tc>
          <w:tcPr>
            <w:tcW w:w="4117" w:type="dxa"/>
          </w:tcPr>
          <w:p w14:paraId="3D8839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modification_time;</w:t>
            </w:r>
          </w:p>
        </w:tc>
      </w:tr>
      <w:tr w:rsidR="001B11A7" w:rsidRPr="00C04F0B" w14:paraId="7EA6AC87" w14:textId="77777777" w:rsidTr="00DB2132">
        <w:tc>
          <w:tcPr>
            <w:tcW w:w="605" w:type="dxa"/>
          </w:tcPr>
          <w:p w14:paraId="74F9B5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</w:t>
            </w:r>
          </w:p>
        </w:tc>
        <w:tc>
          <w:tcPr>
            <w:tcW w:w="4288" w:type="dxa"/>
          </w:tcPr>
          <w:p w14:paraId="2ABA9A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timescale;</w:t>
            </w:r>
          </w:p>
        </w:tc>
        <w:tc>
          <w:tcPr>
            <w:tcW w:w="4117" w:type="dxa"/>
          </w:tcPr>
          <w:p w14:paraId="53B916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timescale;</w:t>
            </w:r>
          </w:p>
        </w:tc>
      </w:tr>
      <w:tr w:rsidR="001B11A7" w:rsidRPr="00C04F0B" w14:paraId="148B8B9B" w14:textId="77777777" w:rsidTr="00DB2132">
        <w:tc>
          <w:tcPr>
            <w:tcW w:w="605" w:type="dxa"/>
          </w:tcPr>
          <w:p w14:paraId="5B35A9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</w:t>
            </w:r>
          </w:p>
        </w:tc>
        <w:tc>
          <w:tcPr>
            <w:tcW w:w="4288" w:type="dxa"/>
          </w:tcPr>
          <w:p w14:paraId="34A755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duration;</w:t>
            </w:r>
          </w:p>
        </w:tc>
        <w:tc>
          <w:tcPr>
            <w:tcW w:w="4117" w:type="dxa"/>
          </w:tcPr>
          <w:p w14:paraId="12990C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duration;</w:t>
            </w:r>
          </w:p>
        </w:tc>
      </w:tr>
      <w:tr w:rsidR="001B11A7" w:rsidRPr="00C04F0B" w14:paraId="7AF6692E" w14:textId="77777777" w:rsidTr="00DB2132">
        <w:tc>
          <w:tcPr>
            <w:tcW w:w="605" w:type="dxa"/>
          </w:tcPr>
          <w:p w14:paraId="487768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</w:t>
            </w:r>
          </w:p>
        </w:tc>
        <w:tc>
          <w:tcPr>
            <w:tcW w:w="4288" w:type="dxa"/>
          </w:tcPr>
          <w:p w14:paraId="280293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  <w:tc>
          <w:tcPr>
            <w:tcW w:w="4117" w:type="dxa"/>
          </w:tcPr>
          <w:p w14:paraId="05D943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</w:tr>
      <w:tr w:rsidR="001B11A7" w:rsidRPr="00C04F0B" w14:paraId="47AEADD1" w14:textId="77777777" w:rsidTr="00DB2132">
        <w:tc>
          <w:tcPr>
            <w:tcW w:w="605" w:type="dxa"/>
          </w:tcPr>
          <w:p w14:paraId="5A2E15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</w:t>
            </w:r>
          </w:p>
        </w:tc>
        <w:tc>
          <w:tcPr>
            <w:tcW w:w="4288" w:type="dxa"/>
          </w:tcPr>
          <w:p w14:paraId="350DF2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creation_time;</w:t>
            </w:r>
          </w:p>
        </w:tc>
        <w:tc>
          <w:tcPr>
            <w:tcW w:w="4117" w:type="dxa"/>
          </w:tcPr>
          <w:p w14:paraId="732AAF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creation_time;</w:t>
            </w:r>
          </w:p>
        </w:tc>
      </w:tr>
      <w:tr w:rsidR="001B11A7" w:rsidRPr="00C04F0B" w14:paraId="1BEE446D" w14:textId="77777777" w:rsidTr="00DB2132">
        <w:tc>
          <w:tcPr>
            <w:tcW w:w="605" w:type="dxa"/>
          </w:tcPr>
          <w:p w14:paraId="134EFF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</w:t>
            </w:r>
          </w:p>
        </w:tc>
        <w:tc>
          <w:tcPr>
            <w:tcW w:w="4288" w:type="dxa"/>
          </w:tcPr>
          <w:p w14:paraId="58A1EE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modification_time;</w:t>
            </w:r>
          </w:p>
        </w:tc>
        <w:tc>
          <w:tcPr>
            <w:tcW w:w="4117" w:type="dxa"/>
          </w:tcPr>
          <w:p w14:paraId="574562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modification_time;</w:t>
            </w:r>
          </w:p>
        </w:tc>
      </w:tr>
      <w:tr w:rsidR="001B11A7" w:rsidRPr="00C04F0B" w14:paraId="655C112C" w14:textId="77777777" w:rsidTr="00DB2132">
        <w:tc>
          <w:tcPr>
            <w:tcW w:w="605" w:type="dxa"/>
          </w:tcPr>
          <w:p w14:paraId="1EC3CD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</w:t>
            </w:r>
          </w:p>
        </w:tc>
        <w:tc>
          <w:tcPr>
            <w:tcW w:w="4288" w:type="dxa"/>
          </w:tcPr>
          <w:p w14:paraId="58ABF7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timescale;</w:t>
            </w:r>
          </w:p>
        </w:tc>
        <w:tc>
          <w:tcPr>
            <w:tcW w:w="4117" w:type="dxa"/>
          </w:tcPr>
          <w:p w14:paraId="583E33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timescale;</w:t>
            </w:r>
          </w:p>
        </w:tc>
      </w:tr>
      <w:tr w:rsidR="001B11A7" w:rsidRPr="00C04F0B" w14:paraId="4730CE33" w14:textId="77777777" w:rsidTr="00DB2132">
        <w:tc>
          <w:tcPr>
            <w:tcW w:w="605" w:type="dxa"/>
          </w:tcPr>
          <w:p w14:paraId="180BB6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</w:t>
            </w:r>
          </w:p>
        </w:tc>
        <w:tc>
          <w:tcPr>
            <w:tcW w:w="4288" w:type="dxa"/>
          </w:tcPr>
          <w:p w14:paraId="146AED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duration;</w:t>
            </w:r>
          </w:p>
        </w:tc>
        <w:tc>
          <w:tcPr>
            <w:tcW w:w="4117" w:type="dxa"/>
          </w:tcPr>
          <w:p w14:paraId="651A90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duration;</w:t>
            </w:r>
          </w:p>
        </w:tc>
      </w:tr>
      <w:tr w:rsidR="001B11A7" w:rsidRPr="00C04F0B" w14:paraId="5AE01F43" w14:textId="77777777" w:rsidTr="00DB2132">
        <w:tc>
          <w:tcPr>
            <w:tcW w:w="605" w:type="dxa"/>
          </w:tcPr>
          <w:p w14:paraId="366365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</w:t>
            </w:r>
          </w:p>
        </w:tc>
        <w:tc>
          <w:tcPr>
            <w:tcW w:w="4288" w:type="dxa"/>
          </w:tcPr>
          <w:p w14:paraId="1E320E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166AB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00B0D02" w14:textId="77777777" w:rsidTr="00DB2132">
        <w:tc>
          <w:tcPr>
            <w:tcW w:w="605" w:type="dxa"/>
          </w:tcPr>
          <w:p w14:paraId="631C22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</w:t>
            </w:r>
          </w:p>
        </w:tc>
        <w:tc>
          <w:tcPr>
            <w:tcW w:w="4288" w:type="dxa"/>
          </w:tcPr>
          <w:p w14:paraId="497134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bit(1) reserved = 0;</w:t>
            </w:r>
          </w:p>
        </w:tc>
        <w:tc>
          <w:tcPr>
            <w:tcW w:w="4117" w:type="dxa"/>
          </w:tcPr>
          <w:p w14:paraId="16F214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bit(1) field = 0;</w:t>
            </w:r>
          </w:p>
        </w:tc>
      </w:tr>
      <w:tr w:rsidR="001B11A7" w:rsidRPr="00C04F0B" w14:paraId="2E304046" w14:textId="77777777" w:rsidTr="00DB2132">
        <w:tc>
          <w:tcPr>
            <w:tcW w:w="605" w:type="dxa"/>
          </w:tcPr>
          <w:p w14:paraId="22FEF0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</w:t>
            </w:r>
          </w:p>
        </w:tc>
        <w:tc>
          <w:tcPr>
            <w:tcW w:w="4288" w:type="dxa"/>
          </w:tcPr>
          <w:p w14:paraId="296B91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int(5) language[3];  // ISO-639-2/T language code</w:t>
            </w:r>
          </w:p>
        </w:tc>
        <w:tc>
          <w:tcPr>
            <w:tcW w:w="4117" w:type="dxa"/>
          </w:tcPr>
          <w:p w14:paraId="1EB8AF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int(5) language[3];  // ISO-639-2/T language code</w:t>
            </w:r>
          </w:p>
        </w:tc>
      </w:tr>
      <w:tr w:rsidR="001B11A7" w:rsidRPr="00C04F0B" w14:paraId="1C7B4C8A" w14:textId="77777777" w:rsidTr="00DB2132">
        <w:tc>
          <w:tcPr>
            <w:tcW w:w="605" w:type="dxa"/>
          </w:tcPr>
          <w:p w14:paraId="0C1E81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</w:t>
            </w:r>
          </w:p>
        </w:tc>
        <w:tc>
          <w:tcPr>
            <w:tcW w:w="4288" w:type="dxa"/>
          </w:tcPr>
          <w:p w14:paraId="0953C9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pre_defined = 0;</w:t>
            </w:r>
          </w:p>
        </w:tc>
        <w:tc>
          <w:tcPr>
            <w:tcW w:w="4117" w:type="dxa"/>
          </w:tcPr>
          <w:p w14:paraId="6E6B11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pre_defined = 0;</w:t>
            </w:r>
          </w:p>
        </w:tc>
      </w:tr>
      <w:tr w:rsidR="001B11A7" w:rsidRPr="00C04F0B" w14:paraId="12FC46CD" w14:textId="77777777" w:rsidTr="00DB2132">
        <w:tc>
          <w:tcPr>
            <w:tcW w:w="605" w:type="dxa"/>
          </w:tcPr>
          <w:p w14:paraId="413411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</w:t>
            </w:r>
          </w:p>
        </w:tc>
        <w:tc>
          <w:tcPr>
            <w:tcW w:w="4288" w:type="dxa"/>
          </w:tcPr>
          <w:p w14:paraId="05A2F8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8175A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9249A07" w14:textId="77777777" w:rsidTr="00DB2132">
        <w:tc>
          <w:tcPr>
            <w:tcW w:w="605" w:type="dxa"/>
          </w:tcPr>
          <w:p w14:paraId="7334F3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</w:t>
            </w:r>
          </w:p>
        </w:tc>
        <w:tc>
          <w:tcPr>
            <w:tcW w:w="4288" w:type="dxa"/>
          </w:tcPr>
          <w:p w14:paraId="516B64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00DB6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2A63B02" w14:textId="77777777" w:rsidTr="00DB2132">
        <w:tc>
          <w:tcPr>
            <w:tcW w:w="605" w:type="dxa"/>
          </w:tcPr>
          <w:p w14:paraId="1C35E0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</w:t>
            </w:r>
          </w:p>
        </w:tc>
        <w:tc>
          <w:tcPr>
            <w:tcW w:w="4288" w:type="dxa"/>
          </w:tcPr>
          <w:p w14:paraId="59EBAB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121A4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9EC55E" w14:textId="77777777" w:rsidTr="00DB2132">
        <w:tc>
          <w:tcPr>
            <w:tcW w:w="605" w:type="dxa"/>
          </w:tcPr>
          <w:p w14:paraId="7E3291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</w:t>
            </w:r>
          </w:p>
        </w:tc>
        <w:tc>
          <w:tcPr>
            <w:tcW w:w="4288" w:type="dxa"/>
          </w:tcPr>
          <w:p w14:paraId="7510F3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HandlerBox extends FullBox('hdlr', version = 0, 0)</w:t>
            </w:r>
          </w:p>
        </w:tc>
        <w:tc>
          <w:tcPr>
            <w:tcW w:w="4117" w:type="dxa"/>
          </w:tcPr>
          <w:p w14:paraId="26665A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HandlerBox extends FullBox('hdlr', 0, 0)</w:t>
            </w:r>
          </w:p>
        </w:tc>
      </w:tr>
      <w:tr w:rsidR="001B11A7" w:rsidRPr="00C04F0B" w14:paraId="2F4F4284" w14:textId="77777777" w:rsidTr="00DB2132">
        <w:tc>
          <w:tcPr>
            <w:tcW w:w="605" w:type="dxa"/>
          </w:tcPr>
          <w:p w14:paraId="490690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</w:t>
            </w:r>
          </w:p>
        </w:tc>
        <w:tc>
          <w:tcPr>
            <w:tcW w:w="4288" w:type="dxa"/>
          </w:tcPr>
          <w:p w14:paraId="1BE240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1DD3B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E73A83F" w14:textId="77777777" w:rsidTr="00DB2132">
        <w:tc>
          <w:tcPr>
            <w:tcW w:w="605" w:type="dxa"/>
          </w:tcPr>
          <w:p w14:paraId="0EB78D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</w:t>
            </w:r>
          </w:p>
        </w:tc>
        <w:tc>
          <w:tcPr>
            <w:tcW w:w="4288" w:type="dxa"/>
          </w:tcPr>
          <w:p w14:paraId="32C144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pre_defined = 0;</w:t>
            </w:r>
          </w:p>
        </w:tc>
        <w:tc>
          <w:tcPr>
            <w:tcW w:w="4117" w:type="dxa"/>
          </w:tcPr>
          <w:p w14:paraId="3B7B90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pre_defined = 0;</w:t>
            </w:r>
          </w:p>
        </w:tc>
      </w:tr>
      <w:tr w:rsidR="001B11A7" w:rsidRPr="00C04F0B" w14:paraId="3600EF98" w14:textId="77777777" w:rsidTr="00DB2132">
        <w:tc>
          <w:tcPr>
            <w:tcW w:w="605" w:type="dxa"/>
          </w:tcPr>
          <w:p w14:paraId="060A2B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</w:t>
            </w:r>
          </w:p>
        </w:tc>
        <w:tc>
          <w:tcPr>
            <w:tcW w:w="4288" w:type="dxa"/>
          </w:tcPr>
          <w:p w14:paraId="4F3ADE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handler_type;</w:t>
            </w:r>
          </w:p>
        </w:tc>
        <w:tc>
          <w:tcPr>
            <w:tcW w:w="4117" w:type="dxa"/>
          </w:tcPr>
          <w:p w14:paraId="207B51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handler_type;</w:t>
            </w:r>
          </w:p>
        </w:tc>
      </w:tr>
      <w:tr w:rsidR="001B11A7" w:rsidRPr="00C04F0B" w14:paraId="6C696FB9" w14:textId="77777777" w:rsidTr="00DB2132">
        <w:tc>
          <w:tcPr>
            <w:tcW w:w="605" w:type="dxa"/>
          </w:tcPr>
          <w:p w14:paraId="5CF45F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</w:t>
            </w:r>
          </w:p>
        </w:tc>
        <w:tc>
          <w:tcPr>
            <w:tcW w:w="4288" w:type="dxa"/>
          </w:tcPr>
          <w:p w14:paraId="25F8F8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int(32) reserved[3] = 0;</w:t>
            </w:r>
          </w:p>
        </w:tc>
        <w:tc>
          <w:tcPr>
            <w:tcW w:w="4117" w:type="dxa"/>
          </w:tcPr>
          <w:p w14:paraId="5B732B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int(32) field[3] = 0;</w:t>
            </w:r>
          </w:p>
        </w:tc>
      </w:tr>
      <w:tr w:rsidR="001B11A7" w:rsidRPr="00C04F0B" w14:paraId="7CE50BB7" w14:textId="77777777" w:rsidTr="00DB2132">
        <w:tc>
          <w:tcPr>
            <w:tcW w:w="605" w:type="dxa"/>
          </w:tcPr>
          <w:p w14:paraId="23F00E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</w:t>
            </w:r>
          </w:p>
        </w:tc>
        <w:tc>
          <w:tcPr>
            <w:tcW w:w="4288" w:type="dxa"/>
          </w:tcPr>
          <w:p w14:paraId="4B7205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name;</w:t>
            </w:r>
          </w:p>
        </w:tc>
        <w:tc>
          <w:tcPr>
            <w:tcW w:w="4117" w:type="dxa"/>
          </w:tcPr>
          <w:p w14:paraId="705B62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name;</w:t>
            </w:r>
          </w:p>
        </w:tc>
      </w:tr>
      <w:tr w:rsidR="001B11A7" w:rsidRPr="00C04F0B" w14:paraId="649AA3E8" w14:textId="77777777" w:rsidTr="00DB2132">
        <w:tc>
          <w:tcPr>
            <w:tcW w:w="605" w:type="dxa"/>
          </w:tcPr>
          <w:p w14:paraId="79FF64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</w:t>
            </w:r>
          </w:p>
        </w:tc>
        <w:tc>
          <w:tcPr>
            <w:tcW w:w="4288" w:type="dxa"/>
          </w:tcPr>
          <w:p w14:paraId="55B936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D7FA2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419D45C" w14:textId="77777777" w:rsidTr="00DB2132">
        <w:tc>
          <w:tcPr>
            <w:tcW w:w="605" w:type="dxa"/>
          </w:tcPr>
          <w:p w14:paraId="1B8EE9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</w:t>
            </w:r>
          </w:p>
        </w:tc>
        <w:tc>
          <w:tcPr>
            <w:tcW w:w="4288" w:type="dxa"/>
          </w:tcPr>
          <w:p w14:paraId="54A0B4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44347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793F51B" w14:textId="77777777" w:rsidTr="00DB2132">
        <w:tc>
          <w:tcPr>
            <w:tcW w:w="605" w:type="dxa"/>
          </w:tcPr>
          <w:p w14:paraId="3DF49A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</w:t>
            </w:r>
          </w:p>
        </w:tc>
        <w:tc>
          <w:tcPr>
            <w:tcW w:w="4288" w:type="dxa"/>
          </w:tcPr>
          <w:p w14:paraId="6BD31D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D1632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3385280" w14:textId="77777777" w:rsidTr="00DB2132">
        <w:tc>
          <w:tcPr>
            <w:tcW w:w="605" w:type="dxa"/>
          </w:tcPr>
          <w:p w14:paraId="022EFD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</w:t>
            </w:r>
          </w:p>
        </w:tc>
        <w:tc>
          <w:tcPr>
            <w:tcW w:w="4288" w:type="dxa"/>
          </w:tcPr>
          <w:p w14:paraId="5FCB78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MediaInformationBox extends Box('minf')</w:t>
            </w:r>
          </w:p>
        </w:tc>
        <w:tc>
          <w:tcPr>
            <w:tcW w:w="4117" w:type="dxa"/>
          </w:tcPr>
          <w:p w14:paraId="1BC803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MediaInformationBox extends Box('minf')</w:t>
            </w:r>
          </w:p>
        </w:tc>
      </w:tr>
      <w:tr w:rsidR="001B11A7" w:rsidRPr="00C04F0B" w14:paraId="76C4698B" w14:textId="77777777" w:rsidTr="00DB2132">
        <w:tc>
          <w:tcPr>
            <w:tcW w:w="605" w:type="dxa"/>
          </w:tcPr>
          <w:p w14:paraId="02C1D3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</w:t>
            </w:r>
          </w:p>
        </w:tc>
        <w:tc>
          <w:tcPr>
            <w:tcW w:w="4288" w:type="dxa"/>
          </w:tcPr>
          <w:p w14:paraId="60DD23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E9C8C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EA9305F" w14:textId="77777777" w:rsidTr="00DB2132">
        <w:tc>
          <w:tcPr>
            <w:tcW w:w="605" w:type="dxa"/>
          </w:tcPr>
          <w:p w14:paraId="6811F6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</w:t>
            </w:r>
          </w:p>
        </w:tc>
        <w:tc>
          <w:tcPr>
            <w:tcW w:w="4288" w:type="dxa"/>
          </w:tcPr>
          <w:p w14:paraId="143ABE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CB033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0DD683F" w14:textId="77777777" w:rsidTr="00DB2132">
        <w:tc>
          <w:tcPr>
            <w:tcW w:w="605" w:type="dxa"/>
          </w:tcPr>
          <w:p w14:paraId="3BB1AE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</w:t>
            </w:r>
          </w:p>
        </w:tc>
        <w:tc>
          <w:tcPr>
            <w:tcW w:w="4288" w:type="dxa"/>
          </w:tcPr>
          <w:p w14:paraId="2A8396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5419A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2D7B480" w14:textId="77777777" w:rsidTr="00DB2132">
        <w:tc>
          <w:tcPr>
            <w:tcW w:w="605" w:type="dxa"/>
          </w:tcPr>
          <w:p w14:paraId="18F4F9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</w:t>
            </w:r>
          </w:p>
        </w:tc>
        <w:tc>
          <w:tcPr>
            <w:tcW w:w="4288" w:type="dxa"/>
          </w:tcPr>
          <w:p w14:paraId="090DC7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09B59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B5C6FEF" w14:textId="77777777" w:rsidTr="00DB2132">
        <w:tc>
          <w:tcPr>
            <w:tcW w:w="605" w:type="dxa"/>
          </w:tcPr>
          <w:p w14:paraId="78343C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</w:t>
            </w:r>
          </w:p>
        </w:tc>
        <w:tc>
          <w:tcPr>
            <w:tcW w:w="4288" w:type="dxa"/>
          </w:tcPr>
          <w:p w14:paraId="070329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NullMediaHeaderBox</w:t>
            </w:r>
          </w:p>
        </w:tc>
        <w:tc>
          <w:tcPr>
            <w:tcW w:w="4117" w:type="dxa"/>
          </w:tcPr>
          <w:p w14:paraId="1F66F1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NullMediaHeaderBox</w:t>
            </w:r>
          </w:p>
        </w:tc>
      </w:tr>
      <w:tr w:rsidR="001B11A7" w:rsidRPr="00C04F0B" w14:paraId="6D1AF4AD" w14:textId="77777777" w:rsidTr="00DB2132">
        <w:tc>
          <w:tcPr>
            <w:tcW w:w="605" w:type="dxa"/>
          </w:tcPr>
          <w:p w14:paraId="343F05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</w:t>
            </w:r>
          </w:p>
        </w:tc>
        <w:tc>
          <w:tcPr>
            <w:tcW w:w="4288" w:type="dxa"/>
          </w:tcPr>
          <w:p w14:paraId="70BB67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FullBox('nmhd', version = 0, flags)</w:t>
            </w:r>
          </w:p>
        </w:tc>
        <w:tc>
          <w:tcPr>
            <w:tcW w:w="4117" w:type="dxa"/>
          </w:tcPr>
          <w:p w14:paraId="60746A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FullBox('nmhd', 0, flags)</w:t>
            </w:r>
          </w:p>
        </w:tc>
      </w:tr>
      <w:tr w:rsidR="001B11A7" w:rsidRPr="00C04F0B" w14:paraId="6DCF03A8" w14:textId="77777777" w:rsidTr="00DB2132">
        <w:tc>
          <w:tcPr>
            <w:tcW w:w="605" w:type="dxa"/>
          </w:tcPr>
          <w:p w14:paraId="3E297B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</w:t>
            </w:r>
          </w:p>
        </w:tc>
        <w:tc>
          <w:tcPr>
            <w:tcW w:w="4288" w:type="dxa"/>
          </w:tcPr>
          <w:p w14:paraId="5886B5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2FC8D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490C763" w14:textId="77777777" w:rsidTr="00DB2132">
        <w:tc>
          <w:tcPr>
            <w:tcW w:w="605" w:type="dxa"/>
          </w:tcPr>
          <w:p w14:paraId="39CC2F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</w:t>
            </w:r>
          </w:p>
        </w:tc>
        <w:tc>
          <w:tcPr>
            <w:tcW w:w="4288" w:type="dxa"/>
          </w:tcPr>
          <w:p w14:paraId="693508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2835C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06F0109" w14:textId="77777777" w:rsidTr="00DB2132">
        <w:tc>
          <w:tcPr>
            <w:tcW w:w="605" w:type="dxa"/>
          </w:tcPr>
          <w:p w14:paraId="713E12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238</w:t>
            </w:r>
          </w:p>
        </w:tc>
        <w:tc>
          <w:tcPr>
            <w:tcW w:w="4288" w:type="dxa"/>
          </w:tcPr>
          <w:p w14:paraId="754F3A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B7206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1E929CA" w14:textId="77777777" w:rsidTr="00DB2132">
        <w:tc>
          <w:tcPr>
            <w:tcW w:w="605" w:type="dxa"/>
          </w:tcPr>
          <w:p w14:paraId="1D878F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</w:t>
            </w:r>
          </w:p>
        </w:tc>
        <w:tc>
          <w:tcPr>
            <w:tcW w:w="4288" w:type="dxa"/>
          </w:tcPr>
          <w:p w14:paraId="748DD5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04068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C3BCB00" w14:textId="77777777" w:rsidTr="00DB2132">
        <w:tc>
          <w:tcPr>
            <w:tcW w:w="605" w:type="dxa"/>
          </w:tcPr>
          <w:p w14:paraId="28F501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</w:t>
            </w:r>
          </w:p>
        </w:tc>
        <w:tc>
          <w:tcPr>
            <w:tcW w:w="4288" w:type="dxa"/>
          </w:tcPr>
          <w:p w14:paraId="5A3444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ExtendedLanguageBox extends FullBox('elng', 0, 0)</w:t>
            </w:r>
          </w:p>
        </w:tc>
        <w:tc>
          <w:tcPr>
            <w:tcW w:w="4117" w:type="dxa"/>
          </w:tcPr>
          <w:p w14:paraId="222E10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ExtendedLanguageBox extends FullBox('elng', 0, 0)</w:t>
            </w:r>
          </w:p>
        </w:tc>
      </w:tr>
      <w:tr w:rsidR="001B11A7" w:rsidRPr="00C04F0B" w14:paraId="43C80EEA" w14:textId="77777777" w:rsidTr="00DB2132">
        <w:tc>
          <w:tcPr>
            <w:tcW w:w="605" w:type="dxa"/>
          </w:tcPr>
          <w:p w14:paraId="7CE7AA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</w:t>
            </w:r>
          </w:p>
        </w:tc>
        <w:tc>
          <w:tcPr>
            <w:tcW w:w="4288" w:type="dxa"/>
          </w:tcPr>
          <w:p w14:paraId="5E7D03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D01A9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BE31642" w14:textId="77777777" w:rsidTr="00DB2132">
        <w:tc>
          <w:tcPr>
            <w:tcW w:w="605" w:type="dxa"/>
          </w:tcPr>
          <w:p w14:paraId="6CF106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</w:t>
            </w:r>
          </w:p>
        </w:tc>
        <w:tc>
          <w:tcPr>
            <w:tcW w:w="4288" w:type="dxa"/>
          </w:tcPr>
          <w:p w14:paraId="75894D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extended_language;</w:t>
            </w:r>
          </w:p>
        </w:tc>
        <w:tc>
          <w:tcPr>
            <w:tcW w:w="4117" w:type="dxa"/>
          </w:tcPr>
          <w:p w14:paraId="2F6334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extended_language;</w:t>
            </w:r>
          </w:p>
        </w:tc>
      </w:tr>
      <w:tr w:rsidR="001B11A7" w:rsidRPr="00C04F0B" w14:paraId="0A4E35DB" w14:textId="77777777" w:rsidTr="00DB2132">
        <w:tc>
          <w:tcPr>
            <w:tcW w:w="605" w:type="dxa"/>
          </w:tcPr>
          <w:p w14:paraId="21D995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</w:t>
            </w:r>
          </w:p>
        </w:tc>
        <w:tc>
          <w:tcPr>
            <w:tcW w:w="4288" w:type="dxa"/>
          </w:tcPr>
          <w:p w14:paraId="3338F5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B2D77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C9CBB2E" w14:textId="77777777" w:rsidTr="00DB2132">
        <w:tc>
          <w:tcPr>
            <w:tcW w:w="605" w:type="dxa"/>
          </w:tcPr>
          <w:p w14:paraId="7574C9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</w:t>
            </w:r>
          </w:p>
        </w:tc>
        <w:tc>
          <w:tcPr>
            <w:tcW w:w="4288" w:type="dxa"/>
          </w:tcPr>
          <w:p w14:paraId="1C6532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5D1F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B683571" w14:textId="77777777" w:rsidTr="00DB2132">
        <w:tc>
          <w:tcPr>
            <w:tcW w:w="605" w:type="dxa"/>
          </w:tcPr>
          <w:p w14:paraId="43C58F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</w:t>
            </w:r>
          </w:p>
        </w:tc>
        <w:tc>
          <w:tcPr>
            <w:tcW w:w="4288" w:type="dxa"/>
          </w:tcPr>
          <w:p w14:paraId="0D1680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33ECD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079080A" w14:textId="77777777" w:rsidTr="00DB2132">
        <w:tc>
          <w:tcPr>
            <w:tcW w:w="605" w:type="dxa"/>
          </w:tcPr>
          <w:p w14:paraId="37D6D8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</w:t>
            </w:r>
          </w:p>
        </w:tc>
        <w:tc>
          <w:tcPr>
            <w:tcW w:w="4288" w:type="dxa"/>
          </w:tcPr>
          <w:p w14:paraId="484596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SampleTableBox extends Box('stbl')</w:t>
            </w:r>
          </w:p>
        </w:tc>
        <w:tc>
          <w:tcPr>
            <w:tcW w:w="4117" w:type="dxa"/>
          </w:tcPr>
          <w:p w14:paraId="30A54C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SampleTableBox extends Box('stbl')</w:t>
            </w:r>
          </w:p>
        </w:tc>
      </w:tr>
      <w:tr w:rsidR="001B11A7" w:rsidRPr="00C04F0B" w14:paraId="68763B8D" w14:textId="77777777" w:rsidTr="00DB2132">
        <w:tc>
          <w:tcPr>
            <w:tcW w:w="605" w:type="dxa"/>
          </w:tcPr>
          <w:p w14:paraId="4E363B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</w:t>
            </w:r>
          </w:p>
        </w:tc>
        <w:tc>
          <w:tcPr>
            <w:tcW w:w="4288" w:type="dxa"/>
          </w:tcPr>
          <w:p w14:paraId="11A01A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623DA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7708D2D" w14:textId="77777777" w:rsidTr="00DB2132">
        <w:tc>
          <w:tcPr>
            <w:tcW w:w="605" w:type="dxa"/>
          </w:tcPr>
          <w:p w14:paraId="1AD781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</w:t>
            </w:r>
          </w:p>
        </w:tc>
        <w:tc>
          <w:tcPr>
            <w:tcW w:w="4288" w:type="dxa"/>
          </w:tcPr>
          <w:p w14:paraId="588D91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A05B1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A7190BB" w14:textId="77777777" w:rsidTr="00DB2132">
        <w:tc>
          <w:tcPr>
            <w:tcW w:w="605" w:type="dxa"/>
          </w:tcPr>
          <w:p w14:paraId="13E4D0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</w:t>
            </w:r>
          </w:p>
        </w:tc>
        <w:tc>
          <w:tcPr>
            <w:tcW w:w="4288" w:type="dxa"/>
          </w:tcPr>
          <w:p w14:paraId="4C2E70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CA394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40472A7" w14:textId="77777777" w:rsidTr="00DB2132">
        <w:tc>
          <w:tcPr>
            <w:tcW w:w="605" w:type="dxa"/>
          </w:tcPr>
          <w:p w14:paraId="11CA09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</w:t>
            </w:r>
          </w:p>
        </w:tc>
        <w:tc>
          <w:tcPr>
            <w:tcW w:w="4288" w:type="dxa"/>
          </w:tcPr>
          <w:p w14:paraId="0ED7D2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8BF75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abstract class SampleEntry (unsigned int format)</w:t>
            </w:r>
          </w:p>
        </w:tc>
      </w:tr>
      <w:tr w:rsidR="001B11A7" w:rsidRPr="00C04F0B" w14:paraId="2DEA5A05" w14:textId="77777777" w:rsidTr="00DB2132">
        <w:tc>
          <w:tcPr>
            <w:tcW w:w="605" w:type="dxa"/>
          </w:tcPr>
          <w:p w14:paraId="29AF3C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</w:t>
            </w:r>
          </w:p>
        </w:tc>
        <w:tc>
          <w:tcPr>
            <w:tcW w:w="4288" w:type="dxa"/>
          </w:tcPr>
          <w:p w14:paraId="42ADC7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Box(format)</w:t>
            </w:r>
          </w:p>
        </w:tc>
        <w:tc>
          <w:tcPr>
            <w:tcW w:w="4117" w:type="dxa"/>
          </w:tcPr>
          <w:p w14:paraId="1FC043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Box(format)</w:t>
            </w:r>
          </w:p>
        </w:tc>
      </w:tr>
      <w:tr w:rsidR="001B11A7" w:rsidRPr="00C04F0B" w14:paraId="50CC6A87" w14:textId="77777777" w:rsidTr="00DB2132">
        <w:tc>
          <w:tcPr>
            <w:tcW w:w="605" w:type="dxa"/>
          </w:tcPr>
          <w:p w14:paraId="128C47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</w:t>
            </w:r>
          </w:p>
        </w:tc>
        <w:tc>
          <w:tcPr>
            <w:tcW w:w="4288" w:type="dxa"/>
          </w:tcPr>
          <w:p w14:paraId="2A9E44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4C7D1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B5D667D" w14:textId="77777777" w:rsidTr="00DB2132">
        <w:tc>
          <w:tcPr>
            <w:tcW w:w="605" w:type="dxa"/>
          </w:tcPr>
          <w:p w14:paraId="4D1F8E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</w:t>
            </w:r>
          </w:p>
        </w:tc>
        <w:tc>
          <w:tcPr>
            <w:tcW w:w="4288" w:type="dxa"/>
          </w:tcPr>
          <w:p w14:paraId="4E9EBC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int(8) reserved[6] = 0;</w:t>
            </w:r>
          </w:p>
        </w:tc>
        <w:tc>
          <w:tcPr>
            <w:tcW w:w="4117" w:type="dxa"/>
          </w:tcPr>
          <w:p w14:paraId="3ABCE3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int(8) field[6] = 0;</w:t>
            </w:r>
          </w:p>
        </w:tc>
      </w:tr>
      <w:tr w:rsidR="001B11A7" w:rsidRPr="00C04F0B" w14:paraId="7B435AC1" w14:textId="77777777" w:rsidTr="00DB2132">
        <w:tc>
          <w:tcPr>
            <w:tcW w:w="605" w:type="dxa"/>
          </w:tcPr>
          <w:p w14:paraId="4931D4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</w:t>
            </w:r>
          </w:p>
        </w:tc>
        <w:tc>
          <w:tcPr>
            <w:tcW w:w="4288" w:type="dxa"/>
          </w:tcPr>
          <w:p w14:paraId="17AE4B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data_reference_index;</w:t>
            </w:r>
          </w:p>
        </w:tc>
        <w:tc>
          <w:tcPr>
            <w:tcW w:w="4117" w:type="dxa"/>
          </w:tcPr>
          <w:p w14:paraId="148632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data_reference_index;</w:t>
            </w:r>
          </w:p>
        </w:tc>
      </w:tr>
      <w:tr w:rsidR="001B11A7" w:rsidRPr="00C04F0B" w14:paraId="5FA32F5D" w14:textId="77777777" w:rsidTr="00DB2132">
        <w:tc>
          <w:tcPr>
            <w:tcW w:w="605" w:type="dxa"/>
          </w:tcPr>
          <w:p w14:paraId="61FD88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</w:t>
            </w:r>
          </w:p>
        </w:tc>
        <w:tc>
          <w:tcPr>
            <w:tcW w:w="4288" w:type="dxa"/>
          </w:tcPr>
          <w:p w14:paraId="565F61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422A1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A08E4BC" w14:textId="77777777" w:rsidTr="00DB2132">
        <w:tc>
          <w:tcPr>
            <w:tcW w:w="605" w:type="dxa"/>
          </w:tcPr>
          <w:p w14:paraId="125CF7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</w:t>
            </w:r>
          </w:p>
        </w:tc>
        <w:tc>
          <w:tcPr>
            <w:tcW w:w="4288" w:type="dxa"/>
          </w:tcPr>
          <w:p w14:paraId="13A1E8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564E0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8FD3376" w14:textId="77777777" w:rsidTr="00DB2132">
        <w:tc>
          <w:tcPr>
            <w:tcW w:w="605" w:type="dxa"/>
          </w:tcPr>
          <w:p w14:paraId="523BDF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</w:t>
            </w:r>
          </w:p>
        </w:tc>
        <w:tc>
          <w:tcPr>
            <w:tcW w:w="4288" w:type="dxa"/>
          </w:tcPr>
          <w:p w14:paraId="5DE719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5DC8C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CA4C76E" w14:textId="77777777" w:rsidTr="00DB2132">
        <w:tc>
          <w:tcPr>
            <w:tcW w:w="605" w:type="dxa"/>
          </w:tcPr>
          <w:p w14:paraId="24AC29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</w:t>
            </w:r>
          </w:p>
        </w:tc>
        <w:tc>
          <w:tcPr>
            <w:tcW w:w="4288" w:type="dxa"/>
          </w:tcPr>
          <w:p w14:paraId="7BB798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BitRateBox extends Box('btrt')</w:t>
            </w:r>
          </w:p>
        </w:tc>
        <w:tc>
          <w:tcPr>
            <w:tcW w:w="4117" w:type="dxa"/>
          </w:tcPr>
          <w:p w14:paraId="4D5B8F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BitRateBox extends Box('btrt')</w:t>
            </w:r>
          </w:p>
        </w:tc>
      </w:tr>
      <w:tr w:rsidR="001B11A7" w:rsidRPr="00C04F0B" w14:paraId="558957C5" w14:textId="77777777" w:rsidTr="00DB2132">
        <w:tc>
          <w:tcPr>
            <w:tcW w:w="605" w:type="dxa"/>
          </w:tcPr>
          <w:p w14:paraId="688395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</w:t>
            </w:r>
          </w:p>
        </w:tc>
        <w:tc>
          <w:tcPr>
            <w:tcW w:w="4288" w:type="dxa"/>
          </w:tcPr>
          <w:p w14:paraId="1AF95E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BA935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18AE47F" w14:textId="77777777" w:rsidTr="00DB2132">
        <w:tc>
          <w:tcPr>
            <w:tcW w:w="605" w:type="dxa"/>
          </w:tcPr>
          <w:p w14:paraId="10F8FC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</w:t>
            </w:r>
          </w:p>
        </w:tc>
        <w:tc>
          <w:tcPr>
            <w:tcW w:w="4288" w:type="dxa"/>
          </w:tcPr>
          <w:p w14:paraId="3AF036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bufferSizeDB;</w:t>
            </w:r>
          </w:p>
        </w:tc>
        <w:tc>
          <w:tcPr>
            <w:tcW w:w="4117" w:type="dxa"/>
          </w:tcPr>
          <w:p w14:paraId="2C61DD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bufferSizeDB;</w:t>
            </w:r>
          </w:p>
        </w:tc>
      </w:tr>
      <w:tr w:rsidR="001B11A7" w:rsidRPr="00C04F0B" w14:paraId="791B0617" w14:textId="77777777" w:rsidTr="00DB2132">
        <w:tc>
          <w:tcPr>
            <w:tcW w:w="605" w:type="dxa"/>
          </w:tcPr>
          <w:p w14:paraId="086CC6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</w:t>
            </w:r>
          </w:p>
        </w:tc>
        <w:tc>
          <w:tcPr>
            <w:tcW w:w="4288" w:type="dxa"/>
          </w:tcPr>
          <w:p w14:paraId="50066D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maxBitrate;</w:t>
            </w:r>
          </w:p>
        </w:tc>
        <w:tc>
          <w:tcPr>
            <w:tcW w:w="4117" w:type="dxa"/>
          </w:tcPr>
          <w:p w14:paraId="219200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maxBitrate;</w:t>
            </w:r>
          </w:p>
        </w:tc>
      </w:tr>
      <w:tr w:rsidR="001B11A7" w:rsidRPr="00C04F0B" w14:paraId="0DC245E4" w14:textId="77777777" w:rsidTr="00DB2132">
        <w:tc>
          <w:tcPr>
            <w:tcW w:w="605" w:type="dxa"/>
          </w:tcPr>
          <w:p w14:paraId="1CC58A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</w:t>
            </w:r>
          </w:p>
        </w:tc>
        <w:tc>
          <w:tcPr>
            <w:tcW w:w="4288" w:type="dxa"/>
          </w:tcPr>
          <w:p w14:paraId="617184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avgBitrate;</w:t>
            </w:r>
          </w:p>
        </w:tc>
        <w:tc>
          <w:tcPr>
            <w:tcW w:w="4117" w:type="dxa"/>
          </w:tcPr>
          <w:p w14:paraId="5B05EF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avgBitrate;</w:t>
            </w:r>
          </w:p>
        </w:tc>
      </w:tr>
      <w:tr w:rsidR="001B11A7" w:rsidRPr="00C04F0B" w14:paraId="6AA7904E" w14:textId="77777777" w:rsidTr="00DB2132">
        <w:tc>
          <w:tcPr>
            <w:tcW w:w="605" w:type="dxa"/>
          </w:tcPr>
          <w:p w14:paraId="70FFF2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</w:t>
            </w:r>
          </w:p>
        </w:tc>
        <w:tc>
          <w:tcPr>
            <w:tcW w:w="4288" w:type="dxa"/>
          </w:tcPr>
          <w:p w14:paraId="26022F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CECFC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CB0D5A3" w14:textId="77777777" w:rsidTr="00DB2132">
        <w:tc>
          <w:tcPr>
            <w:tcW w:w="605" w:type="dxa"/>
          </w:tcPr>
          <w:p w14:paraId="3957F7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</w:t>
            </w:r>
          </w:p>
        </w:tc>
        <w:tc>
          <w:tcPr>
            <w:tcW w:w="4288" w:type="dxa"/>
          </w:tcPr>
          <w:p w14:paraId="7EBACF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FBA64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67E1D59" w14:textId="77777777" w:rsidTr="00DB2132">
        <w:tc>
          <w:tcPr>
            <w:tcW w:w="605" w:type="dxa"/>
          </w:tcPr>
          <w:p w14:paraId="770082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</w:t>
            </w:r>
          </w:p>
        </w:tc>
        <w:tc>
          <w:tcPr>
            <w:tcW w:w="4288" w:type="dxa"/>
          </w:tcPr>
          <w:p w14:paraId="699054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0F5F3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C546D5E" w14:textId="77777777" w:rsidTr="00DB2132">
        <w:tc>
          <w:tcPr>
            <w:tcW w:w="605" w:type="dxa"/>
          </w:tcPr>
          <w:p w14:paraId="3F38B4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</w:t>
            </w:r>
          </w:p>
        </w:tc>
        <w:tc>
          <w:tcPr>
            <w:tcW w:w="4288" w:type="dxa"/>
          </w:tcPr>
          <w:p w14:paraId="7D7826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SampleDescriptionBox()</w:t>
            </w:r>
          </w:p>
        </w:tc>
        <w:tc>
          <w:tcPr>
            <w:tcW w:w="4117" w:type="dxa"/>
          </w:tcPr>
          <w:p w14:paraId="05669A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SampleDescriptionBox</w:t>
            </w:r>
          </w:p>
        </w:tc>
      </w:tr>
      <w:tr w:rsidR="001B11A7" w:rsidRPr="00C04F0B" w14:paraId="1BB04200" w14:textId="77777777" w:rsidTr="00DB2132">
        <w:tc>
          <w:tcPr>
            <w:tcW w:w="605" w:type="dxa"/>
          </w:tcPr>
          <w:p w14:paraId="5DF495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</w:t>
            </w:r>
          </w:p>
        </w:tc>
        <w:tc>
          <w:tcPr>
            <w:tcW w:w="4288" w:type="dxa"/>
          </w:tcPr>
          <w:p w14:paraId="0B126E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FullBox('stsd', version, 0)</w:t>
            </w:r>
          </w:p>
        </w:tc>
        <w:tc>
          <w:tcPr>
            <w:tcW w:w="4117" w:type="dxa"/>
          </w:tcPr>
          <w:p w14:paraId="5D1C24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FullBox('stsd', version, 0)</w:t>
            </w:r>
          </w:p>
        </w:tc>
      </w:tr>
      <w:tr w:rsidR="001B11A7" w:rsidRPr="00C04F0B" w14:paraId="69DFF19F" w14:textId="77777777" w:rsidTr="00DB2132">
        <w:tc>
          <w:tcPr>
            <w:tcW w:w="605" w:type="dxa"/>
          </w:tcPr>
          <w:p w14:paraId="53E0C0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</w:t>
            </w:r>
          </w:p>
        </w:tc>
        <w:tc>
          <w:tcPr>
            <w:tcW w:w="4288" w:type="dxa"/>
          </w:tcPr>
          <w:p w14:paraId="7037B2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3D2D2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767EF01" w14:textId="77777777" w:rsidTr="00DB2132">
        <w:tc>
          <w:tcPr>
            <w:tcW w:w="605" w:type="dxa"/>
          </w:tcPr>
          <w:p w14:paraId="4F453F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</w:t>
            </w:r>
          </w:p>
        </w:tc>
        <w:tc>
          <w:tcPr>
            <w:tcW w:w="4288" w:type="dxa"/>
          </w:tcPr>
          <w:p w14:paraId="2EB20E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int i;</w:t>
            </w:r>
          </w:p>
        </w:tc>
        <w:tc>
          <w:tcPr>
            <w:tcW w:w="4117" w:type="dxa"/>
          </w:tcPr>
          <w:p w14:paraId="7FE0A0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0358C7C9" w14:textId="77777777" w:rsidTr="00DB2132">
        <w:tc>
          <w:tcPr>
            <w:tcW w:w="605" w:type="dxa"/>
          </w:tcPr>
          <w:p w14:paraId="1948D7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</w:t>
            </w:r>
          </w:p>
        </w:tc>
        <w:tc>
          <w:tcPr>
            <w:tcW w:w="4288" w:type="dxa"/>
          </w:tcPr>
          <w:p w14:paraId="1A87BB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643C96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6BC8D3DF" w14:textId="77777777" w:rsidTr="00DB2132">
        <w:tc>
          <w:tcPr>
            <w:tcW w:w="605" w:type="dxa"/>
          </w:tcPr>
          <w:p w14:paraId="7FF522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</w:t>
            </w:r>
          </w:p>
        </w:tc>
        <w:tc>
          <w:tcPr>
            <w:tcW w:w="4288" w:type="dxa"/>
          </w:tcPr>
          <w:p w14:paraId="7A315A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1 ; i &lt;= entry_count ; i++){</w:t>
            </w:r>
          </w:p>
        </w:tc>
        <w:tc>
          <w:tcPr>
            <w:tcW w:w="4117" w:type="dxa"/>
          </w:tcPr>
          <w:p w14:paraId="526AF1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1 ; i &lt;= entry_count ; i++){</w:t>
            </w:r>
          </w:p>
        </w:tc>
      </w:tr>
      <w:tr w:rsidR="001B11A7" w:rsidRPr="00C04F0B" w14:paraId="4B8B35DE" w14:textId="77777777" w:rsidTr="00DB2132">
        <w:tc>
          <w:tcPr>
            <w:tcW w:w="605" w:type="dxa"/>
          </w:tcPr>
          <w:p w14:paraId="127507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</w:t>
            </w:r>
          </w:p>
        </w:tc>
        <w:tc>
          <w:tcPr>
            <w:tcW w:w="4288" w:type="dxa"/>
          </w:tcPr>
          <w:p w14:paraId="2EB34C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SampleEntry();  // an instance of a class derived from SampleEntry</w:t>
            </w:r>
          </w:p>
        </w:tc>
        <w:tc>
          <w:tcPr>
            <w:tcW w:w="4117" w:type="dxa"/>
          </w:tcPr>
          <w:p w14:paraId="2F78E2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SampleEntry sample_entry;  // an instance of a class derived from SampleEntry</w:t>
            </w:r>
          </w:p>
        </w:tc>
      </w:tr>
      <w:tr w:rsidR="001B11A7" w:rsidRPr="00C04F0B" w14:paraId="0730E739" w14:textId="77777777" w:rsidTr="00DB2132">
        <w:tc>
          <w:tcPr>
            <w:tcW w:w="605" w:type="dxa"/>
          </w:tcPr>
          <w:p w14:paraId="369E4F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</w:t>
            </w:r>
          </w:p>
        </w:tc>
        <w:tc>
          <w:tcPr>
            <w:tcW w:w="4288" w:type="dxa"/>
          </w:tcPr>
          <w:p w14:paraId="726F0A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9002F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37D512F" w14:textId="77777777" w:rsidTr="00DB2132">
        <w:tc>
          <w:tcPr>
            <w:tcW w:w="605" w:type="dxa"/>
          </w:tcPr>
          <w:p w14:paraId="7A2329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</w:t>
            </w:r>
          </w:p>
        </w:tc>
        <w:tc>
          <w:tcPr>
            <w:tcW w:w="4288" w:type="dxa"/>
          </w:tcPr>
          <w:p w14:paraId="31ECE1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7A22B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45EA53E" w14:textId="77777777" w:rsidTr="00DB2132">
        <w:tc>
          <w:tcPr>
            <w:tcW w:w="605" w:type="dxa"/>
          </w:tcPr>
          <w:p w14:paraId="09A069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</w:t>
            </w:r>
          </w:p>
        </w:tc>
        <w:tc>
          <w:tcPr>
            <w:tcW w:w="4288" w:type="dxa"/>
          </w:tcPr>
          <w:p w14:paraId="69FFA6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FAF55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3B78F61" w14:textId="77777777" w:rsidTr="00DB2132">
        <w:tc>
          <w:tcPr>
            <w:tcW w:w="605" w:type="dxa"/>
          </w:tcPr>
          <w:p w14:paraId="4DF62D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</w:t>
            </w:r>
          </w:p>
        </w:tc>
        <w:tc>
          <w:tcPr>
            <w:tcW w:w="4288" w:type="dxa"/>
          </w:tcPr>
          <w:p w14:paraId="783639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33858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D709FCD" w14:textId="77777777" w:rsidTr="00DB2132">
        <w:tc>
          <w:tcPr>
            <w:tcW w:w="605" w:type="dxa"/>
          </w:tcPr>
          <w:p w14:paraId="240440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</w:t>
            </w:r>
          </w:p>
        </w:tc>
        <w:tc>
          <w:tcPr>
            <w:tcW w:w="4288" w:type="dxa"/>
          </w:tcPr>
          <w:p w14:paraId="522E14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DegradationPriorityBox</w:t>
            </w:r>
          </w:p>
        </w:tc>
        <w:tc>
          <w:tcPr>
            <w:tcW w:w="4117" w:type="dxa"/>
          </w:tcPr>
          <w:p w14:paraId="4CC42F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DegradationPriorityBox</w:t>
            </w:r>
          </w:p>
        </w:tc>
      </w:tr>
      <w:tr w:rsidR="001B11A7" w:rsidRPr="00C04F0B" w14:paraId="3C488C1E" w14:textId="77777777" w:rsidTr="00DB2132">
        <w:tc>
          <w:tcPr>
            <w:tcW w:w="605" w:type="dxa"/>
          </w:tcPr>
          <w:p w14:paraId="04AF2E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</w:t>
            </w:r>
          </w:p>
        </w:tc>
        <w:tc>
          <w:tcPr>
            <w:tcW w:w="4288" w:type="dxa"/>
          </w:tcPr>
          <w:p w14:paraId="4F8953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FullBox('stdp', version = 0, 0)</w:t>
            </w:r>
          </w:p>
        </w:tc>
        <w:tc>
          <w:tcPr>
            <w:tcW w:w="4117" w:type="dxa"/>
          </w:tcPr>
          <w:p w14:paraId="625043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FullBox('stdp', 0, 0)</w:t>
            </w:r>
          </w:p>
        </w:tc>
      </w:tr>
      <w:tr w:rsidR="001B11A7" w:rsidRPr="00C04F0B" w14:paraId="769F962F" w14:textId="77777777" w:rsidTr="00DB2132">
        <w:tc>
          <w:tcPr>
            <w:tcW w:w="605" w:type="dxa"/>
          </w:tcPr>
          <w:p w14:paraId="463427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</w:t>
            </w:r>
          </w:p>
        </w:tc>
        <w:tc>
          <w:tcPr>
            <w:tcW w:w="4288" w:type="dxa"/>
          </w:tcPr>
          <w:p w14:paraId="59C9FF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56ECC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3CA36FC" w14:textId="77777777" w:rsidTr="00DB2132">
        <w:tc>
          <w:tcPr>
            <w:tcW w:w="605" w:type="dxa"/>
          </w:tcPr>
          <w:p w14:paraId="635173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</w:t>
            </w:r>
          </w:p>
        </w:tc>
        <w:tc>
          <w:tcPr>
            <w:tcW w:w="4288" w:type="dxa"/>
          </w:tcPr>
          <w:p w14:paraId="46C7C0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int i;</w:t>
            </w:r>
          </w:p>
        </w:tc>
        <w:tc>
          <w:tcPr>
            <w:tcW w:w="4117" w:type="dxa"/>
          </w:tcPr>
          <w:p w14:paraId="782162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5BF818CF" w14:textId="77777777" w:rsidTr="00DB2132">
        <w:tc>
          <w:tcPr>
            <w:tcW w:w="605" w:type="dxa"/>
          </w:tcPr>
          <w:p w14:paraId="6FAC22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281</w:t>
            </w:r>
          </w:p>
        </w:tc>
        <w:tc>
          <w:tcPr>
            <w:tcW w:w="4288" w:type="dxa"/>
          </w:tcPr>
          <w:p w14:paraId="39AF01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sample_count; i++) {</w:t>
            </w:r>
          </w:p>
        </w:tc>
        <w:tc>
          <w:tcPr>
            <w:tcW w:w="4117" w:type="dxa"/>
          </w:tcPr>
          <w:p w14:paraId="09E61D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sample_count; i++) {</w:t>
            </w:r>
          </w:p>
        </w:tc>
      </w:tr>
      <w:tr w:rsidR="001B11A7" w:rsidRPr="00C04F0B" w14:paraId="4770FD36" w14:textId="77777777" w:rsidTr="00DB2132">
        <w:tc>
          <w:tcPr>
            <w:tcW w:w="605" w:type="dxa"/>
          </w:tcPr>
          <w:p w14:paraId="57DCA2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282</w:t>
            </w:r>
          </w:p>
        </w:tc>
        <w:tc>
          <w:tcPr>
            <w:tcW w:w="4288" w:type="dxa"/>
          </w:tcPr>
          <w:p w14:paraId="464A58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priority;</w:t>
            </w:r>
          </w:p>
        </w:tc>
        <w:tc>
          <w:tcPr>
            <w:tcW w:w="4117" w:type="dxa"/>
          </w:tcPr>
          <w:p w14:paraId="2D4191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priority;</w:t>
            </w:r>
          </w:p>
        </w:tc>
      </w:tr>
      <w:tr w:rsidR="001B11A7" w:rsidRPr="00C04F0B" w14:paraId="3BD3F9B1" w14:textId="77777777" w:rsidTr="00DB2132">
        <w:tc>
          <w:tcPr>
            <w:tcW w:w="605" w:type="dxa"/>
          </w:tcPr>
          <w:p w14:paraId="54AED5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283</w:t>
            </w:r>
          </w:p>
        </w:tc>
        <w:tc>
          <w:tcPr>
            <w:tcW w:w="4288" w:type="dxa"/>
          </w:tcPr>
          <w:p w14:paraId="523655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9707F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2E8EB63" w14:textId="77777777" w:rsidTr="00DB2132">
        <w:tc>
          <w:tcPr>
            <w:tcW w:w="605" w:type="dxa"/>
          </w:tcPr>
          <w:p w14:paraId="4E1ED7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284</w:t>
            </w:r>
          </w:p>
        </w:tc>
        <w:tc>
          <w:tcPr>
            <w:tcW w:w="4288" w:type="dxa"/>
          </w:tcPr>
          <w:p w14:paraId="1039D3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581E2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814090D" w14:textId="77777777" w:rsidTr="00DB2132">
        <w:tc>
          <w:tcPr>
            <w:tcW w:w="605" w:type="dxa"/>
          </w:tcPr>
          <w:p w14:paraId="2C9B0A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285</w:t>
            </w:r>
          </w:p>
        </w:tc>
        <w:tc>
          <w:tcPr>
            <w:tcW w:w="4288" w:type="dxa"/>
          </w:tcPr>
          <w:p w14:paraId="52E18E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2259D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36E1513" w14:textId="77777777" w:rsidTr="00DB2132">
        <w:tc>
          <w:tcPr>
            <w:tcW w:w="605" w:type="dxa"/>
          </w:tcPr>
          <w:p w14:paraId="63AC1D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286</w:t>
            </w:r>
          </w:p>
        </w:tc>
        <w:tc>
          <w:tcPr>
            <w:tcW w:w="4288" w:type="dxa"/>
          </w:tcPr>
          <w:p w14:paraId="5D07BD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CFE50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4A33B12" w14:textId="77777777" w:rsidTr="00DB2132">
        <w:tc>
          <w:tcPr>
            <w:tcW w:w="605" w:type="dxa"/>
          </w:tcPr>
          <w:p w14:paraId="012B3C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287</w:t>
            </w:r>
          </w:p>
        </w:tc>
        <w:tc>
          <w:tcPr>
            <w:tcW w:w="4288" w:type="dxa"/>
          </w:tcPr>
          <w:p w14:paraId="72BD59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TimeToSampleBox extends FullBox('stts', version = 0, 0)</w:t>
            </w:r>
          </w:p>
        </w:tc>
        <w:tc>
          <w:tcPr>
            <w:tcW w:w="4117" w:type="dxa"/>
          </w:tcPr>
          <w:p w14:paraId="652A58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TimeToSampleBox extends FullBox('stts', 0, 0)</w:t>
            </w:r>
          </w:p>
        </w:tc>
      </w:tr>
      <w:tr w:rsidR="001B11A7" w:rsidRPr="00C04F0B" w14:paraId="3CBCAE06" w14:textId="77777777" w:rsidTr="00DB2132">
        <w:tc>
          <w:tcPr>
            <w:tcW w:w="605" w:type="dxa"/>
          </w:tcPr>
          <w:p w14:paraId="251DDE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288</w:t>
            </w:r>
          </w:p>
        </w:tc>
        <w:tc>
          <w:tcPr>
            <w:tcW w:w="4288" w:type="dxa"/>
          </w:tcPr>
          <w:p w14:paraId="05E91B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AE275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6C6521F" w14:textId="77777777" w:rsidTr="00DB2132">
        <w:tc>
          <w:tcPr>
            <w:tcW w:w="605" w:type="dxa"/>
          </w:tcPr>
          <w:p w14:paraId="2D6CFC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289</w:t>
            </w:r>
          </w:p>
        </w:tc>
        <w:tc>
          <w:tcPr>
            <w:tcW w:w="4288" w:type="dxa"/>
          </w:tcPr>
          <w:p w14:paraId="490FC5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7D05E8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468DEDCA" w14:textId="77777777" w:rsidTr="00DB2132">
        <w:tc>
          <w:tcPr>
            <w:tcW w:w="605" w:type="dxa"/>
          </w:tcPr>
          <w:p w14:paraId="614950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290</w:t>
            </w:r>
          </w:p>
        </w:tc>
        <w:tc>
          <w:tcPr>
            <w:tcW w:w="4288" w:type="dxa"/>
          </w:tcPr>
          <w:p w14:paraId="54AB6E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int i;</w:t>
            </w:r>
          </w:p>
        </w:tc>
        <w:tc>
          <w:tcPr>
            <w:tcW w:w="4117" w:type="dxa"/>
          </w:tcPr>
          <w:p w14:paraId="4FCB55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11C118B3" w14:textId="77777777" w:rsidTr="00DB2132">
        <w:tc>
          <w:tcPr>
            <w:tcW w:w="605" w:type="dxa"/>
          </w:tcPr>
          <w:p w14:paraId="4DE842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291</w:t>
            </w:r>
          </w:p>
        </w:tc>
        <w:tc>
          <w:tcPr>
            <w:tcW w:w="4288" w:type="dxa"/>
          </w:tcPr>
          <w:p w14:paraId="624E62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entry_count; i++) {</w:t>
            </w:r>
          </w:p>
        </w:tc>
        <w:tc>
          <w:tcPr>
            <w:tcW w:w="4117" w:type="dxa"/>
          </w:tcPr>
          <w:p w14:paraId="7426DB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entry_count; i++) {</w:t>
            </w:r>
          </w:p>
        </w:tc>
      </w:tr>
      <w:tr w:rsidR="001B11A7" w:rsidRPr="00C04F0B" w14:paraId="21E238E1" w14:textId="77777777" w:rsidTr="00DB2132">
        <w:tc>
          <w:tcPr>
            <w:tcW w:w="605" w:type="dxa"/>
          </w:tcPr>
          <w:p w14:paraId="37DD3D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292</w:t>
            </w:r>
          </w:p>
        </w:tc>
        <w:tc>
          <w:tcPr>
            <w:tcW w:w="4288" w:type="dxa"/>
          </w:tcPr>
          <w:p w14:paraId="3D85AE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  <w:tc>
          <w:tcPr>
            <w:tcW w:w="4117" w:type="dxa"/>
          </w:tcPr>
          <w:p w14:paraId="4C883E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</w:tr>
      <w:tr w:rsidR="001B11A7" w:rsidRPr="00C04F0B" w14:paraId="6DEB0DF5" w14:textId="77777777" w:rsidTr="00DB2132">
        <w:tc>
          <w:tcPr>
            <w:tcW w:w="605" w:type="dxa"/>
          </w:tcPr>
          <w:p w14:paraId="7EACC7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293</w:t>
            </w:r>
          </w:p>
        </w:tc>
        <w:tc>
          <w:tcPr>
            <w:tcW w:w="4288" w:type="dxa"/>
          </w:tcPr>
          <w:p w14:paraId="455F5F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sample_delta;</w:t>
            </w:r>
          </w:p>
        </w:tc>
        <w:tc>
          <w:tcPr>
            <w:tcW w:w="4117" w:type="dxa"/>
          </w:tcPr>
          <w:p w14:paraId="76EFF0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sample_delta;</w:t>
            </w:r>
          </w:p>
        </w:tc>
      </w:tr>
      <w:tr w:rsidR="001B11A7" w:rsidRPr="00C04F0B" w14:paraId="3DB7B9E6" w14:textId="77777777" w:rsidTr="00DB2132">
        <w:tc>
          <w:tcPr>
            <w:tcW w:w="605" w:type="dxa"/>
          </w:tcPr>
          <w:p w14:paraId="6D8362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294</w:t>
            </w:r>
          </w:p>
        </w:tc>
        <w:tc>
          <w:tcPr>
            <w:tcW w:w="4288" w:type="dxa"/>
          </w:tcPr>
          <w:p w14:paraId="646F0A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2EA33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94E29A7" w14:textId="77777777" w:rsidTr="00DB2132">
        <w:tc>
          <w:tcPr>
            <w:tcW w:w="605" w:type="dxa"/>
          </w:tcPr>
          <w:p w14:paraId="4C6388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295</w:t>
            </w:r>
          </w:p>
        </w:tc>
        <w:tc>
          <w:tcPr>
            <w:tcW w:w="4288" w:type="dxa"/>
          </w:tcPr>
          <w:p w14:paraId="217DDE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4CD0B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4C8ACAD" w14:textId="77777777" w:rsidTr="00DB2132">
        <w:tc>
          <w:tcPr>
            <w:tcW w:w="605" w:type="dxa"/>
          </w:tcPr>
          <w:p w14:paraId="46A0E7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296</w:t>
            </w:r>
          </w:p>
        </w:tc>
        <w:tc>
          <w:tcPr>
            <w:tcW w:w="4288" w:type="dxa"/>
          </w:tcPr>
          <w:p w14:paraId="25D923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63470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7D5909E" w14:textId="77777777" w:rsidTr="00DB2132">
        <w:tc>
          <w:tcPr>
            <w:tcW w:w="605" w:type="dxa"/>
          </w:tcPr>
          <w:p w14:paraId="51956E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297</w:t>
            </w:r>
          </w:p>
        </w:tc>
        <w:tc>
          <w:tcPr>
            <w:tcW w:w="4288" w:type="dxa"/>
          </w:tcPr>
          <w:p w14:paraId="6CC93F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F937A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661D091" w14:textId="77777777" w:rsidTr="00DB2132">
        <w:tc>
          <w:tcPr>
            <w:tcW w:w="605" w:type="dxa"/>
          </w:tcPr>
          <w:p w14:paraId="3719D4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298</w:t>
            </w:r>
          </w:p>
        </w:tc>
        <w:tc>
          <w:tcPr>
            <w:tcW w:w="4288" w:type="dxa"/>
          </w:tcPr>
          <w:p w14:paraId="74FB95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CompositionOffsetBox extends FullBox('ctts', version, 0)</w:t>
            </w:r>
          </w:p>
        </w:tc>
        <w:tc>
          <w:tcPr>
            <w:tcW w:w="4117" w:type="dxa"/>
          </w:tcPr>
          <w:p w14:paraId="72A2B0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CompositionOffsetBox extends FullBox('ctts', version, 0)</w:t>
            </w:r>
          </w:p>
        </w:tc>
      </w:tr>
      <w:tr w:rsidR="001B11A7" w:rsidRPr="00C04F0B" w14:paraId="37B37EC0" w14:textId="77777777" w:rsidTr="00DB2132">
        <w:tc>
          <w:tcPr>
            <w:tcW w:w="605" w:type="dxa"/>
          </w:tcPr>
          <w:p w14:paraId="518B29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299</w:t>
            </w:r>
          </w:p>
        </w:tc>
        <w:tc>
          <w:tcPr>
            <w:tcW w:w="4288" w:type="dxa"/>
          </w:tcPr>
          <w:p w14:paraId="62B6E5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D9351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E6AC978" w14:textId="77777777" w:rsidTr="00DB2132">
        <w:tc>
          <w:tcPr>
            <w:tcW w:w="605" w:type="dxa"/>
          </w:tcPr>
          <w:p w14:paraId="7C1263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300</w:t>
            </w:r>
          </w:p>
        </w:tc>
        <w:tc>
          <w:tcPr>
            <w:tcW w:w="4288" w:type="dxa"/>
          </w:tcPr>
          <w:p w14:paraId="6879E7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27AF62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6375D819" w14:textId="77777777" w:rsidTr="00DB2132">
        <w:tc>
          <w:tcPr>
            <w:tcW w:w="605" w:type="dxa"/>
          </w:tcPr>
          <w:p w14:paraId="31BFC2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301</w:t>
            </w:r>
          </w:p>
        </w:tc>
        <w:tc>
          <w:tcPr>
            <w:tcW w:w="4288" w:type="dxa"/>
          </w:tcPr>
          <w:p w14:paraId="24A50E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int i;</w:t>
            </w:r>
          </w:p>
        </w:tc>
        <w:tc>
          <w:tcPr>
            <w:tcW w:w="4117" w:type="dxa"/>
          </w:tcPr>
          <w:p w14:paraId="6B2E1F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16F3E011" w14:textId="77777777" w:rsidTr="00DB2132">
        <w:tc>
          <w:tcPr>
            <w:tcW w:w="605" w:type="dxa"/>
          </w:tcPr>
          <w:p w14:paraId="3AF022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302</w:t>
            </w:r>
          </w:p>
        </w:tc>
        <w:tc>
          <w:tcPr>
            <w:tcW w:w="4288" w:type="dxa"/>
          </w:tcPr>
          <w:p w14:paraId="296C60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  <w:tc>
          <w:tcPr>
            <w:tcW w:w="4117" w:type="dxa"/>
          </w:tcPr>
          <w:p w14:paraId="3DCDB0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</w:tr>
      <w:tr w:rsidR="001B11A7" w:rsidRPr="00C04F0B" w14:paraId="394DCE9E" w14:textId="77777777" w:rsidTr="00DB2132">
        <w:tc>
          <w:tcPr>
            <w:tcW w:w="605" w:type="dxa"/>
          </w:tcPr>
          <w:p w14:paraId="24E79E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303</w:t>
            </w:r>
          </w:p>
        </w:tc>
        <w:tc>
          <w:tcPr>
            <w:tcW w:w="4288" w:type="dxa"/>
          </w:tcPr>
          <w:p w14:paraId="64B69D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(i=0; i &lt; entry_count; i++) {</w:t>
            </w:r>
          </w:p>
        </w:tc>
        <w:tc>
          <w:tcPr>
            <w:tcW w:w="4117" w:type="dxa"/>
          </w:tcPr>
          <w:p w14:paraId="4CC193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(i=0; i &lt; entry_count; i++) {</w:t>
            </w:r>
          </w:p>
        </w:tc>
      </w:tr>
      <w:tr w:rsidR="001B11A7" w:rsidRPr="00C04F0B" w14:paraId="3CBFC014" w14:textId="77777777" w:rsidTr="00DB2132">
        <w:tc>
          <w:tcPr>
            <w:tcW w:w="605" w:type="dxa"/>
          </w:tcPr>
          <w:p w14:paraId="78FC61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304</w:t>
            </w:r>
          </w:p>
        </w:tc>
        <w:tc>
          <w:tcPr>
            <w:tcW w:w="4288" w:type="dxa"/>
          </w:tcPr>
          <w:p w14:paraId="052738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sample_count;</w:t>
            </w:r>
          </w:p>
        </w:tc>
        <w:tc>
          <w:tcPr>
            <w:tcW w:w="4117" w:type="dxa"/>
          </w:tcPr>
          <w:p w14:paraId="4CA04D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sample_count;</w:t>
            </w:r>
          </w:p>
        </w:tc>
      </w:tr>
      <w:tr w:rsidR="001B11A7" w:rsidRPr="00C04F0B" w14:paraId="5AE54C39" w14:textId="77777777" w:rsidTr="00DB2132">
        <w:tc>
          <w:tcPr>
            <w:tcW w:w="605" w:type="dxa"/>
          </w:tcPr>
          <w:p w14:paraId="23388B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305</w:t>
            </w:r>
          </w:p>
        </w:tc>
        <w:tc>
          <w:tcPr>
            <w:tcW w:w="4288" w:type="dxa"/>
          </w:tcPr>
          <w:p w14:paraId="4B4B4A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sample_offset;</w:t>
            </w:r>
          </w:p>
        </w:tc>
        <w:tc>
          <w:tcPr>
            <w:tcW w:w="4117" w:type="dxa"/>
          </w:tcPr>
          <w:p w14:paraId="226369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sample_offset;</w:t>
            </w:r>
          </w:p>
        </w:tc>
      </w:tr>
      <w:tr w:rsidR="001B11A7" w:rsidRPr="00C04F0B" w14:paraId="382F21B1" w14:textId="77777777" w:rsidTr="00DB2132">
        <w:tc>
          <w:tcPr>
            <w:tcW w:w="605" w:type="dxa"/>
          </w:tcPr>
          <w:p w14:paraId="29AA0D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306</w:t>
            </w:r>
          </w:p>
        </w:tc>
        <w:tc>
          <w:tcPr>
            <w:tcW w:w="4288" w:type="dxa"/>
          </w:tcPr>
          <w:p w14:paraId="7BD7F6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27064F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7855E3E1" w14:textId="77777777" w:rsidTr="00DB2132">
        <w:tc>
          <w:tcPr>
            <w:tcW w:w="605" w:type="dxa"/>
          </w:tcPr>
          <w:p w14:paraId="032C57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307</w:t>
            </w:r>
          </w:p>
        </w:tc>
        <w:tc>
          <w:tcPr>
            <w:tcW w:w="4288" w:type="dxa"/>
          </w:tcPr>
          <w:p w14:paraId="57152A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201C0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4484E6C3" w14:textId="77777777" w:rsidTr="00DB2132">
        <w:tc>
          <w:tcPr>
            <w:tcW w:w="605" w:type="dxa"/>
          </w:tcPr>
          <w:p w14:paraId="121428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308</w:t>
            </w:r>
          </w:p>
        </w:tc>
        <w:tc>
          <w:tcPr>
            <w:tcW w:w="4288" w:type="dxa"/>
          </w:tcPr>
          <w:p w14:paraId="2A6270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(version == 1) {</w:t>
            </w:r>
          </w:p>
        </w:tc>
        <w:tc>
          <w:tcPr>
            <w:tcW w:w="4117" w:type="dxa"/>
          </w:tcPr>
          <w:p w14:paraId="1D7FA2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(version == 1) {</w:t>
            </w:r>
          </w:p>
        </w:tc>
      </w:tr>
      <w:tr w:rsidR="001B11A7" w:rsidRPr="00C04F0B" w14:paraId="65650EF1" w14:textId="77777777" w:rsidTr="00DB2132">
        <w:tc>
          <w:tcPr>
            <w:tcW w:w="605" w:type="dxa"/>
          </w:tcPr>
          <w:p w14:paraId="39958E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309</w:t>
            </w:r>
          </w:p>
        </w:tc>
        <w:tc>
          <w:tcPr>
            <w:tcW w:w="4288" w:type="dxa"/>
          </w:tcPr>
          <w:p w14:paraId="3998C3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(i=0; i &lt; entry_count; i++) {</w:t>
            </w:r>
          </w:p>
        </w:tc>
        <w:tc>
          <w:tcPr>
            <w:tcW w:w="4117" w:type="dxa"/>
          </w:tcPr>
          <w:p w14:paraId="349223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(i=0; i &lt; entry_count; i++) {</w:t>
            </w:r>
          </w:p>
        </w:tc>
      </w:tr>
      <w:tr w:rsidR="001B11A7" w:rsidRPr="00C04F0B" w14:paraId="774BD6D9" w14:textId="77777777" w:rsidTr="00DB2132">
        <w:tc>
          <w:tcPr>
            <w:tcW w:w="605" w:type="dxa"/>
          </w:tcPr>
          <w:p w14:paraId="70FB1C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310</w:t>
            </w:r>
          </w:p>
        </w:tc>
        <w:tc>
          <w:tcPr>
            <w:tcW w:w="4288" w:type="dxa"/>
          </w:tcPr>
          <w:p w14:paraId="6C798D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sample_count;</w:t>
            </w:r>
          </w:p>
        </w:tc>
        <w:tc>
          <w:tcPr>
            <w:tcW w:w="4117" w:type="dxa"/>
          </w:tcPr>
          <w:p w14:paraId="0E2D34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sample_count;</w:t>
            </w:r>
          </w:p>
        </w:tc>
      </w:tr>
      <w:tr w:rsidR="001B11A7" w:rsidRPr="00C04F0B" w14:paraId="75E0A894" w14:textId="77777777" w:rsidTr="00DB2132">
        <w:tc>
          <w:tcPr>
            <w:tcW w:w="605" w:type="dxa"/>
          </w:tcPr>
          <w:p w14:paraId="337E2D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311</w:t>
            </w:r>
          </w:p>
        </w:tc>
        <w:tc>
          <w:tcPr>
            <w:tcW w:w="4288" w:type="dxa"/>
          </w:tcPr>
          <w:p w14:paraId="0AA587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signed int(32)   sample_offset;</w:t>
            </w:r>
          </w:p>
        </w:tc>
        <w:tc>
          <w:tcPr>
            <w:tcW w:w="4117" w:type="dxa"/>
          </w:tcPr>
          <w:p w14:paraId="0B3B1D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int(32)          sample_offset;</w:t>
            </w:r>
          </w:p>
        </w:tc>
      </w:tr>
      <w:tr w:rsidR="001B11A7" w:rsidRPr="00C04F0B" w14:paraId="58E8975D" w14:textId="77777777" w:rsidTr="00DB2132">
        <w:tc>
          <w:tcPr>
            <w:tcW w:w="605" w:type="dxa"/>
          </w:tcPr>
          <w:p w14:paraId="46B035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312</w:t>
            </w:r>
          </w:p>
        </w:tc>
        <w:tc>
          <w:tcPr>
            <w:tcW w:w="4288" w:type="dxa"/>
          </w:tcPr>
          <w:p w14:paraId="70F39E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4D0877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0EA44335" w14:textId="77777777" w:rsidTr="00DB2132">
        <w:tc>
          <w:tcPr>
            <w:tcW w:w="605" w:type="dxa"/>
          </w:tcPr>
          <w:p w14:paraId="6E03A4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313</w:t>
            </w:r>
          </w:p>
        </w:tc>
        <w:tc>
          <w:tcPr>
            <w:tcW w:w="4288" w:type="dxa"/>
          </w:tcPr>
          <w:p w14:paraId="1CD7FF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56E2C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99F5836" w14:textId="77777777" w:rsidTr="00DB2132">
        <w:tc>
          <w:tcPr>
            <w:tcW w:w="605" w:type="dxa"/>
          </w:tcPr>
          <w:p w14:paraId="4EB305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314</w:t>
            </w:r>
          </w:p>
        </w:tc>
        <w:tc>
          <w:tcPr>
            <w:tcW w:w="4288" w:type="dxa"/>
          </w:tcPr>
          <w:p w14:paraId="44DFF6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EEF33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2A3FEFA" w14:textId="77777777" w:rsidTr="00DB2132">
        <w:tc>
          <w:tcPr>
            <w:tcW w:w="605" w:type="dxa"/>
          </w:tcPr>
          <w:p w14:paraId="1107BE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315</w:t>
            </w:r>
          </w:p>
        </w:tc>
        <w:tc>
          <w:tcPr>
            <w:tcW w:w="4288" w:type="dxa"/>
          </w:tcPr>
          <w:p w14:paraId="7127C9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E5CA1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7BBE681" w14:textId="77777777" w:rsidTr="00DB2132">
        <w:tc>
          <w:tcPr>
            <w:tcW w:w="605" w:type="dxa"/>
          </w:tcPr>
          <w:p w14:paraId="4879A3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316</w:t>
            </w:r>
          </w:p>
        </w:tc>
        <w:tc>
          <w:tcPr>
            <w:tcW w:w="4288" w:type="dxa"/>
          </w:tcPr>
          <w:p w14:paraId="7D6FED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9FFDC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1D386FA" w14:textId="77777777" w:rsidTr="00DB2132">
        <w:tc>
          <w:tcPr>
            <w:tcW w:w="605" w:type="dxa"/>
          </w:tcPr>
          <w:p w14:paraId="7E86DD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317</w:t>
            </w:r>
          </w:p>
        </w:tc>
        <w:tc>
          <w:tcPr>
            <w:tcW w:w="4288" w:type="dxa"/>
          </w:tcPr>
          <w:p w14:paraId="16E47E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CompositionToDecodeBox extends FullBox('cslg', version, 0)</w:t>
            </w:r>
          </w:p>
        </w:tc>
        <w:tc>
          <w:tcPr>
            <w:tcW w:w="4117" w:type="dxa"/>
          </w:tcPr>
          <w:p w14:paraId="56E748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CompositionToDecodeBox extends FullBox('cslg', version, 0)</w:t>
            </w:r>
          </w:p>
        </w:tc>
      </w:tr>
      <w:tr w:rsidR="001B11A7" w:rsidRPr="00C04F0B" w14:paraId="4ADE4562" w14:textId="77777777" w:rsidTr="00DB2132">
        <w:tc>
          <w:tcPr>
            <w:tcW w:w="605" w:type="dxa"/>
          </w:tcPr>
          <w:p w14:paraId="2AEDC9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318</w:t>
            </w:r>
          </w:p>
        </w:tc>
        <w:tc>
          <w:tcPr>
            <w:tcW w:w="4288" w:type="dxa"/>
          </w:tcPr>
          <w:p w14:paraId="7F5686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581AD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8F68BE1" w14:textId="77777777" w:rsidTr="00DB2132">
        <w:tc>
          <w:tcPr>
            <w:tcW w:w="605" w:type="dxa"/>
          </w:tcPr>
          <w:p w14:paraId="4C18A1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319</w:t>
            </w:r>
          </w:p>
        </w:tc>
        <w:tc>
          <w:tcPr>
            <w:tcW w:w="4288" w:type="dxa"/>
          </w:tcPr>
          <w:p w14:paraId="680645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  <w:tc>
          <w:tcPr>
            <w:tcW w:w="4117" w:type="dxa"/>
          </w:tcPr>
          <w:p w14:paraId="53B52F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</w:tr>
      <w:tr w:rsidR="001B11A7" w:rsidRPr="00C04F0B" w14:paraId="082D9711" w14:textId="77777777" w:rsidTr="00DB2132">
        <w:tc>
          <w:tcPr>
            <w:tcW w:w="605" w:type="dxa"/>
          </w:tcPr>
          <w:p w14:paraId="556125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320</w:t>
            </w:r>
          </w:p>
        </w:tc>
        <w:tc>
          <w:tcPr>
            <w:tcW w:w="4288" w:type="dxa"/>
          </w:tcPr>
          <w:p w14:paraId="0AE7CB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int(32)  compositionToDTSShift;</w:t>
            </w:r>
          </w:p>
        </w:tc>
        <w:tc>
          <w:tcPr>
            <w:tcW w:w="4117" w:type="dxa"/>
          </w:tcPr>
          <w:p w14:paraId="79713C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int(32)  compositionToDTSShift;</w:t>
            </w:r>
          </w:p>
        </w:tc>
      </w:tr>
      <w:tr w:rsidR="001B11A7" w:rsidRPr="00C04F0B" w14:paraId="1E65FB5F" w14:textId="77777777" w:rsidTr="00DB2132">
        <w:tc>
          <w:tcPr>
            <w:tcW w:w="605" w:type="dxa"/>
          </w:tcPr>
          <w:p w14:paraId="58091B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321</w:t>
            </w:r>
          </w:p>
        </w:tc>
        <w:tc>
          <w:tcPr>
            <w:tcW w:w="4288" w:type="dxa"/>
          </w:tcPr>
          <w:p w14:paraId="7072C8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int(32)  leastDecodeToDisplayDelta;</w:t>
            </w:r>
          </w:p>
        </w:tc>
        <w:tc>
          <w:tcPr>
            <w:tcW w:w="4117" w:type="dxa"/>
          </w:tcPr>
          <w:p w14:paraId="7E8DBB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int(32)  leastDecodeToDisplayDelta;</w:t>
            </w:r>
          </w:p>
        </w:tc>
      </w:tr>
      <w:tr w:rsidR="001B11A7" w:rsidRPr="00C04F0B" w14:paraId="031228C2" w14:textId="77777777" w:rsidTr="00DB2132">
        <w:tc>
          <w:tcPr>
            <w:tcW w:w="605" w:type="dxa"/>
          </w:tcPr>
          <w:p w14:paraId="49693A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322</w:t>
            </w:r>
          </w:p>
        </w:tc>
        <w:tc>
          <w:tcPr>
            <w:tcW w:w="4288" w:type="dxa"/>
          </w:tcPr>
          <w:p w14:paraId="64F2B2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int(32)  greatestDecodeToDisplayDelta;</w:t>
            </w:r>
          </w:p>
        </w:tc>
        <w:tc>
          <w:tcPr>
            <w:tcW w:w="4117" w:type="dxa"/>
          </w:tcPr>
          <w:p w14:paraId="4DAD0E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int(32)  greatestDecodeToDisplayDelta;</w:t>
            </w:r>
          </w:p>
        </w:tc>
      </w:tr>
      <w:tr w:rsidR="001B11A7" w:rsidRPr="00C04F0B" w14:paraId="277B7D50" w14:textId="77777777" w:rsidTr="00DB2132">
        <w:tc>
          <w:tcPr>
            <w:tcW w:w="605" w:type="dxa"/>
          </w:tcPr>
          <w:p w14:paraId="6AB24F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323</w:t>
            </w:r>
          </w:p>
        </w:tc>
        <w:tc>
          <w:tcPr>
            <w:tcW w:w="4288" w:type="dxa"/>
          </w:tcPr>
          <w:p w14:paraId="559918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int(32)  compositionStartTime;</w:t>
            </w:r>
          </w:p>
        </w:tc>
        <w:tc>
          <w:tcPr>
            <w:tcW w:w="4117" w:type="dxa"/>
          </w:tcPr>
          <w:p w14:paraId="6D606E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int(32)  compositionStartTime;</w:t>
            </w:r>
          </w:p>
        </w:tc>
      </w:tr>
      <w:tr w:rsidR="001B11A7" w:rsidRPr="00C04F0B" w14:paraId="4BA79384" w14:textId="77777777" w:rsidTr="00DB2132">
        <w:tc>
          <w:tcPr>
            <w:tcW w:w="605" w:type="dxa"/>
          </w:tcPr>
          <w:p w14:paraId="478340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324</w:t>
            </w:r>
          </w:p>
        </w:tc>
        <w:tc>
          <w:tcPr>
            <w:tcW w:w="4288" w:type="dxa"/>
          </w:tcPr>
          <w:p w14:paraId="113D12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int(32)  compositionEndTime;</w:t>
            </w:r>
          </w:p>
        </w:tc>
        <w:tc>
          <w:tcPr>
            <w:tcW w:w="4117" w:type="dxa"/>
          </w:tcPr>
          <w:p w14:paraId="6EF518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int(32)  compositionEndTime;</w:t>
            </w:r>
          </w:p>
        </w:tc>
      </w:tr>
      <w:tr w:rsidR="001B11A7" w:rsidRPr="00C04F0B" w14:paraId="47AA6E59" w14:textId="77777777" w:rsidTr="00DB2132">
        <w:tc>
          <w:tcPr>
            <w:tcW w:w="605" w:type="dxa"/>
          </w:tcPr>
          <w:p w14:paraId="76D31A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325</w:t>
            </w:r>
          </w:p>
        </w:tc>
        <w:tc>
          <w:tcPr>
            <w:tcW w:w="4288" w:type="dxa"/>
          </w:tcPr>
          <w:p w14:paraId="1BA007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65494A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3877C708" w14:textId="77777777" w:rsidTr="00DB2132">
        <w:tc>
          <w:tcPr>
            <w:tcW w:w="605" w:type="dxa"/>
          </w:tcPr>
          <w:p w14:paraId="70582A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326</w:t>
            </w:r>
          </w:p>
        </w:tc>
        <w:tc>
          <w:tcPr>
            <w:tcW w:w="4288" w:type="dxa"/>
          </w:tcPr>
          <w:p w14:paraId="016F6F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int(64)  compositionToDTSShift;</w:t>
            </w:r>
          </w:p>
        </w:tc>
        <w:tc>
          <w:tcPr>
            <w:tcW w:w="4117" w:type="dxa"/>
          </w:tcPr>
          <w:p w14:paraId="2B1AA6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int(64)  compositionToDTSShift;</w:t>
            </w:r>
          </w:p>
        </w:tc>
      </w:tr>
      <w:tr w:rsidR="001B11A7" w:rsidRPr="00C04F0B" w14:paraId="06241052" w14:textId="77777777" w:rsidTr="00DB2132">
        <w:tc>
          <w:tcPr>
            <w:tcW w:w="605" w:type="dxa"/>
          </w:tcPr>
          <w:p w14:paraId="661B60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327</w:t>
            </w:r>
          </w:p>
        </w:tc>
        <w:tc>
          <w:tcPr>
            <w:tcW w:w="4288" w:type="dxa"/>
          </w:tcPr>
          <w:p w14:paraId="43650C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int(64)  leastDecodeToDisplayDelta;</w:t>
            </w:r>
          </w:p>
        </w:tc>
        <w:tc>
          <w:tcPr>
            <w:tcW w:w="4117" w:type="dxa"/>
          </w:tcPr>
          <w:p w14:paraId="168EFA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int(64)  leastDecodeToDisplayDelta;</w:t>
            </w:r>
          </w:p>
        </w:tc>
      </w:tr>
      <w:tr w:rsidR="001B11A7" w:rsidRPr="00C04F0B" w14:paraId="545C9D27" w14:textId="77777777" w:rsidTr="00DB2132">
        <w:tc>
          <w:tcPr>
            <w:tcW w:w="605" w:type="dxa"/>
          </w:tcPr>
          <w:p w14:paraId="3092D8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328</w:t>
            </w:r>
          </w:p>
        </w:tc>
        <w:tc>
          <w:tcPr>
            <w:tcW w:w="4288" w:type="dxa"/>
          </w:tcPr>
          <w:p w14:paraId="0C9427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int(64)  greatestDecodeToDisplayDelta;</w:t>
            </w:r>
          </w:p>
        </w:tc>
        <w:tc>
          <w:tcPr>
            <w:tcW w:w="4117" w:type="dxa"/>
          </w:tcPr>
          <w:p w14:paraId="2ABA9E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int(64)  greatestDecodeToDisplayDelta;</w:t>
            </w:r>
          </w:p>
        </w:tc>
      </w:tr>
      <w:tr w:rsidR="001B11A7" w:rsidRPr="00C04F0B" w14:paraId="50C11401" w14:textId="77777777" w:rsidTr="00DB2132">
        <w:tc>
          <w:tcPr>
            <w:tcW w:w="605" w:type="dxa"/>
          </w:tcPr>
          <w:p w14:paraId="0005CE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329</w:t>
            </w:r>
          </w:p>
        </w:tc>
        <w:tc>
          <w:tcPr>
            <w:tcW w:w="4288" w:type="dxa"/>
          </w:tcPr>
          <w:p w14:paraId="79BE2C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int(64)  compositionStartTime;</w:t>
            </w:r>
          </w:p>
        </w:tc>
        <w:tc>
          <w:tcPr>
            <w:tcW w:w="4117" w:type="dxa"/>
          </w:tcPr>
          <w:p w14:paraId="0FBFEB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int(64)  compositionStartTime;</w:t>
            </w:r>
          </w:p>
        </w:tc>
      </w:tr>
      <w:tr w:rsidR="001B11A7" w:rsidRPr="00C04F0B" w14:paraId="35E7584E" w14:textId="77777777" w:rsidTr="00DB2132">
        <w:tc>
          <w:tcPr>
            <w:tcW w:w="605" w:type="dxa"/>
          </w:tcPr>
          <w:p w14:paraId="1A2941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330</w:t>
            </w:r>
          </w:p>
        </w:tc>
        <w:tc>
          <w:tcPr>
            <w:tcW w:w="4288" w:type="dxa"/>
          </w:tcPr>
          <w:p w14:paraId="3BB475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int(64)  compositionEndTime;</w:t>
            </w:r>
          </w:p>
        </w:tc>
        <w:tc>
          <w:tcPr>
            <w:tcW w:w="4117" w:type="dxa"/>
          </w:tcPr>
          <w:p w14:paraId="151A88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int(64)  compositionEndTime;</w:t>
            </w:r>
          </w:p>
        </w:tc>
      </w:tr>
      <w:tr w:rsidR="001B11A7" w:rsidRPr="00C04F0B" w14:paraId="23DC1FD4" w14:textId="77777777" w:rsidTr="00DB2132">
        <w:tc>
          <w:tcPr>
            <w:tcW w:w="605" w:type="dxa"/>
          </w:tcPr>
          <w:p w14:paraId="07336B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331</w:t>
            </w:r>
          </w:p>
        </w:tc>
        <w:tc>
          <w:tcPr>
            <w:tcW w:w="4288" w:type="dxa"/>
          </w:tcPr>
          <w:p w14:paraId="5A9D91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9F62A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7EA04DD" w14:textId="77777777" w:rsidTr="00DB2132">
        <w:tc>
          <w:tcPr>
            <w:tcW w:w="605" w:type="dxa"/>
          </w:tcPr>
          <w:p w14:paraId="4EBDBB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332</w:t>
            </w:r>
          </w:p>
        </w:tc>
        <w:tc>
          <w:tcPr>
            <w:tcW w:w="4288" w:type="dxa"/>
          </w:tcPr>
          <w:p w14:paraId="5FCBC2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6F45E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E4CC3D1" w14:textId="77777777" w:rsidTr="00DB2132">
        <w:tc>
          <w:tcPr>
            <w:tcW w:w="605" w:type="dxa"/>
          </w:tcPr>
          <w:p w14:paraId="37C93B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333</w:t>
            </w:r>
          </w:p>
        </w:tc>
        <w:tc>
          <w:tcPr>
            <w:tcW w:w="4288" w:type="dxa"/>
          </w:tcPr>
          <w:p w14:paraId="3DF0CD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11F7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B64A907" w14:textId="77777777" w:rsidTr="00DB2132">
        <w:tc>
          <w:tcPr>
            <w:tcW w:w="605" w:type="dxa"/>
          </w:tcPr>
          <w:p w14:paraId="620118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334</w:t>
            </w:r>
          </w:p>
        </w:tc>
        <w:tc>
          <w:tcPr>
            <w:tcW w:w="4288" w:type="dxa"/>
          </w:tcPr>
          <w:p w14:paraId="5F23E4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F1032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265F862" w14:textId="77777777" w:rsidTr="00DB2132">
        <w:tc>
          <w:tcPr>
            <w:tcW w:w="605" w:type="dxa"/>
          </w:tcPr>
          <w:p w14:paraId="4FB53B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335</w:t>
            </w:r>
          </w:p>
        </w:tc>
        <w:tc>
          <w:tcPr>
            <w:tcW w:w="4288" w:type="dxa"/>
          </w:tcPr>
          <w:p w14:paraId="76A71C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SyncSampleBox extends FullBox('stss', version = 0, 0)</w:t>
            </w:r>
          </w:p>
        </w:tc>
        <w:tc>
          <w:tcPr>
            <w:tcW w:w="4117" w:type="dxa"/>
          </w:tcPr>
          <w:p w14:paraId="03FBEA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SyncSampleBox extends FullBox('stss', 0, 0)</w:t>
            </w:r>
          </w:p>
        </w:tc>
      </w:tr>
      <w:tr w:rsidR="001B11A7" w:rsidRPr="00C04F0B" w14:paraId="30E7045C" w14:textId="77777777" w:rsidTr="00DB2132">
        <w:tc>
          <w:tcPr>
            <w:tcW w:w="605" w:type="dxa"/>
          </w:tcPr>
          <w:p w14:paraId="4CF6C1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336</w:t>
            </w:r>
          </w:p>
        </w:tc>
        <w:tc>
          <w:tcPr>
            <w:tcW w:w="4288" w:type="dxa"/>
          </w:tcPr>
          <w:p w14:paraId="315C27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75773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48D8576" w14:textId="77777777" w:rsidTr="00DB2132">
        <w:tc>
          <w:tcPr>
            <w:tcW w:w="605" w:type="dxa"/>
          </w:tcPr>
          <w:p w14:paraId="299F10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337</w:t>
            </w:r>
          </w:p>
        </w:tc>
        <w:tc>
          <w:tcPr>
            <w:tcW w:w="4288" w:type="dxa"/>
          </w:tcPr>
          <w:p w14:paraId="5646A2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6EDFA3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0D649B1B" w14:textId="77777777" w:rsidTr="00DB2132">
        <w:tc>
          <w:tcPr>
            <w:tcW w:w="605" w:type="dxa"/>
          </w:tcPr>
          <w:p w14:paraId="1445B2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338</w:t>
            </w:r>
          </w:p>
        </w:tc>
        <w:tc>
          <w:tcPr>
            <w:tcW w:w="4288" w:type="dxa"/>
          </w:tcPr>
          <w:p w14:paraId="50ECC9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int i;</w:t>
            </w:r>
          </w:p>
        </w:tc>
        <w:tc>
          <w:tcPr>
            <w:tcW w:w="4117" w:type="dxa"/>
          </w:tcPr>
          <w:p w14:paraId="26F7D9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07A1FE17" w14:textId="77777777" w:rsidTr="00DB2132">
        <w:tc>
          <w:tcPr>
            <w:tcW w:w="605" w:type="dxa"/>
          </w:tcPr>
          <w:p w14:paraId="679F15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339</w:t>
            </w:r>
          </w:p>
        </w:tc>
        <w:tc>
          <w:tcPr>
            <w:tcW w:w="4288" w:type="dxa"/>
          </w:tcPr>
          <w:p w14:paraId="5D020C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entry_count; i++) {</w:t>
            </w:r>
          </w:p>
        </w:tc>
        <w:tc>
          <w:tcPr>
            <w:tcW w:w="4117" w:type="dxa"/>
          </w:tcPr>
          <w:p w14:paraId="32948A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entry_count; i++) {</w:t>
            </w:r>
          </w:p>
        </w:tc>
      </w:tr>
      <w:tr w:rsidR="001B11A7" w:rsidRPr="00C04F0B" w14:paraId="54A65F3D" w14:textId="77777777" w:rsidTr="00DB2132">
        <w:tc>
          <w:tcPr>
            <w:tcW w:w="605" w:type="dxa"/>
          </w:tcPr>
          <w:p w14:paraId="6C9D6B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340</w:t>
            </w:r>
          </w:p>
        </w:tc>
        <w:tc>
          <w:tcPr>
            <w:tcW w:w="4288" w:type="dxa"/>
          </w:tcPr>
          <w:p w14:paraId="6E445B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sample_number;</w:t>
            </w:r>
          </w:p>
        </w:tc>
        <w:tc>
          <w:tcPr>
            <w:tcW w:w="4117" w:type="dxa"/>
          </w:tcPr>
          <w:p w14:paraId="4F824B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sample_number;</w:t>
            </w:r>
          </w:p>
        </w:tc>
      </w:tr>
      <w:tr w:rsidR="001B11A7" w:rsidRPr="00C04F0B" w14:paraId="7B60F217" w14:textId="77777777" w:rsidTr="00DB2132">
        <w:tc>
          <w:tcPr>
            <w:tcW w:w="605" w:type="dxa"/>
          </w:tcPr>
          <w:p w14:paraId="0DA099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341</w:t>
            </w:r>
          </w:p>
        </w:tc>
        <w:tc>
          <w:tcPr>
            <w:tcW w:w="4288" w:type="dxa"/>
          </w:tcPr>
          <w:p w14:paraId="652224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9EE70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13DC45A" w14:textId="77777777" w:rsidTr="00DB2132">
        <w:tc>
          <w:tcPr>
            <w:tcW w:w="605" w:type="dxa"/>
          </w:tcPr>
          <w:p w14:paraId="51345B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342</w:t>
            </w:r>
          </w:p>
        </w:tc>
        <w:tc>
          <w:tcPr>
            <w:tcW w:w="4288" w:type="dxa"/>
          </w:tcPr>
          <w:p w14:paraId="60B5CC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983D2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CE85224" w14:textId="77777777" w:rsidTr="00DB2132">
        <w:tc>
          <w:tcPr>
            <w:tcW w:w="605" w:type="dxa"/>
          </w:tcPr>
          <w:p w14:paraId="09A276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343</w:t>
            </w:r>
          </w:p>
        </w:tc>
        <w:tc>
          <w:tcPr>
            <w:tcW w:w="4288" w:type="dxa"/>
          </w:tcPr>
          <w:p w14:paraId="38A9FD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C8106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C78C761" w14:textId="77777777" w:rsidTr="00DB2132">
        <w:tc>
          <w:tcPr>
            <w:tcW w:w="605" w:type="dxa"/>
          </w:tcPr>
          <w:p w14:paraId="67A3E8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344</w:t>
            </w:r>
          </w:p>
        </w:tc>
        <w:tc>
          <w:tcPr>
            <w:tcW w:w="4288" w:type="dxa"/>
          </w:tcPr>
          <w:p w14:paraId="160BE9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210E0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4D39CDE" w14:textId="77777777" w:rsidTr="00DB2132">
        <w:tc>
          <w:tcPr>
            <w:tcW w:w="605" w:type="dxa"/>
          </w:tcPr>
          <w:p w14:paraId="0085A7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345</w:t>
            </w:r>
          </w:p>
        </w:tc>
        <w:tc>
          <w:tcPr>
            <w:tcW w:w="4288" w:type="dxa"/>
          </w:tcPr>
          <w:p w14:paraId="228851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ShadowSyncSampleBox</w:t>
            </w:r>
          </w:p>
        </w:tc>
        <w:tc>
          <w:tcPr>
            <w:tcW w:w="4117" w:type="dxa"/>
          </w:tcPr>
          <w:p w14:paraId="62AD13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ShadowSyncSampleBox</w:t>
            </w:r>
          </w:p>
        </w:tc>
      </w:tr>
      <w:tr w:rsidR="001B11A7" w:rsidRPr="00C04F0B" w14:paraId="10653865" w14:textId="77777777" w:rsidTr="00DB2132">
        <w:tc>
          <w:tcPr>
            <w:tcW w:w="605" w:type="dxa"/>
          </w:tcPr>
          <w:p w14:paraId="6535B8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346</w:t>
            </w:r>
          </w:p>
        </w:tc>
        <w:tc>
          <w:tcPr>
            <w:tcW w:w="4288" w:type="dxa"/>
          </w:tcPr>
          <w:p w14:paraId="59026D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FullBox('stsh', version = 0, 0)</w:t>
            </w:r>
          </w:p>
        </w:tc>
        <w:tc>
          <w:tcPr>
            <w:tcW w:w="4117" w:type="dxa"/>
          </w:tcPr>
          <w:p w14:paraId="4D2E9D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FullBox('stsh', 0, 0)</w:t>
            </w:r>
          </w:p>
        </w:tc>
      </w:tr>
      <w:tr w:rsidR="001B11A7" w:rsidRPr="00C04F0B" w14:paraId="1CF29FE2" w14:textId="77777777" w:rsidTr="00DB2132">
        <w:tc>
          <w:tcPr>
            <w:tcW w:w="605" w:type="dxa"/>
          </w:tcPr>
          <w:p w14:paraId="163136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347</w:t>
            </w:r>
          </w:p>
        </w:tc>
        <w:tc>
          <w:tcPr>
            <w:tcW w:w="4288" w:type="dxa"/>
          </w:tcPr>
          <w:p w14:paraId="78F2CB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57DFA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867D799" w14:textId="77777777" w:rsidTr="00DB2132">
        <w:tc>
          <w:tcPr>
            <w:tcW w:w="605" w:type="dxa"/>
          </w:tcPr>
          <w:p w14:paraId="22EC62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348</w:t>
            </w:r>
          </w:p>
        </w:tc>
        <w:tc>
          <w:tcPr>
            <w:tcW w:w="4288" w:type="dxa"/>
          </w:tcPr>
          <w:p w14:paraId="61838B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0E95EB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4BA16679" w14:textId="77777777" w:rsidTr="00DB2132">
        <w:tc>
          <w:tcPr>
            <w:tcW w:w="605" w:type="dxa"/>
          </w:tcPr>
          <w:p w14:paraId="32C6DC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349</w:t>
            </w:r>
          </w:p>
        </w:tc>
        <w:tc>
          <w:tcPr>
            <w:tcW w:w="4288" w:type="dxa"/>
          </w:tcPr>
          <w:p w14:paraId="11F4C5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int i;</w:t>
            </w:r>
          </w:p>
        </w:tc>
        <w:tc>
          <w:tcPr>
            <w:tcW w:w="4117" w:type="dxa"/>
          </w:tcPr>
          <w:p w14:paraId="7658E6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7D37FA00" w14:textId="77777777" w:rsidTr="00DB2132">
        <w:tc>
          <w:tcPr>
            <w:tcW w:w="605" w:type="dxa"/>
          </w:tcPr>
          <w:p w14:paraId="09E51A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350</w:t>
            </w:r>
          </w:p>
        </w:tc>
        <w:tc>
          <w:tcPr>
            <w:tcW w:w="4288" w:type="dxa"/>
          </w:tcPr>
          <w:p w14:paraId="35398B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entry_count; i++) {</w:t>
            </w:r>
          </w:p>
        </w:tc>
        <w:tc>
          <w:tcPr>
            <w:tcW w:w="4117" w:type="dxa"/>
          </w:tcPr>
          <w:p w14:paraId="7BB581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entry_count; i++) {</w:t>
            </w:r>
          </w:p>
        </w:tc>
      </w:tr>
      <w:tr w:rsidR="001B11A7" w:rsidRPr="00C04F0B" w14:paraId="05BDA7CF" w14:textId="77777777" w:rsidTr="00DB2132">
        <w:tc>
          <w:tcPr>
            <w:tcW w:w="605" w:type="dxa"/>
          </w:tcPr>
          <w:p w14:paraId="677ED4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351</w:t>
            </w:r>
          </w:p>
        </w:tc>
        <w:tc>
          <w:tcPr>
            <w:tcW w:w="4288" w:type="dxa"/>
          </w:tcPr>
          <w:p w14:paraId="07BA61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shadowed_sample_number;</w:t>
            </w:r>
          </w:p>
        </w:tc>
        <w:tc>
          <w:tcPr>
            <w:tcW w:w="4117" w:type="dxa"/>
          </w:tcPr>
          <w:p w14:paraId="144DBF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shadowed_sample_number;</w:t>
            </w:r>
          </w:p>
        </w:tc>
      </w:tr>
      <w:tr w:rsidR="001B11A7" w:rsidRPr="00C04F0B" w14:paraId="717E890E" w14:textId="77777777" w:rsidTr="00DB2132">
        <w:tc>
          <w:tcPr>
            <w:tcW w:w="605" w:type="dxa"/>
          </w:tcPr>
          <w:p w14:paraId="57DB70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352</w:t>
            </w:r>
          </w:p>
        </w:tc>
        <w:tc>
          <w:tcPr>
            <w:tcW w:w="4288" w:type="dxa"/>
          </w:tcPr>
          <w:p w14:paraId="187CFF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sync_sample_number;</w:t>
            </w:r>
          </w:p>
        </w:tc>
        <w:tc>
          <w:tcPr>
            <w:tcW w:w="4117" w:type="dxa"/>
          </w:tcPr>
          <w:p w14:paraId="0E5517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sync_sample_number;</w:t>
            </w:r>
          </w:p>
        </w:tc>
      </w:tr>
      <w:tr w:rsidR="001B11A7" w:rsidRPr="00C04F0B" w14:paraId="07C9994C" w14:textId="77777777" w:rsidTr="00DB2132">
        <w:tc>
          <w:tcPr>
            <w:tcW w:w="605" w:type="dxa"/>
          </w:tcPr>
          <w:p w14:paraId="1E5CD4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353</w:t>
            </w:r>
          </w:p>
        </w:tc>
        <w:tc>
          <w:tcPr>
            <w:tcW w:w="4288" w:type="dxa"/>
          </w:tcPr>
          <w:p w14:paraId="6A5B7E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3232E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4260763E" w14:textId="77777777" w:rsidTr="00DB2132">
        <w:tc>
          <w:tcPr>
            <w:tcW w:w="605" w:type="dxa"/>
          </w:tcPr>
          <w:p w14:paraId="5C0AB7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354</w:t>
            </w:r>
          </w:p>
        </w:tc>
        <w:tc>
          <w:tcPr>
            <w:tcW w:w="4288" w:type="dxa"/>
          </w:tcPr>
          <w:p w14:paraId="2224E6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CA789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6570AF4" w14:textId="77777777" w:rsidTr="00DB2132">
        <w:tc>
          <w:tcPr>
            <w:tcW w:w="605" w:type="dxa"/>
          </w:tcPr>
          <w:p w14:paraId="09A500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355</w:t>
            </w:r>
          </w:p>
        </w:tc>
        <w:tc>
          <w:tcPr>
            <w:tcW w:w="4288" w:type="dxa"/>
          </w:tcPr>
          <w:p w14:paraId="1A193E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577F7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EA19F9F" w14:textId="77777777" w:rsidTr="00DB2132">
        <w:tc>
          <w:tcPr>
            <w:tcW w:w="605" w:type="dxa"/>
          </w:tcPr>
          <w:p w14:paraId="044C25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356</w:t>
            </w:r>
          </w:p>
        </w:tc>
        <w:tc>
          <w:tcPr>
            <w:tcW w:w="4288" w:type="dxa"/>
          </w:tcPr>
          <w:p w14:paraId="7847B1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672F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95BD52C" w14:textId="77777777" w:rsidTr="00DB2132">
        <w:tc>
          <w:tcPr>
            <w:tcW w:w="605" w:type="dxa"/>
          </w:tcPr>
          <w:p w14:paraId="397549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357</w:t>
            </w:r>
          </w:p>
        </w:tc>
        <w:tc>
          <w:tcPr>
            <w:tcW w:w="4288" w:type="dxa"/>
          </w:tcPr>
          <w:p w14:paraId="6396D8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SampleDependencyTypeBox</w:t>
            </w:r>
          </w:p>
        </w:tc>
        <w:tc>
          <w:tcPr>
            <w:tcW w:w="4117" w:type="dxa"/>
          </w:tcPr>
          <w:p w14:paraId="2D0A90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SampleDependencyTypeBox</w:t>
            </w:r>
          </w:p>
        </w:tc>
      </w:tr>
      <w:tr w:rsidR="001B11A7" w:rsidRPr="00C04F0B" w14:paraId="4D7AB006" w14:textId="77777777" w:rsidTr="00DB2132">
        <w:tc>
          <w:tcPr>
            <w:tcW w:w="605" w:type="dxa"/>
          </w:tcPr>
          <w:p w14:paraId="230DBA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358</w:t>
            </w:r>
          </w:p>
        </w:tc>
        <w:tc>
          <w:tcPr>
            <w:tcW w:w="4288" w:type="dxa"/>
          </w:tcPr>
          <w:p w14:paraId="60BA64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FullBox('sdtp', version = 0, 0)</w:t>
            </w:r>
          </w:p>
        </w:tc>
        <w:tc>
          <w:tcPr>
            <w:tcW w:w="4117" w:type="dxa"/>
          </w:tcPr>
          <w:p w14:paraId="69A3D6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FullBox('sdtp', 0, 0)</w:t>
            </w:r>
          </w:p>
        </w:tc>
      </w:tr>
      <w:tr w:rsidR="001B11A7" w:rsidRPr="00C04F0B" w14:paraId="32D07A5F" w14:textId="77777777" w:rsidTr="00DB2132">
        <w:tc>
          <w:tcPr>
            <w:tcW w:w="605" w:type="dxa"/>
          </w:tcPr>
          <w:p w14:paraId="76BFBE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359</w:t>
            </w:r>
          </w:p>
        </w:tc>
        <w:tc>
          <w:tcPr>
            <w:tcW w:w="4288" w:type="dxa"/>
          </w:tcPr>
          <w:p w14:paraId="34F868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8D3DC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B0976DE" w14:textId="77777777" w:rsidTr="00DB2132">
        <w:tc>
          <w:tcPr>
            <w:tcW w:w="605" w:type="dxa"/>
          </w:tcPr>
          <w:p w14:paraId="02F360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4DC664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EFA15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2A802F39" w14:textId="77777777" w:rsidTr="00DB2132">
        <w:tc>
          <w:tcPr>
            <w:tcW w:w="605" w:type="dxa"/>
          </w:tcPr>
          <w:p w14:paraId="652201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360</w:t>
            </w:r>
          </w:p>
        </w:tc>
        <w:tc>
          <w:tcPr>
            <w:tcW w:w="4288" w:type="dxa"/>
          </w:tcPr>
          <w:p w14:paraId="649AF0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sample_count; i++){</w:t>
            </w:r>
          </w:p>
        </w:tc>
        <w:tc>
          <w:tcPr>
            <w:tcW w:w="4117" w:type="dxa"/>
          </w:tcPr>
          <w:p w14:paraId="270FF6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sample_count; i++){</w:t>
            </w:r>
          </w:p>
        </w:tc>
      </w:tr>
      <w:tr w:rsidR="001B11A7" w:rsidRPr="00C04F0B" w14:paraId="751F5EA9" w14:textId="77777777" w:rsidTr="00DB2132">
        <w:tc>
          <w:tcPr>
            <w:tcW w:w="605" w:type="dxa"/>
          </w:tcPr>
          <w:p w14:paraId="12A06A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361</w:t>
            </w:r>
          </w:p>
        </w:tc>
        <w:tc>
          <w:tcPr>
            <w:tcW w:w="4288" w:type="dxa"/>
          </w:tcPr>
          <w:p w14:paraId="2F2B7D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is_leading;</w:t>
            </w:r>
          </w:p>
        </w:tc>
        <w:tc>
          <w:tcPr>
            <w:tcW w:w="4117" w:type="dxa"/>
          </w:tcPr>
          <w:p w14:paraId="32800A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is_leading;</w:t>
            </w:r>
          </w:p>
        </w:tc>
      </w:tr>
      <w:tr w:rsidR="001B11A7" w:rsidRPr="00C04F0B" w14:paraId="7485AE09" w14:textId="77777777" w:rsidTr="00DB2132">
        <w:tc>
          <w:tcPr>
            <w:tcW w:w="605" w:type="dxa"/>
          </w:tcPr>
          <w:p w14:paraId="4F7F5F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362</w:t>
            </w:r>
          </w:p>
        </w:tc>
        <w:tc>
          <w:tcPr>
            <w:tcW w:w="4288" w:type="dxa"/>
          </w:tcPr>
          <w:p w14:paraId="648EC0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sample_depends_on;</w:t>
            </w:r>
          </w:p>
        </w:tc>
        <w:tc>
          <w:tcPr>
            <w:tcW w:w="4117" w:type="dxa"/>
          </w:tcPr>
          <w:p w14:paraId="53801A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sample_depends_on;</w:t>
            </w:r>
          </w:p>
        </w:tc>
      </w:tr>
      <w:tr w:rsidR="001B11A7" w:rsidRPr="00C04F0B" w14:paraId="716AAD54" w14:textId="77777777" w:rsidTr="00DB2132">
        <w:tc>
          <w:tcPr>
            <w:tcW w:w="605" w:type="dxa"/>
          </w:tcPr>
          <w:p w14:paraId="477294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363</w:t>
            </w:r>
          </w:p>
        </w:tc>
        <w:tc>
          <w:tcPr>
            <w:tcW w:w="4288" w:type="dxa"/>
          </w:tcPr>
          <w:p w14:paraId="11A63E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sample_is_depended_on;</w:t>
            </w:r>
          </w:p>
        </w:tc>
        <w:tc>
          <w:tcPr>
            <w:tcW w:w="4117" w:type="dxa"/>
          </w:tcPr>
          <w:p w14:paraId="31C1C3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sample_is_depended_on;</w:t>
            </w:r>
          </w:p>
        </w:tc>
      </w:tr>
      <w:tr w:rsidR="001B11A7" w:rsidRPr="00C04F0B" w14:paraId="10D87DA5" w14:textId="77777777" w:rsidTr="00DB2132">
        <w:tc>
          <w:tcPr>
            <w:tcW w:w="605" w:type="dxa"/>
          </w:tcPr>
          <w:p w14:paraId="248870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364</w:t>
            </w:r>
          </w:p>
        </w:tc>
        <w:tc>
          <w:tcPr>
            <w:tcW w:w="4288" w:type="dxa"/>
          </w:tcPr>
          <w:p w14:paraId="216395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sample_has_redundancy;</w:t>
            </w:r>
          </w:p>
        </w:tc>
        <w:tc>
          <w:tcPr>
            <w:tcW w:w="4117" w:type="dxa"/>
          </w:tcPr>
          <w:p w14:paraId="046424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sample_has_redundancy;</w:t>
            </w:r>
          </w:p>
        </w:tc>
      </w:tr>
      <w:tr w:rsidR="001B11A7" w:rsidRPr="00C04F0B" w14:paraId="43A59B31" w14:textId="77777777" w:rsidTr="00DB2132">
        <w:tc>
          <w:tcPr>
            <w:tcW w:w="605" w:type="dxa"/>
          </w:tcPr>
          <w:p w14:paraId="5C58D9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365</w:t>
            </w:r>
          </w:p>
        </w:tc>
        <w:tc>
          <w:tcPr>
            <w:tcW w:w="4288" w:type="dxa"/>
          </w:tcPr>
          <w:p w14:paraId="5790F3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EE433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C75179F" w14:textId="77777777" w:rsidTr="00DB2132">
        <w:tc>
          <w:tcPr>
            <w:tcW w:w="605" w:type="dxa"/>
          </w:tcPr>
          <w:p w14:paraId="433F89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366</w:t>
            </w:r>
          </w:p>
        </w:tc>
        <w:tc>
          <w:tcPr>
            <w:tcW w:w="4288" w:type="dxa"/>
          </w:tcPr>
          <w:p w14:paraId="779595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09418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8F1ADD9" w14:textId="77777777" w:rsidTr="00DB2132">
        <w:tc>
          <w:tcPr>
            <w:tcW w:w="605" w:type="dxa"/>
          </w:tcPr>
          <w:p w14:paraId="0317D3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367</w:t>
            </w:r>
          </w:p>
        </w:tc>
        <w:tc>
          <w:tcPr>
            <w:tcW w:w="4288" w:type="dxa"/>
          </w:tcPr>
          <w:p w14:paraId="4418C9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5EFBB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D08C3D8" w14:textId="77777777" w:rsidTr="00DB2132">
        <w:tc>
          <w:tcPr>
            <w:tcW w:w="605" w:type="dxa"/>
          </w:tcPr>
          <w:p w14:paraId="4AA74A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368</w:t>
            </w:r>
          </w:p>
        </w:tc>
        <w:tc>
          <w:tcPr>
            <w:tcW w:w="4288" w:type="dxa"/>
          </w:tcPr>
          <w:p w14:paraId="0ED2B3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43700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E5FD9A" w14:textId="77777777" w:rsidTr="00DB2132">
        <w:tc>
          <w:tcPr>
            <w:tcW w:w="605" w:type="dxa"/>
          </w:tcPr>
          <w:p w14:paraId="244DEA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369</w:t>
            </w:r>
          </w:p>
        </w:tc>
        <w:tc>
          <w:tcPr>
            <w:tcW w:w="4288" w:type="dxa"/>
          </w:tcPr>
          <w:p w14:paraId="5C391A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EditBox extends Box('edts')</w:t>
            </w:r>
          </w:p>
        </w:tc>
        <w:tc>
          <w:tcPr>
            <w:tcW w:w="4117" w:type="dxa"/>
          </w:tcPr>
          <w:p w14:paraId="15AFDE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EditBox extends Box('edts')</w:t>
            </w:r>
          </w:p>
        </w:tc>
      </w:tr>
      <w:tr w:rsidR="001B11A7" w:rsidRPr="00C04F0B" w14:paraId="39CE8742" w14:textId="77777777" w:rsidTr="00DB2132">
        <w:tc>
          <w:tcPr>
            <w:tcW w:w="605" w:type="dxa"/>
          </w:tcPr>
          <w:p w14:paraId="103EB9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370</w:t>
            </w:r>
          </w:p>
        </w:tc>
        <w:tc>
          <w:tcPr>
            <w:tcW w:w="4288" w:type="dxa"/>
          </w:tcPr>
          <w:p w14:paraId="516D20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288EB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B3D1693" w14:textId="77777777" w:rsidTr="00DB2132">
        <w:tc>
          <w:tcPr>
            <w:tcW w:w="605" w:type="dxa"/>
          </w:tcPr>
          <w:p w14:paraId="4327CB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371</w:t>
            </w:r>
          </w:p>
        </w:tc>
        <w:tc>
          <w:tcPr>
            <w:tcW w:w="4288" w:type="dxa"/>
          </w:tcPr>
          <w:p w14:paraId="68B187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D9C96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1A3072D" w14:textId="77777777" w:rsidTr="00DB2132">
        <w:tc>
          <w:tcPr>
            <w:tcW w:w="605" w:type="dxa"/>
          </w:tcPr>
          <w:p w14:paraId="7197F3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372</w:t>
            </w:r>
          </w:p>
        </w:tc>
        <w:tc>
          <w:tcPr>
            <w:tcW w:w="4288" w:type="dxa"/>
          </w:tcPr>
          <w:p w14:paraId="6D52FD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3C5AD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51CA167" w14:textId="77777777" w:rsidTr="00DB2132">
        <w:tc>
          <w:tcPr>
            <w:tcW w:w="605" w:type="dxa"/>
          </w:tcPr>
          <w:p w14:paraId="165735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373</w:t>
            </w:r>
          </w:p>
        </w:tc>
        <w:tc>
          <w:tcPr>
            <w:tcW w:w="4288" w:type="dxa"/>
          </w:tcPr>
          <w:p w14:paraId="2AB3BA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BFF88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D3B38A9" w14:textId="77777777" w:rsidTr="00DB2132">
        <w:tc>
          <w:tcPr>
            <w:tcW w:w="605" w:type="dxa"/>
          </w:tcPr>
          <w:p w14:paraId="5668C5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374</w:t>
            </w:r>
          </w:p>
        </w:tc>
        <w:tc>
          <w:tcPr>
            <w:tcW w:w="4288" w:type="dxa"/>
          </w:tcPr>
          <w:p w14:paraId="0C6B05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EditListBox extends FullBox('elst', version, flags)</w:t>
            </w:r>
          </w:p>
        </w:tc>
        <w:tc>
          <w:tcPr>
            <w:tcW w:w="4117" w:type="dxa"/>
          </w:tcPr>
          <w:p w14:paraId="00AE63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EditListBox extends FullBox('elst', version, flags)</w:t>
            </w:r>
          </w:p>
        </w:tc>
      </w:tr>
      <w:tr w:rsidR="001B11A7" w:rsidRPr="00C04F0B" w14:paraId="271FA9F0" w14:textId="77777777" w:rsidTr="00DB2132">
        <w:tc>
          <w:tcPr>
            <w:tcW w:w="605" w:type="dxa"/>
          </w:tcPr>
          <w:p w14:paraId="23F977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375</w:t>
            </w:r>
          </w:p>
        </w:tc>
        <w:tc>
          <w:tcPr>
            <w:tcW w:w="4288" w:type="dxa"/>
          </w:tcPr>
          <w:p w14:paraId="346B23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D418F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EB7DA07" w14:textId="77777777" w:rsidTr="00DB2132">
        <w:tc>
          <w:tcPr>
            <w:tcW w:w="605" w:type="dxa"/>
          </w:tcPr>
          <w:p w14:paraId="04C733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376</w:t>
            </w:r>
          </w:p>
        </w:tc>
        <w:tc>
          <w:tcPr>
            <w:tcW w:w="4288" w:type="dxa"/>
          </w:tcPr>
          <w:p w14:paraId="690341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3CE66B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246683CB" w14:textId="77777777" w:rsidTr="00DB2132">
        <w:tc>
          <w:tcPr>
            <w:tcW w:w="605" w:type="dxa"/>
          </w:tcPr>
          <w:p w14:paraId="1E3443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377</w:t>
            </w:r>
          </w:p>
        </w:tc>
        <w:tc>
          <w:tcPr>
            <w:tcW w:w="4288" w:type="dxa"/>
          </w:tcPr>
          <w:p w14:paraId="560A2F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  <w:tc>
          <w:tcPr>
            <w:tcW w:w="4117" w:type="dxa"/>
          </w:tcPr>
          <w:p w14:paraId="5FBE58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</w:tr>
      <w:tr w:rsidR="001B11A7" w:rsidRPr="00C04F0B" w14:paraId="12F6E577" w14:textId="77777777" w:rsidTr="00DB2132">
        <w:tc>
          <w:tcPr>
            <w:tcW w:w="605" w:type="dxa"/>
          </w:tcPr>
          <w:p w14:paraId="0BDADA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378</w:t>
            </w:r>
          </w:p>
        </w:tc>
        <w:tc>
          <w:tcPr>
            <w:tcW w:w="4288" w:type="dxa"/>
          </w:tcPr>
          <w:p w14:paraId="66055B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(version==1) {</w:t>
            </w:r>
          </w:p>
        </w:tc>
        <w:tc>
          <w:tcPr>
            <w:tcW w:w="4117" w:type="dxa"/>
          </w:tcPr>
          <w:p w14:paraId="769025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(version==1) {</w:t>
            </w:r>
          </w:p>
        </w:tc>
      </w:tr>
      <w:tr w:rsidR="001B11A7" w:rsidRPr="00C04F0B" w14:paraId="5CBAFCD6" w14:textId="77777777" w:rsidTr="00DB2132">
        <w:tc>
          <w:tcPr>
            <w:tcW w:w="605" w:type="dxa"/>
          </w:tcPr>
          <w:p w14:paraId="24CDB7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379</w:t>
            </w:r>
          </w:p>
        </w:tc>
        <w:tc>
          <w:tcPr>
            <w:tcW w:w="4288" w:type="dxa"/>
          </w:tcPr>
          <w:p w14:paraId="02F2AB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edit_duration;</w:t>
            </w:r>
          </w:p>
        </w:tc>
        <w:tc>
          <w:tcPr>
            <w:tcW w:w="4117" w:type="dxa"/>
          </w:tcPr>
          <w:p w14:paraId="329A18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edit_duration;</w:t>
            </w:r>
          </w:p>
        </w:tc>
      </w:tr>
      <w:tr w:rsidR="001B11A7" w:rsidRPr="00C04F0B" w14:paraId="18EF2146" w14:textId="77777777" w:rsidTr="00DB2132">
        <w:tc>
          <w:tcPr>
            <w:tcW w:w="605" w:type="dxa"/>
          </w:tcPr>
          <w:p w14:paraId="0C828C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380</w:t>
            </w:r>
          </w:p>
        </w:tc>
        <w:tc>
          <w:tcPr>
            <w:tcW w:w="4288" w:type="dxa"/>
          </w:tcPr>
          <w:p w14:paraId="0748DD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int(64) media_time;</w:t>
            </w:r>
          </w:p>
        </w:tc>
        <w:tc>
          <w:tcPr>
            <w:tcW w:w="4117" w:type="dxa"/>
          </w:tcPr>
          <w:p w14:paraId="115C31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int(64) media_time;</w:t>
            </w:r>
          </w:p>
        </w:tc>
      </w:tr>
      <w:tr w:rsidR="001B11A7" w:rsidRPr="00C04F0B" w14:paraId="6CE1B97B" w14:textId="77777777" w:rsidTr="00DB2132">
        <w:tc>
          <w:tcPr>
            <w:tcW w:w="605" w:type="dxa"/>
          </w:tcPr>
          <w:p w14:paraId="28DC3C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381</w:t>
            </w:r>
          </w:p>
        </w:tc>
        <w:tc>
          <w:tcPr>
            <w:tcW w:w="4288" w:type="dxa"/>
          </w:tcPr>
          <w:p w14:paraId="2415F5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{ // version==0</w:t>
            </w:r>
          </w:p>
        </w:tc>
        <w:tc>
          <w:tcPr>
            <w:tcW w:w="4117" w:type="dxa"/>
          </w:tcPr>
          <w:p w14:paraId="796D30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{ // version==0</w:t>
            </w:r>
          </w:p>
        </w:tc>
      </w:tr>
      <w:tr w:rsidR="001B11A7" w:rsidRPr="00C04F0B" w14:paraId="0CECAF3B" w14:textId="77777777" w:rsidTr="00DB2132">
        <w:tc>
          <w:tcPr>
            <w:tcW w:w="605" w:type="dxa"/>
          </w:tcPr>
          <w:p w14:paraId="2A958B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382</w:t>
            </w:r>
          </w:p>
        </w:tc>
        <w:tc>
          <w:tcPr>
            <w:tcW w:w="4288" w:type="dxa"/>
          </w:tcPr>
          <w:p w14:paraId="4619B7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edit_duration;</w:t>
            </w:r>
          </w:p>
        </w:tc>
        <w:tc>
          <w:tcPr>
            <w:tcW w:w="4117" w:type="dxa"/>
          </w:tcPr>
          <w:p w14:paraId="6392AC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edit_duration;</w:t>
            </w:r>
          </w:p>
        </w:tc>
      </w:tr>
      <w:tr w:rsidR="001B11A7" w:rsidRPr="00C04F0B" w14:paraId="4D8A70F7" w14:textId="77777777" w:rsidTr="00DB2132">
        <w:tc>
          <w:tcPr>
            <w:tcW w:w="605" w:type="dxa"/>
          </w:tcPr>
          <w:p w14:paraId="6F0B2C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383</w:t>
            </w:r>
          </w:p>
        </w:tc>
        <w:tc>
          <w:tcPr>
            <w:tcW w:w="4288" w:type="dxa"/>
          </w:tcPr>
          <w:p w14:paraId="1ABD8B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int(32) media_time;</w:t>
            </w:r>
          </w:p>
        </w:tc>
        <w:tc>
          <w:tcPr>
            <w:tcW w:w="4117" w:type="dxa"/>
          </w:tcPr>
          <w:p w14:paraId="74AA8A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int(32) media_time;</w:t>
            </w:r>
          </w:p>
        </w:tc>
      </w:tr>
      <w:tr w:rsidR="001B11A7" w:rsidRPr="00C04F0B" w14:paraId="3BA37DAF" w14:textId="77777777" w:rsidTr="00DB2132">
        <w:tc>
          <w:tcPr>
            <w:tcW w:w="605" w:type="dxa"/>
          </w:tcPr>
          <w:p w14:paraId="531C9E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384</w:t>
            </w:r>
          </w:p>
        </w:tc>
        <w:tc>
          <w:tcPr>
            <w:tcW w:w="4288" w:type="dxa"/>
          </w:tcPr>
          <w:p w14:paraId="0BFF4E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5C68CD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7FEDDAD9" w14:textId="77777777" w:rsidTr="00DB2132">
        <w:tc>
          <w:tcPr>
            <w:tcW w:w="605" w:type="dxa"/>
          </w:tcPr>
          <w:p w14:paraId="0A1971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385</w:t>
            </w:r>
          </w:p>
        </w:tc>
        <w:tc>
          <w:tcPr>
            <w:tcW w:w="4288" w:type="dxa"/>
          </w:tcPr>
          <w:p w14:paraId="0D11D3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int(16) media_rate_integer;</w:t>
            </w:r>
          </w:p>
        </w:tc>
        <w:tc>
          <w:tcPr>
            <w:tcW w:w="4117" w:type="dxa"/>
          </w:tcPr>
          <w:p w14:paraId="7FF89E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int(16) media_rate_integer;</w:t>
            </w:r>
          </w:p>
        </w:tc>
      </w:tr>
      <w:tr w:rsidR="001B11A7" w:rsidRPr="00C04F0B" w14:paraId="1763D5D5" w14:textId="77777777" w:rsidTr="00DB2132">
        <w:tc>
          <w:tcPr>
            <w:tcW w:w="605" w:type="dxa"/>
          </w:tcPr>
          <w:p w14:paraId="62F1A7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386</w:t>
            </w:r>
          </w:p>
        </w:tc>
        <w:tc>
          <w:tcPr>
            <w:tcW w:w="4288" w:type="dxa"/>
          </w:tcPr>
          <w:p w14:paraId="6BA641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int(16) media_rate_fraction;</w:t>
            </w:r>
          </w:p>
        </w:tc>
        <w:tc>
          <w:tcPr>
            <w:tcW w:w="4117" w:type="dxa"/>
          </w:tcPr>
          <w:p w14:paraId="642916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int(16) media_rate_fraction;</w:t>
            </w:r>
          </w:p>
        </w:tc>
      </w:tr>
      <w:tr w:rsidR="001B11A7" w:rsidRPr="00C04F0B" w14:paraId="641E1335" w14:textId="77777777" w:rsidTr="00DB2132">
        <w:tc>
          <w:tcPr>
            <w:tcW w:w="605" w:type="dxa"/>
          </w:tcPr>
          <w:p w14:paraId="6C0F11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387</w:t>
            </w:r>
          </w:p>
        </w:tc>
        <w:tc>
          <w:tcPr>
            <w:tcW w:w="4288" w:type="dxa"/>
          </w:tcPr>
          <w:p w14:paraId="192947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FA1FA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4AE32A4" w14:textId="77777777" w:rsidTr="00DB2132">
        <w:tc>
          <w:tcPr>
            <w:tcW w:w="605" w:type="dxa"/>
          </w:tcPr>
          <w:p w14:paraId="70D3C8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388</w:t>
            </w:r>
          </w:p>
        </w:tc>
        <w:tc>
          <w:tcPr>
            <w:tcW w:w="4288" w:type="dxa"/>
          </w:tcPr>
          <w:p w14:paraId="07C26D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8F331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A6E5C1E" w14:textId="77777777" w:rsidTr="00DB2132">
        <w:tc>
          <w:tcPr>
            <w:tcW w:w="605" w:type="dxa"/>
          </w:tcPr>
          <w:p w14:paraId="19D992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389</w:t>
            </w:r>
          </w:p>
        </w:tc>
        <w:tc>
          <w:tcPr>
            <w:tcW w:w="4288" w:type="dxa"/>
          </w:tcPr>
          <w:p w14:paraId="4AE07D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13DC9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937BCF3" w14:textId="77777777" w:rsidTr="00DB2132">
        <w:tc>
          <w:tcPr>
            <w:tcW w:w="605" w:type="dxa"/>
          </w:tcPr>
          <w:p w14:paraId="56D0D1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390</w:t>
            </w:r>
          </w:p>
        </w:tc>
        <w:tc>
          <w:tcPr>
            <w:tcW w:w="4288" w:type="dxa"/>
          </w:tcPr>
          <w:p w14:paraId="23F582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CAA38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570C525" w14:textId="77777777" w:rsidTr="00DB2132">
        <w:tc>
          <w:tcPr>
            <w:tcW w:w="605" w:type="dxa"/>
          </w:tcPr>
          <w:p w14:paraId="7A589F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391</w:t>
            </w:r>
          </w:p>
        </w:tc>
        <w:tc>
          <w:tcPr>
            <w:tcW w:w="4288" w:type="dxa"/>
          </w:tcPr>
          <w:p w14:paraId="34E246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DataInformationBox extends Box('dinf')</w:t>
            </w:r>
          </w:p>
        </w:tc>
        <w:tc>
          <w:tcPr>
            <w:tcW w:w="4117" w:type="dxa"/>
          </w:tcPr>
          <w:p w14:paraId="67B568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DataInformationBox extends Box('dinf')</w:t>
            </w:r>
          </w:p>
        </w:tc>
      </w:tr>
      <w:tr w:rsidR="001B11A7" w:rsidRPr="00C04F0B" w14:paraId="4F0BB455" w14:textId="77777777" w:rsidTr="00DB2132">
        <w:tc>
          <w:tcPr>
            <w:tcW w:w="605" w:type="dxa"/>
          </w:tcPr>
          <w:p w14:paraId="4247F9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392</w:t>
            </w:r>
          </w:p>
        </w:tc>
        <w:tc>
          <w:tcPr>
            <w:tcW w:w="4288" w:type="dxa"/>
          </w:tcPr>
          <w:p w14:paraId="5E4433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9871A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E414C2F" w14:textId="77777777" w:rsidTr="00DB2132">
        <w:tc>
          <w:tcPr>
            <w:tcW w:w="605" w:type="dxa"/>
          </w:tcPr>
          <w:p w14:paraId="0F120A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393</w:t>
            </w:r>
          </w:p>
        </w:tc>
        <w:tc>
          <w:tcPr>
            <w:tcW w:w="4288" w:type="dxa"/>
          </w:tcPr>
          <w:p w14:paraId="422D9B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AA3F0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FC3BA33" w14:textId="77777777" w:rsidTr="00DB2132">
        <w:tc>
          <w:tcPr>
            <w:tcW w:w="605" w:type="dxa"/>
          </w:tcPr>
          <w:p w14:paraId="1A1461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394</w:t>
            </w:r>
          </w:p>
        </w:tc>
        <w:tc>
          <w:tcPr>
            <w:tcW w:w="4288" w:type="dxa"/>
          </w:tcPr>
          <w:p w14:paraId="1ADF99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F1124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E708F34" w14:textId="77777777" w:rsidTr="00DB2132">
        <w:tc>
          <w:tcPr>
            <w:tcW w:w="605" w:type="dxa"/>
          </w:tcPr>
          <w:p w14:paraId="32CAFF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395</w:t>
            </w:r>
          </w:p>
        </w:tc>
        <w:tc>
          <w:tcPr>
            <w:tcW w:w="4288" w:type="dxa"/>
          </w:tcPr>
          <w:p w14:paraId="30B055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7C57D9B" w14:textId="68D28E00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aligned(8) class DataEntryBaseBox(unsigned int entry_type, </w:t>
            </w:r>
            <w:r w:rsidR="0077756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unsigned int</w:t>
            </w:r>
            <w:r w:rsidR="00777562"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</w:t>
            </w: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flag)</w:t>
            </w:r>
          </w:p>
        </w:tc>
      </w:tr>
      <w:tr w:rsidR="001B11A7" w:rsidRPr="00C04F0B" w14:paraId="7FF8CE68" w14:textId="77777777" w:rsidTr="00DB2132">
        <w:tc>
          <w:tcPr>
            <w:tcW w:w="605" w:type="dxa"/>
          </w:tcPr>
          <w:p w14:paraId="6F32AD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396</w:t>
            </w:r>
          </w:p>
        </w:tc>
        <w:tc>
          <w:tcPr>
            <w:tcW w:w="4288" w:type="dxa"/>
          </w:tcPr>
          <w:p w14:paraId="062F8D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FullBox(entry_type, version = 0, flags)</w:t>
            </w:r>
          </w:p>
        </w:tc>
        <w:tc>
          <w:tcPr>
            <w:tcW w:w="4117" w:type="dxa"/>
          </w:tcPr>
          <w:p w14:paraId="6951BE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FullBox(entry_type, 0, flags)</w:t>
            </w:r>
          </w:p>
        </w:tc>
      </w:tr>
      <w:tr w:rsidR="001B11A7" w:rsidRPr="00C04F0B" w14:paraId="09CD4B8E" w14:textId="77777777" w:rsidTr="00DB2132">
        <w:tc>
          <w:tcPr>
            <w:tcW w:w="605" w:type="dxa"/>
          </w:tcPr>
          <w:p w14:paraId="07136F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397</w:t>
            </w:r>
          </w:p>
        </w:tc>
        <w:tc>
          <w:tcPr>
            <w:tcW w:w="4288" w:type="dxa"/>
          </w:tcPr>
          <w:p w14:paraId="0FB22D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194F0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AFF5363" w14:textId="77777777" w:rsidTr="00DB2132">
        <w:tc>
          <w:tcPr>
            <w:tcW w:w="605" w:type="dxa"/>
          </w:tcPr>
          <w:p w14:paraId="23D83C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398</w:t>
            </w:r>
          </w:p>
        </w:tc>
        <w:tc>
          <w:tcPr>
            <w:tcW w:w="4288" w:type="dxa"/>
          </w:tcPr>
          <w:p w14:paraId="3985E5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0D51E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3CBF16C" w14:textId="77777777" w:rsidTr="00DB2132">
        <w:tc>
          <w:tcPr>
            <w:tcW w:w="605" w:type="dxa"/>
          </w:tcPr>
          <w:p w14:paraId="602EDC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399</w:t>
            </w:r>
          </w:p>
        </w:tc>
        <w:tc>
          <w:tcPr>
            <w:tcW w:w="4288" w:type="dxa"/>
          </w:tcPr>
          <w:p w14:paraId="00D684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0A3B7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FAD2A91" w14:textId="77777777" w:rsidTr="00DB2132">
        <w:tc>
          <w:tcPr>
            <w:tcW w:w="605" w:type="dxa"/>
          </w:tcPr>
          <w:p w14:paraId="21F9B0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400</w:t>
            </w:r>
          </w:p>
        </w:tc>
        <w:tc>
          <w:tcPr>
            <w:tcW w:w="4288" w:type="dxa"/>
          </w:tcPr>
          <w:p w14:paraId="03043A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43C7DA6" w14:textId="24EC6969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DataEntryUrlBox (</w:t>
            </w:r>
            <w:r w:rsidR="0077756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unsigned int</w:t>
            </w:r>
            <w:r w:rsidR="00777562"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</w:t>
            </w: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flags</w:t>
            </w:r>
          </w:p>
        </w:tc>
      </w:tr>
      <w:tr w:rsidR="001B11A7" w:rsidRPr="00C04F0B" w14:paraId="29A95AB0" w14:textId="77777777" w:rsidTr="00DB2132">
        <w:tc>
          <w:tcPr>
            <w:tcW w:w="605" w:type="dxa"/>
          </w:tcPr>
          <w:p w14:paraId="2146BE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401</w:t>
            </w:r>
          </w:p>
        </w:tc>
        <w:tc>
          <w:tcPr>
            <w:tcW w:w="4288" w:type="dxa"/>
          </w:tcPr>
          <w:p w14:paraId="31FFE1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DataEntryBaseBox('url ', flags)</w:t>
            </w:r>
          </w:p>
        </w:tc>
        <w:tc>
          <w:tcPr>
            <w:tcW w:w="4117" w:type="dxa"/>
          </w:tcPr>
          <w:p w14:paraId="4076D3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DataEntryBaseBox('url ', flags)</w:t>
            </w:r>
          </w:p>
        </w:tc>
      </w:tr>
      <w:tr w:rsidR="001B11A7" w:rsidRPr="00C04F0B" w14:paraId="222B5413" w14:textId="77777777" w:rsidTr="00DB2132">
        <w:tc>
          <w:tcPr>
            <w:tcW w:w="605" w:type="dxa"/>
          </w:tcPr>
          <w:p w14:paraId="6108D0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402</w:t>
            </w:r>
          </w:p>
        </w:tc>
        <w:tc>
          <w:tcPr>
            <w:tcW w:w="4288" w:type="dxa"/>
          </w:tcPr>
          <w:p w14:paraId="2A2B12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16EC9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777E6D3" w14:textId="77777777" w:rsidTr="00DB2132">
        <w:tc>
          <w:tcPr>
            <w:tcW w:w="605" w:type="dxa"/>
          </w:tcPr>
          <w:p w14:paraId="73451C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403</w:t>
            </w:r>
          </w:p>
        </w:tc>
        <w:tc>
          <w:tcPr>
            <w:tcW w:w="4288" w:type="dxa"/>
          </w:tcPr>
          <w:p w14:paraId="3D6C75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location;</w:t>
            </w:r>
          </w:p>
        </w:tc>
        <w:tc>
          <w:tcPr>
            <w:tcW w:w="4117" w:type="dxa"/>
          </w:tcPr>
          <w:p w14:paraId="04E746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location;</w:t>
            </w:r>
          </w:p>
        </w:tc>
      </w:tr>
      <w:tr w:rsidR="001B11A7" w:rsidRPr="00C04F0B" w14:paraId="01A92B96" w14:textId="77777777" w:rsidTr="00DB2132">
        <w:tc>
          <w:tcPr>
            <w:tcW w:w="605" w:type="dxa"/>
          </w:tcPr>
          <w:p w14:paraId="0DDEEE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404</w:t>
            </w:r>
          </w:p>
        </w:tc>
        <w:tc>
          <w:tcPr>
            <w:tcW w:w="4288" w:type="dxa"/>
          </w:tcPr>
          <w:p w14:paraId="3C76CA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44622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17B966A" w14:textId="77777777" w:rsidTr="00DB2132">
        <w:tc>
          <w:tcPr>
            <w:tcW w:w="605" w:type="dxa"/>
          </w:tcPr>
          <w:p w14:paraId="51F9C6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405</w:t>
            </w:r>
          </w:p>
        </w:tc>
        <w:tc>
          <w:tcPr>
            <w:tcW w:w="4288" w:type="dxa"/>
          </w:tcPr>
          <w:p w14:paraId="763663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F9064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1074350" w14:textId="77777777" w:rsidTr="00DB2132">
        <w:tc>
          <w:tcPr>
            <w:tcW w:w="605" w:type="dxa"/>
          </w:tcPr>
          <w:p w14:paraId="7D45FF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406</w:t>
            </w:r>
          </w:p>
        </w:tc>
        <w:tc>
          <w:tcPr>
            <w:tcW w:w="4288" w:type="dxa"/>
          </w:tcPr>
          <w:p w14:paraId="015D40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6EC1A1" w14:textId="0DB1A44F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DataEntryUrnBox (</w:t>
            </w:r>
            <w:r w:rsidR="0077756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unsigned int</w:t>
            </w:r>
            <w:r w:rsidR="00777562"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</w:t>
            </w: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flags</w:t>
            </w:r>
          </w:p>
        </w:tc>
      </w:tr>
      <w:tr w:rsidR="001B11A7" w:rsidRPr="00C04F0B" w14:paraId="34B73B1A" w14:textId="77777777" w:rsidTr="00DB2132">
        <w:tc>
          <w:tcPr>
            <w:tcW w:w="605" w:type="dxa"/>
          </w:tcPr>
          <w:p w14:paraId="4EAE22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407</w:t>
            </w:r>
          </w:p>
        </w:tc>
        <w:tc>
          <w:tcPr>
            <w:tcW w:w="4288" w:type="dxa"/>
          </w:tcPr>
          <w:p w14:paraId="097A5B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DataEntryBaseBox('urn ', flags)</w:t>
            </w:r>
          </w:p>
        </w:tc>
        <w:tc>
          <w:tcPr>
            <w:tcW w:w="4117" w:type="dxa"/>
          </w:tcPr>
          <w:p w14:paraId="361DEA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DataEntryBaseBox('urn ', flags)</w:t>
            </w:r>
          </w:p>
        </w:tc>
      </w:tr>
      <w:tr w:rsidR="001B11A7" w:rsidRPr="00C04F0B" w14:paraId="1BDA017B" w14:textId="77777777" w:rsidTr="00DB2132">
        <w:tc>
          <w:tcPr>
            <w:tcW w:w="605" w:type="dxa"/>
          </w:tcPr>
          <w:p w14:paraId="746336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408</w:t>
            </w:r>
          </w:p>
        </w:tc>
        <w:tc>
          <w:tcPr>
            <w:tcW w:w="4288" w:type="dxa"/>
          </w:tcPr>
          <w:p w14:paraId="1D3569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5251D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E83AD98" w14:textId="77777777" w:rsidTr="00DB2132">
        <w:tc>
          <w:tcPr>
            <w:tcW w:w="605" w:type="dxa"/>
          </w:tcPr>
          <w:p w14:paraId="157784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409</w:t>
            </w:r>
          </w:p>
        </w:tc>
        <w:tc>
          <w:tcPr>
            <w:tcW w:w="4288" w:type="dxa"/>
          </w:tcPr>
          <w:p w14:paraId="251F50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name;</w:t>
            </w:r>
          </w:p>
        </w:tc>
        <w:tc>
          <w:tcPr>
            <w:tcW w:w="4117" w:type="dxa"/>
          </w:tcPr>
          <w:p w14:paraId="3D609D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name;</w:t>
            </w:r>
          </w:p>
        </w:tc>
      </w:tr>
      <w:tr w:rsidR="001B11A7" w:rsidRPr="00C04F0B" w14:paraId="28C48B63" w14:textId="77777777" w:rsidTr="00DB2132">
        <w:tc>
          <w:tcPr>
            <w:tcW w:w="605" w:type="dxa"/>
          </w:tcPr>
          <w:p w14:paraId="5CA782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410</w:t>
            </w:r>
          </w:p>
        </w:tc>
        <w:tc>
          <w:tcPr>
            <w:tcW w:w="4288" w:type="dxa"/>
          </w:tcPr>
          <w:p w14:paraId="213315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location;</w:t>
            </w:r>
          </w:p>
        </w:tc>
        <w:tc>
          <w:tcPr>
            <w:tcW w:w="4117" w:type="dxa"/>
          </w:tcPr>
          <w:p w14:paraId="3FC94E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location;</w:t>
            </w:r>
          </w:p>
        </w:tc>
      </w:tr>
      <w:tr w:rsidR="001B11A7" w:rsidRPr="00C04F0B" w14:paraId="25556B7D" w14:textId="77777777" w:rsidTr="00DB2132">
        <w:tc>
          <w:tcPr>
            <w:tcW w:w="605" w:type="dxa"/>
          </w:tcPr>
          <w:p w14:paraId="17242B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411</w:t>
            </w:r>
          </w:p>
        </w:tc>
        <w:tc>
          <w:tcPr>
            <w:tcW w:w="4288" w:type="dxa"/>
          </w:tcPr>
          <w:p w14:paraId="6194AC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FBCB4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649D027" w14:textId="77777777" w:rsidTr="00DB2132">
        <w:tc>
          <w:tcPr>
            <w:tcW w:w="605" w:type="dxa"/>
          </w:tcPr>
          <w:p w14:paraId="590956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412</w:t>
            </w:r>
          </w:p>
        </w:tc>
        <w:tc>
          <w:tcPr>
            <w:tcW w:w="4288" w:type="dxa"/>
          </w:tcPr>
          <w:p w14:paraId="564580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35B72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0379F56" w14:textId="77777777" w:rsidTr="00DB2132">
        <w:tc>
          <w:tcPr>
            <w:tcW w:w="605" w:type="dxa"/>
          </w:tcPr>
          <w:p w14:paraId="78C322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413</w:t>
            </w:r>
          </w:p>
        </w:tc>
        <w:tc>
          <w:tcPr>
            <w:tcW w:w="4288" w:type="dxa"/>
          </w:tcPr>
          <w:p w14:paraId="70FF8F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730A506" w14:textId="4CAF2A88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DataEntryImdaBox (</w:t>
            </w:r>
            <w:r w:rsidR="0077756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unsigned int</w:t>
            </w:r>
            <w:r w:rsidR="00777562"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</w:t>
            </w: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flags</w:t>
            </w:r>
          </w:p>
        </w:tc>
      </w:tr>
      <w:tr w:rsidR="001B11A7" w:rsidRPr="00C04F0B" w14:paraId="74DE4BB2" w14:textId="77777777" w:rsidTr="00DB2132">
        <w:tc>
          <w:tcPr>
            <w:tcW w:w="605" w:type="dxa"/>
          </w:tcPr>
          <w:p w14:paraId="30E87D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414</w:t>
            </w:r>
          </w:p>
        </w:tc>
        <w:tc>
          <w:tcPr>
            <w:tcW w:w="4288" w:type="dxa"/>
          </w:tcPr>
          <w:p w14:paraId="62109C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DataEntryBaseBox('imdt', flags)</w:t>
            </w:r>
          </w:p>
        </w:tc>
        <w:tc>
          <w:tcPr>
            <w:tcW w:w="4117" w:type="dxa"/>
          </w:tcPr>
          <w:p w14:paraId="3254A8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DataEntryBaseBox('imdt', flags)</w:t>
            </w:r>
          </w:p>
        </w:tc>
      </w:tr>
      <w:tr w:rsidR="001B11A7" w:rsidRPr="00C04F0B" w14:paraId="5B134C10" w14:textId="77777777" w:rsidTr="00DB2132">
        <w:tc>
          <w:tcPr>
            <w:tcW w:w="605" w:type="dxa"/>
          </w:tcPr>
          <w:p w14:paraId="0F0AD4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415</w:t>
            </w:r>
          </w:p>
        </w:tc>
        <w:tc>
          <w:tcPr>
            <w:tcW w:w="4288" w:type="dxa"/>
          </w:tcPr>
          <w:p w14:paraId="2D8F3D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B3493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1291FE4" w14:textId="77777777" w:rsidTr="00DB2132">
        <w:tc>
          <w:tcPr>
            <w:tcW w:w="605" w:type="dxa"/>
          </w:tcPr>
          <w:p w14:paraId="0E59DC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416</w:t>
            </w:r>
          </w:p>
        </w:tc>
        <w:tc>
          <w:tcPr>
            <w:tcW w:w="4288" w:type="dxa"/>
          </w:tcPr>
          <w:p w14:paraId="286926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imda_ref_identifier;</w:t>
            </w:r>
          </w:p>
        </w:tc>
        <w:tc>
          <w:tcPr>
            <w:tcW w:w="4117" w:type="dxa"/>
          </w:tcPr>
          <w:p w14:paraId="64E570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imda_ref_identifier;</w:t>
            </w:r>
          </w:p>
        </w:tc>
      </w:tr>
      <w:tr w:rsidR="001B11A7" w:rsidRPr="00C04F0B" w14:paraId="43347C56" w14:textId="77777777" w:rsidTr="00DB2132">
        <w:tc>
          <w:tcPr>
            <w:tcW w:w="605" w:type="dxa"/>
          </w:tcPr>
          <w:p w14:paraId="31B93C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417</w:t>
            </w:r>
          </w:p>
        </w:tc>
        <w:tc>
          <w:tcPr>
            <w:tcW w:w="4288" w:type="dxa"/>
          </w:tcPr>
          <w:p w14:paraId="2A5B8F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5A3AD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4D034AA" w14:textId="77777777" w:rsidTr="00DB2132">
        <w:tc>
          <w:tcPr>
            <w:tcW w:w="605" w:type="dxa"/>
          </w:tcPr>
          <w:p w14:paraId="4F92CA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418</w:t>
            </w:r>
          </w:p>
        </w:tc>
        <w:tc>
          <w:tcPr>
            <w:tcW w:w="4288" w:type="dxa"/>
          </w:tcPr>
          <w:p w14:paraId="4D6CB9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F2761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BA24FD1" w14:textId="77777777" w:rsidTr="00DB2132">
        <w:tc>
          <w:tcPr>
            <w:tcW w:w="605" w:type="dxa"/>
          </w:tcPr>
          <w:p w14:paraId="428110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419</w:t>
            </w:r>
          </w:p>
        </w:tc>
        <w:tc>
          <w:tcPr>
            <w:tcW w:w="4288" w:type="dxa"/>
          </w:tcPr>
          <w:p w14:paraId="6C623D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FE83E14" w14:textId="652027F8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DataEntrySeqNumImdaBox (</w:t>
            </w:r>
            <w:r w:rsidR="0077756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unsigned int</w:t>
            </w: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flags</w:t>
            </w:r>
          </w:p>
        </w:tc>
      </w:tr>
      <w:tr w:rsidR="001B11A7" w:rsidRPr="00C04F0B" w14:paraId="74DF1155" w14:textId="77777777" w:rsidTr="00DB2132">
        <w:tc>
          <w:tcPr>
            <w:tcW w:w="605" w:type="dxa"/>
          </w:tcPr>
          <w:p w14:paraId="7CDCFA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420</w:t>
            </w:r>
          </w:p>
        </w:tc>
        <w:tc>
          <w:tcPr>
            <w:tcW w:w="4288" w:type="dxa"/>
          </w:tcPr>
          <w:p w14:paraId="4490C6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DataEntryBaseBox ('snim', flags)</w:t>
            </w:r>
          </w:p>
        </w:tc>
        <w:tc>
          <w:tcPr>
            <w:tcW w:w="4117" w:type="dxa"/>
          </w:tcPr>
          <w:p w14:paraId="011745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DataEntryBaseBox ('snim', flags)</w:t>
            </w:r>
          </w:p>
        </w:tc>
      </w:tr>
      <w:tr w:rsidR="001B11A7" w:rsidRPr="00C04F0B" w14:paraId="07CB9D9C" w14:textId="77777777" w:rsidTr="00DB2132">
        <w:tc>
          <w:tcPr>
            <w:tcW w:w="605" w:type="dxa"/>
          </w:tcPr>
          <w:p w14:paraId="2CA8ED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421</w:t>
            </w:r>
          </w:p>
        </w:tc>
        <w:tc>
          <w:tcPr>
            <w:tcW w:w="4288" w:type="dxa"/>
          </w:tcPr>
          <w:p w14:paraId="67BE7E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1FBE6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0475412" w14:textId="77777777" w:rsidTr="00DB2132">
        <w:tc>
          <w:tcPr>
            <w:tcW w:w="605" w:type="dxa"/>
          </w:tcPr>
          <w:p w14:paraId="296A2B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422</w:t>
            </w:r>
          </w:p>
        </w:tc>
        <w:tc>
          <w:tcPr>
            <w:tcW w:w="4288" w:type="dxa"/>
          </w:tcPr>
          <w:p w14:paraId="691213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58D7E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BA1A00A" w14:textId="77777777" w:rsidTr="00DB2132">
        <w:tc>
          <w:tcPr>
            <w:tcW w:w="605" w:type="dxa"/>
          </w:tcPr>
          <w:p w14:paraId="5B7114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423</w:t>
            </w:r>
          </w:p>
        </w:tc>
        <w:tc>
          <w:tcPr>
            <w:tcW w:w="4288" w:type="dxa"/>
          </w:tcPr>
          <w:p w14:paraId="1C23A4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E5E88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6F9541B" w14:textId="77777777" w:rsidTr="00DB2132">
        <w:tc>
          <w:tcPr>
            <w:tcW w:w="605" w:type="dxa"/>
          </w:tcPr>
          <w:p w14:paraId="728574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424</w:t>
            </w:r>
          </w:p>
        </w:tc>
        <w:tc>
          <w:tcPr>
            <w:tcW w:w="4288" w:type="dxa"/>
          </w:tcPr>
          <w:p w14:paraId="04C2F1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5C879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1435EAF" w14:textId="77777777" w:rsidTr="00DB2132">
        <w:tc>
          <w:tcPr>
            <w:tcW w:w="605" w:type="dxa"/>
          </w:tcPr>
          <w:p w14:paraId="161C6A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425</w:t>
            </w:r>
          </w:p>
        </w:tc>
        <w:tc>
          <w:tcPr>
            <w:tcW w:w="4288" w:type="dxa"/>
          </w:tcPr>
          <w:p w14:paraId="5B3615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DataReferenceBox extends FullBox('dref', version = 0, 0)</w:t>
            </w:r>
          </w:p>
        </w:tc>
        <w:tc>
          <w:tcPr>
            <w:tcW w:w="4117" w:type="dxa"/>
          </w:tcPr>
          <w:p w14:paraId="44D6D8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DataReferenceBox extends FullBox('dref', 0, 0)</w:t>
            </w:r>
          </w:p>
        </w:tc>
      </w:tr>
      <w:tr w:rsidR="001B11A7" w:rsidRPr="00C04F0B" w14:paraId="7473C318" w14:textId="77777777" w:rsidTr="00DB2132">
        <w:tc>
          <w:tcPr>
            <w:tcW w:w="605" w:type="dxa"/>
          </w:tcPr>
          <w:p w14:paraId="109420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426</w:t>
            </w:r>
          </w:p>
        </w:tc>
        <w:tc>
          <w:tcPr>
            <w:tcW w:w="4288" w:type="dxa"/>
          </w:tcPr>
          <w:p w14:paraId="1DAB54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0D0C7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894C69B" w14:textId="77777777" w:rsidTr="00DB2132">
        <w:tc>
          <w:tcPr>
            <w:tcW w:w="605" w:type="dxa"/>
          </w:tcPr>
          <w:p w14:paraId="181055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427</w:t>
            </w:r>
          </w:p>
        </w:tc>
        <w:tc>
          <w:tcPr>
            <w:tcW w:w="4288" w:type="dxa"/>
          </w:tcPr>
          <w:p w14:paraId="45A050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3245BD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71208A86" w14:textId="77777777" w:rsidTr="00DB2132">
        <w:tc>
          <w:tcPr>
            <w:tcW w:w="605" w:type="dxa"/>
          </w:tcPr>
          <w:p w14:paraId="3E93EC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428</w:t>
            </w:r>
          </w:p>
        </w:tc>
        <w:tc>
          <w:tcPr>
            <w:tcW w:w="4288" w:type="dxa"/>
          </w:tcPr>
          <w:p w14:paraId="4BD343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  <w:tc>
          <w:tcPr>
            <w:tcW w:w="4117" w:type="dxa"/>
          </w:tcPr>
          <w:p w14:paraId="02D644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</w:tr>
      <w:tr w:rsidR="001B11A7" w:rsidRPr="00C04F0B" w14:paraId="7F653687" w14:textId="77777777" w:rsidTr="00DB2132">
        <w:tc>
          <w:tcPr>
            <w:tcW w:w="605" w:type="dxa"/>
          </w:tcPr>
          <w:p w14:paraId="086F2B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429</w:t>
            </w:r>
          </w:p>
        </w:tc>
        <w:tc>
          <w:tcPr>
            <w:tcW w:w="4288" w:type="dxa"/>
          </w:tcPr>
          <w:p w14:paraId="2BF2D7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DataEntryBaseBox data_entry(entry_type, entry_flags);</w:t>
            </w:r>
          </w:p>
        </w:tc>
        <w:tc>
          <w:tcPr>
            <w:tcW w:w="4117" w:type="dxa"/>
          </w:tcPr>
          <w:p w14:paraId="1E5008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DataEntryBaseBox data_entry(entry_type, entry_flags);</w:t>
            </w:r>
          </w:p>
        </w:tc>
      </w:tr>
      <w:tr w:rsidR="001B11A7" w:rsidRPr="00C04F0B" w14:paraId="7AF64FF8" w14:textId="77777777" w:rsidTr="00DB2132">
        <w:tc>
          <w:tcPr>
            <w:tcW w:w="605" w:type="dxa"/>
          </w:tcPr>
          <w:p w14:paraId="68E9DE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430</w:t>
            </w:r>
          </w:p>
        </w:tc>
        <w:tc>
          <w:tcPr>
            <w:tcW w:w="4288" w:type="dxa"/>
          </w:tcPr>
          <w:p w14:paraId="6F066E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4CF2C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AB18EC9" w14:textId="77777777" w:rsidTr="00DB2132">
        <w:tc>
          <w:tcPr>
            <w:tcW w:w="605" w:type="dxa"/>
          </w:tcPr>
          <w:p w14:paraId="5666D0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431</w:t>
            </w:r>
          </w:p>
        </w:tc>
        <w:tc>
          <w:tcPr>
            <w:tcW w:w="4288" w:type="dxa"/>
          </w:tcPr>
          <w:p w14:paraId="415334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01D9A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D3C6D41" w14:textId="77777777" w:rsidTr="00DB2132">
        <w:tc>
          <w:tcPr>
            <w:tcW w:w="605" w:type="dxa"/>
          </w:tcPr>
          <w:p w14:paraId="08BFA3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432</w:t>
            </w:r>
          </w:p>
        </w:tc>
        <w:tc>
          <w:tcPr>
            <w:tcW w:w="4288" w:type="dxa"/>
          </w:tcPr>
          <w:p w14:paraId="3AE91C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BEF0F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4743175" w14:textId="77777777" w:rsidTr="00DB2132">
        <w:tc>
          <w:tcPr>
            <w:tcW w:w="605" w:type="dxa"/>
          </w:tcPr>
          <w:p w14:paraId="523820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433</w:t>
            </w:r>
          </w:p>
        </w:tc>
        <w:tc>
          <w:tcPr>
            <w:tcW w:w="4288" w:type="dxa"/>
          </w:tcPr>
          <w:p w14:paraId="4E3220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407A5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A6354F8" w14:textId="77777777" w:rsidTr="00DB2132">
        <w:tc>
          <w:tcPr>
            <w:tcW w:w="605" w:type="dxa"/>
          </w:tcPr>
          <w:p w14:paraId="589A4B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434</w:t>
            </w:r>
          </w:p>
        </w:tc>
        <w:tc>
          <w:tcPr>
            <w:tcW w:w="4288" w:type="dxa"/>
          </w:tcPr>
          <w:p w14:paraId="3255A3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SampleSizeBox extends FullBox('stsz', version = 0, 0)</w:t>
            </w:r>
          </w:p>
        </w:tc>
        <w:tc>
          <w:tcPr>
            <w:tcW w:w="4117" w:type="dxa"/>
          </w:tcPr>
          <w:p w14:paraId="1A780B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SampleSizeBox extends FullBox('stsz', 0, 0)</w:t>
            </w:r>
          </w:p>
        </w:tc>
      </w:tr>
      <w:tr w:rsidR="001B11A7" w:rsidRPr="00C04F0B" w14:paraId="4C578C8F" w14:textId="77777777" w:rsidTr="00DB2132">
        <w:tc>
          <w:tcPr>
            <w:tcW w:w="605" w:type="dxa"/>
          </w:tcPr>
          <w:p w14:paraId="1FBF5F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435</w:t>
            </w:r>
          </w:p>
        </w:tc>
        <w:tc>
          <w:tcPr>
            <w:tcW w:w="4288" w:type="dxa"/>
          </w:tcPr>
          <w:p w14:paraId="0BAD34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EB4E2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6AA44FF" w14:textId="77777777" w:rsidTr="00DB2132">
        <w:tc>
          <w:tcPr>
            <w:tcW w:w="605" w:type="dxa"/>
          </w:tcPr>
          <w:p w14:paraId="55B81A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436</w:t>
            </w:r>
          </w:p>
        </w:tc>
        <w:tc>
          <w:tcPr>
            <w:tcW w:w="4288" w:type="dxa"/>
          </w:tcPr>
          <w:p w14:paraId="12D79E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sample_size;</w:t>
            </w:r>
          </w:p>
        </w:tc>
        <w:tc>
          <w:tcPr>
            <w:tcW w:w="4117" w:type="dxa"/>
          </w:tcPr>
          <w:p w14:paraId="74E2AA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sample_size;</w:t>
            </w:r>
          </w:p>
        </w:tc>
      </w:tr>
      <w:tr w:rsidR="001B11A7" w:rsidRPr="00C04F0B" w14:paraId="08F7F726" w14:textId="77777777" w:rsidTr="00DB2132">
        <w:tc>
          <w:tcPr>
            <w:tcW w:w="605" w:type="dxa"/>
          </w:tcPr>
          <w:p w14:paraId="3D25CC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437</w:t>
            </w:r>
          </w:p>
        </w:tc>
        <w:tc>
          <w:tcPr>
            <w:tcW w:w="4288" w:type="dxa"/>
          </w:tcPr>
          <w:p w14:paraId="6E1A40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sample_count;</w:t>
            </w:r>
          </w:p>
        </w:tc>
        <w:tc>
          <w:tcPr>
            <w:tcW w:w="4117" w:type="dxa"/>
          </w:tcPr>
          <w:p w14:paraId="002AE7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sample_count;</w:t>
            </w:r>
          </w:p>
        </w:tc>
      </w:tr>
      <w:tr w:rsidR="001B11A7" w:rsidRPr="00C04F0B" w14:paraId="78B10289" w14:textId="77777777" w:rsidTr="00DB2132">
        <w:tc>
          <w:tcPr>
            <w:tcW w:w="605" w:type="dxa"/>
          </w:tcPr>
          <w:p w14:paraId="2BD12A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438</w:t>
            </w:r>
          </w:p>
        </w:tc>
        <w:tc>
          <w:tcPr>
            <w:tcW w:w="4288" w:type="dxa"/>
          </w:tcPr>
          <w:p w14:paraId="125A18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(sample_size==0) {</w:t>
            </w:r>
          </w:p>
        </w:tc>
        <w:tc>
          <w:tcPr>
            <w:tcW w:w="4117" w:type="dxa"/>
          </w:tcPr>
          <w:p w14:paraId="256A43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(sample_size==0) {</w:t>
            </w:r>
          </w:p>
        </w:tc>
      </w:tr>
      <w:tr w:rsidR="001B11A7" w:rsidRPr="00C04F0B" w14:paraId="2115829D" w14:textId="77777777" w:rsidTr="00DB2132">
        <w:tc>
          <w:tcPr>
            <w:tcW w:w="605" w:type="dxa"/>
          </w:tcPr>
          <w:p w14:paraId="39BB4D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618C7B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57A54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computed int i;</w:t>
            </w:r>
          </w:p>
        </w:tc>
      </w:tr>
      <w:tr w:rsidR="001B11A7" w:rsidRPr="00C04F0B" w14:paraId="0B6F0A12" w14:textId="77777777" w:rsidTr="00DB2132">
        <w:tc>
          <w:tcPr>
            <w:tcW w:w="605" w:type="dxa"/>
          </w:tcPr>
          <w:p w14:paraId="514097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439</w:t>
            </w:r>
          </w:p>
        </w:tc>
        <w:tc>
          <w:tcPr>
            <w:tcW w:w="4288" w:type="dxa"/>
          </w:tcPr>
          <w:p w14:paraId="36123A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(i=1; i &lt;= sample_count; i++) {</w:t>
            </w:r>
          </w:p>
        </w:tc>
        <w:tc>
          <w:tcPr>
            <w:tcW w:w="4117" w:type="dxa"/>
          </w:tcPr>
          <w:p w14:paraId="744B65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(i=1; i &lt;= sample_count; i++) {</w:t>
            </w:r>
          </w:p>
        </w:tc>
      </w:tr>
      <w:tr w:rsidR="001B11A7" w:rsidRPr="00C04F0B" w14:paraId="57F0F9FB" w14:textId="77777777" w:rsidTr="00DB2132">
        <w:tc>
          <w:tcPr>
            <w:tcW w:w="605" w:type="dxa"/>
          </w:tcPr>
          <w:p w14:paraId="3DE210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440</w:t>
            </w:r>
          </w:p>
        </w:tc>
        <w:tc>
          <w:tcPr>
            <w:tcW w:w="4288" w:type="dxa"/>
          </w:tcPr>
          <w:p w14:paraId="249684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entry_size;</w:t>
            </w:r>
          </w:p>
        </w:tc>
        <w:tc>
          <w:tcPr>
            <w:tcW w:w="4117" w:type="dxa"/>
          </w:tcPr>
          <w:p w14:paraId="3D754B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entry_size;</w:t>
            </w:r>
          </w:p>
        </w:tc>
      </w:tr>
      <w:tr w:rsidR="001B11A7" w:rsidRPr="00C04F0B" w14:paraId="14B05F47" w14:textId="77777777" w:rsidTr="00DB2132">
        <w:tc>
          <w:tcPr>
            <w:tcW w:w="605" w:type="dxa"/>
          </w:tcPr>
          <w:p w14:paraId="52B300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441</w:t>
            </w:r>
          </w:p>
        </w:tc>
        <w:tc>
          <w:tcPr>
            <w:tcW w:w="4288" w:type="dxa"/>
          </w:tcPr>
          <w:p w14:paraId="382910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1A67A1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293A78D4" w14:textId="77777777" w:rsidTr="00DB2132">
        <w:tc>
          <w:tcPr>
            <w:tcW w:w="605" w:type="dxa"/>
          </w:tcPr>
          <w:p w14:paraId="4D43EC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442</w:t>
            </w:r>
          </w:p>
        </w:tc>
        <w:tc>
          <w:tcPr>
            <w:tcW w:w="4288" w:type="dxa"/>
          </w:tcPr>
          <w:p w14:paraId="41DC7A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2649F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16C8B26" w14:textId="77777777" w:rsidTr="00DB2132">
        <w:tc>
          <w:tcPr>
            <w:tcW w:w="605" w:type="dxa"/>
          </w:tcPr>
          <w:p w14:paraId="433A38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443</w:t>
            </w:r>
          </w:p>
        </w:tc>
        <w:tc>
          <w:tcPr>
            <w:tcW w:w="4288" w:type="dxa"/>
          </w:tcPr>
          <w:p w14:paraId="2BA1FD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0950E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960CF4C" w14:textId="77777777" w:rsidTr="00DB2132">
        <w:tc>
          <w:tcPr>
            <w:tcW w:w="605" w:type="dxa"/>
          </w:tcPr>
          <w:p w14:paraId="6C2314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444</w:t>
            </w:r>
          </w:p>
        </w:tc>
        <w:tc>
          <w:tcPr>
            <w:tcW w:w="4288" w:type="dxa"/>
          </w:tcPr>
          <w:p w14:paraId="18C668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EB463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846AF2E" w14:textId="77777777" w:rsidTr="00DB2132">
        <w:tc>
          <w:tcPr>
            <w:tcW w:w="605" w:type="dxa"/>
          </w:tcPr>
          <w:p w14:paraId="51FD5C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445</w:t>
            </w:r>
          </w:p>
        </w:tc>
        <w:tc>
          <w:tcPr>
            <w:tcW w:w="4288" w:type="dxa"/>
          </w:tcPr>
          <w:p w14:paraId="7FC7A0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8600F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A0659F8" w14:textId="77777777" w:rsidTr="00DB2132">
        <w:tc>
          <w:tcPr>
            <w:tcW w:w="605" w:type="dxa"/>
          </w:tcPr>
          <w:p w14:paraId="1ABB1B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446</w:t>
            </w:r>
          </w:p>
        </w:tc>
        <w:tc>
          <w:tcPr>
            <w:tcW w:w="4288" w:type="dxa"/>
          </w:tcPr>
          <w:p w14:paraId="17275C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CompactSampleSizeBox</w:t>
            </w:r>
          </w:p>
        </w:tc>
        <w:tc>
          <w:tcPr>
            <w:tcW w:w="4117" w:type="dxa"/>
          </w:tcPr>
          <w:p w14:paraId="5C1919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CompactSampleSizeBox</w:t>
            </w:r>
          </w:p>
        </w:tc>
      </w:tr>
      <w:tr w:rsidR="001B11A7" w:rsidRPr="00C04F0B" w14:paraId="7A13EEF9" w14:textId="77777777" w:rsidTr="00DB2132">
        <w:tc>
          <w:tcPr>
            <w:tcW w:w="605" w:type="dxa"/>
          </w:tcPr>
          <w:p w14:paraId="70B66A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447</w:t>
            </w:r>
          </w:p>
        </w:tc>
        <w:tc>
          <w:tcPr>
            <w:tcW w:w="4288" w:type="dxa"/>
          </w:tcPr>
          <w:p w14:paraId="21169C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FullBox('stz2', version = 0, 0)</w:t>
            </w:r>
          </w:p>
        </w:tc>
        <w:tc>
          <w:tcPr>
            <w:tcW w:w="4117" w:type="dxa"/>
          </w:tcPr>
          <w:p w14:paraId="7B8360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FullBox('stz2', 0, 0)</w:t>
            </w:r>
          </w:p>
        </w:tc>
      </w:tr>
      <w:tr w:rsidR="001B11A7" w:rsidRPr="00C04F0B" w14:paraId="0EA8F00C" w14:textId="77777777" w:rsidTr="00DB2132">
        <w:tc>
          <w:tcPr>
            <w:tcW w:w="605" w:type="dxa"/>
          </w:tcPr>
          <w:p w14:paraId="69C3D2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448</w:t>
            </w:r>
          </w:p>
        </w:tc>
        <w:tc>
          <w:tcPr>
            <w:tcW w:w="4288" w:type="dxa"/>
          </w:tcPr>
          <w:p w14:paraId="18807D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46C02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7ED3ED0" w14:textId="77777777" w:rsidTr="00DB2132">
        <w:tc>
          <w:tcPr>
            <w:tcW w:w="605" w:type="dxa"/>
          </w:tcPr>
          <w:p w14:paraId="020DC6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449</w:t>
            </w:r>
          </w:p>
        </w:tc>
        <w:tc>
          <w:tcPr>
            <w:tcW w:w="4288" w:type="dxa"/>
          </w:tcPr>
          <w:p w14:paraId="6580AF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int(24) reserved = 0;</w:t>
            </w:r>
          </w:p>
        </w:tc>
        <w:tc>
          <w:tcPr>
            <w:tcW w:w="4117" w:type="dxa"/>
          </w:tcPr>
          <w:p w14:paraId="14D91A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int(24) field = 0;</w:t>
            </w:r>
          </w:p>
        </w:tc>
      </w:tr>
      <w:tr w:rsidR="001B11A7" w:rsidRPr="00C04F0B" w14:paraId="23A33C19" w14:textId="77777777" w:rsidTr="00DB2132">
        <w:tc>
          <w:tcPr>
            <w:tcW w:w="605" w:type="dxa"/>
          </w:tcPr>
          <w:p w14:paraId="138FA8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450</w:t>
            </w:r>
          </w:p>
        </w:tc>
        <w:tc>
          <w:tcPr>
            <w:tcW w:w="4288" w:type="dxa"/>
          </w:tcPr>
          <w:p w14:paraId="094A8D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field_size;</w:t>
            </w:r>
          </w:p>
        </w:tc>
        <w:tc>
          <w:tcPr>
            <w:tcW w:w="4117" w:type="dxa"/>
          </w:tcPr>
          <w:p w14:paraId="0C1F30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field_size;</w:t>
            </w:r>
          </w:p>
        </w:tc>
      </w:tr>
      <w:tr w:rsidR="001B11A7" w:rsidRPr="00C04F0B" w14:paraId="633C2FB6" w14:textId="77777777" w:rsidTr="00DB2132">
        <w:tc>
          <w:tcPr>
            <w:tcW w:w="605" w:type="dxa"/>
          </w:tcPr>
          <w:p w14:paraId="484557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451</w:t>
            </w:r>
          </w:p>
        </w:tc>
        <w:tc>
          <w:tcPr>
            <w:tcW w:w="4288" w:type="dxa"/>
          </w:tcPr>
          <w:p w14:paraId="27381A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sample_count;</w:t>
            </w:r>
          </w:p>
        </w:tc>
        <w:tc>
          <w:tcPr>
            <w:tcW w:w="4117" w:type="dxa"/>
          </w:tcPr>
          <w:p w14:paraId="2E6491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sample_count;</w:t>
            </w:r>
          </w:p>
        </w:tc>
      </w:tr>
      <w:tr w:rsidR="001B11A7" w:rsidRPr="00C04F0B" w14:paraId="2CC0B29C" w14:textId="77777777" w:rsidTr="00DB2132">
        <w:tc>
          <w:tcPr>
            <w:tcW w:w="605" w:type="dxa"/>
          </w:tcPr>
          <w:p w14:paraId="16FF38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452</w:t>
            </w:r>
          </w:p>
        </w:tc>
        <w:tc>
          <w:tcPr>
            <w:tcW w:w="4288" w:type="dxa"/>
          </w:tcPr>
          <w:p w14:paraId="5838A8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sample_count; i++) {</w:t>
            </w:r>
          </w:p>
        </w:tc>
        <w:tc>
          <w:tcPr>
            <w:tcW w:w="4117" w:type="dxa"/>
          </w:tcPr>
          <w:p w14:paraId="109E87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sample_count; i++) {</w:t>
            </w:r>
          </w:p>
        </w:tc>
      </w:tr>
      <w:tr w:rsidR="001B11A7" w:rsidRPr="00C04F0B" w14:paraId="2A04C018" w14:textId="77777777" w:rsidTr="00DB2132">
        <w:tc>
          <w:tcPr>
            <w:tcW w:w="605" w:type="dxa"/>
          </w:tcPr>
          <w:p w14:paraId="7790C9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453</w:t>
            </w:r>
          </w:p>
        </w:tc>
        <w:tc>
          <w:tcPr>
            <w:tcW w:w="4288" w:type="dxa"/>
          </w:tcPr>
          <w:p w14:paraId="0884F6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int(field_size) entry_size;</w:t>
            </w:r>
          </w:p>
        </w:tc>
        <w:tc>
          <w:tcPr>
            <w:tcW w:w="4117" w:type="dxa"/>
          </w:tcPr>
          <w:p w14:paraId="6FEB1E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int(field_size) entry_size;</w:t>
            </w:r>
          </w:p>
        </w:tc>
      </w:tr>
      <w:tr w:rsidR="001B11A7" w:rsidRPr="00C04F0B" w14:paraId="78F29F5C" w14:textId="77777777" w:rsidTr="00DB2132">
        <w:tc>
          <w:tcPr>
            <w:tcW w:w="605" w:type="dxa"/>
          </w:tcPr>
          <w:p w14:paraId="134A2C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454</w:t>
            </w:r>
          </w:p>
        </w:tc>
        <w:tc>
          <w:tcPr>
            <w:tcW w:w="4288" w:type="dxa"/>
          </w:tcPr>
          <w:p w14:paraId="1F90F4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70013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042207C" w14:textId="77777777" w:rsidTr="00DB2132">
        <w:tc>
          <w:tcPr>
            <w:tcW w:w="605" w:type="dxa"/>
          </w:tcPr>
          <w:p w14:paraId="0ED873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455</w:t>
            </w:r>
          </w:p>
        </w:tc>
        <w:tc>
          <w:tcPr>
            <w:tcW w:w="4288" w:type="dxa"/>
          </w:tcPr>
          <w:p w14:paraId="20D1D3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CA4FB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B9AE086" w14:textId="77777777" w:rsidTr="00DB2132">
        <w:tc>
          <w:tcPr>
            <w:tcW w:w="605" w:type="dxa"/>
          </w:tcPr>
          <w:p w14:paraId="13E521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456</w:t>
            </w:r>
          </w:p>
        </w:tc>
        <w:tc>
          <w:tcPr>
            <w:tcW w:w="4288" w:type="dxa"/>
          </w:tcPr>
          <w:p w14:paraId="5844AB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D84D2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A11A4E0" w14:textId="77777777" w:rsidTr="00DB2132">
        <w:tc>
          <w:tcPr>
            <w:tcW w:w="605" w:type="dxa"/>
          </w:tcPr>
          <w:p w14:paraId="0FA445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457</w:t>
            </w:r>
          </w:p>
        </w:tc>
        <w:tc>
          <w:tcPr>
            <w:tcW w:w="4288" w:type="dxa"/>
          </w:tcPr>
          <w:p w14:paraId="2C1A84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067D2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E1AFB29" w14:textId="77777777" w:rsidTr="00DB2132">
        <w:tc>
          <w:tcPr>
            <w:tcW w:w="605" w:type="dxa"/>
          </w:tcPr>
          <w:p w14:paraId="11EF2C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458</w:t>
            </w:r>
          </w:p>
        </w:tc>
        <w:tc>
          <w:tcPr>
            <w:tcW w:w="4288" w:type="dxa"/>
          </w:tcPr>
          <w:p w14:paraId="1F9843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SampleToChunkBox extends FullBox('stsc', version = 0, 0)</w:t>
            </w:r>
          </w:p>
        </w:tc>
        <w:tc>
          <w:tcPr>
            <w:tcW w:w="4117" w:type="dxa"/>
          </w:tcPr>
          <w:p w14:paraId="2F7171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SampleToChunkBox extends FullBox('stsc', 0, 0)</w:t>
            </w:r>
          </w:p>
        </w:tc>
      </w:tr>
      <w:tr w:rsidR="001B11A7" w:rsidRPr="00C04F0B" w14:paraId="0E177417" w14:textId="77777777" w:rsidTr="00DB2132">
        <w:tc>
          <w:tcPr>
            <w:tcW w:w="605" w:type="dxa"/>
          </w:tcPr>
          <w:p w14:paraId="5C2223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459</w:t>
            </w:r>
          </w:p>
        </w:tc>
        <w:tc>
          <w:tcPr>
            <w:tcW w:w="4288" w:type="dxa"/>
          </w:tcPr>
          <w:p w14:paraId="24B1C8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376C2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D580D85" w14:textId="77777777" w:rsidTr="00DB2132">
        <w:tc>
          <w:tcPr>
            <w:tcW w:w="605" w:type="dxa"/>
          </w:tcPr>
          <w:p w14:paraId="34CD58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460</w:t>
            </w:r>
          </w:p>
        </w:tc>
        <w:tc>
          <w:tcPr>
            <w:tcW w:w="4288" w:type="dxa"/>
          </w:tcPr>
          <w:p w14:paraId="44D808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2EB9EA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7F5EBC6B" w14:textId="77777777" w:rsidTr="00DB2132">
        <w:tc>
          <w:tcPr>
            <w:tcW w:w="605" w:type="dxa"/>
          </w:tcPr>
          <w:p w14:paraId="260B61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1DB243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D02D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2717F6DB" w14:textId="77777777" w:rsidTr="00DB2132">
        <w:tc>
          <w:tcPr>
            <w:tcW w:w="605" w:type="dxa"/>
          </w:tcPr>
          <w:p w14:paraId="706F58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461</w:t>
            </w:r>
          </w:p>
        </w:tc>
        <w:tc>
          <w:tcPr>
            <w:tcW w:w="4288" w:type="dxa"/>
          </w:tcPr>
          <w:p w14:paraId="7AAC65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  <w:tc>
          <w:tcPr>
            <w:tcW w:w="4117" w:type="dxa"/>
          </w:tcPr>
          <w:p w14:paraId="42B4A4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</w:tr>
      <w:tr w:rsidR="001B11A7" w:rsidRPr="00C04F0B" w14:paraId="2FDA3879" w14:textId="77777777" w:rsidTr="00DB2132">
        <w:tc>
          <w:tcPr>
            <w:tcW w:w="605" w:type="dxa"/>
          </w:tcPr>
          <w:p w14:paraId="5D65EB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462</w:t>
            </w:r>
          </w:p>
        </w:tc>
        <w:tc>
          <w:tcPr>
            <w:tcW w:w="4288" w:type="dxa"/>
          </w:tcPr>
          <w:p w14:paraId="29F734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first_chunk;</w:t>
            </w:r>
          </w:p>
        </w:tc>
        <w:tc>
          <w:tcPr>
            <w:tcW w:w="4117" w:type="dxa"/>
          </w:tcPr>
          <w:p w14:paraId="0B96B6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first_chunk;</w:t>
            </w:r>
          </w:p>
        </w:tc>
      </w:tr>
      <w:tr w:rsidR="001B11A7" w:rsidRPr="00C04F0B" w14:paraId="4968DAEB" w14:textId="77777777" w:rsidTr="00DB2132">
        <w:tc>
          <w:tcPr>
            <w:tcW w:w="605" w:type="dxa"/>
          </w:tcPr>
          <w:p w14:paraId="61B54C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463</w:t>
            </w:r>
          </w:p>
        </w:tc>
        <w:tc>
          <w:tcPr>
            <w:tcW w:w="4288" w:type="dxa"/>
          </w:tcPr>
          <w:p w14:paraId="0345B7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samples_per_chunk;</w:t>
            </w:r>
          </w:p>
        </w:tc>
        <w:tc>
          <w:tcPr>
            <w:tcW w:w="4117" w:type="dxa"/>
          </w:tcPr>
          <w:p w14:paraId="2496D4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samples_per_chunk;</w:t>
            </w:r>
          </w:p>
        </w:tc>
      </w:tr>
      <w:tr w:rsidR="001B11A7" w:rsidRPr="00C04F0B" w14:paraId="683FA9D9" w14:textId="77777777" w:rsidTr="00DB2132">
        <w:tc>
          <w:tcPr>
            <w:tcW w:w="605" w:type="dxa"/>
          </w:tcPr>
          <w:p w14:paraId="56A348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464</w:t>
            </w:r>
          </w:p>
        </w:tc>
        <w:tc>
          <w:tcPr>
            <w:tcW w:w="4288" w:type="dxa"/>
          </w:tcPr>
          <w:p w14:paraId="511F77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sample_description_index;</w:t>
            </w:r>
          </w:p>
        </w:tc>
        <w:tc>
          <w:tcPr>
            <w:tcW w:w="4117" w:type="dxa"/>
          </w:tcPr>
          <w:p w14:paraId="3F2E24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sample_description_index;</w:t>
            </w:r>
          </w:p>
        </w:tc>
      </w:tr>
      <w:tr w:rsidR="001B11A7" w:rsidRPr="00C04F0B" w14:paraId="1E5BA375" w14:textId="77777777" w:rsidTr="00DB2132">
        <w:tc>
          <w:tcPr>
            <w:tcW w:w="605" w:type="dxa"/>
          </w:tcPr>
          <w:p w14:paraId="6D63CB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465</w:t>
            </w:r>
          </w:p>
        </w:tc>
        <w:tc>
          <w:tcPr>
            <w:tcW w:w="4288" w:type="dxa"/>
          </w:tcPr>
          <w:p w14:paraId="288721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31B03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2FEE85E" w14:textId="77777777" w:rsidTr="00DB2132">
        <w:tc>
          <w:tcPr>
            <w:tcW w:w="605" w:type="dxa"/>
          </w:tcPr>
          <w:p w14:paraId="3C9A6F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466</w:t>
            </w:r>
          </w:p>
        </w:tc>
        <w:tc>
          <w:tcPr>
            <w:tcW w:w="4288" w:type="dxa"/>
          </w:tcPr>
          <w:p w14:paraId="0BAA1F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88074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3874AD8" w14:textId="77777777" w:rsidTr="00DB2132">
        <w:tc>
          <w:tcPr>
            <w:tcW w:w="605" w:type="dxa"/>
          </w:tcPr>
          <w:p w14:paraId="58251A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467</w:t>
            </w:r>
          </w:p>
        </w:tc>
        <w:tc>
          <w:tcPr>
            <w:tcW w:w="4288" w:type="dxa"/>
          </w:tcPr>
          <w:p w14:paraId="2269AA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AADAB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26600C3" w14:textId="77777777" w:rsidTr="00DB2132">
        <w:tc>
          <w:tcPr>
            <w:tcW w:w="605" w:type="dxa"/>
          </w:tcPr>
          <w:p w14:paraId="784EFA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468</w:t>
            </w:r>
          </w:p>
        </w:tc>
        <w:tc>
          <w:tcPr>
            <w:tcW w:w="4288" w:type="dxa"/>
          </w:tcPr>
          <w:p w14:paraId="08E891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D2152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7F5F5A6" w14:textId="77777777" w:rsidTr="00DB2132">
        <w:tc>
          <w:tcPr>
            <w:tcW w:w="605" w:type="dxa"/>
          </w:tcPr>
          <w:p w14:paraId="7E382F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469</w:t>
            </w:r>
          </w:p>
        </w:tc>
        <w:tc>
          <w:tcPr>
            <w:tcW w:w="4288" w:type="dxa"/>
          </w:tcPr>
          <w:p w14:paraId="4C6FFD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ChunkOffsetBox extends FullBox('stco', version = 0, 0)</w:t>
            </w:r>
          </w:p>
        </w:tc>
        <w:tc>
          <w:tcPr>
            <w:tcW w:w="4117" w:type="dxa"/>
          </w:tcPr>
          <w:p w14:paraId="7F7008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ChunkOffsetBox extends FullBox('stco', 0, 0)</w:t>
            </w:r>
          </w:p>
        </w:tc>
      </w:tr>
      <w:tr w:rsidR="001B11A7" w:rsidRPr="00C04F0B" w14:paraId="130B7406" w14:textId="77777777" w:rsidTr="00DB2132">
        <w:tc>
          <w:tcPr>
            <w:tcW w:w="605" w:type="dxa"/>
          </w:tcPr>
          <w:p w14:paraId="01DD92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470</w:t>
            </w:r>
          </w:p>
        </w:tc>
        <w:tc>
          <w:tcPr>
            <w:tcW w:w="4288" w:type="dxa"/>
          </w:tcPr>
          <w:p w14:paraId="2C4592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410C9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EF3C28E" w14:textId="77777777" w:rsidTr="00DB2132">
        <w:tc>
          <w:tcPr>
            <w:tcW w:w="605" w:type="dxa"/>
          </w:tcPr>
          <w:p w14:paraId="396ECA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471</w:t>
            </w:r>
          </w:p>
        </w:tc>
        <w:tc>
          <w:tcPr>
            <w:tcW w:w="4288" w:type="dxa"/>
          </w:tcPr>
          <w:p w14:paraId="6A5A31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212D39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1C05160A" w14:textId="77777777" w:rsidTr="00DB2132">
        <w:tc>
          <w:tcPr>
            <w:tcW w:w="605" w:type="dxa"/>
          </w:tcPr>
          <w:p w14:paraId="487B98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48A79A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0E068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6F8545E2" w14:textId="77777777" w:rsidTr="00DB2132">
        <w:tc>
          <w:tcPr>
            <w:tcW w:w="605" w:type="dxa"/>
          </w:tcPr>
          <w:p w14:paraId="0A2B4A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472</w:t>
            </w:r>
          </w:p>
        </w:tc>
        <w:tc>
          <w:tcPr>
            <w:tcW w:w="4288" w:type="dxa"/>
          </w:tcPr>
          <w:p w14:paraId="39D645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  <w:tc>
          <w:tcPr>
            <w:tcW w:w="4117" w:type="dxa"/>
          </w:tcPr>
          <w:p w14:paraId="6C2200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</w:tr>
      <w:tr w:rsidR="001B11A7" w:rsidRPr="00C04F0B" w14:paraId="64F78FBA" w14:textId="77777777" w:rsidTr="00DB2132">
        <w:tc>
          <w:tcPr>
            <w:tcW w:w="605" w:type="dxa"/>
          </w:tcPr>
          <w:p w14:paraId="66D6DC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473</w:t>
            </w:r>
          </w:p>
        </w:tc>
        <w:tc>
          <w:tcPr>
            <w:tcW w:w="4288" w:type="dxa"/>
          </w:tcPr>
          <w:p w14:paraId="5BDE75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chunk_offset;</w:t>
            </w:r>
          </w:p>
        </w:tc>
        <w:tc>
          <w:tcPr>
            <w:tcW w:w="4117" w:type="dxa"/>
          </w:tcPr>
          <w:p w14:paraId="004152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chunk_offset;</w:t>
            </w:r>
          </w:p>
        </w:tc>
      </w:tr>
      <w:tr w:rsidR="001B11A7" w:rsidRPr="00C04F0B" w14:paraId="3B1F8709" w14:textId="77777777" w:rsidTr="00DB2132">
        <w:tc>
          <w:tcPr>
            <w:tcW w:w="605" w:type="dxa"/>
          </w:tcPr>
          <w:p w14:paraId="0851BC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474</w:t>
            </w:r>
          </w:p>
        </w:tc>
        <w:tc>
          <w:tcPr>
            <w:tcW w:w="4288" w:type="dxa"/>
          </w:tcPr>
          <w:p w14:paraId="42A8DD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339CA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9B403C1" w14:textId="77777777" w:rsidTr="00DB2132">
        <w:tc>
          <w:tcPr>
            <w:tcW w:w="605" w:type="dxa"/>
          </w:tcPr>
          <w:p w14:paraId="438C4A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475</w:t>
            </w:r>
          </w:p>
        </w:tc>
        <w:tc>
          <w:tcPr>
            <w:tcW w:w="4288" w:type="dxa"/>
          </w:tcPr>
          <w:p w14:paraId="7811D4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F123C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3F80CC1" w14:textId="77777777" w:rsidTr="00DB2132">
        <w:tc>
          <w:tcPr>
            <w:tcW w:w="605" w:type="dxa"/>
          </w:tcPr>
          <w:p w14:paraId="6A00D7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476</w:t>
            </w:r>
          </w:p>
        </w:tc>
        <w:tc>
          <w:tcPr>
            <w:tcW w:w="4288" w:type="dxa"/>
          </w:tcPr>
          <w:p w14:paraId="3D4BF8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68052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A7D764A" w14:textId="77777777" w:rsidTr="00DB2132">
        <w:tc>
          <w:tcPr>
            <w:tcW w:w="605" w:type="dxa"/>
          </w:tcPr>
          <w:p w14:paraId="7E0E16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477</w:t>
            </w:r>
          </w:p>
        </w:tc>
        <w:tc>
          <w:tcPr>
            <w:tcW w:w="4288" w:type="dxa"/>
          </w:tcPr>
          <w:p w14:paraId="7D8193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EF510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18853AB" w14:textId="77777777" w:rsidTr="00DB2132">
        <w:tc>
          <w:tcPr>
            <w:tcW w:w="605" w:type="dxa"/>
          </w:tcPr>
          <w:p w14:paraId="4A2FC5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478</w:t>
            </w:r>
          </w:p>
        </w:tc>
        <w:tc>
          <w:tcPr>
            <w:tcW w:w="4288" w:type="dxa"/>
          </w:tcPr>
          <w:p w14:paraId="25B031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ChunkLargeOffsetBox</w:t>
            </w:r>
          </w:p>
        </w:tc>
        <w:tc>
          <w:tcPr>
            <w:tcW w:w="4117" w:type="dxa"/>
          </w:tcPr>
          <w:p w14:paraId="735B52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ChunkLargeOffsetBox</w:t>
            </w:r>
          </w:p>
        </w:tc>
      </w:tr>
      <w:tr w:rsidR="001B11A7" w:rsidRPr="00C04F0B" w14:paraId="4308BDC0" w14:textId="77777777" w:rsidTr="00DB2132">
        <w:tc>
          <w:tcPr>
            <w:tcW w:w="605" w:type="dxa"/>
          </w:tcPr>
          <w:p w14:paraId="35FE82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479</w:t>
            </w:r>
          </w:p>
        </w:tc>
        <w:tc>
          <w:tcPr>
            <w:tcW w:w="4288" w:type="dxa"/>
          </w:tcPr>
          <w:p w14:paraId="7FDD03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FullBox('co64', version = 0, 0)</w:t>
            </w:r>
          </w:p>
        </w:tc>
        <w:tc>
          <w:tcPr>
            <w:tcW w:w="4117" w:type="dxa"/>
          </w:tcPr>
          <w:p w14:paraId="5CE7C8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FullBox('co64', 0, 0)</w:t>
            </w:r>
          </w:p>
        </w:tc>
      </w:tr>
      <w:tr w:rsidR="001B11A7" w:rsidRPr="00C04F0B" w14:paraId="22248A55" w14:textId="77777777" w:rsidTr="00DB2132">
        <w:tc>
          <w:tcPr>
            <w:tcW w:w="605" w:type="dxa"/>
          </w:tcPr>
          <w:p w14:paraId="416452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480</w:t>
            </w:r>
          </w:p>
        </w:tc>
        <w:tc>
          <w:tcPr>
            <w:tcW w:w="4288" w:type="dxa"/>
          </w:tcPr>
          <w:p w14:paraId="40CB68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680B1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F772534" w14:textId="77777777" w:rsidTr="00DB2132">
        <w:tc>
          <w:tcPr>
            <w:tcW w:w="605" w:type="dxa"/>
          </w:tcPr>
          <w:p w14:paraId="6EDB94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481</w:t>
            </w:r>
          </w:p>
        </w:tc>
        <w:tc>
          <w:tcPr>
            <w:tcW w:w="4288" w:type="dxa"/>
          </w:tcPr>
          <w:p w14:paraId="78DDDA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7226A4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47B74532" w14:textId="77777777" w:rsidTr="00DB2132">
        <w:tc>
          <w:tcPr>
            <w:tcW w:w="605" w:type="dxa"/>
          </w:tcPr>
          <w:p w14:paraId="28DB17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782275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D0299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3036B845" w14:textId="77777777" w:rsidTr="00DB2132">
        <w:tc>
          <w:tcPr>
            <w:tcW w:w="605" w:type="dxa"/>
          </w:tcPr>
          <w:p w14:paraId="5CE65A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482</w:t>
            </w:r>
          </w:p>
        </w:tc>
        <w:tc>
          <w:tcPr>
            <w:tcW w:w="4288" w:type="dxa"/>
          </w:tcPr>
          <w:p w14:paraId="0C1B16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  <w:tc>
          <w:tcPr>
            <w:tcW w:w="4117" w:type="dxa"/>
          </w:tcPr>
          <w:p w14:paraId="06456B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</w:tr>
      <w:tr w:rsidR="001B11A7" w:rsidRPr="00C04F0B" w14:paraId="638EADF0" w14:textId="77777777" w:rsidTr="00DB2132">
        <w:tc>
          <w:tcPr>
            <w:tcW w:w="605" w:type="dxa"/>
          </w:tcPr>
          <w:p w14:paraId="3E4805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483</w:t>
            </w:r>
          </w:p>
        </w:tc>
        <w:tc>
          <w:tcPr>
            <w:tcW w:w="4288" w:type="dxa"/>
          </w:tcPr>
          <w:p w14:paraId="6BF7E4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chunk_offset;</w:t>
            </w:r>
          </w:p>
        </w:tc>
        <w:tc>
          <w:tcPr>
            <w:tcW w:w="4117" w:type="dxa"/>
          </w:tcPr>
          <w:p w14:paraId="2007BA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chunk_offset;</w:t>
            </w:r>
          </w:p>
        </w:tc>
      </w:tr>
      <w:tr w:rsidR="001B11A7" w:rsidRPr="00C04F0B" w14:paraId="65BD9BF7" w14:textId="77777777" w:rsidTr="00DB2132">
        <w:tc>
          <w:tcPr>
            <w:tcW w:w="605" w:type="dxa"/>
          </w:tcPr>
          <w:p w14:paraId="73B3C4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484</w:t>
            </w:r>
          </w:p>
        </w:tc>
        <w:tc>
          <w:tcPr>
            <w:tcW w:w="4288" w:type="dxa"/>
          </w:tcPr>
          <w:p w14:paraId="527413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A16BF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24AF033" w14:textId="77777777" w:rsidTr="00DB2132">
        <w:tc>
          <w:tcPr>
            <w:tcW w:w="605" w:type="dxa"/>
          </w:tcPr>
          <w:p w14:paraId="361546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485</w:t>
            </w:r>
          </w:p>
        </w:tc>
        <w:tc>
          <w:tcPr>
            <w:tcW w:w="4288" w:type="dxa"/>
          </w:tcPr>
          <w:p w14:paraId="693882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7E89F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8C4AAD2" w14:textId="77777777" w:rsidTr="00DB2132">
        <w:tc>
          <w:tcPr>
            <w:tcW w:w="605" w:type="dxa"/>
          </w:tcPr>
          <w:p w14:paraId="3FEDD6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486</w:t>
            </w:r>
          </w:p>
        </w:tc>
        <w:tc>
          <w:tcPr>
            <w:tcW w:w="4288" w:type="dxa"/>
          </w:tcPr>
          <w:p w14:paraId="225758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BDA17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E63FFBE" w14:textId="77777777" w:rsidTr="00DB2132">
        <w:tc>
          <w:tcPr>
            <w:tcW w:w="605" w:type="dxa"/>
          </w:tcPr>
          <w:p w14:paraId="3BDA16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487</w:t>
            </w:r>
          </w:p>
        </w:tc>
        <w:tc>
          <w:tcPr>
            <w:tcW w:w="4288" w:type="dxa"/>
          </w:tcPr>
          <w:p w14:paraId="38AD62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EB705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360BB5D" w14:textId="77777777" w:rsidTr="00DB2132">
        <w:tc>
          <w:tcPr>
            <w:tcW w:w="605" w:type="dxa"/>
          </w:tcPr>
          <w:p w14:paraId="5D5725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488</w:t>
            </w:r>
          </w:p>
        </w:tc>
        <w:tc>
          <w:tcPr>
            <w:tcW w:w="4288" w:type="dxa"/>
          </w:tcPr>
          <w:p w14:paraId="73415F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PaddingBitsBox extends FullBox('padb', version = 0, 0)</w:t>
            </w:r>
          </w:p>
        </w:tc>
        <w:tc>
          <w:tcPr>
            <w:tcW w:w="4117" w:type="dxa"/>
          </w:tcPr>
          <w:p w14:paraId="2DE7DE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PaddingBitsBox extends FullBox('padb', 0, 0)</w:t>
            </w:r>
          </w:p>
        </w:tc>
      </w:tr>
      <w:tr w:rsidR="001B11A7" w:rsidRPr="00C04F0B" w14:paraId="0B588CF1" w14:textId="77777777" w:rsidTr="00DB2132">
        <w:tc>
          <w:tcPr>
            <w:tcW w:w="605" w:type="dxa"/>
          </w:tcPr>
          <w:p w14:paraId="2100A3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489</w:t>
            </w:r>
          </w:p>
        </w:tc>
        <w:tc>
          <w:tcPr>
            <w:tcW w:w="4288" w:type="dxa"/>
          </w:tcPr>
          <w:p w14:paraId="308468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2AFBF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7852F73" w14:textId="77777777" w:rsidTr="00DB2132">
        <w:tc>
          <w:tcPr>
            <w:tcW w:w="605" w:type="dxa"/>
          </w:tcPr>
          <w:p w14:paraId="5F23A5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490</w:t>
            </w:r>
          </w:p>
        </w:tc>
        <w:tc>
          <w:tcPr>
            <w:tcW w:w="4288" w:type="dxa"/>
          </w:tcPr>
          <w:p w14:paraId="7583E4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sample_count;</w:t>
            </w:r>
          </w:p>
        </w:tc>
        <w:tc>
          <w:tcPr>
            <w:tcW w:w="4117" w:type="dxa"/>
          </w:tcPr>
          <w:p w14:paraId="5FED23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sample_count;</w:t>
            </w:r>
          </w:p>
        </w:tc>
      </w:tr>
      <w:tr w:rsidR="001B11A7" w:rsidRPr="00C04F0B" w14:paraId="03549B0F" w14:textId="77777777" w:rsidTr="00DB2132">
        <w:tc>
          <w:tcPr>
            <w:tcW w:w="605" w:type="dxa"/>
          </w:tcPr>
          <w:p w14:paraId="3B7A0C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491</w:t>
            </w:r>
          </w:p>
        </w:tc>
        <w:tc>
          <w:tcPr>
            <w:tcW w:w="4288" w:type="dxa"/>
          </w:tcPr>
          <w:p w14:paraId="5444D7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int i;</w:t>
            </w:r>
          </w:p>
        </w:tc>
        <w:tc>
          <w:tcPr>
            <w:tcW w:w="4117" w:type="dxa"/>
          </w:tcPr>
          <w:p w14:paraId="7004CD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3366188D" w14:textId="77777777" w:rsidTr="00DB2132">
        <w:tc>
          <w:tcPr>
            <w:tcW w:w="605" w:type="dxa"/>
          </w:tcPr>
          <w:p w14:paraId="5FCD3D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492</w:t>
            </w:r>
          </w:p>
        </w:tc>
        <w:tc>
          <w:tcPr>
            <w:tcW w:w="4288" w:type="dxa"/>
          </w:tcPr>
          <w:p w14:paraId="5FAEFB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floor((sample_count + 1)/2); i++) {</w:t>
            </w:r>
          </w:p>
        </w:tc>
        <w:tc>
          <w:tcPr>
            <w:tcW w:w="4117" w:type="dxa"/>
          </w:tcPr>
          <w:p w14:paraId="56E1E6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floor((sample_count + 1)/2); i++) {</w:t>
            </w:r>
          </w:p>
        </w:tc>
      </w:tr>
      <w:tr w:rsidR="001B11A7" w:rsidRPr="00C04F0B" w14:paraId="075899EC" w14:textId="77777777" w:rsidTr="00DB2132">
        <w:tc>
          <w:tcPr>
            <w:tcW w:w="605" w:type="dxa"/>
          </w:tcPr>
          <w:p w14:paraId="6EC8A1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493</w:t>
            </w:r>
          </w:p>
        </w:tc>
        <w:tc>
          <w:tcPr>
            <w:tcW w:w="4288" w:type="dxa"/>
          </w:tcPr>
          <w:p w14:paraId="21D57D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bit(1) reserved = 0;</w:t>
            </w:r>
          </w:p>
        </w:tc>
        <w:tc>
          <w:tcPr>
            <w:tcW w:w="4117" w:type="dxa"/>
          </w:tcPr>
          <w:p w14:paraId="164244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bit(1) field_1 = 0;</w:t>
            </w:r>
          </w:p>
        </w:tc>
      </w:tr>
      <w:tr w:rsidR="001B11A7" w:rsidRPr="00C04F0B" w14:paraId="165305FA" w14:textId="77777777" w:rsidTr="00DB2132">
        <w:tc>
          <w:tcPr>
            <w:tcW w:w="605" w:type="dxa"/>
          </w:tcPr>
          <w:p w14:paraId="6D1598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494</w:t>
            </w:r>
          </w:p>
        </w:tc>
        <w:tc>
          <w:tcPr>
            <w:tcW w:w="4288" w:type="dxa"/>
          </w:tcPr>
          <w:p w14:paraId="7090CE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bit(3) pad1;</w:t>
            </w:r>
          </w:p>
        </w:tc>
        <w:tc>
          <w:tcPr>
            <w:tcW w:w="4117" w:type="dxa"/>
          </w:tcPr>
          <w:p w14:paraId="7E5177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bit(3) pad1;</w:t>
            </w:r>
          </w:p>
        </w:tc>
      </w:tr>
      <w:tr w:rsidR="001B11A7" w:rsidRPr="00C04F0B" w14:paraId="0FB59124" w14:textId="77777777" w:rsidTr="00DB2132">
        <w:tc>
          <w:tcPr>
            <w:tcW w:w="605" w:type="dxa"/>
          </w:tcPr>
          <w:p w14:paraId="0A1900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495</w:t>
            </w:r>
          </w:p>
        </w:tc>
        <w:tc>
          <w:tcPr>
            <w:tcW w:w="4288" w:type="dxa"/>
          </w:tcPr>
          <w:p w14:paraId="7C255C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bit(1) reserved = 0;</w:t>
            </w:r>
          </w:p>
        </w:tc>
        <w:tc>
          <w:tcPr>
            <w:tcW w:w="4117" w:type="dxa"/>
          </w:tcPr>
          <w:p w14:paraId="404770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bit(1) field_2 = 0;</w:t>
            </w:r>
          </w:p>
        </w:tc>
      </w:tr>
      <w:tr w:rsidR="001B11A7" w:rsidRPr="00C04F0B" w14:paraId="00155118" w14:textId="77777777" w:rsidTr="00DB2132">
        <w:tc>
          <w:tcPr>
            <w:tcW w:w="605" w:type="dxa"/>
          </w:tcPr>
          <w:p w14:paraId="438DC3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496</w:t>
            </w:r>
          </w:p>
        </w:tc>
        <w:tc>
          <w:tcPr>
            <w:tcW w:w="4288" w:type="dxa"/>
          </w:tcPr>
          <w:p w14:paraId="30878E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bit(3) pad2;</w:t>
            </w:r>
          </w:p>
        </w:tc>
        <w:tc>
          <w:tcPr>
            <w:tcW w:w="4117" w:type="dxa"/>
          </w:tcPr>
          <w:p w14:paraId="5B69AC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bit(3) pad2;</w:t>
            </w:r>
          </w:p>
        </w:tc>
      </w:tr>
      <w:tr w:rsidR="001B11A7" w:rsidRPr="00C04F0B" w14:paraId="14AD6BE7" w14:textId="77777777" w:rsidTr="00DB2132">
        <w:tc>
          <w:tcPr>
            <w:tcW w:w="605" w:type="dxa"/>
          </w:tcPr>
          <w:p w14:paraId="4CD4A5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497</w:t>
            </w:r>
          </w:p>
        </w:tc>
        <w:tc>
          <w:tcPr>
            <w:tcW w:w="4288" w:type="dxa"/>
          </w:tcPr>
          <w:p w14:paraId="14D207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8717B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6E40304" w14:textId="77777777" w:rsidTr="00DB2132">
        <w:tc>
          <w:tcPr>
            <w:tcW w:w="605" w:type="dxa"/>
          </w:tcPr>
          <w:p w14:paraId="5C1147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498</w:t>
            </w:r>
          </w:p>
        </w:tc>
        <w:tc>
          <w:tcPr>
            <w:tcW w:w="4288" w:type="dxa"/>
          </w:tcPr>
          <w:p w14:paraId="1DE15D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9C072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C55FC64" w14:textId="77777777" w:rsidTr="00DB2132">
        <w:tc>
          <w:tcPr>
            <w:tcW w:w="605" w:type="dxa"/>
          </w:tcPr>
          <w:p w14:paraId="44545C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499</w:t>
            </w:r>
          </w:p>
        </w:tc>
        <w:tc>
          <w:tcPr>
            <w:tcW w:w="4288" w:type="dxa"/>
          </w:tcPr>
          <w:p w14:paraId="737F1F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EDB40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193BA2D" w14:textId="77777777" w:rsidTr="00DB2132">
        <w:tc>
          <w:tcPr>
            <w:tcW w:w="605" w:type="dxa"/>
          </w:tcPr>
          <w:p w14:paraId="39C068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500</w:t>
            </w:r>
          </w:p>
        </w:tc>
        <w:tc>
          <w:tcPr>
            <w:tcW w:w="4288" w:type="dxa"/>
          </w:tcPr>
          <w:p w14:paraId="257FD1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3A7A5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5FBB152" w14:textId="77777777" w:rsidTr="00DB2132">
        <w:tc>
          <w:tcPr>
            <w:tcW w:w="605" w:type="dxa"/>
          </w:tcPr>
          <w:p w14:paraId="5B5A19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501</w:t>
            </w:r>
          </w:p>
        </w:tc>
        <w:tc>
          <w:tcPr>
            <w:tcW w:w="4288" w:type="dxa"/>
          </w:tcPr>
          <w:p w14:paraId="2A9041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SubSampleInformationBox</w:t>
            </w:r>
          </w:p>
        </w:tc>
        <w:tc>
          <w:tcPr>
            <w:tcW w:w="4117" w:type="dxa"/>
          </w:tcPr>
          <w:p w14:paraId="7B3EDE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SubSampleInformationBox</w:t>
            </w:r>
          </w:p>
        </w:tc>
      </w:tr>
      <w:tr w:rsidR="001B11A7" w:rsidRPr="00C04F0B" w14:paraId="13FF21C6" w14:textId="77777777" w:rsidTr="00DB2132">
        <w:tc>
          <w:tcPr>
            <w:tcW w:w="605" w:type="dxa"/>
          </w:tcPr>
          <w:p w14:paraId="13CE74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502</w:t>
            </w:r>
          </w:p>
        </w:tc>
        <w:tc>
          <w:tcPr>
            <w:tcW w:w="4288" w:type="dxa"/>
          </w:tcPr>
          <w:p w14:paraId="725EDB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FullBox('subs', version, flags)</w:t>
            </w:r>
          </w:p>
        </w:tc>
        <w:tc>
          <w:tcPr>
            <w:tcW w:w="4117" w:type="dxa"/>
          </w:tcPr>
          <w:p w14:paraId="3C0B2E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FullBox('subs', version, flags)</w:t>
            </w:r>
          </w:p>
        </w:tc>
      </w:tr>
      <w:tr w:rsidR="001B11A7" w:rsidRPr="00C04F0B" w14:paraId="24106AD5" w14:textId="77777777" w:rsidTr="00DB2132">
        <w:tc>
          <w:tcPr>
            <w:tcW w:w="605" w:type="dxa"/>
          </w:tcPr>
          <w:p w14:paraId="3DBF56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503</w:t>
            </w:r>
          </w:p>
        </w:tc>
        <w:tc>
          <w:tcPr>
            <w:tcW w:w="4288" w:type="dxa"/>
          </w:tcPr>
          <w:p w14:paraId="7076FC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FD0B0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CAE8A8C" w14:textId="77777777" w:rsidTr="00DB2132">
        <w:tc>
          <w:tcPr>
            <w:tcW w:w="605" w:type="dxa"/>
          </w:tcPr>
          <w:p w14:paraId="24DF2D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504</w:t>
            </w:r>
          </w:p>
        </w:tc>
        <w:tc>
          <w:tcPr>
            <w:tcW w:w="4288" w:type="dxa"/>
          </w:tcPr>
          <w:p w14:paraId="20E7CD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77B4C3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50EF902F" w14:textId="77777777" w:rsidTr="00DB2132">
        <w:tc>
          <w:tcPr>
            <w:tcW w:w="605" w:type="dxa"/>
          </w:tcPr>
          <w:p w14:paraId="7F061A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505</w:t>
            </w:r>
          </w:p>
        </w:tc>
        <w:tc>
          <w:tcPr>
            <w:tcW w:w="4288" w:type="dxa"/>
          </w:tcPr>
          <w:p w14:paraId="2839C4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computed unsigned int reference_length;</w:t>
            </w:r>
          </w:p>
        </w:tc>
        <w:tc>
          <w:tcPr>
            <w:tcW w:w="4117" w:type="dxa"/>
          </w:tcPr>
          <w:p w14:paraId="4B3BD1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computed unsigned int reference_length;</w:t>
            </w:r>
          </w:p>
        </w:tc>
      </w:tr>
      <w:tr w:rsidR="001B11A7" w:rsidRPr="00C04F0B" w14:paraId="21EDE53E" w14:textId="77777777" w:rsidTr="00DB2132">
        <w:tc>
          <w:tcPr>
            <w:tcW w:w="605" w:type="dxa"/>
          </w:tcPr>
          <w:p w14:paraId="117B47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506</w:t>
            </w:r>
          </w:p>
        </w:tc>
        <w:tc>
          <w:tcPr>
            <w:tcW w:w="4288" w:type="dxa"/>
          </w:tcPr>
          <w:p w14:paraId="416167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2) {</w:t>
            </w:r>
          </w:p>
        </w:tc>
        <w:tc>
          <w:tcPr>
            <w:tcW w:w="4117" w:type="dxa"/>
          </w:tcPr>
          <w:p w14:paraId="50C7F4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2) {</w:t>
            </w:r>
          </w:p>
        </w:tc>
      </w:tr>
      <w:tr w:rsidR="001B11A7" w:rsidRPr="00C04F0B" w14:paraId="323131FE" w14:textId="77777777" w:rsidTr="00DB2132">
        <w:tc>
          <w:tcPr>
            <w:tcW w:w="605" w:type="dxa"/>
          </w:tcPr>
          <w:p w14:paraId="3E803F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507</w:t>
            </w:r>
          </w:p>
        </w:tc>
        <w:tc>
          <w:tcPr>
            <w:tcW w:w="4288" w:type="dxa"/>
          </w:tcPr>
          <w:p w14:paraId="58FF08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is_size_16_bits;</w:t>
            </w:r>
          </w:p>
        </w:tc>
        <w:tc>
          <w:tcPr>
            <w:tcW w:w="4117" w:type="dxa"/>
          </w:tcPr>
          <w:p w14:paraId="4B08F8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is_size_16_bits;</w:t>
            </w:r>
          </w:p>
        </w:tc>
      </w:tr>
      <w:tr w:rsidR="001B11A7" w:rsidRPr="00C04F0B" w14:paraId="480F95F3" w14:textId="77777777" w:rsidTr="00DB2132">
        <w:tc>
          <w:tcPr>
            <w:tcW w:w="605" w:type="dxa"/>
          </w:tcPr>
          <w:p w14:paraId="2457B6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508</w:t>
            </w:r>
          </w:p>
        </w:tc>
        <w:tc>
          <w:tcPr>
            <w:tcW w:w="4288" w:type="dxa"/>
          </w:tcPr>
          <w:p w14:paraId="540765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is_short_ref;</w:t>
            </w:r>
          </w:p>
        </w:tc>
        <w:tc>
          <w:tcPr>
            <w:tcW w:w="4117" w:type="dxa"/>
          </w:tcPr>
          <w:p w14:paraId="3AE040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is_short_ref;</w:t>
            </w:r>
          </w:p>
        </w:tc>
      </w:tr>
      <w:tr w:rsidR="001B11A7" w:rsidRPr="00C04F0B" w14:paraId="57C6183F" w14:textId="77777777" w:rsidTr="00DB2132">
        <w:tc>
          <w:tcPr>
            <w:tcW w:w="605" w:type="dxa"/>
          </w:tcPr>
          <w:p w14:paraId="18F86C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509</w:t>
            </w:r>
          </w:p>
        </w:tc>
        <w:tc>
          <w:tcPr>
            <w:tcW w:w="4288" w:type="dxa"/>
          </w:tcPr>
          <w:p w14:paraId="0D5A35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(is_short_ref) {</w:t>
            </w:r>
          </w:p>
        </w:tc>
        <w:tc>
          <w:tcPr>
            <w:tcW w:w="4117" w:type="dxa"/>
          </w:tcPr>
          <w:p w14:paraId="58BFF9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(is_short_ref) {</w:t>
            </w:r>
          </w:p>
        </w:tc>
      </w:tr>
      <w:tr w:rsidR="001B11A7" w:rsidRPr="00C04F0B" w14:paraId="7A4639A3" w14:textId="77777777" w:rsidTr="00DB2132">
        <w:tc>
          <w:tcPr>
            <w:tcW w:w="605" w:type="dxa"/>
          </w:tcPr>
          <w:p w14:paraId="659D02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510</w:t>
            </w:r>
          </w:p>
        </w:tc>
        <w:tc>
          <w:tcPr>
            <w:tcW w:w="4288" w:type="dxa"/>
          </w:tcPr>
          <w:p w14:paraId="53842A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reference_length = 7;</w:t>
            </w:r>
          </w:p>
        </w:tc>
        <w:tc>
          <w:tcPr>
            <w:tcW w:w="4117" w:type="dxa"/>
          </w:tcPr>
          <w:p w14:paraId="1071D6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reference_length = 7;</w:t>
            </w:r>
          </w:p>
        </w:tc>
      </w:tr>
      <w:tr w:rsidR="001B11A7" w:rsidRPr="00C04F0B" w14:paraId="4F117045" w14:textId="77777777" w:rsidTr="00DB2132">
        <w:tc>
          <w:tcPr>
            <w:tcW w:w="605" w:type="dxa"/>
          </w:tcPr>
          <w:p w14:paraId="731E0D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511</w:t>
            </w:r>
          </w:p>
        </w:tc>
        <w:tc>
          <w:tcPr>
            <w:tcW w:w="4288" w:type="dxa"/>
          </w:tcPr>
          <w:p w14:paraId="62F099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</w:tc>
        <w:tc>
          <w:tcPr>
            <w:tcW w:w="4117" w:type="dxa"/>
          </w:tcPr>
          <w:p w14:paraId="432DCC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</w:tc>
      </w:tr>
      <w:tr w:rsidR="001B11A7" w:rsidRPr="00C04F0B" w14:paraId="04C44BAD" w14:textId="77777777" w:rsidTr="00DB2132">
        <w:tc>
          <w:tcPr>
            <w:tcW w:w="605" w:type="dxa"/>
          </w:tcPr>
          <w:p w14:paraId="6B0CF1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512</w:t>
            </w:r>
          </w:p>
        </w:tc>
        <w:tc>
          <w:tcPr>
            <w:tcW w:w="4288" w:type="dxa"/>
          </w:tcPr>
          <w:p w14:paraId="6A89DA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reference_length = 15;</w:t>
            </w:r>
          </w:p>
        </w:tc>
        <w:tc>
          <w:tcPr>
            <w:tcW w:w="4117" w:type="dxa"/>
          </w:tcPr>
          <w:p w14:paraId="457DC3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reference_length = 15;</w:t>
            </w:r>
          </w:p>
        </w:tc>
      </w:tr>
      <w:tr w:rsidR="001B11A7" w:rsidRPr="00C04F0B" w14:paraId="1D6CA5A5" w14:textId="77777777" w:rsidTr="00DB2132">
        <w:tc>
          <w:tcPr>
            <w:tcW w:w="605" w:type="dxa"/>
          </w:tcPr>
          <w:p w14:paraId="7997CF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513</w:t>
            </w:r>
          </w:p>
        </w:tc>
        <w:tc>
          <w:tcPr>
            <w:tcW w:w="4288" w:type="dxa"/>
          </w:tcPr>
          <w:p w14:paraId="50039F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361D4F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12F44271" w14:textId="77777777" w:rsidTr="00DB2132">
        <w:tc>
          <w:tcPr>
            <w:tcW w:w="605" w:type="dxa"/>
          </w:tcPr>
          <w:p w14:paraId="6C1B5A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514</w:t>
            </w:r>
          </w:p>
        </w:tc>
        <w:tc>
          <w:tcPr>
            <w:tcW w:w="4288" w:type="dxa"/>
          </w:tcPr>
          <w:p w14:paraId="707DC6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int(6) reserved;</w:t>
            </w:r>
          </w:p>
        </w:tc>
        <w:tc>
          <w:tcPr>
            <w:tcW w:w="4117" w:type="dxa"/>
          </w:tcPr>
          <w:p w14:paraId="2434A6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unsigned int(6) field_1;</w:t>
            </w:r>
          </w:p>
        </w:tc>
      </w:tr>
      <w:tr w:rsidR="001B11A7" w:rsidRPr="00C04F0B" w14:paraId="0CA1B618" w14:textId="77777777" w:rsidTr="00DB2132">
        <w:tc>
          <w:tcPr>
            <w:tcW w:w="605" w:type="dxa"/>
          </w:tcPr>
          <w:p w14:paraId="3FA59D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515</w:t>
            </w:r>
          </w:p>
        </w:tc>
        <w:tc>
          <w:tcPr>
            <w:tcW w:w="4288" w:type="dxa"/>
          </w:tcPr>
          <w:p w14:paraId="4FA956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E5EF9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27D8305" w14:textId="77777777" w:rsidTr="00DB2132">
        <w:tc>
          <w:tcPr>
            <w:tcW w:w="605" w:type="dxa"/>
          </w:tcPr>
          <w:p w14:paraId="32D365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516</w:t>
            </w:r>
          </w:p>
        </w:tc>
        <w:tc>
          <w:tcPr>
            <w:tcW w:w="4288" w:type="dxa"/>
          </w:tcPr>
          <w:p w14:paraId="72F9F9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for (int i = 0; i &lt; entry_count; i++) {</w:t>
            </w:r>
          </w:p>
        </w:tc>
        <w:tc>
          <w:tcPr>
            <w:tcW w:w="4117" w:type="dxa"/>
          </w:tcPr>
          <w:p w14:paraId="7ADA44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for (computed int i = 0; i &lt; entry_count; i++) {</w:t>
            </w:r>
          </w:p>
        </w:tc>
      </w:tr>
      <w:tr w:rsidR="001B11A7" w:rsidRPr="00C04F0B" w14:paraId="2ADC212B" w14:textId="77777777" w:rsidTr="00DB2132">
        <w:tc>
          <w:tcPr>
            <w:tcW w:w="605" w:type="dxa"/>
          </w:tcPr>
          <w:p w14:paraId="44182B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517</w:t>
            </w:r>
          </w:p>
        </w:tc>
        <w:tc>
          <w:tcPr>
            <w:tcW w:w="4288" w:type="dxa"/>
          </w:tcPr>
          <w:p w14:paraId="6E4BF7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sample_delta;</w:t>
            </w:r>
          </w:p>
        </w:tc>
        <w:tc>
          <w:tcPr>
            <w:tcW w:w="4117" w:type="dxa"/>
          </w:tcPr>
          <w:p w14:paraId="7362A8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sample_delta;</w:t>
            </w:r>
          </w:p>
        </w:tc>
      </w:tr>
      <w:tr w:rsidR="001B11A7" w:rsidRPr="00C04F0B" w14:paraId="3CB33BFD" w14:textId="77777777" w:rsidTr="00DB2132">
        <w:tc>
          <w:tcPr>
            <w:tcW w:w="605" w:type="dxa"/>
          </w:tcPr>
          <w:p w14:paraId="59F14A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518</w:t>
            </w:r>
          </w:p>
        </w:tc>
        <w:tc>
          <w:tcPr>
            <w:tcW w:w="4288" w:type="dxa"/>
          </w:tcPr>
          <w:p w14:paraId="18CBE4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subsample_count;</w:t>
            </w:r>
          </w:p>
        </w:tc>
        <w:tc>
          <w:tcPr>
            <w:tcW w:w="4117" w:type="dxa"/>
          </w:tcPr>
          <w:p w14:paraId="610FF8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subsample_count;</w:t>
            </w:r>
          </w:p>
        </w:tc>
      </w:tr>
      <w:tr w:rsidR="001B11A7" w:rsidRPr="00C04F0B" w14:paraId="1CEDCCC8" w14:textId="77777777" w:rsidTr="00DB2132">
        <w:tc>
          <w:tcPr>
            <w:tcW w:w="605" w:type="dxa"/>
          </w:tcPr>
          <w:p w14:paraId="43112E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519</w:t>
            </w:r>
          </w:p>
        </w:tc>
        <w:tc>
          <w:tcPr>
            <w:tcW w:w="4288" w:type="dxa"/>
          </w:tcPr>
          <w:p w14:paraId="052289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(subsample_count &gt; 0) {</w:t>
            </w:r>
          </w:p>
        </w:tc>
        <w:tc>
          <w:tcPr>
            <w:tcW w:w="4117" w:type="dxa"/>
          </w:tcPr>
          <w:p w14:paraId="18FF80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(subsample_count &gt; 0) {</w:t>
            </w:r>
          </w:p>
        </w:tc>
      </w:tr>
      <w:tr w:rsidR="001B11A7" w:rsidRPr="00C04F0B" w14:paraId="1B36B5ED" w14:textId="77777777" w:rsidTr="00DB2132">
        <w:tc>
          <w:tcPr>
            <w:tcW w:w="605" w:type="dxa"/>
          </w:tcPr>
          <w:p w14:paraId="69D5D4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520</w:t>
            </w:r>
          </w:p>
        </w:tc>
        <w:tc>
          <w:tcPr>
            <w:tcW w:w="4288" w:type="dxa"/>
          </w:tcPr>
          <w:p w14:paraId="4B48BC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for (int j = 0; j &lt; subsample_count; j++) {</w:t>
            </w:r>
          </w:p>
        </w:tc>
        <w:tc>
          <w:tcPr>
            <w:tcW w:w="4117" w:type="dxa"/>
          </w:tcPr>
          <w:p w14:paraId="407673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for (computed int j = 0; j &lt; subsample_count; j++) {</w:t>
            </w:r>
          </w:p>
        </w:tc>
      </w:tr>
      <w:tr w:rsidR="001B11A7" w:rsidRPr="00C04F0B" w14:paraId="30663782" w14:textId="77777777" w:rsidTr="00DB2132">
        <w:tc>
          <w:tcPr>
            <w:tcW w:w="605" w:type="dxa"/>
          </w:tcPr>
          <w:p w14:paraId="1CEE07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521</w:t>
            </w:r>
          </w:p>
        </w:tc>
        <w:tc>
          <w:tcPr>
            <w:tcW w:w="4288" w:type="dxa"/>
          </w:tcPr>
          <w:p w14:paraId="72AA96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if (version == 2) {</w:t>
            </w:r>
          </w:p>
        </w:tc>
        <w:tc>
          <w:tcPr>
            <w:tcW w:w="4117" w:type="dxa"/>
          </w:tcPr>
          <w:p w14:paraId="156DCD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if (version == 2) {</w:t>
            </w:r>
          </w:p>
        </w:tc>
      </w:tr>
      <w:tr w:rsidR="001B11A7" w:rsidRPr="00C04F0B" w14:paraId="3EAA384D" w14:textId="77777777" w:rsidTr="00DB2132">
        <w:tc>
          <w:tcPr>
            <w:tcW w:w="605" w:type="dxa"/>
          </w:tcPr>
          <w:p w14:paraId="5C6C34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522</w:t>
            </w:r>
          </w:p>
        </w:tc>
        <w:tc>
          <w:tcPr>
            <w:tcW w:w="4288" w:type="dxa"/>
          </w:tcPr>
          <w:p w14:paraId="3E183E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if (is_size_16_bits) {</w:t>
            </w:r>
          </w:p>
        </w:tc>
        <w:tc>
          <w:tcPr>
            <w:tcW w:w="4117" w:type="dxa"/>
          </w:tcPr>
          <w:p w14:paraId="4312AE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if (is_size_16_bits) {</w:t>
            </w:r>
          </w:p>
        </w:tc>
      </w:tr>
      <w:tr w:rsidR="001B11A7" w:rsidRPr="00C04F0B" w14:paraId="3F31097C" w14:textId="77777777" w:rsidTr="00DB2132">
        <w:tc>
          <w:tcPr>
            <w:tcW w:w="605" w:type="dxa"/>
          </w:tcPr>
          <w:p w14:paraId="233EB6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523</w:t>
            </w:r>
          </w:p>
        </w:tc>
        <w:tc>
          <w:tcPr>
            <w:tcW w:w="4288" w:type="dxa"/>
          </w:tcPr>
          <w:p w14:paraId="37FD14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int(16) subsample_size;</w:t>
            </w:r>
          </w:p>
        </w:tc>
        <w:tc>
          <w:tcPr>
            <w:tcW w:w="4117" w:type="dxa"/>
          </w:tcPr>
          <w:p w14:paraId="030DB0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int(16) subsample_size;</w:t>
            </w:r>
          </w:p>
        </w:tc>
      </w:tr>
      <w:tr w:rsidR="001B11A7" w:rsidRPr="00C04F0B" w14:paraId="0180D9E8" w14:textId="77777777" w:rsidTr="00DB2132">
        <w:tc>
          <w:tcPr>
            <w:tcW w:w="605" w:type="dxa"/>
          </w:tcPr>
          <w:p w14:paraId="5745A4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524</w:t>
            </w:r>
          </w:p>
        </w:tc>
        <w:tc>
          <w:tcPr>
            <w:tcW w:w="4288" w:type="dxa"/>
          </w:tcPr>
          <w:p w14:paraId="25C5AE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 else    {</w:t>
            </w:r>
          </w:p>
        </w:tc>
        <w:tc>
          <w:tcPr>
            <w:tcW w:w="4117" w:type="dxa"/>
          </w:tcPr>
          <w:p w14:paraId="2BCA0D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 else    {</w:t>
            </w:r>
          </w:p>
        </w:tc>
      </w:tr>
      <w:tr w:rsidR="001B11A7" w:rsidRPr="00C04F0B" w14:paraId="51B7BE6C" w14:textId="77777777" w:rsidTr="00DB2132">
        <w:tc>
          <w:tcPr>
            <w:tcW w:w="605" w:type="dxa"/>
          </w:tcPr>
          <w:p w14:paraId="473437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525</w:t>
            </w:r>
          </w:p>
        </w:tc>
        <w:tc>
          <w:tcPr>
            <w:tcW w:w="4288" w:type="dxa"/>
          </w:tcPr>
          <w:p w14:paraId="3946E4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int(32) subsample_size;</w:t>
            </w:r>
          </w:p>
        </w:tc>
        <w:tc>
          <w:tcPr>
            <w:tcW w:w="4117" w:type="dxa"/>
          </w:tcPr>
          <w:p w14:paraId="6FBD71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int(32) subsample_size;</w:t>
            </w:r>
          </w:p>
        </w:tc>
      </w:tr>
      <w:tr w:rsidR="001B11A7" w:rsidRPr="00C04F0B" w14:paraId="611027E4" w14:textId="77777777" w:rsidTr="00DB2132">
        <w:tc>
          <w:tcPr>
            <w:tcW w:w="605" w:type="dxa"/>
          </w:tcPr>
          <w:p w14:paraId="111112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526</w:t>
            </w:r>
          </w:p>
        </w:tc>
        <w:tc>
          <w:tcPr>
            <w:tcW w:w="4288" w:type="dxa"/>
          </w:tcPr>
          <w:p w14:paraId="56FA97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  <w:tc>
          <w:tcPr>
            <w:tcW w:w="4117" w:type="dxa"/>
          </w:tcPr>
          <w:p w14:paraId="66A19C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</w:tr>
      <w:tr w:rsidR="001B11A7" w:rsidRPr="00C04F0B" w14:paraId="7F2EFF94" w14:textId="77777777" w:rsidTr="00DB2132">
        <w:tc>
          <w:tcPr>
            <w:tcW w:w="605" w:type="dxa"/>
          </w:tcPr>
          <w:p w14:paraId="43D746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527</w:t>
            </w:r>
          </w:p>
        </w:tc>
        <w:tc>
          <w:tcPr>
            <w:tcW w:w="4288" w:type="dxa"/>
          </w:tcPr>
          <w:p w14:paraId="34B65D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int(1) has_reference;</w:t>
            </w:r>
          </w:p>
        </w:tc>
        <w:tc>
          <w:tcPr>
            <w:tcW w:w="4117" w:type="dxa"/>
          </w:tcPr>
          <w:p w14:paraId="532CF7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int(1) has_reference;</w:t>
            </w:r>
          </w:p>
        </w:tc>
      </w:tr>
      <w:tr w:rsidR="001B11A7" w:rsidRPr="00C04F0B" w14:paraId="1BB09E1A" w14:textId="77777777" w:rsidTr="00DB2132">
        <w:tc>
          <w:tcPr>
            <w:tcW w:w="605" w:type="dxa"/>
          </w:tcPr>
          <w:p w14:paraId="490FC6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528</w:t>
            </w:r>
          </w:p>
        </w:tc>
        <w:tc>
          <w:tcPr>
            <w:tcW w:w="4288" w:type="dxa"/>
          </w:tcPr>
          <w:p w14:paraId="7D3E1D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if (has_reference) {</w:t>
            </w:r>
          </w:p>
        </w:tc>
        <w:tc>
          <w:tcPr>
            <w:tcW w:w="4117" w:type="dxa"/>
          </w:tcPr>
          <w:p w14:paraId="530FAE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if (has_reference) {</w:t>
            </w:r>
          </w:p>
        </w:tc>
      </w:tr>
      <w:tr w:rsidR="001B11A7" w:rsidRPr="00C04F0B" w14:paraId="697CB768" w14:textId="77777777" w:rsidTr="00DB2132">
        <w:tc>
          <w:tcPr>
            <w:tcW w:w="605" w:type="dxa"/>
          </w:tcPr>
          <w:p w14:paraId="61ADF9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529</w:t>
            </w:r>
          </w:p>
        </w:tc>
        <w:tc>
          <w:tcPr>
            <w:tcW w:w="4288" w:type="dxa"/>
          </w:tcPr>
          <w:p w14:paraId="6A479E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int(reference_length) reference_idx;</w:t>
            </w:r>
          </w:p>
        </w:tc>
        <w:tc>
          <w:tcPr>
            <w:tcW w:w="4117" w:type="dxa"/>
          </w:tcPr>
          <w:p w14:paraId="58A5BE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int(reference_length) reference_idx;</w:t>
            </w:r>
          </w:p>
        </w:tc>
      </w:tr>
      <w:tr w:rsidR="001B11A7" w:rsidRPr="00C04F0B" w14:paraId="696B7B3F" w14:textId="77777777" w:rsidTr="00DB2132">
        <w:tc>
          <w:tcPr>
            <w:tcW w:w="605" w:type="dxa"/>
          </w:tcPr>
          <w:p w14:paraId="7094F7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530</w:t>
            </w:r>
          </w:p>
        </w:tc>
        <w:tc>
          <w:tcPr>
            <w:tcW w:w="4288" w:type="dxa"/>
          </w:tcPr>
          <w:p w14:paraId="1DE531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 else {</w:t>
            </w:r>
          </w:p>
        </w:tc>
        <w:tc>
          <w:tcPr>
            <w:tcW w:w="4117" w:type="dxa"/>
          </w:tcPr>
          <w:p w14:paraId="7CA1E2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 else {</w:t>
            </w:r>
          </w:p>
        </w:tc>
      </w:tr>
      <w:tr w:rsidR="001B11A7" w:rsidRPr="00C04F0B" w14:paraId="3CED4235" w14:textId="77777777" w:rsidTr="00DB2132">
        <w:tc>
          <w:tcPr>
            <w:tcW w:w="605" w:type="dxa"/>
          </w:tcPr>
          <w:p w14:paraId="5B6419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531</w:t>
            </w:r>
          </w:p>
        </w:tc>
        <w:tc>
          <w:tcPr>
            <w:tcW w:w="4288" w:type="dxa"/>
          </w:tcPr>
          <w:p w14:paraId="2A32EF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int(1) discardable;</w:t>
            </w:r>
          </w:p>
        </w:tc>
        <w:tc>
          <w:tcPr>
            <w:tcW w:w="4117" w:type="dxa"/>
          </w:tcPr>
          <w:p w14:paraId="7F1753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int(1) discardable;</w:t>
            </w:r>
          </w:p>
        </w:tc>
      </w:tr>
      <w:tr w:rsidR="001B11A7" w:rsidRPr="00C04F0B" w14:paraId="2C3036CD" w14:textId="77777777" w:rsidTr="00DB2132">
        <w:tc>
          <w:tcPr>
            <w:tcW w:w="605" w:type="dxa"/>
          </w:tcPr>
          <w:p w14:paraId="7511BA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532</w:t>
            </w:r>
          </w:p>
        </w:tc>
        <w:tc>
          <w:tcPr>
            <w:tcW w:w="4288" w:type="dxa"/>
          </w:tcPr>
          <w:p w14:paraId="44198E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int(1) has_subsample_priority;</w:t>
            </w:r>
          </w:p>
        </w:tc>
        <w:tc>
          <w:tcPr>
            <w:tcW w:w="4117" w:type="dxa"/>
          </w:tcPr>
          <w:p w14:paraId="237DCD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int(1) has_subsample_priority;</w:t>
            </w:r>
          </w:p>
        </w:tc>
      </w:tr>
      <w:tr w:rsidR="001B11A7" w:rsidRPr="00C04F0B" w14:paraId="7FF44D91" w14:textId="77777777" w:rsidTr="00DB2132">
        <w:tc>
          <w:tcPr>
            <w:tcW w:w="605" w:type="dxa"/>
          </w:tcPr>
          <w:p w14:paraId="50B330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533</w:t>
            </w:r>
          </w:p>
        </w:tc>
        <w:tc>
          <w:tcPr>
            <w:tcW w:w="4288" w:type="dxa"/>
          </w:tcPr>
          <w:p w14:paraId="0556FE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int(1) is_csp_present;</w:t>
            </w:r>
          </w:p>
        </w:tc>
        <w:tc>
          <w:tcPr>
            <w:tcW w:w="4117" w:type="dxa"/>
          </w:tcPr>
          <w:p w14:paraId="756D5F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int(1) is_csp_present;</w:t>
            </w:r>
          </w:p>
        </w:tc>
      </w:tr>
      <w:tr w:rsidR="001B11A7" w:rsidRPr="00C04F0B" w14:paraId="478A381C" w14:textId="77777777" w:rsidTr="00DB2132">
        <w:tc>
          <w:tcPr>
            <w:tcW w:w="605" w:type="dxa"/>
          </w:tcPr>
          <w:p w14:paraId="5A509E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534</w:t>
            </w:r>
          </w:p>
        </w:tc>
        <w:tc>
          <w:tcPr>
            <w:tcW w:w="4288" w:type="dxa"/>
          </w:tcPr>
          <w:p w14:paraId="61ECB4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int(2) csp_length_minus_1;</w:t>
            </w:r>
          </w:p>
        </w:tc>
        <w:tc>
          <w:tcPr>
            <w:tcW w:w="4117" w:type="dxa"/>
          </w:tcPr>
          <w:p w14:paraId="50DCF4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int(2) csp_length_minus_1;</w:t>
            </w:r>
          </w:p>
        </w:tc>
      </w:tr>
      <w:tr w:rsidR="001B11A7" w:rsidRPr="00C04F0B" w14:paraId="0580FBB4" w14:textId="77777777" w:rsidTr="00DB2132">
        <w:tc>
          <w:tcPr>
            <w:tcW w:w="605" w:type="dxa"/>
          </w:tcPr>
          <w:p w14:paraId="1C9771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535</w:t>
            </w:r>
          </w:p>
        </w:tc>
        <w:tc>
          <w:tcPr>
            <w:tcW w:w="4288" w:type="dxa"/>
          </w:tcPr>
          <w:p w14:paraId="78E161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         unsigned int(2) reserved;</w:t>
            </w:r>
          </w:p>
        </w:tc>
        <w:tc>
          <w:tcPr>
            <w:tcW w:w="4117" w:type="dxa"/>
          </w:tcPr>
          <w:p w14:paraId="797480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         reserved unsigned int(2) field_2;</w:t>
            </w:r>
          </w:p>
        </w:tc>
      </w:tr>
      <w:tr w:rsidR="001B11A7" w:rsidRPr="00C04F0B" w14:paraId="5D1CDCFB" w14:textId="77777777" w:rsidTr="00DB2132">
        <w:tc>
          <w:tcPr>
            <w:tcW w:w="605" w:type="dxa"/>
          </w:tcPr>
          <w:p w14:paraId="4044D2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536</w:t>
            </w:r>
          </w:p>
        </w:tc>
        <w:tc>
          <w:tcPr>
            <w:tcW w:w="4288" w:type="dxa"/>
          </w:tcPr>
          <w:p w14:paraId="2B43B5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if (has_subsample_priority) {</w:t>
            </w:r>
          </w:p>
        </w:tc>
        <w:tc>
          <w:tcPr>
            <w:tcW w:w="4117" w:type="dxa"/>
          </w:tcPr>
          <w:p w14:paraId="5FA522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if (has_subsample_priority) {</w:t>
            </w:r>
          </w:p>
        </w:tc>
      </w:tr>
      <w:tr w:rsidR="001B11A7" w:rsidRPr="00C04F0B" w14:paraId="54994275" w14:textId="77777777" w:rsidTr="00DB2132">
        <w:tc>
          <w:tcPr>
            <w:tcW w:w="605" w:type="dxa"/>
          </w:tcPr>
          <w:p w14:paraId="375671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537</w:t>
            </w:r>
          </w:p>
        </w:tc>
        <w:tc>
          <w:tcPr>
            <w:tcW w:w="4288" w:type="dxa"/>
          </w:tcPr>
          <w:p w14:paraId="0A5515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unsigned int(8) subsample_priority;</w:t>
            </w:r>
          </w:p>
        </w:tc>
        <w:tc>
          <w:tcPr>
            <w:tcW w:w="4117" w:type="dxa"/>
          </w:tcPr>
          <w:p w14:paraId="7D26CD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unsigned int(8) subsample_priority;</w:t>
            </w:r>
          </w:p>
        </w:tc>
      </w:tr>
      <w:tr w:rsidR="001B11A7" w:rsidRPr="00C04F0B" w14:paraId="7D958BD3" w14:textId="77777777" w:rsidTr="00DB2132">
        <w:tc>
          <w:tcPr>
            <w:tcW w:w="605" w:type="dxa"/>
          </w:tcPr>
          <w:p w14:paraId="169774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538</w:t>
            </w:r>
          </w:p>
        </w:tc>
        <w:tc>
          <w:tcPr>
            <w:tcW w:w="4288" w:type="dxa"/>
          </w:tcPr>
          <w:p w14:paraId="4B6D43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}</w:t>
            </w:r>
          </w:p>
        </w:tc>
        <w:tc>
          <w:tcPr>
            <w:tcW w:w="4117" w:type="dxa"/>
          </w:tcPr>
          <w:p w14:paraId="39B8B2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}</w:t>
            </w:r>
          </w:p>
        </w:tc>
      </w:tr>
      <w:tr w:rsidR="001B11A7" w:rsidRPr="00C04F0B" w14:paraId="4838C12A" w14:textId="77777777" w:rsidTr="00DB2132">
        <w:tc>
          <w:tcPr>
            <w:tcW w:w="605" w:type="dxa"/>
          </w:tcPr>
          <w:p w14:paraId="6D220B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539</w:t>
            </w:r>
          </w:p>
        </w:tc>
        <w:tc>
          <w:tcPr>
            <w:tcW w:w="4288" w:type="dxa"/>
          </w:tcPr>
          <w:p w14:paraId="4E22CB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if (is_csp_present) {</w:t>
            </w:r>
          </w:p>
        </w:tc>
        <w:tc>
          <w:tcPr>
            <w:tcW w:w="4117" w:type="dxa"/>
          </w:tcPr>
          <w:p w14:paraId="27F39F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if (is_csp_present) {</w:t>
            </w:r>
          </w:p>
        </w:tc>
      </w:tr>
      <w:tr w:rsidR="001B11A7" w:rsidRPr="00C04F0B" w14:paraId="0DFD6733" w14:textId="77777777" w:rsidTr="00DB2132">
        <w:tc>
          <w:tcPr>
            <w:tcW w:w="605" w:type="dxa"/>
          </w:tcPr>
          <w:p w14:paraId="44573F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540</w:t>
            </w:r>
          </w:p>
        </w:tc>
        <w:tc>
          <w:tcPr>
            <w:tcW w:w="4288" w:type="dxa"/>
          </w:tcPr>
          <w:p w14:paraId="622DCF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unsigned int(8*(csp_length_minus_1+1))</w:t>
            </w:r>
          </w:p>
        </w:tc>
        <w:tc>
          <w:tcPr>
            <w:tcW w:w="4117" w:type="dxa"/>
          </w:tcPr>
          <w:p w14:paraId="1270D7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unsigned int(8*(csp_length_minus_1+1))</w:t>
            </w:r>
          </w:p>
        </w:tc>
      </w:tr>
      <w:tr w:rsidR="001B11A7" w:rsidRPr="00C04F0B" w14:paraId="77E95911" w14:textId="77777777" w:rsidTr="00DB2132">
        <w:tc>
          <w:tcPr>
            <w:tcW w:w="605" w:type="dxa"/>
          </w:tcPr>
          <w:p w14:paraId="4D6CB9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541</w:t>
            </w:r>
          </w:p>
        </w:tc>
        <w:tc>
          <w:tcPr>
            <w:tcW w:w="4288" w:type="dxa"/>
          </w:tcPr>
          <w:p w14:paraId="5F179F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codec_specific_parameters;</w:t>
            </w:r>
          </w:p>
        </w:tc>
        <w:tc>
          <w:tcPr>
            <w:tcW w:w="4117" w:type="dxa"/>
          </w:tcPr>
          <w:p w14:paraId="284847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codec_specific_parameters;</w:t>
            </w:r>
          </w:p>
        </w:tc>
      </w:tr>
      <w:tr w:rsidR="001B11A7" w:rsidRPr="00C04F0B" w14:paraId="6A18C911" w14:textId="77777777" w:rsidTr="00DB2132">
        <w:tc>
          <w:tcPr>
            <w:tcW w:w="605" w:type="dxa"/>
          </w:tcPr>
          <w:p w14:paraId="4E0AE9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542</w:t>
            </w:r>
          </w:p>
        </w:tc>
        <w:tc>
          <w:tcPr>
            <w:tcW w:w="4288" w:type="dxa"/>
          </w:tcPr>
          <w:p w14:paraId="139A4A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}</w:t>
            </w:r>
          </w:p>
        </w:tc>
        <w:tc>
          <w:tcPr>
            <w:tcW w:w="4117" w:type="dxa"/>
          </w:tcPr>
          <w:p w14:paraId="21342F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}</w:t>
            </w:r>
          </w:p>
        </w:tc>
      </w:tr>
      <w:tr w:rsidR="001B11A7" w:rsidRPr="00C04F0B" w14:paraId="39353FAD" w14:textId="77777777" w:rsidTr="00DB2132">
        <w:tc>
          <w:tcPr>
            <w:tcW w:w="605" w:type="dxa"/>
          </w:tcPr>
          <w:p w14:paraId="53E675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543</w:t>
            </w:r>
          </w:p>
        </w:tc>
        <w:tc>
          <w:tcPr>
            <w:tcW w:w="4288" w:type="dxa"/>
          </w:tcPr>
          <w:p w14:paraId="4B3F57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  <w:tc>
          <w:tcPr>
            <w:tcW w:w="4117" w:type="dxa"/>
          </w:tcPr>
          <w:p w14:paraId="5811AD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</w:tr>
      <w:tr w:rsidR="001B11A7" w:rsidRPr="00C04F0B" w14:paraId="6A9EC8BC" w14:textId="77777777" w:rsidTr="00DB2132">
        <w:tc>
          <w:tcPr>
            <w:tcW w:w="605" w:type="dxa"/>
          </w:tcPr>
          <w:p w14:paraId="4AD896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544</w:t>
            </w:r>
          </w:p>
        </w:tc>
        <w:tc>
          <w:tcPr>
            <w:tcW w:w="4288" w:type="dxa"/>
          </w:tcPr>
          <w:p w14:paraId="721B57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   else {</w:t>
            </w:r>
          </w:p>
        </w:tc>
        <w:tc>
          <w:tcPr>
            <w:tcW w:w="4117" w:type="dxa"/>
          </w:tcPr>
          <w:p w14:paraId="1DF211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ab/>
              <w:t xml:space="preserve">    } else {</w:t>
            </w:r>
          </w:p>
        </w:tc>
      </w:tr>
      <w:tr w:rsidR="001B11A7" w:rsidRPr="00C04F0B" w14:paraId="3395834D" w14:textId="77777777" w:rsidTr="00DB2132">
        <w:tc>
          <w:tcPr>
            <w:tcW w:w="605" w:type="dxa"/>
          </w:tcPr>
          <w:p w14:paraId="6887CF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545</w:t>
            </w:r>
          </w:p>
        </w:tc>
        <w:tc>
          <w:tcPr>
            <w:tcW w:w="4288" w:type="dxa"/>
          </w:tcPr>
          <w:p w14:paraId="3D1E2D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if (version == 1) {</w:t>
            </w:r>
          </w:p>
        </w:tc>
        <w:tc>
          <w:tcPr>
            <w:tcW w:w="4117" w:type="dxa"/>
          </w:tcPr>
          <w:p w14:paraId="49C8B3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if (version == 1) {</w:t>
            </w:r>
          </w:p>
        </w:tc>
      </w:tr>
      <w:tr w:rsidR="001B11A7" w:rsidRPr="00C04F0B" w14:paraId="302FCC85" w14:textId="77777777" w:rsidTr="00DB2132">
        <w:tc>
          <w:tcPr>
            <w:tcW w:w="605" w:type="dxa"/>
          </w:tcPr>
          <w:p w14:paraId="09DAE1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546</w:t>
            </w:r>
          </w:p>
        </w:tc>
        <w:tc>
          <w:tcPr>
            <w:tcW w:w="4288" w:type="dxa"/>
          </w:tcPr>
          <w:p w14:paraId="2D009B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int(32) subsample_size;</w:t>
            </w:r>
          </w:p>
        </w:tc>
        <w:tc>
          <w:tcPr>
            <w:tcW w:w="4117" w:type="dxa"/>
          </w:tcPr>
          <w:p w14:paraId="0B53FD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int(32) subsample_size;</w:t>
            </w:r>
          </w:p>
        </w:tc>
      </w:tr>
      <w:tr w:rsidR="001B11A7" w:rsidRPr="00C04F0B" w14:paraId="786B99B0" w14:textId="77777777" w:rsidTr="00DB2132">
        <w:tc>
          <w:tcPr>
            <w:tcW w:w="605" w:type="dxa"/>
          </w:tcPr>
          <w:p w14:paraId="34C5E1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547</w:t>
            </w:r>
          </w:p>
        </w:tc>
        <w:tc>
          <w:tcPr>
            <w:tcW w:w="4288" w:type="dxa"/>
          </w:tcPr>
          <w:p w14:paraId="266FC8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 else    {</w:t>
            </w:r>
          </w:p>
        </w:tc>
        <w:tc>
          <w:tcPr>
            <w:tcW w:w="4117" w:type="dxa"/>
          </w:tcPr>
          <w:p w14:paraId="296A91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 else    {</w:t>
            </w:r>
          </w:p>
        </w:tc>
      </w:tr>
      <w:tr w:rsidR="001B11A7" w:rsidRPr="00C04F0B" w14:paraId="6B1BC627" w14:textId="77777777" w:rsidTr="00DB2132">
        <w:tc>
          <w:tcPr>
            <w:tcW w:w="605" w:type="dxa"/>
          </w:tcPr>
          <w:p w14:paraId="52F3E8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548</w:t>
            </w:r>
          </w:p>
        </w:tc>
        <w:tc>
          <w:tcPr>
            <w:tcW w:w="4288" w:type="dxa"/>
          </w:tcPr>
          <w:p w14:paraId="721EEE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int(16) subsample_size;</w:t>
            </w:r>
          </w:p>
        </w:tc>
        <w:tc>
          <w:tcPr>
            <w:tcW w:w="4117" w:type="dxa"/>
          </w:tcPr>
          <w:p w14:paraId="27A7CA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unsigned int(16) subsample_size;</w:t>
            </w:r>
          </w:p>
        </w:tc>
      </w:tr>
      <w:tr w:rsidR="001B11A7" w:rsidRPr="00C04F0B" w14:paraId="6CF98C7D" w14:textId="77777777" w:rsidTr="00DB2132">
        <w:tc>
          <w:tcPr>
            <w:tcW w:w="605" w:type="dxa"/>
          </w:tcPr>
          <w:p w14:paraId="238DC2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549</w:t>
            </w:r>
          </w:p>
        </w:tc>
        <w:tc>
          <w:tcPr>
            <w:tcW w:w="4288" w:type="dxa"/>
          </w:tcPr>
          <w:p w14:paraId="1067A3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  <w:tc>
          <w:tcPr>
            <w:tcW w:w="4117" w:type="dxa"/>
          </w:tcPr>
          <w:p w14:paraId="72EC43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</w:tr>
      <w:tr w:rsidR="001B11A7" w:rsidRPr="00C04F0B" w14:paraId="48C631AD" w14:textId="77777777" w:rsidTr="00DB2132">
        <w:tc>
          <w:tcPr>
            <w:tcW w:w="605" w:type="dxa"/>
          </w:tcPr>
          <w:p w14:paraId="3C8F85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550</w:t>
            </w:r>
          </w:p>
        </w:tc>
        <w:tc>
          <w:tcPr>
            <w:tcW w:w="4288" w:type="dxa"/>
          </w:tcPr>
          <w:p w14:paraId="68F513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int(8) subsample_priority;</w:t>
            </w:r>
          </w:p>
        </w:tc>
        <w:tc>
          <w:tcPr>
            <w:tcW w:w="4117" w:type="dxa"/>
          </w:tcPr>
          <w:p w14:paraId="1CFD9E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int(8) subsample_priority;</w:t>
            </w:r>
          </w:p>
        </w:tc>
      </w:tr>
      <w:tr w:rsidR="001B11A7" w:rsidRPr="00C04F0B" w14:paraId="6F088539" w14:textId="77777777" w:rsidTr="00DB2132">
        <w:tc>
          <w:tcPr>
            <w:tcW w:w="605" w:type="dxa"/>
          </w:tcPr>
          <w:p w14:paraId="766C9C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551</w:t>
            </w:r>
          </w:p>
        </w:tc>
        <w:tc>
          <w:tcPr>
            <w:tcW w:w="4288" w:type="dxa"/>
          </w:tcPr>
          <w:p w14:paraId="3FB529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int(8) discardable;</w:t>
            </w:r>
          </w:p>
        </w:tc>
        <w:tc>
          <w:tcPr>
            <w:tcW w:w="4117" w:type="dxa"/>
          </w:tcPr>
          <w:p w14:paraId="240F03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int(8) discardable;</w:t>
            </w:r>
          </w:p>
        </w:tc>
      </w:tr>
      <w:tr w:rsidR="001B11A7" w:rsidRPr="00C04F0B" w14:paraId="0922F5CD" w14:textId="77777777" w:rsidTr="00DB2132">
        <w:tc>
          <w:tcPr>
            <w:tcW w:w="605" w:type="dxa"/>
          </w:tcPr>
          <w:p w14:paraId="34EBDA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552</w:t>
            </w:r>
          </w:p>
        </w:tc>
        <w:tc>
          <w:tcPr>
            <w:tcW w:w="4288" w:type="dxa"/>
          </w:tcPr>
          <w:p w14:paraId="57324D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int(32) codec_specific_parameters;</w:t>
            </w:r>
          </w:p>
        </w:tc>
        <w:tc>
          <w:tcPr>
            <w:tcW w:w="4117" w:type="dxa"/>
          </w:tcPr>
          <w:p w14:paraId="3FD27D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int(32) codec_specific_parameters;</w:t>
            </w:r>
          </w:p>
        </w:tc>
      </w:tr>
      <w:tr w:rsidR="001B11A7" w:rsidRPr="00C04F0B" w14:paraId="09C00FE8" w14:textId="77777777" w:rsidTr="00DB2132">
        <w:tc>
          <w:tcPr>
            <w:tcW w:w="605" w:type="dxa"/>
          </w:tcPr>
          <w:p w14:paraId="1D3C71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553</w:t>
            </w:r>
          </w:p>
        </w:tc>
        <w:tc>
          <w:tcPr>
            <w:tcW w:w="4288" w:type="dxa"/>
          </w:tcPr>
          <w:p w14:paraId="32D050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</w:tc>
        <w:tc>
          <w:tcPr>
            <w:tcW w:w="4117" w:type="dxa"/>
          </w:tcPr>
          <w:p w14:paraId="7CB012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</w:tc>
      </w:tr>
      <w:tr w:rsidR="001B11A7" w:rsidRPr="00C04F0B" w14:paraId="03CDEB2A" w14:textId="77777777" w:rsidTr="00DB2132">
        <w:tc>
          <w:tcPr>
            <w:tcW w:w="605" w:type="dxa"/>
          </w:tcPr>
          <w:p w14:paraId="282EFA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554</w:t>
            </w:r>
          </w:p>
        </w:tc>
        <w:tc>
          <w:tcPr>
            <w:tcW w:w="4288" w:type="dxa"/>
          </w:tcPr>
          <w:p w14:paraId="2D410B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  <w:tc>
          <w:tcPr>
            <w:tcW w:w="4117" w:type="dxa"/>
          </w:tcPr>
          <w:p w14:paraId="33634E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</w:tr>
      <w:tr w:rsidR="001B11A7" w:rsidRPr="00C04F0B" w14:paraId="79D8737A" w14:textId="77777777" w:rsidTr="00DB2132">
        <w:tc>
          <w:tcPr>
            <w:tcW w:w="605" w:type="dxa"/>
          </w:tcPr>
          <w:p w14:paraId="0DC353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555</w:t>
            </w:r>
          </w:p>
        </w:tc>
        <w:tc>
          <w:tcPr>
            <w:tcW w:w="4288" w:type="dxa"/>
          </w:tcPr>
          <w:p w14:paraId="195799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50A235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0A7B4083" w14:textId="77777777" w:rsidTr="00DB2132">
        <w:tc>
          <w:tcPr>
            <w:tcW w:w="605" w:type="dxa"/>
          </w:tcPr>
          <w:p w14:paraId="7FD302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556</w:t>
            </w:r>
          </w:p>
        </w:tc>
        <w:tc>
          <w:tcPr>
            <w:tcW w:w="4288" w:type="dxa"/>
          </w:tcPr>
          <w:p w14:paraId="5D1EAF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7D3C39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C1CFB89" w14:textId="77777777" w:rsidTr="00DB2132">
        <w:tc>
          <w:tcPr>
            <w:tcW w:w="605" w:type="dxa"/>
          </w:tcPr>
          <w:p w14:paraId="35669A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557</w:t>
            </w:r>
          </w:p>
        </w:tc>
        <w:tc>
          <w:tcPr>
            <w:tcW w:w="4288" w:type="dxa"/>
          </w:tcPr>
          <w:p w14:paraId="3C4075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FE9EC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1434944" w14:textId="77777777" w:rsidTr="00DB2132">
        <w:tc>
          <w:tcPr>
            <w:tcW w:w="605" w:type="dxa"/>
          </w:tcPr>
          <w:p w14:paraId="1EEA6B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558</w:t>
            </w:r>
          </w:p>
        </w:tc>
        <w:tc>
          <w:tcPr>
            <w:tcW w:w="4288" w:type="dxa"/>
          </w:tcPr>
          <w:p w14:paraId="221D43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7A072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53070A6" w14:textId="77777777" w:rsidTr="00DB2132">
        <w:tc>
          <w:tcPr>
            <w:tcW w:w="605" w:type="dxa"/>
          </w:tcPr>
          <w:p w14:paraId="4D5E7D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559</w:t>
            </w:r>
          </w:p>
        </w:tc>
        <w:tc>
          <w:tcPr>
            <w:tcW w:w="4288" w:type="dxa"/>
          </w:tcPr>
          <w:p w14:paraId="3D03B8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2BE9A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912254D" w14:textId="77777777" w:rsidTr="00DB2132">
        <w:tc>
          <w:tcPr>
            <w:tcW w:w="605" w:type="dxa"/>
          </w:tcPr>
          <w:p w14:paraId="5E5E83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560</w:t>
            </w:r>
          </w:p>
        </w:tc>
        <w:tc>
          <w:tcPr>
            <w:tcW w:w="4288" w:type="dxa"/>
          </w:tcPr>
          <w:p w14:paraId="6AEC33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275B7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CFCC84" w14:textId="77777777" w:rsidTr="00DB2132">
        <w:tc>
          <w:tcPr>
            <w:tcW w:w="605" w:type="dxa"/>
          </w:tcPr>
          <w:p w14:paraId="482DF3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561</w:t>
            </w:r>
          </w:p>
        </w:tc>
        <w:tc>
          <w:tcPr>
            <w:tcW w:w="4288" w:type="dxa"/>
          </w:tcPr>
          <w:p w14:paraId="25DC03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SampleAuxiliaryInformationSizesBox</w:t>
            </w:r>
          </w:p>
        </w:tc>
        <w:tc>
          <w:tcPr>
            <w:tcW w:w="4117" w:type="dxa"/>
          </w:tcPr>
          <w:p w14:paraId="0485E5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SampleAuxiliaryInformationSizesBox</w:t>
            </w:r>
          </w:p>
        </w:tc>
      </w:tr>
      <w:tr w:rsidR="001B11A7" w:rsidRPr="00C04F0B" w14:paraId="0D4204C0" w14:textId="77777777" w:rsidTr="00DB2132">
        <w:tc>
          <w:tcPr>
            <w:tcW w:w="605" w:type="dxa"/>
          </w:tcPr>
          <w:p w14:paraId="01E5A2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562</w:t>
            </w:r>
          </w:p>
        </w:tc>
        <w:tc>
          <w:tcPr>
            <w:tcW w:w="4288" w:type="dxa"/>
          </w:tcPr>
          <w:p w14:paraId="618A36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FullBox('saiz', version, flags)</w:t>
            </w:r>
          </w:p>
        </w:tc>
        <w:tc>
          <w:tcPr>
            <w:tcW w:w="4117" w:type="dxa"/>
          </w:tcPr>
          <w:p w14:paraId="0E4BCE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FullBox('saiz', version, flags)</w:t>
            </w:r>
          </w:p>
        </w:tc>
      </w:tr>
      <w:tr w:rsidR="001B11A7" w:rsidRPr="00C04F0B" w14:paraId="112469B8" w14:textId="77777777" w:rsidTr="00DB2132">
        <w:tc>
          <w:tcPr>
            <w:tcW w:w="605" w:type="dxa"/>
          </w:tcPr>
          <w:p w14:paraId="38BCF7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563</w:t>
            </w:r>
          </w:p>
        </w:tc>
        <w:tc>
          <w:tcPr>
            <w:tcW w:w="4288" w:type="dxa"/>
          </w:tcPr>
          <w:p w14:paraId="447249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F89B6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2B060F5" w14:textId="77777777" w:rsidTr="00DB2132">
        <w:tc>
          <w:tcPr>
            <w:tcW w:w="605" w:type="dxa"/>
          </w:tcPr>
          <w:p w14:paraId="3CF86A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564</w:t>
            </w:r>
          </w:p>
        </w:tc>
        <w:tc>
          <w:tcPr>
            <w:tcW w:w="4288" w:type="dxa"/>
          </w:tcPr>
          <w:p w14:paraId="210BFC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if(version == 0) {</w:t>
            </w:r>
          </w:p>
        </w:tc>
        <w:tc>
          <w:tcPr>
            <w:tcW w:w="4117" w:type="dxa"/>
          </w:tcPr>
          <w:p w14:paraId="63E3BC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if(version == 0) {</w:t>
            </w:r>
          </w:p>
        </w:tc>
      </w:tr>
      <w:tr w:rsidR="001B11A7" w:rsidRPr="00C04F0B" w14:paraId="1D747A71" w14:textId="77777777" w:rsidTr="00DB2132">
        <w:tc>
          <w:tcPr>
            <w:tcW w:w="605" w:type="dxa"/>
          </w:tcPr>
          <w:p w14:paraId="338474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565</w:t>
            </w:r>
          </w:p>
        </w:tc>
        <w:tc>
          <w:tcPr>
            <w:tcW w:w="4288" w:type="dxa"/>
          </w:tcPr>
          <w:p w14:paraId="7B7F59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(flags &amp; 1) {</w:t>
            </w:r>
          </w:p>
        </w:tc>
        <w:tc>
          <w:tcPr>
            <w:tcW w:w="4117" w:type="dxa"/>
          </w:tcPr>
          <w:p w14:paraId="5F9620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(flags &amp; 1) {</w:t>
            </w:r>
          </w:p>
        </w:tc>
      </w:tr>
      <w:tr w:rsidR="001B11A7" w:rsidRPr="00C04F0B" w14:paraId="3C700EA5" w14:textId="77777777" w:rsidTr="00DB2132">
        <w:tc>
          <w:tcPr>
            <w:tcW w:w="605" w:type="dxa"/>
          </w:tcPr>
          <w:p w14:paraId="1889F6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566</w:t>
            </w:r>
          </w:p>
        </w:tc>
        <w:tc>
          <w:tcPr>
            <w:tcW w:w="4288" w:type="dxa"/>
          </w:tcPr>
          <w:p w14:paraId="7FB30D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aux_info_type;</w:t>
            </w:r>
          </w:p>
        </w:tc>
        <w:tc>
          <w:tcPr>
            <w:tcW w:w="4117" w:type="dxa"/>
          </w:tcPr>
          <w:p w14:paraId="132CE5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aux_info_type;</w:t>
            </w:r>
          </w:p>
        </w:tc>
      </w:tr>
      <w:tr w:rsidR="001B11A7" w:rsidRPr="00C04F0B" w14:paraId="07C1C39B" w14:textId="77777777" w:rsidTr="00DB2132">
        <w:tc>
          <w:tcPr>
            <w:tcW w:w="605" w:type="dxa"/>
          </w:tcPr>
          <w:p w14:paraId="31EEAC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567</w:t>
            </w:r>
          </w:p>
        </w:tc>
        <w:tc>
          <w:tcPr>
            <w:tcW w:w="4288" w:type="dxa"/>
          </w:tcPr>
          <w:p w14:paraId="2C58CA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aux_info_type_parameter;</w:t>
            </w:r>
          </w:p>
        </w:tc>
        <w:tc>
          <w:tcPr>
            <w:tcW w:w="4117" w:type="dxa"/>
          </w:tcPr>
          <w:p w14:paraId="6568FD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aux_info_type_parameter;</w:t>
            </w:r>
          </w:p>
        </w:tc>
      </w:tr>
      <w:tr w:rsidR="001B11A7" w:rsidRPr="00C04F0B" w14:paraId="480D771F" w14:textId="77777777" w:rsidTr="00DB2132">
        <w:tc>
          <w:tcPr>
            <w:tcW w:w="605" w:type="dxa"/>
          </w:tcPr>
          <w:p w14:paraId="2F79D4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568</w:t>
            </w:r>
          </w:p>
        </w:tc>
        <w:tc>
          <w:tcPr>
            <w:tcW w:w="4288" w:type="dxa"/>
          </w:tcPr>
          <w:p w14:paraId="6FE928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5ED262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7251935C" w14:textId="77777777" w:rsidTr="00DB2132">
        <w:tc>
          <w:tcPr>
            <w:tcW w:w="605" w:type="dxa"/>
          </w:tcPr>
          <w:p w14:paraId="479FB6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569</w:t>
            </w:r>
          </w:p>
        </w:tc>
        <w:tc>
          <w:tcPr>
            <w:tcW w:w="4288" w:type="dxa"/>
          </w:tcPr>
          <w:p w14:paraId="551AEF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default_sample_info_size;</w:t>
            </w:r>
          </w:p>
        </w:tc>
        <w:tc>
          <w:tcPr>
            <w:tcW w:w="4117" w:type="dxa"/>
          </w:tcPr>
          <w:p w14:paraId="0574F1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default_sample_info_size;</w:t>
            </w:r>
          </w:p>
        </w:tc>
      </w:tr>
      <w:tr w:rsidR="001B11A7" w:rsidRPr="00C04F0B" w14:paraId="0DC67E66" w14:textId="77777777" w:rsidTr="00DB2132">
        <w:tc>
          <w:tcPr>
            <w:tcW w:w="605" w:type="dxa"/>
          </w:tcPr>
          <w:p w14:paraId="3E8F1D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570</w:t>
            </w:r>
          </w:p>
        </w:tc>
        <w:tc>
          <w:tcPr>
            <w:tcW w:w="4288" w:type="dxa"/>
          </w:tcPr>
          <w:p w14:paraId="13667D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  <w:tc>
          <w:tcPr>
            <w:tcW w:w="4117" w:type="dxa"/>
          </w:tcPr>
          <w:p w14:paraId="5DDD4C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</w:tr>
      <w:tr w:rsidR="001B11A7" w:rsidRPr="00C04F0B" w14:paraId="371D71C1" w14:textId="77777777" w:rsidTr="00DB2132">
        <w:tc>
          <w:tcPr>
            <w:tcW w:w="605" w:type="dxa"/>
          </w:tcPr>
          <w:p w14:paraId="12EBCB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571</w:t>
            </w:r>
          </w:p>
        </w:tc>
        <w:tc>
          <w:tcPr>
            <w:tcW w:w="4288" w:type="dxa"/>
          </w:tcPr>
          <w:p w14:paraId="7AF9FC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(default_sample_info_size == 0) {</w:t>
            </w:r>
          </w:p>
        </w:tc>
        <w:tc>
          <w:tcPr>
            <w:tcW w:w="4117" w:type="dxa"/>
          </w:tcPr>
          <w:p w14:paraId="636865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(default_sample_info_size == 0) {</w:t>
            </w:r>
          </w:p>
        </w:tc>
      </w:tr>
      <w:tr w:rsidR="001B11A7" w:rsidRPr="00C04F0B" w14:paraId="683B18A2" w14:textId="77777777" w:rsidTr="00DB2132">
        <w:tc>
          <w:tcPr>
            <w:tcW w:w="605" w:type="dxa"/>
          </w:tcPr>
          <w:p w14:paraId="7FA1C0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572</w:t>
            </w:r>
          </w:p>
        </w:tc>
        <w:tc>
          <w:tcPr>
            <w:tcW w:w="4288" w:type="dxa"/>
          </w:tcPr>
          <w:p w14:paraId="7B666B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sample_info_size[ sample_count ];</w:t>
            </w:r>
          </w:p>
        </w:tc>
        <w:tc>
          <w:tcPr>
            <w:tcW w:w="4117" w:type="dxa"/>
          </w:tcPr>
          <w:p w14:paraId="2349FB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sample_info_size[ sample_count ];</w:t>
            </w:r>
          </w:p>
        </w:tc>
      </w:tr>
      <w:tr w:rsidR="001B11A7" w:rsidRPr="00C04F0B" w14:paraId="49566389" w14:textId="77777777" w:rsidTr="00DB2132">
        <w:tc>
          <w:tcPr>
            <w:tcW w:w="605" w:type="dxa"/>
          </w:tcPr>
          <w:p w14:paraId="3E2CE0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573</w:t>
            </w:r>
          </w:p>
        </w:tc>
        <w:tc>
          <w:tcPr>
            <w:tcW w:w="4288" w:type="dxa"/>
          </w:tcPr>
          <w:p w14:paraId="5AA422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65DC23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192BCC29" w14:textId="77777777" w:rsidTr="00DB2132">
        <w:tc>
          <w:tcPr>
            <w:tcW w:w="605" w:type="dxa"/>
          </w:tcPr>
          <w:p w14:paraId="123566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574</w:t>
            </w:r>
          </w:p>
        </w:tc>
        <w:tc>
          <w:tcPr>
            <w:tcW w:w="4288" w:type="dxa"/>
          </w:tcPr>
          <w:p w14:paraId="25A8F2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D68D1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6FC8CFA" w14:textId="77777777" w:rsidTr="00DB2132">
        <w:tc>
          <w:tcPr>
            <w:tcW w:w="605" w:type="dxa"/>
          </w:tcPr>
          <w:p w14:paraId="40440D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575</w:t>
            </w:r>
          </w:p>
        </w:tc>
        <w:tc>
          <w:tcPr>
            <w:tcW w:w="4288" w:type="dxa"/>
          </w:tcPr>
          <w:p w14:paraId="0DBFE7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if(version == 1) {</w:t>
            </w:r>
          </w:p>
        </w:tc>
        <w:tc>
          <w:tcPr>
            <w:tcW w:w="4117" w:type="dxa"/>
          </w:tcPr>
          <w:p w14:paraId="16124C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if(version == 1) {</w:t>
            </w:r>
          </w:p>
        </w:tc>
      </w:tr>
      <w:tr w:rsidR="001B11A7" w:rsidRPr="00C04F0B" w14:paraId="21D07998" w14:textId="77777777" w:rsidTr="00DB2132">
        <w:tc>
          <w:tcPr>
            <w:tcW w:w="605" w:type="dxa"/>
          </w:tcPr>
          <w:p w14:paraId="31B92F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576</w:t>
            </w:r>
          </w:p>
        </w:tc>
        <w:tc>
          <w:tcPr>
            <w:tcW w:w="4288" w:type="dxa"/>
          </w:tcPr>
          <w:p w14:paraId="2851FC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(flags &amp; 1) {</w:t>
            </w:r>
          </w:p>
        </w:tc>
        <w:tc>
          <w:tcPr>
            <w:tcW w:w="4117" w:type="dxa"/>
          </w:tcPr>
          <w:p w14:paraId="6C5C08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(flags &amp; 1) {</w:t>
            </w:r>
          </w:p>
        </w:tc>
      </w:tr>
      <w:tr w:rsidR="001B11A7" w:rsidRPr="00C04F0B" w14:paraId="28BA9903" w14:textId="77777777" w:rsidTr="00DB2132">
        <w:tc>
          <w:tcPr>
            <w:tcW w:w="605" w:type="dxa"/>
          </w:tcPr>
          <w:p w14:paraId="55D586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577</w:t>
            </w:r>
          </w:p>
        </w:tc>
        <w:tc>
          <w:tcPr>
            <w:tcW w:w="4288" w:type="dxa"/>
          </w:tcPr>
          <w:p w14:paraId="7BA5E9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aux_info_type;</w:t>
            </w:r>
          </w:p>
        </w:tc>
        <w:tc>
          <w:tcPr>
            <w:tcW w:w="4117" w:type="dxa"/>
          </w:tcPr>
          <w:p w14:paraId="26F1E3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aux_info_type;</w:t>
            </w:r>
          </w:p>
        </w:tc>
      </w:tr>
      <w:tr w:rsidR="001B11A7" w:rsidRPr="00C04F0B" w14:paraId="0886828B" w14:textId="77777777" w:rsidTr="00DB2132">
        <w:tc>
          <w:tcPr>
            <w:tcW w:w="605" w:type="dxa"/>
          </w:tcPr>
          <w:p w14:paraId="198CC9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578</w:t>
            </w:r>
          </w:p>
        </w:tc>
        <w:tc>
          <w:tcPr>
            <w:tcW w:w="4288" w:type="dxa"/>
          </w:tcPr>
          <w:p w14:paraId="491283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aux_info_type_parameter;</w:t>
            </w:r>
          </w:p>
        </w:tc>
        <w:tc>
          <w:tcPr>
            <w:tcW w:w="4117" w:type="dxa"/>
          </w:tcPr>
          <w:p w14:paraId="665290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aux_info_type_parameter;</w:t>
            </w:r>
          </w:p>
        </w:tc>
      </w:tr>
      <w:tr w:rsidR="001B11A7" w:rsidRPr="00C04F0B" w14:paraId="0A11EC3B" w14:textId="77777777" w:rsidTr="00DB2132">
        <w:tc>
          <w:tcPr>
            <w:tcW w:w="605" w:type="dxa"/>
          </w:tcPr>
          <w:p w14:paraId="2B4ABB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579</w:t>
            </w:r>
          </w:p>
        </w:tc>
        <w:tc>
          <w:tcPr>
            <w:tcW w:w="4288" w:type="dxa"/>
          </w:tcPr>
          <w:p w14:paraId="6D0BEA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7D2185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6D8B934F" w14:textId="77777777" w:rsidTr="00DB2132">
        <w:tc>
          <w:tcPr>
            <w:tcW w:w="605" w:type="dxa"/>
          </w:tcPr>
          <w:p w14:paraId="6CA057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580</w:t>
            </w:r>
          </w:p>
        </w:tc>
        <w:tc>
          <w:tcPr>
            <w:tcW w:w="4288" w:type="dxa"/>
          </w:tcPr>
          <w:p w14:paraId="5E510D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default_sample_info_size;</w:t>
            </w:r>
          </w:p>
        </w:tc>
        <w:tc>
          <w:tcPr>
            <w:tcW w:w="4117" w:type="dxa"/>
          </w:tcPr>
          <w:p w14:paraId="6679E6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default_sample_info_size;</w:t>
            </w:r>
          </w:p>
        </w:tc>
      </w:tr>
      <w:tr w:rsidR="001B11A7" w:rsidRPr="00C04F0B" w14:paraId="2B422400" w14:textId="77777777" w:rsidTr="00DB2132">
        <w:tc>
          <w:tcPr>
            <w:tcW w:w="605" w:type="dxa"/>
          </w:tcPr>
          <w:p w14:paraId="1E9F38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581</w:t>
            </w:r>
          </w:p>
        </w:tc>
        <w:tc>
          <w:tcPr>
            <w:tcW w:w="4288" w:type="dxa"/>
          </w:tcPr>
          <w:p w14:paraId="5D41E2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  <w:tc>
          <w:tcPr>
            <w:tcW w:w="4117" w:type="dxa"/>
          </w:tcPr>
          <w:p w14:paraId="4390F6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</w:tr>
      <w:tr w:rsidR="001B11A7" w:rsidRPr="00C04F0B" w14:paraId="3C274E33" w14:textId="77777777" w:rsidTr="00DB2132">
        <w:tc>
          <w:tcPr>
            <w:tcW w:w="605" w:type="dxa"/>
          </w:tcPr>
          <w:p w14:paraId="236BD8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582</w:t>
            </w:r>
          </w:p>
        </w:tc>
        <w:tc>
          <w:tcPr>
            <w:tcW w:w="4288" w:type="dxa"/>
          </w:tcPr>
          <w:p w14:paraId="7B5168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(default_sample_info_size == 0) {</w:t>
            </w:r>
          </w:p>
        </w:tc>
        <w:tc>
          <w:tcPr>
            <w:tcW w:w="4117" w:type="dxa"/>
          </w:tcPr>
          <w:p w14:paraId="7D157B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(default_sample_info_size == 0) {</w:t>
            </w:r>
          </w:p>
        </w:tc>
      </w:tr>
      <w:tr w:rsidR="001B11A7" w:rsidRPr="00C04F0B" w14:paraId="314A228B" w14:textId="77777777" w:rsidTr="00DB2132">
        <w:tc>
          <w:tcPr>
            <w:tcW w:w="605" w:type="dxa"/>
          </w:tcPr>
          <w:p w14:paraId="4AEFDA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583</w:t>
            </w:r>
          </w:p>
        </w:tc>
        <w:tc>
          <w:tcPr>
            <w:tcW w:w="4288" w:type="dxa"/>
          </w:tcPr>
          <w:p w14:paraId="6EA460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sample_info_size[ sample_count ];</w:t>
            </w:r>
          </w:p>
        </w:tc>
        <w:tc>
          <w:tcPr>
            <w:tcW w:w="4117" w:type="dxa"/>
          </w:tcPr>
          <w:p w14:paraId="33286F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sample_info_size[ sample_count ];</w:t>
            </w:r>
          </w:p>
        </w:tc>
      </w:tr>
      <w:tr w:rsidR="001B11A7" w:rsidRPr="00C04F0B" w14:paraId="66EB3006" w14:textId="77777777" w:rsidTr="00DB2132">
        <w:tc>
          <w:tcPr>
            <w:tcW w:w="605" w:type="dxa"/>
          </w:tcPr>
          <w:p w14:paraId="041C0C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584</w:t>
            </w:r>
          </w:p>
        </w:tc>
        <w:tc>
          <w:tcPr>
            <w:tcW w:w="4288" w:type="dxa"/>
          </w:tcPr>
          <w:p w14:paraId="4310F6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7CBC82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555A8396" w14:textId="77777777" w:rsidTr="00DB2132">
        <w:tc>
          <w:tcPr>
            <w:tcW w:w="605" w:type="dxa"/>
          </w:tcPr>
          <w:p w14:paraId="679E4D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585</w:t>
            </w:r>
          </w:p>
        </w:tc>
        <w:tc>
          <w:tcPr>
            <w:tcW w:w="4288" w:type="dxa"/>
          </w:tcPr>
          <w:p w14:paraId="3F118E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F95EA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05BCC86" w14:textId="77777777" w:rsidTr="00DB2132">
        <w:tc>
          <w:tcPr>
            <w:tcW w:w="605" w:type="dxa"/>
          </w:tcPr>
          <w:p w14:paraId="0C76FD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586</w:t>
            </w:r>
          </w:p>
        </w:tc>
        <w:tc>
          <w:tcPr>
            <w:tcW w:w="4288" w:type="dxa"/>
          </w:tcPr>
          <w:p w14:paraId="4BDB0E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if(version == 2) {</w:t>
            </w:r>
          </w:p>
        </w:tc>
        <w:tc>
          <w:tcPr>
            <w:tcW w:w="4117" w:type="dxa"/>
          </w:tcPr>
          <w:p w14:paraId="2DD285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if(version == 2) {</w:t>
            </w:r>
          </w:p>
        </w:tc>
      </w:tr>
      <w:tr w:rsidR="001B11A7" w:rsidRPr="00C04F0B" w14:paraId="248B6140" w14:textId="77777777" w:rsidTr="00DB2132">
        <w:tc>
          <w:tcPr>
            <w:tcW w:w="605" w:type="dxa"/>
          </w:tcPr>
          <w:p w14:paraId="5CC1DB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587</w:t>
            </w:r>
          </w:p>
        </w:tc>
        <w:tc>
          <w:tcPr>
            <w:tcW w:w="4288" w:type="dxa"/>
          </w:tcPr>
          <w:p w14:paraId="141E72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(flags &amp; 1) {</w:t>
            </w:r>
          </w:p>
        </w:tc>
        <w:tc>
          <w:tcPr>
            <w:tcW w:w="4117" w:type="dxa"/>
          </w:tcPr>
          <w:p w14:paraId="6F18C6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(flags &amp; 1) {</w:t>
            </w:r>
          </w:p>
        </w:tc>
      </w:tr>
      <w:tr w:rsidR="001B11A7" w:rsidRPr="00C04F0B" w14:paraId="59CEBD96" w14:textId="77777777" w:rsidTr="00DB2132">
        <w:tc>
          <w:tcPr>
            <w:tcW w:w="605" w:type="dxa"/>
          </w:tcPr>
          <w:p w14:paraId="121E8B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588</w:t>
            </w:r>
          </w:p>
        </w:tc>
        <w:tc>
          <w:tcPr>
            <w:tcW w:w="4288" w:type="dxa"/>
          </w:tcPr>
          <w:p w14:paraId="38EAB5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aux_info_type;</w:t>
            </w:r>
          </w:p>
        </w:tc>
        <w:tc>
          <w:tcPr>
            <w:tcW w:w="4117" w:type="dxa"/>
          </w:tcPr>
          <w:p w14:paraId="1F2E99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aux_info_type;</w:t>
            </w:r>
          </w:p>
        </w:tc>
      </w:tr>
      <w:tr w:rsidR="001B11A7" w:rsidRPr="00C04F0B" w14:paraId="54C74919" w14:textId="77777777" w:rsidTr="00DB2132">
        <w:tc>
          <w:tcPr>
            <w:tcW w:w="605" w:type="dxa"/>
          </w:tcPr>
          <w:p w14:paraId="6B4C10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589</w:t>
            </w:r>
          </w:p>
        </w:tc>
        <w:tc>
          <w:tcPr>
            <w:tcW w:w="4288" w:type="dxa"/>
          </w:tcPr>
          <w:p w14:paraId="6016D6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aux_info_type_parameter;</w:t>
            </w:r>
          </w:p>
        </w:tc>
        <w:tc>
          <w:tcPr>
            <w:tcW w:w="4117" w:type="dxa"/>
          </w:tcPr>
          <w:p w14:paraId="674172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aux_info_type_parameter;</w:t>
            </w:r>
          </w:p>
        </w:tc>
      </w:tr>
      <w:tr w:rsidR="001B11A7" w:rsidRPr="00C04F0B" w14:paraId="5613EED0" w14:textId="77777777" w:rsidTr="00DB2132">
        <w:tc>
          <w:tcPr>
            <w:tcW w:w="605" w:type="dxa"/>
          </w:tcPr>
          <w:p w14:paraId="7C4C28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590</w:t>
            </w:r>
          </w:p>
        </w:tc>
        <w:tc>
          <w:tcPr>
            <w:tcW w:w="4288" w:type="dxa"/>
          </w:tcPr>
          <w:p w14:paraId="10C865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72EBAB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20F3B4F2" w14:textId="77777777" w:rsidTr="00DB2132">
        <w:tc>
          <w:tcPr>
            <w:tcW w:w="605" w:type="dxa"/>
          </w:tcPr>
          <w:p w14:paraId="55BD84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591</w:t>
            </w:r>
          </w:p>
        </w:tc>
        <w:tc>
          <w:tcPr>
            <w:tcW w:w="4288" w:type="dxa"/>
          </w:tcPr>
          <w:p w14:paraId="628CE0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default_sample_info_size;</w:t>
            </w:r>
          </w:p>
        </w:tc>
        <w:tc>
          <w:tcPr>
            <w:tcW w:w="4117" w:type="dxa"/>
          </w:tcPr>
          <w:p w14:paraId="51901E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default_sample_info_size;</w:t>
            </w:r>
          </w:p>
        </w:tc>
      </w:tr>
      <w:tr w:rsidR="001B11A7" w:rsidRPr="00C04F0B" w14:paraId="3D6924A1" w14:textId="77777777" w:rsidTr="00DB2132">
        <w:tc>
          <w:tcPr>
            <w:tcW w:w="605" w:type="dxa"/>
          </w:tcPr>
          <w:p w14:paraId="407173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592</w:t>
            </w:r>
          </w:p>
        </w:tc>
        <w:tc>
          <w:tcPr>
            <w:tcW w:w="4288" w:type="dxa"/>
          </w:tcPr>
          <w:p w14:paraId="5B5834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  <w:tc>
          <w:tcPr>
            <w:tcW w:w="4117" w:type="dxa"/>
          </w:tcPr>
          <w:p w14:paraId="61D4D7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</w:tr>
      <w:tr w:rsidR="001B11A7" w:rsidRPr="00C04F0B" w14:paraId="7BC9FC4E" w14:textId="77777777" w:rsidTr="00DB2132">
        <w:tc>
          <w:tcPr>
            <w:tcW w:w="605" w:type="dxa"/>
          </w:tcPr>
          <w:p w14:paraId="05AEFF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593</w:t>
            </w:r>
          </w:p>
        </w:tc>
        <w:tc>
          <w:tcPr>
            <w:tcW w:w="4288" w:type="dxa"/>
          </w:tcPr>
          <w:p w14:paraId="259D97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(default_sample_info_size == 0) {</w:t>
            </w:r>
          </w:p>
        </w:tc>
        <w:tc>
          <w:tcPr>
            <w:tcW w:w="4117" w:type="dxa"/>
          </w:tcPr>
          <w:p w14:paraId="29B765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(default_sample_info_size == 0) {</w:t>
            </w:r>
          </w:p>
        </w:tc>
      </w:tr>
      <w:tr w:rsidR="001B11A7" w:rsidRPr="00C04F0B" w14:paraId="173CFF1B" w14:textId="77777777" w:rsidTr="00DB2132">
        <w:tc>
          <w:tcPr>
            <w:tcW w:w="605" w:type="dxa"/>
          </w:tcPr>
          <w:p w14:paraId="0EE146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594</w:t>
            </w:r>
          </w:p>
        </w:tc>
        <w:tc>
          <w:tcPr>
            <w:tcW w:w="4288" w:type="dxa"/>
          </w:tcPr>
          <w:p w14:paraId="7357BA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sample_info_size[ sample_count ];</w:t>
            </w:r>
          </w:p>
        </w:tc>
        <w:tc>
          <w:tcPr>
            <w:tcW w:w="4117" w:type="dxa"/>
          </w:tcPr>
          <w:p w14:paraId="07A670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sample_info_size[ sample_count ];</w:t>
            </w:r>
          </w:p>
        </w:tc>
      </w:tr>
      <w:tr w:rsidR="001B11A7" w:rsidRPr="00C04F0B" w14:paraId="2F845378" w14:textId="77777777" w:rsidTr="00DB2132">
        <w:tc>
          <w:tcPr>
            <w:tcW w:w="605" w:type="dxa"/>
          </w:tcPr>
          <w:p w14:paraId="1A135E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595</w:t>
            </w:r>
          </w:p>
        </w:tc>
        <w:tc>
          <w:tcPr>
            <w:tcW w:w="4288" w:type="dxa"/>
          </w:tcPr>
          <w:p w14:paraId="740A83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526609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17DE5ADC" w14:textId="77777777" w:rsidTr="00DB2132">
        <w:tc>
          <w:tcPr>
            <w:tcW w:w="605" w:type="dxa"/>
          </w:tcPr>
          <w:p w14:paraId="0282F7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596</w:t>
            </w:r>
          </w:p>
        </w:tc>
        <w:tc>
          <w:tcPr>
            <w:tcW w:w="4288" w:type="dxa"/>
          </w:tcPr>
          <w:p w14:paraId="7554A8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BE128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75EA578" w14:textId="77777777" w:rsidTr="00DB2132">
        <w:tc>
          <w:tcPr>
            <w:tcW w:w="605" w:type="dxa"/>
          </w:tcPr>
          <w:p w14:paraId="48505A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597</w:t>
            </w:r>
          </w:p>
        </w:tc>
        <w:tc>
          <w:tcPr>
            <w:tcW w:w="4288" w:type="dxa"/>
          </w:tcPr>
          <w:p w14:paraId="4D9A89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C9B92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C98EB3B" w14:textId="77777777" w:rsidTr="00DB2132">
        <w:tc>
          <w:tcPr>
            <w:tcW w:w="605" w:type="dxa"/>
          </w:tcPr>
          <w:p w14:paraId="44FEBD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598</w:t>
            </w:r>
          </w:p>
        </w:tc>
        <w:tc>
          <w:tcPr>
            <w:tcW w:w="4288" w:type="dxa"/>
          </w:tcPr>
          <w:p w14:paraId="7BB391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2E740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2B6CD9A" w14:textId="77777777" w:rsidTr="00DB2132">
        <w:tc>
          <w:tcPr>
            <w:tcW w:w="605" w:type="dxa"/>
          </w:tcPr>
          <w:p w14:paraId="41852C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599</w:t>
            </w:r>
          </w:p>
        </w:tc>
        <w:tc>
          <w:tcPr>
            <w:tcW w:w="4288" w:type="dxa"/>
          </w:tcPr>
          <w:p w14:paraId="2D0F8E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8D086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CB1179C" w14:textId="77777777" w:rsidTr="00DB2132">
        <w:tc>
          <w:tcPr>
            <w:tcW w:w="605" w:type="dxa"/>
          </w:tcPr>
          <w:p w14:paraId="39FA3B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600</w:t>
            </w:r>
          </w:p>
        </w:tc>
        <w:tc>
          <w:tcPr>
            <w:tcW w:w="4288" w:type="dxa"/>
          </w:tcPr>
          <w:p w14:paraId="4FBA2A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SampleAuxiliaryInformationOffsetsBox</w:t>
            </w:r>
          </w:p>
        </w:tc>
        <w:tc>
          <w:tcPr>
            <w:tcW w:w="4117" w:type="dxa"/>
          </w:tcPr>
          <w:p w14:paraId="33ED96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SampleAuxiliaryInformationOffsetsBox</w:t>
            </w:r>
          </w:p>
        </w:tc>
      </w:tr>
      <w:tr w:rsidR="001B11A7" w:rsidRPr="00C04F0B" w14:paraId="58A7D0BE" w14:textId="77777777" w:rsidTr="00DB2132">
        <w:tc>
          <w:tcPr>
            <w:tcW w:w="605" w:type="dxa"/>
          </w:tcPr>
          <w:p w14:paraId="70E39C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601</w:t>
            </w:r>
          </w:p>
        </w:tc>
        <w:tc>
          <w:tcPr>
            <w:tcW w:w="4288" w:type="dxa"/>
          </w:tcPr>
          <w:p w14:paraId="66E888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FullBox('saio', version, flags)</w:t>
            </w:r>
          </w:p>
        </w:tc>
        <w:tc>
          <w:tcPr>
            <w:tcW w:w="4117" w:type="dxa"/>
          </w:tcPr>
          <w:p w14:paraId="01D80E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FullBox('saio', version, flags)</w:t>
            </w:r>
          </w:p>
        </w:tc>
      </w:tr>
      <w:tr w:rsidR="001B11A7" w:rsidRPr="00C04F0B" w14:paraId="30DFD1A2" w14:textId="77777777" w:rsidTr="00DB2132">
        <w:tc>
          <w:tcPr>
            <w:tcW w:w="605" w:type="dxa"/>
          </w:tcPr>
          <w:p w14:paraId="38FFEF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602</w:t>
            </w:r>
          </w:p>
        </w:tc>
        <w:tc>
          <w:tcPr>
            <w:tcW w:w="4288" w:type="dxa"/>
          </w:tcPr>
          <w:p w14:paraId="4DA34A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C6C46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FF9F492" w14:textId="77777777" w:rsidTr="00DB2132">
        <w:tc>
          <w:tcPr>
            <w:tcW w:w="605" w:type="dxa"/>
          </w:tcPr>
          <w:p w14:paraId="157A00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603</w:t>
            </w:r>
          </w:p>
        </w:tc>
        <w:tc>
          <w:tcPr>
            <w:tcW w:w="4288" w:type="dxa"/>
          </w:tcPr>
          <w:p w14:paraId="047507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1) {</w:t>
            </w:r>
          </w:p>
        </w:tc>
        <w:tc>
          <w:tcPr>
            <w:tcW w:w="4117" w:type="dxa"/>
          </w:tcPr>
          <w:p w14:paraId="18B196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1) {</w:t>
            </w:r>
          </w:p>
        </w:tc>
      </w:tr>
      <w:tr w:rsidR="001B11A7" w:rsidRPr="00C04F0B" w14:paraId="28F5B662" w14:textId="77777777" w:rsidTr="00DB2132">
        <w:tc>
          <w:tcPr>
            <w:tcW w:w="605" w:type="dxa"/>
          </w:tcPr>
          <w:p w14:paraId="632879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604</w:t>
            </w:r>
          </w:p>
        </w:tc>
        <w:tc>
          <w:tcPr>
            <w:tcW w:w="4288" w:type="dxa"/>
          </w:tcPr>
          <w:p w14:paraId="22CEE1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aux_info_type;</w:t>
            </w:r>
          </w:p>
        </w:tc>
        <w:tc>
          <w:tcPr>
            <w:tcW w:w="4117" w:type="dxa"/>
          </w:tcPr>
          <w:p w14:paraId="75A3D3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aux_info_type;</w:t>
            </w:r>
          </w:p>
        </w:tc>
      </w:tr>
      <w:tr w:rsidR="001B11A7" w:rsidRPr="00C04F0B" w14:paraId="1B2FDA9E" w14:textId="77777777" w:rsidTr="00DB2132">
        <w:tc>
          <w:tcPr>
            <w:tcW w:w="605" w:type="dxa"/>
          </w:tcPr>
          <w:p w14:paraId="7562A2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605</w:t>
            </w:r>
          </w:p>
        </w:tc>
        <w:tc>
          <w:tcPr>
            <w:tcW w:w="4288" w:type="dxa"/>
          </w:tcPr>
          <w:p w14:paraId="63F534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aux_info_type_parameter;</w:t>
            </w:r>
          </w:p>
        </w:tc>
        <w:tc>
          <w:tcPr>
            <w:tcW w:w="4117" w:type="dxa"/>
          </w:tcPr>
          <w:p w14:paraId="50F67D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aux_info_type_parameter;</w:t>
            </w:r>
          </w:p>
        </w:tc>
      </w:tr>
      <w:tr w:rsidR="001B11A7" w:rsidRPr="00C04F0B" w14:paraId="37EA800F" w14:textId="77777777" w:rsidTr="00DB2132">
        <w:tc>
          <w:tcPr>
            <w:tcW w:w="605" w:type="dxa"/>
          </w:tcPr>
          <w:p w14:paraId="15E295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606</w:t>
            </w:r>
          </w:p>
        </w:tc>
        <w:tc>
          <w:tcPr>
            <w:tcW w:w="4288" w:type="dxa"/>
          </w:tcPr>
          <w:p w14:paraId="307FA9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C89A7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CAF9D7A" w14:textId="77777777" w:rsidTr="00DB2132">
        <w:tc>
          <w:tcPr>
            <w:tcW w:w="605" w:type="dxa"/>
          </w:tcPr>
          <w:p w14:paraId="3A3F94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607</w:t>
            </w:r>
          </w:p>
        </w:tc>
        <w:tc>
          <w:tcPr>
            <w:tcW w:w="4288" w:type="dxa"/>
          </w:tcPr>
          <w:p w14:paraId="343645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2117E4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12A9B552" w14:textId="77777777" w:rsidTr="00DB2132">
        <w:tc>
          <w:tcPr>
            <w:tcW w:w="605" w:type="dxa"/>
          </w:tcPr>
          <w:p w14:paraId="683911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608</w:t>
            </w:r>
          </w:p>
        </w:tc>
        <w:tc>
          <w:tcPr>
            <w:tcW w:w="4288" w:type="dxa"/>
          </w:tcPr>
          <w:p w14:paraId="705702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 version == 0 ) {</w:t>
            </w:r>
          </w:p>
        </w:tc>
        <w:tc>
          <w:tcPr>
            <w:tcW w:w="4117" w:type="dxa"/>
          </w:tcPr>
          <w:p w14:paraId="550096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 version == 0 ) {</w:t>
            </w:r>
          </w:p>
        </w:tc>
      </w:tr>
      <w:tr w:rsidR="001B11A7" w:rsidRPr="00C04F0B" w14:paraId="43E37EBF" w14:textId="77777777" w:rsidTr="00DB2132">
        <w:tc>
          <w:tcPr>
            <w:tcW w:w="605" w:type="dxa"/>
          </w:tcPr>
          <w:p w14:paraId="139DD4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609</w:t>
            </w:r>
          </w:p>
        </w:tc>
        <w:tc>
          <w:tcPr>
            <w:tcW w:w="4288" w:type="dxa"/>
          </w:tcPr>
          <w:p w14:paraId="28E902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offset[ entry_count ];</w:t>
            </w:r>
          </w:p>
        </w:tc>
        <w:tc>
          <w:tcPr>
            <w:tcW w:w="4117" w:type="dxa"/>
          </w:tcPr>
          <w:p w14:paraId="0E072A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offset[ entry_count ];</w:t>
            </w:r>
          </w:p>
        </w:tc>
      </w:tr>
      <w:tr w:rsidR="001B11A7" w:rsidRPr="00C04F0B" w14:paraId="28A8094D" w14:textId="77777777" w:rsidTr="00DB2132">
        <w:tc>
          <w:tcPr>
            <w:tcW w:w="605" w:type="dxa"/>
          </w:tcPr>
          <w:p w14:paraId="09822E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610</w:t>
            </w:r>
          </w:p>
        </w:tc>
        <w:tc>
          <w:tcPr>
            <w:tcW w:w="4288" w:type="dxa"/>
          </w:tcPr>
          <w:p w14:paraId="622E23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F0F4A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51C93C7" w14:textId="77777777" w:rsidTr="00DB2132">
        <w:tc>
          <w:tcPr>
            <w:tcW w:w="605" w:type="dxa"/>
          </w:tcPr>
          <w:p w14:paraId="51799B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611</w:t>
            </w:r>
          </w:p>
        </w:tc>
        <w:tc>
          <w:tcPr>
            <w:tcW w:w="4288" w:type="dxa"/>
          </w:tcPr>
          <w:p w14:paraId="41513C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{</w:t>
            </w:r>
          </w:p>
        </w:tc>
        <w:tc>
          <w:tcPr>
            <w:tcW w:w="4117" w:type="dxa"/>
          </w:tcPr>
          <w:p w14:paraId="647C71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{</w:t>
            </w:r>
          </w:p>
        </w:tc>
      </w:tr>
      <w:tr w:rsidR="001B11A7" w:rsidRPr="00C04F0B" w14:paraId="662CA714" w14:textId="77777777" w:rsidTr="00DB2132">
        <w:tc>
          <w:tcPr>
            <w:tcW w:w="605" w:type="dxa"/>
          </w:tcPr>
          <w:p w14:paraId="045DE8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612</w:t>
            </w:r>
          </w:p>
        </w:tc>
        <w:tc>
          <w:tcPr>
            <w:tcW w:w="4288" w:type="dxa"/>
          </w:tcPr>
          <w:p w14:paraId="21A1BB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offset[ entry_count ];</w:t>
            </w:r>
          </w:p>
        </w:tc>
        <w:tc>
          <w:tcPr>
            <w:tcW w:w="4117" w:type="dxa"/>
          </w:tcPr>
          <w:p w14:paraId="5494A9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offset[ entry_count ];</w:t>
            </w:r>
          </w:p>
        </w:tc>
      </w:tr>
      <w:tr w:rsidR="001B11A7" w:rsidRPr="00C04F0B" w14:paraId="3E793042" w14:textId="77777777" w:rsidTr="00DB2132">
        <w:tc>
          <w:tcPr>
            <w:tcW w:w="605" w:type="dxa"/>
          </w:tcPr>
          <w:p w14:paraId="5A128D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613</w:t>
            </w:r>
          </w:p>
        </w:tc>
        <w:tc>
          <w:tcPr>
            <w:tcW w:w="4288" w:type="dxa"/>
          </w:tcPr>
          <w:p w14:paraId="14B8E2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3C66E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902BA79" w14:textId="77777777" w:rsidTr="00DB2132">
        <w:tc>
          <w:tcPr>
            <w:tcW w:w="605" w:type="dxa"/>
          </w:tcPr>
          <w:p w14:paraId="4A3D22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614</w:t>
            </w:r>
          </w:p>
        </w:tc>
        <w:tc>
          <w:tcPr>
            <w:tcW w:w="4288" w:type="dxa"/>
          </w:tcPr>
          <w:p w14:paraId="26672F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FA431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378C903" w14:textId="77777777" w:rsidTr="00DB2132">
        <w:tc>
          <w:tcPr>
            <w:tcW w:w="605" w:type="dxa"/>
          </w:tcPr>
          <w:p w14:paraId="38B873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615</w:t>
            </w:r>
          </w:p>
        </w:tc>
        <w:tc>
          <w:tcPr>
            <w:tcW w:w="4288" w:type="dxa"/>
          </w:tcPr>
          <w:p w14:paraId="172DEA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7877A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638514A" w14:textId="77777777" w:rsidTr="00DB2132">
        <w:tc>
          <w:tcPr>
            <w:tcW w:w="605" w:type="dxa"/>
          </w:tcPr>
          <w:p w14:paraId="4BC42C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616</w:t>
            </w:r>
          </w:p>
        </w:tc>
        <w:tc>
          <w:tcPr>
            <w:tcW w:w="4288" w:type="dxa"/>
          </w:tcPr>
          <w:p w14:paraId="3FFEC8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C6DAA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E2354D7" w14:textId="77777777" w:rsidTr="00DB2132">
        <w:tc>
          <w:tcPr>
            <w:tcW w:w="605" w:type="dxa"/>
          </w:tcPr>
          <w:p w14:paraId="399333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617</w:t>
            </w:r>
          </w:p>
        </w:tc>
        <w:tc>
          <w:tcPr>
            <w:tcW w:w="4288" w:type="dxa"/>
          </w:tcPr>
          <w:p w14:paraId="5F1BBD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SubSampleReferenceTableBox</w:t>
            </w:r>
          </w:p>
        </w:tc>
        <w:tc>
          <w:tcPr>
            <w:tcW w:w="4117" w:type="dxa"/>
          </w:tcPr>
          <w:p w14:paraId="46405C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SubSampleReferenceTableBox</w:t>
            </w:r>
          </w:p>
        </w:tc>
      </w:tr>
      <w:tr w:rsidR="001B11A7" w:rsidRPr="00C04F0B" w14:paraId="349B9B56" w14:textId="77777777" w:rsidTr="00DB2132">
        <w:tc>
          <w:tcPr>
            <w:tcW w:w="605" w:type="dxa"/>
          </w:tcPr>
          <w:p w14:paraId="1C7A90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618</w:t>
            </w:r>
          </w:p>
        </w:tc>
        <w:tc>
          <w:tcPr>
            <w:tcW w:w="4288" w:type="dxa"/>
          </w:tcPr>
          <w:p w14:paraId="2510DF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FullBox('ssrt', version = 0, flags)</w:t>
            </w:r>
          </w:p>
        </w:tc>
        <w:tc>
          <w:tcPr>
            <w:tcW w:w="4117" w:type="dxa"/>
          </w:tcPr>
          <w:p w14:paraId="135B67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FullBox('ssrt', 0, flags)</w:t>
            </w:r>
          </w:p>
        </w:tc>
      </w:tr>
      <w:tr w:rsidR="001B11A7" w:rsidRPr="00C04F0B" w14:paraId="040A8C91" w14:textId="77777777" w:rsidTr="00DB2132">
        <w:tc>
          <w:tcPr>
            <w:tcW w:w="605" w:type="dxa"/>
          </w:tcPr>
          <w:p w14:paraId="50A30A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619</w:t>
            </w:r>
          </w:p>
        </w:tc>
        <w:tc>
          <w:tcPr>
            <w:tcW w:w="4288" w:type="dxa"/>
          </w:tcPr>
          <w:p w14:paraId="19E275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FC282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3802A70" w14:textId="77777777" w:rsidTr="00DB2132">
        <w:tc>
          <w:tcPr>
            <w:tcW w:w="605" w:type="dxa"/>
          </w:tcPr>
          <w:p w14:paraId="23BF51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620</w:t>
            </w:r>
          </w:p>
        </w:tc>
        <w:tc>
          <w:tcPr>
            <w:tcW w:w="4288" w:type="dxa"/>
          </w:tcPr>
          <w:p w14:paraId="7DA91F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is_short_ref;</w:t>
            </w:r>
          </w:p>
        </w:tc>
        <w:tc>
          <w:tcPr>
            <w:tcW w:w="4117" w:type="dxa"/>
          </w:tcPr>
          <w:p w14:paraId="5C1883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is_short_ref;</w:t>
            </w:r>
          </w:p>
        </w:tc>
      </w:tr>
      <w:tr w:rsidR="001B11A7" w:rsidRPr="00C04F0B" w14:paraId="2A132AFE" w14:textId="77777777" w:rsidTr="00DB2132">
        <w:tc>
          <w:tcPr>
            <w:tcW w:w="605" w:type="dxa"/>
          </w:tcPr>
          <w:p w14:paraId="56E8D3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621</w:t>
            </w:r>
          </w:p>
        </w:tc>
        <w:tc>
          <w:tcPr>
            <w:tcW w:w="4288" w:type="dxa"/>
          </w:tcPr>
          <w:p w14:paraId="3CF61E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computed unsigned int reference_length;</w:t>
            </w:r>
          </w:p>
        </w:tc>
        <w:tc>
          <w:tcPr>
            <w:tcW w:w="4117" w:type="dxa"/>
          </w:tcPr>
          <w:p w14:paraId="490A45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computed unsigned int reference_length;</w:t>
            </w:r>
          </w:p>
        </w:tc>
      </w:tr>
      <w:tr w:rsidR="001B11A7" w:rsidRPr="00C04F0B" w14:paraId="6ACC3265" w14:textId="77777777" w:rsidTr="00DB2132">
        <w:tc>
          <w:tcPr>
            <w:tcW w:w="605" w:type="dxa"/>
          </w:tcPr>
          <w:p w14:paraId="3C652C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622</w:t>
            </w:r>
          </w:p>
        </w:tc>
        <w:tc>
          <w:tcPr>
            <w:tcW w:w="4288" w:type="dxa"/>
          </w:tcPr>
          <w:p w14:paraId="1079C4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(is_short_ref) {</w:t>
            </w:r>
          </w:p>
        </w:tc>
        <w:tc>
          <w:tcPr>
            <w:tcW w:w="4117" w:type="dxa"/>
          </w:tcPr>
          <w:p w14:paraId="2A7F25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(is_short_ref) {</w:t>
            </w:r>
          </w:p>
        </w:tc>
      </w:tr>
      <w:tr w:rsidR="001B11A7" w:rsidRPr="00C04F0B" w14:paraId="509300B8" w14:textId="77777777" w:rsidTr="00DB2132">
        <w:tc>
          <w:tcPr>
            <w:tcW w:w="605" w:type="dxa"/>
          </w:tcPr>
          <w:p w14:paraId="36B63E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623</w:t>
            </w:r>
          </w:p>
        </w:tc>
        <w:tc>
          <w:tcPr>
            <w:tcW w:w="4288" w:type="dxa"/>
          </w:tcPr>
          <w:p w14:paraId="0885F7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reference_length = 7;</w:t>
            </w:r>
          </w:p>
        </w:tc>
        <w:tc>
          <w:tcPr>
            <w:tcW w:w="4117" w:type="dxa"/>
          </w:tcPr>
          <w:p w14:paraId="1686E8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reference_length = 7;</w:t>
            </w:r>
          </w:p>
        </w:tc>
      </w:tr>
      <w:tr w:rsidR="001B11A7" w:rsidRPr="00C04F0B" w14:paraId="17774958" w14:textId="77777777" w:rsidTr="00DB2132">
        <w:tc>
          <w:tcPr>
            <w:tcW w:w="605" w:type="dxa"/>
          </w:tcPr>
          <w:p w14:paraId="328F7A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624</w:t>
            </w:r>
          </w:p>
        </w:tc>
        <w:tc>
          <w:tcPr>
            <w:tcW w:w="4288" w:type="dxa"/>
          </w:tcPr>
          <w:p w14:paraId="45688E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573B42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0B50C33B" w14:textId="77777777" w:rsidTr="00DB2132">
        <w:tc>
          <w:tcPr>
            <w:tcW w:w="605" w:type="dxa"/>
          </w:tcPr>
          <w:p w14:paraId="564573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625</w:t>
            </w:r>
          </w:p>
        </w:tc>
        <w:tc>
          <w:tcPr>
            <w:tcW w:w="4288" w:type="dxa"/>
          </w:tcPr>
          <w:p w14:paraId="41657C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reference_length = 15;</w:t>
            </w:r>
          </w:p>
        </w:tc>
        <w:tc>
          <w:tcPr>
            <w:tcW w:w="4117" w:type="dxa"/>
          </w:tcPr>
          <w:p w14:paraId="6D5FB2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reference_length = 15;</w:t>
            </w:r>
          </w:p>
        </w:tc>
      </w:tr>
      <w:tr w:rsidR="001B11A7" w:rsidRPr="00C04F0B" w14:paraId="5B0A2ECF" w14:textId="77777777" w:rsidTr="00DB2132">
        <w:tc>
          <w:tcPr>
            <w:tcW w:w="605" w:type="dxa"/>
          </w:tcPr>
          <w:p w14:paraId="345E6E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626</w:t>
            </w:r>
          </w:p>
        </w:tc>
        <w:tc>
          <w:tcPr>
            <w:tcW w:w="4288" w:type="dxa"/>
          </w:tcPr>
          <w:p w14:paraId="25BC23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DB81B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78F3DC1" w14:textId="77777777" w:rsidTr="00DB2132">
        <w:tc>
          <w:tcPr>
            <w:tcW w:w="605" w:type="dxa"/>
          </w:tcPr>
          <w:p w14:paraId="30B2A4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627</w:t>
            </w:r>
          </w:p>
        </w:tc>
        <w:tc>
          <w:tcPr>
            <w:tcW w:w="4288" w:type="dxa"/>
          </w:tcPr>
          <w:p w14:paraId="505118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int(reference_length) entry_count;</w:t>
            </w:r>
          </w:p>
        </w:tc>
        <w:tc>
          <w:tcPr>
            <w:tcW w:w="4117" w:type="dxa"/>
          </w:tcPr>
          <w:p w14:paraId="521981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int(reference_length) entry_count;</w:t>
            </w:r>
          </w:p>
        </w:tc>
      </w:tr>
      <w:tr w:rsidR="001B11A7" w:rsidRPr="00C04F0B" w14:paraId="4DF2EFB1" w14:textId="77777777" w:rsidTr="00DB2132">
        <w:tc>
          <w:tcPr>
            <w:tcW w:w="605" w:type="dxa"/>
          </w:tcPr>
          <w:p w14:paraId="0D40F2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628</w:t>
            </w:r>
          </w:p>
        </w:tc>
        <w:tc>
          <w:tcPr>
            <w:tcW w:w="4288" w:type="dxa"/>
          </w:tcPr>
          <w:p w14:paraId="0FA012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for (int i = 0; i &lt; entry_count; i++) {</w:t>
            </w:r>
          </w:p>
        </w:tc>
        <w:tc>
          <w:tcPr>
            <w:tcW w:w="4117" w:type="dxa"/>
          </w:tcPr>
          <w:p w14:paraId="0AED55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for (computed int i = 0; i &lt; entry_count; i++) {</w:t>
            </w:r>
          </w:p>
        </w:tc>
      </w:tr>
      <w:tr w:rsidR="001B11A7" w:rsidRPr="00C04F0B" w14:paraId="04D225E3" w14:textId="77777777" w:rsidTr="00DB2132">
        <w:tc>
          <w:tcPr>
            <w:tcW w:w="605" w:type="dxa"/>
          </w:tcPr>
          <w:p w14:paraId="7BE242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629</w:t>
            </w:r>
          </w:p>
        </w:tc>
        <w:tc>
          <w:tcPr>
            <w:tcW w:w="4288" w:type="dxa"/>
          </w:tcPr>
          <w:p w14:paraId="322C62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discardable;</w:t>
            </w:r>
          </w:p>
        </w:tc>
        <w:tc>
          <w:tcPr>
            <w:tcW w:w="4117" w:type="dxa"/>
          </w:tcPr>
          <w:p w14:paraId="6BCF25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discardable;</w:t>
            </w:r>
          </w:p>
        </w:tc>
      </w:tr>
      <w:tr w:rsidR="001B11A7" w:rsidRPr="00C04F0B" w14:paraId="40BAF5B1" w14:textId="77777777" w:rsidTr="00DB2132">
        <w:tc>
          <w:tcPr>
            <w:tcW w:w="605" w:type="dxa"/>
          </w:tcPr>
          <w:p w14:paraId="0D0436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630</w:t>
            </w:r>
          </w:p>
        </w:tc>
        <w:tc>
          <w:tcPr>
            <w:tcW w:w="4288" w:type="dxa"/>
          </w:tcPr>
          <w:p w14:paraId="75B45F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has_subsample_priority;</w:t>
            </w:r>
          </w:p>
        </w:tc>
        <w:tc>
          <w:tcPr>
            <w:tcW w:w="4117" w:type="dxa"/>
          </w:tcPr>
          <w:p w14:paraId="23BDBA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has_subsample_priority;</w:t>
            </w:r>
          </w:p>
        </w:tc>
      </w:tr>
      <w:tr w:rsidR="001B11A7" w:rsidRPr="00C04F0B" w14:paraId="3F4F098C" w14:textId="77777777" w:rsidTr="00DB2132">
        <w:tc>
          <w:tcPr>
            <w:tcW w:w="605" w:type="dxa"/>
          </w:tcPr>
          <w:p w14:paraId="5F705E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631</w:t>
            </w:r>
          </w:p>
        </w:tc>
        <w:tc>
          <w:tcPr>
            <w:tcW w:w="4288" w:type="dxa"/>
          </w:tcPr>
          <w:p w14:paraId="74DB58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is_csp_present;</w:t>
            </w:r>
          </w:p>
        </w:tc>
        <w:tc>
          <w:tcPr>
            <w:tcW w:w="4117" w:type="dxa"/>
          </w:tcPr>
          <w:p w14:paraId="1DEA44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is_csp_present;</w:t>
            </w:r>
          </w:p>
        </w:tc>
      </w:tr>
      <w:tr w:rsidR="001B11A7" w:rsidRPr="00C04F0B" w14:paraId="50009818" w14:textId="77777777" w:rsidTr="00DB2132">
        <w:tc>
          <w:tcPr>
            <w:tcW w:w="605" w:type="dxa"/>
          </w:tcPr>
          <w:p w14:paraId="562E09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632</w:t>
            </w:r>
          </w:p>
        </w:tc>
        <w:tc>
          <w:tcPr>
            <w:tcW w:w="4288" w:type="dxa"/>
          </w:tcPr>
          <w:p w14:paraId="3F2CF5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csp_length_minus_1;</w:t>
            </w:r>
          </w:p>
        </w:tc>
        <w:tc>
          <w:tcPr>
            <w:tcW w:w="4117" w:type="dxa"/>
          </w:tcPr>
          <w:p w14:paraId="3ADD1F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csp_length_minus_1;</w:t>
            </w:r>
          </w:p>
        </w:tc>
      </w:tr>
      <w:tr w:rsidR="001B11A7" w:rsidRPr="00C04F0B" w14:paraId="09DCF1C8" w14:textId="77777777" w:rsidTr="00DB2132">
        <w:tc>
          <w:tcPr>
            <w:tcW w:w="605" w:type="dxa"/>
          </w:tcPr>
          <w:p w14:paraId="41D7BF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633</w:t>
            </w:r>
          </w:p>
        </w:tc>
        <w:tc>
          <w:tcPr>
            <w:tcW w:w="4288" w:type="dxa"/>
          </w:tcPr>
          <w:p w14:paraId="0CE47D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int(3) reserved;</w:t>
            </w:r>
          </w:p>
        </w:tc>
        <w:tc>
          <w:tcPr>
            <w:tcW w:w="4117" w:type="dxa"/>
          </w:tcPr>
          <w:p w14:paraId="349D19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unsigned int(3) field;</w:t>
            </w:r>
          </w:p>
        </w:tc>
      </w:tr>
      <w:tr w:rsidR="001B11A7" w:rsidRPr="00C04F0B" w14:paraId="771A5551" w14:textId="77777777" w:rsidTr="00DB2132">
        <w:tc>
          <w:tcPr>
            <w:tcW w:w="605" w:type="dxa"/>
          </w:tcPr>
          <w:p w14:paraId="7C342B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634</w:t>
            </w:r>
          </w:p>
        </w:tc>
        <w:tc>
          <w:tcPr>
            <w:tcW w:w="4288" w:type="dxa"/>
          </w:tcPr>
          <w:p w14:paraId="7883D5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(has_subsample_priority) {</w:t>
            </w:r>
          </w:p>
        </w:tc>
        <w:tc>
          <w:tcPr>
            <w:tcW w:w="4117" w:type="dxa"/>
          </w:tcPr>
          <w:p w14:paraId="74B24B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(has_subsample_priority) {</w:t>
            </w:r>
          </w:p>
        </w:tc>
      </w:tr>
      <w:tr w:rsidR="001B11A7" w:rsidRPr="00C04F0B" w14:paraId="059DA02E" w14:textId="77777777" w:rsidTr="00DB2132">
        <w:tc>
          <w:tcPr>
            <w:tcW w:w="605" w:type="dxa"/>
          </w:tcPr>
          <w:p w14:paraId="484802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635</w:t>
            </w:r>
          </w:p>
        </w:tc>
        <w:tc>
          <w:tcPr>
            <w:tcW w:w="4288" w:type="dxa"/>
          </w:tcPr>
          <w:p w14:paraId="0DA729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subsample_priority;</w:t>
            </w:r>
          </w:p>
        </w:tc>
        <w:tc>
          <w:tcPr>
            <w:tcW w:w="4117" w:type="dxa"/>
          </w:tcPr>
          <w:p w14:paraId="60DFD2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subsample_priority;</w:t>
            </w:r>
          </w:p>
        </w:tc>
      </w:tr>
      <w:tr w:rsidR="001B11A7" w:rsidRPr="00C04F0B" w14:paraId="22822176" w14:textId="77777777" w:rsidTr="00DB2132">
        <w:tc>
          <w:tcPr>
            <w:tcW w:w="605" w:type="dxa"/>
          </w:tcPr>
          <w:p w14:paraId="0B16AB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636</w:t>
            </w:r>
          </w:p>
        </w:tc>
        <w:tc>
          <w:tcPr>
            <w:tcW w:w="4288" w:type="dxa"/>
          </w:tcPr>
          <w:p w14:paraId="7FB391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26E10B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540F1D84" w14:textId="77777777" w:rsidTr="00DB2132">
        <w:tc>
          <w:tcPr>
            <w:tcW w:w="605" w:type="dxa"/>
          </w:tcPr>
          <w:p w14:paraId="754A73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637</w:t>
            </w:r>
          </w:p>
        </w:tc>
        <w:tc>
          <w:tcPr>
            <w:tcW w:w="4288" w:type="dxa"/>
          </w:tcPr>
          <w:p w14:paraId="442C82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(is_csp_present) {</w:t>
            </w:r>
          </w:p>
        </w:tc>
        <w:tc>
          <w:tcPr>
            <w:tcW w:w="4117" w:type="dxa"/>
          </w:tcPr>
          <w:p w14:paraId="7A9C2A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(is_csp_present) {</w:t>
            </w:r>
          </w:p>
        </w:tc>
      </w:tr>
      <w:tr w:rsidR="001B11A7" w:rsidRPr="00C04F0B" w14:paraId="15F7114F" w14:textId="77777777" w:rsidTr="00DB2132">
        <w:tc>
          <w:tcPr>
            <w:tcW w:w="605" w:type="dxa"/>
          </w:tcPr>
          <w:p w14:paraId="62EC39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638</w:t>
            </w:r>
          </w:p>
        </w:tc>
        <w:tc>
          <w:tcPr>
            <w:tcW w:w="4288" w:type="dxa"/>
          </w:tcPr>
          <w:p w14:paraId="1B65E6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int(8*( csp_length_minus_1 + 1))</w:t>
            </w:r>
          </w:p>
        </w:tc>
        <w:tc>
          <w:tcPr>
            <w:tcW w:w="4117" w:type="dxa"/>
          </w:tcPr>
          <w:p w14:paraId="2F3817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int(8*( csp_length_minus_1 + 1))</w:t>
            </w:r>
          </w:p>
        </w:tc>
      </w:tr>
      <w:tr w:rsidR="001B11A7" w:rsidRPr="00C04F0B" w14:paraId="3904BA10" w14:textId="77777777" w:rsidTr="00DB2132">
        <w:tc>
          <w:tcPr>
            <w:tcW w:w="605" w:type="dxa"/>
          </w:tcPr>
          <w:p w14:paraId="425FCF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639</w:t>
            </w:r>
          </w:p>
        </w:tc>
        <w:tc>
          <w:tcPr>
            <w:tcW w:w="4288" w:type="dxa"/>
          </w:tcPr>
          <w:p w14:paraId="70B1E0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codec_specific_parameters;</w:t>
            </w:r>
          </w:p>
        </w:tc>
        <w:tc>
          <w:tcPr>
            <w:tcW w:w="4117" w:type="dxa"/>
          </w:tcPr>
          <w:p w14:paraId="730244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codec_specific_parameters;</w:t>
            </w:r>
          </w:p>
        </w:tc>
      </w:tr>
      <w:tr w:rsidR="001B11A7" w:rsidRPr="00C04F0B" w14:paraId="56D3CD72" w14:textId="77777777" w:rsidTr="00DB2132">
        <w:tc>
          <w:tcPr>
            <w:tcW w:w="605" w:type="dxa"/>
          </w:tcPr>
          <w:p w14:paraId="0562C6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640</w:t>
            </w:r>
          </w:p>
        </w:tc>
        <w:tc>
          <w:tcPr>
            <w:tcW w:w="4288" w:type="dxa"/>
          </w:tcPr>
          <w:p w14:paraId="396298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168A68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610E96A3" w14:textId="77777777" w:rsidTr="00DB2132">
        <w:tc>
          <w:tcPr>
            <w:tcW w:w="605" w:type="dxa"/>
          </w:tcPr>
          <w:p w14:paraId="167D77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641</w:t>
            </w:r>
          </w:p>
        </w:tc>
        <w:tc>
          <w:tcPr>
            <w:tcW w:w="4288" w:type="dxa"/>
          </w:tcPr>
          <w:p w14:paraId="66657C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E6B9A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582EFE5" w14:textId="77777777" w:rsidTr="00DB2132">
        <w:tc>
          <w:tcPr>
            <w:tcW w:w="605" w:type="dxa"/>
          </w:tcPr>
          <w:p w14:paraId="07B5E0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642</w:t>
            </w:r>
          </w:p>
        </w:tc>
        <w:tc>
          <w:tcPr>
            <w:tcW w:w="4288" w:type="dxa"/>
          </w:tcPr>
          <w:p w14:paraId="677D0B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33EA6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550971A" w14:textId="77777777" w:rsidTr="00DB2132">
        <w:tc>
          <w:tcPr>
            <w:tcW w:w="605" w:type="dxa"/>
          </w:tcPr>
          <w:p w14:paraId="1B3A17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643</w:t>
            </w:r>
          </w:p>
        </w:tc>
        <w:tc>
          <w:tcPr>
            <w:tcW w:w="4288" w:type="dxa"/>
          </w:tcPr>
          <w:p w14:paraId="1EAA5E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8F25F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E077FC4" w14:textId="77777777" w:rsidTr="00DB2132">
        <w:tc>
          <w:tcPr>
            <w:tcW w:w="605" w:type="dxa"/>
          </w:tcPr>
          <w:p w14:paraId="0FC1A3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644</w:t>
            </w:r>
          </w:p>
        </w:tc>
        <w:tc>
          <w:tcPr>
            <w:tcW w:w="4288" w:type="dxa"/>
          </w:tcPr>
          <w:p w14:paraId="12A764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AC40B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E66C502" w14:textId="77777777" w:rsidTr="00DB2132">
        <w:tc>
          <w:tcPr>
            <w:tcW w:w="605" w:type="dxa"/>
          </w:tcPr>
          <w:p w14:paraId="50BD46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645</w:t>
            </w:r>
          </w:p>
        </w:tc>
        <w:tc>
          <w:tcPr>
            <w:tcW w:w="4288" w:type="dxa"/>
          </w:tcPr>
          <w:p w14:paraId="083F49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MovieExtendsBox extends Box('mvex'){</w:t>
            </w:r>
          </w:p>
        </w:tc>
        <w:tc>
          <w:tcPr>
            <w:tcW w:w="4117" w:type="dxa"/>
          </w:tcPr>
          <w:p w14:paraId="7EE6FC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MovieExtendsBox extends Box('mvex'){</w:t>
            </w:r>
          </w:p>
        </w:tc>
      </w:tr>
      <w:tr w:rsidR="001B11A7" w:rsidRPr="00C04F0B" w14:paraId="1E7D45E9" w14:textId="77777777" w:rsidTr="00DB2132">
        <w:tc>
          <w:tcPr>
            <w:tcW w:w="605" w:type="dxa"/>
          </w:tcPr>
          <w:p w14:paraId="47A0E7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646</w:t>
            </w:r>
          </w:p>
        </w:tc>
        <w:tc>
          <w:tcPr>
            <w:tcW w:w="4288" w:type="dxa"/>
          </w:tcPr>
          <w:p w14:paraId="02EA34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DDEFC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74CEC43" w14:textId="77777777" w:rsidTr="00DB2132">
        <w:tc>
          <w:tcPr>
            <w:tcW w:w="605" w:type="dxa"/>
          </w:tcPr>
          <w:p w14:paraId="46EFB3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647</w:t>
            </w:r>
          </w:p>
        </w:tc>
        <w:tc>
          <w:tcPr>
            <w:tcW w:w="4288" w:type="dxa"/>
          </w:tcPr>
          <w:p w14:paraId="74D601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10A68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3B30E57" w14:textId="77777777" w:rsidTr="00DB2132">
        <w:tc>
          <w:tcPr>
            <w:tcW w:w="605" w:type="dxa"/>
          </w:tcPr>
          <w:p w14:paraId="7D1077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648</w:t>
            </w:r>
          </w:p>
        </w:tc>
        <w:tc>
          <w:tcPr>
            <w:tcW w:w="4288" w:type="dxa"/>
          </w:tcPr>
          <w:p w14:paraId="7BC4FC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F1BAC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80FA7FE" w14:textId="77777777" w:rsidTr="00DB2132">
        <w:tc>
          <w:tcPr>
            <w:tcW w:w="605" w:type="dxa"/>
          </w:tcPr>
          <w:p w14:paraId="373A0E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649</w:t>
            </w:r>
          </w:p>
        </w:tc>
        <w:tc>
          <w:tcPr>
            <w:tcW w:w="4288" w:type="dxa"/>
          </w:tcPr>
          <w:p w14:paraId="4950D7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MovieExtendsHeaderBox</w:t>
            </w:r>
          </w:p>
        </w:tc>
        <w:tc>
          <w:tcPr>
            <w:tcW w:w="4117" w:type="dxa"/>
          </w:tcPr>
          <w:p w14:paraId="3D6D60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MovieExtendsHeaderBox</w:t>
            </w:r>
          </w:p>
        </w:tc>
      </w:tr>
      <w:tr w:rsidR="001B11A7" w:rsidRPr="00C04F0B" w14:paraId="312C5B2D" w14:textId="77777777" w:rsidTr="00DB2132">
        <w:tc>
          <w:tcPr>
            <w:tcW w:w="605" w:type="dxa"/>
          </w:tcPr>
          <w:p w14:paraId="7BAC88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650</w:t>
            </w:r>
          </w:p>
        </w:tc>
        <w:tc>
          <w:tcPr>
            <w:tcW w:w="4288" w:type="dxa"/>
          </w:tcPr>
          <w:p w14:paraId="250140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FullBox('mehd', version, 0)</w:t>
            </w:r>
          </w:p>
        </w:tc>
        <w:tc>
          <w:tcPr>
            <w:tcW w:w="4117" w:type="dxa"/>
          </w:tcPr>
          <w:p w14:paraId="3C1FF5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FullBox('mehd', version, 0)</w:t>
            </w:r>
          </w:p>
        </w:tc>
      </w:tr>
      <w:tr w:rsidR="001B11A7" w:rsidRPr="00C04F0B" w14:paraId="45C8D088" w14:textId="77777777" w:rsidTr="00DB2132">
        <w:tc>
          <w:tcPr>
            <w:tcW w:w="605" w:type="dxa"/>
          </w:tcPr>
          <w:p w14:paraId="0DB2A1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651</w:t>
            </w:r>
          </w:p>
        </w:tc>
        <w:tc>
          <w:tcPr>
            <w:tcW w:w="4288" w:type="dxa"/>
          </w:tcPr>
          <w:p w14:paraId="18EFF7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8FDA5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0A7B809" w14:textId="77777777" w:rsidTr="00DB2132">
        <w:tc>
          <w:tcPr>
            <w:tcW w:w="605" w:type="dxa"/>
          </w:tcPr>
          <w:p w14:paraId="43F4DB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652</w:t>
            </w:r>
          </w:p>
        </w:tc>
        <w:tc>
          <w:tcPr>
            <w:tcW w:w="4288" w:type="dxa"/>
          </w:tcPr>
          <w:p w14:paraId="2398A5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  <w:tc>
          <w:tcPr>
            <w:tcW w:w="4117" w:type="dxa"/>
          </w:tcPr>
          <w:p w14:paraId="320CD0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</w:tr>
      <w:tr w:rsidR="001B11A7" w:rsidRPr="00C04F0B" w14:paraId="19968BD0" w14:textId="77777777" w:rsidTr="00DB2132">
        <w:tc>
          <w:tcPr>
            <w:tcW w:w="605" w:type="dxa"/>
          </w:tcPr>
          <w:p w14:paraId="2D4BFC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653</w:t>
            </w:r>
          </w:p>
        </w:tc>
        <w:tc>
          <w:tcPr>
            <w:tcW w:w="4288" w:type="dxa"/>
          </w:tcPr>
          <w:p w14:paraId="57255B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fragment_duration;</w:t>
            </w:r>
          </w:p>
        </w:tc>
        <w:tc>
          <w:tcPr>
            <w:tcW w:w="4117" w:type="dxa"/>
          </w:tcPr>
          <w:p w14:paraId="4F44B3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fragment_duration;</w:t>
            </w:r>
          </w:p>
        </w:tc>
      </w:tr>
      <w:tr w:rsidR="001B11A7" w:rsidRPr="00C04F0B" w14:paraId="30B9AFB2" w14:textId="77777777" w:rsidTr="00DB2132">
        <w:tc>
          <w:tcPr>
            <w:tcW w:w="605" w:type="dxa"/>
          </w:tcPr>
          <w:p w14:paraId="3F7E6E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654</w:t>
            </w:r>
          </w:p>
        </w:tc>
        <w:tc>
          <w:tcPr>
            <w:tcW w:w="4288" w:type="dxa"/>
          </w:tcPr>
          <w:p w14:paraId="70741A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  <w:tc>
          <w:tcPr>
            <w:tcW w:w="4117" w:type="dxa"/>
          </w:tcPr>
          <w:p w14:paraId="311940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</w:tr>
      <w:tr w:rsidR="001B11A7" w:rsidRPr="00C04F0B" w14:paraId="77CA7A37" w14:textId="77777777" w:rsidTr="00DB2132">
        <w:tc>
          <w:tcPr>
            <w:tcW w:w="605" w:type="dxa"/>
          </w:tcPr>
          <w:p w14:paraId="5E961C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655</w:t>
            </w:r>
          </w:p>
        </w:tc>
        <w:tc>
          <w:tcPr>
            <w:tcW w:w="4288" w:type="dxa"/>
          </w:tcPr>
          <w:p w14:paraId="3FC1D7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fragment_duration;</w:t>
            </w:r>
          </w:p>
        </w:tc>
        <w:tc>
          <w:tcPr>
            <w:tcW w:w="4117" w:type="dxa"/>
          </w:tcPr>
          <w:p w14:paraId="0A624A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fragment_duration;</w:t>
            </w:r>
          </w:p>
        </w:tc>
      </w:tr>
      <w:tr w:rsidR="001B11A7" w:rsidRPr="00C04F0B" w14:paraId="77508C13" w14:textId="77777777" w:rsidTr="00DB2132">
        <w:tc>
          <w:tcPr>
            <w:tcW w:w="605" w:type="dxa"/>
          </w:tcPr>
          <w:p w14:paraId="2DBF79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656</w:t>
            </w:r>
          </w:p>
        </w:tc>
        <w:tc>
          <w:tcPr>
            <w:tcW w:w="4288" w:type="dxa"/>
          </w:tcPr>
          <w:p w14:paraId="25B573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D155A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79F6469" w14:textId="77777777" w:rsidTr="00DB2132">
        <w:tc>
          <w:tcPr>
            <w:tcW w:w="605" w:type="dxa"/>
          </w:tcPr>
          <w:p w14:paraId="681AB1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657</w:t>
            </w:r>
          </w:p>
        </w:tc>
        <w:tc>
          <w:tcPr>
            <w:tcW w:w="4288" w:type="dxa"/>
          </w:tcPr>
          <w:p w14:paraId="632704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AD2E4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A2EA221" w14:textId="77777777" w:rsidTr="00DB2132">
        <w:tc>
          <w:tcPr>
            <w:tcW w:w="605" w:type="dxa"/>
          </w:tcPr>
          <w:p w14:paraId="78DBD9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658</w:t>
            </w:r>
          </w:p>
        </w:tc>
        <w:tc>
          <w:tcPr>
            <w:tcW w:w="4288" w:type="dxa"/>
          </w:tcPr>
          <w:p w14:paraId="254515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665CB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C149589" w14:textId="77777777" w:rsidTr="00DB2132">
        <w:tc>
          <w:tcPr>
            <w:tcW w:w="605" w:type="dxa"/>
          </w:tcPr>
          <w:p w14:paraId="1A0EB0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659</w:t>
            </w:r>
          </w:p>
        </w:tc>
        <w:tc>
          <w:tcPr>
            <w:tcW w:w="4288" w:type="dxa"/>
          </w:tcPr>
          <w:p w14:paraId="4094B5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3FD00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3021EF5" w14:textId="77777777" w:rsidTr="00DB2132">
        <w:tc>
          <w:tcPr>
            <w:tcW w:w="605" w:type="dxa"/>
          </w:tcPr>
          <w:p w14:paraId="7CB973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660</w:t>
            </w:r>
          </w:p>
        </w:tc>
        <w:tc>
          <w:tcPr>
            <w:tcW w:w="4288" w:type="dxa"/>
          </w:tcPr>
          <w:p w14:paraId="718446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TrackExtendsBox extends FullBox('trex', 0, flags){</w:t>
            </w:r>
          </w:p>
        </w:tc>
        <w:tc>
          <w:tcPr>
            <w:tcW w:w="4117" w:type="dxa"/>
          </w:tcPr>
          <w:p w14:paraId="7AA40F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TrackExtendsBox extends FullBox('trex', 0, flags){</w:t>
            </w:r>
          </w:p>
        </w:tc>
      </w:tr>
      <w:tr w:rsidR="001B11A7" w:rsidRPr="00C04F0B" w14:paraId="453825F0" w14:textId="77777777" w:rsidTr="00DB2132">
        <w:tc>
          <w:tcPr>
            <w:tcW w:w="605" w:type="dxa"/>
          </w:tcPr>
          <w:p w14:paraId="036A45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661</w:t>
            </w:r>
          </w:p>
        </w:tc>
        <w:tc>
          <w:tcPr>
            <w:tcW w:w="4288" w:type="dxa"/>
          </w:tcPr>
          <w:p w14:paraId="1F0BE2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track_ID;</w:t>
            </w:r>
          </w:p>
        </w:tc>
        <w:tc>
          <w:tcPr>
            <w:tcW w:w="4117" w:type="dxa"/>
          </w:tcPr>
          <w:p w14:paraId="25FBBA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track_ID;</w:t>
            </w:r>
          </w:p>
        </w:tc>
      </w:tr>
      <w:tr w:rsidR="001B11A7" w:rsidRPr="00C04F0B" w14:paraId="15F8EF0B" w14:textId="77777777" w:rsidTr="00DB2132">
        <w:tc>
          <w:tcPr>
            <w:tcW w:w="605" w:type="dxa"/>
          </w:tcPr>
          <w:p w14:paraId="161443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662</w:t>
            </w:r>
          </w:p>
        </w:tc>
        <w:tc>
          <w:tcPr>
            <w:tcW w:w="4288" w:type="dxa"/>
          </w:tcPr>
          <w:p w14:paraId="2273A5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default_sample_description_index;</w:t>
            </w:r>
          </w:p>
        </w:tc>
        <w:tc>
          <w:tcPr>
            <w:tcW w:w="4117" w:type="dxa"/>
          </w:tcPr>
          <w:p w14:paraId="499FE3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default_sample_description_index;</w:t>
            </w:r>
          </w:p>
        </w:tc>
      </w:tr>
      <w:tr w:rsidR="001B11A7" w:rsidRPr="00C04F0B" w14:paraId="57D526FA" w14:textId="77777777" w:rsidTr="00DB2132">
        <w:tc>
          <w:tcPr>
            <w:tcW w:w="605" w:type="dxa"/>
          </w:tcPr>
          <w:p w14:paraId="09F745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663</w:t>
            </w:r>
          </w:p>
        </w:tc>
        <w:tc>
          <w:tcPr>
            <w:tcW w:w="4288" w:type="dxa"/>
          </w:tcPr>
          <w:p w14:paraId="6E4343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default_sample_duration;</w:t>
            </w:r>
          </w:p>
        </w:tc>
        <w:tc>
          <w:tcPr>
            <w:tcW w:w="4117" w:type="dxa"/>
          </w:tcPr>
          <w:p w14:paraId="25876F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default_sample_duration;</w:t>
            </w:r>
          </w:p>
        </w:tc>
      </w:tr>
      <w:tr w:rsidR="001B11A7" w:rsidRPr="00C04F0B" w14:paraId="46E2AB8E" w14:textId="77777777" w:rsidTr="00DB2132">
        <w:tc>
          <w:tcPr>
            <w:tcW w:w="605" w:type="dxa"/>
          </w:tcPr>
          <w:p w14:paraId="274535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664</w:t>
            </w:r>
          </w:p>
        </w:tc>
        <w:tc>
          <w:tcPr>
            <w:tcW w:w="4288" w:type="dxa"/>
          </w:tcPr>
          <w:p w14:paraId="252E43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default_sample_size;</w:t>
            </w:r>
          </w:p>
        </w:tc>
        <w:tc>
          <w:tcPr>
            <w:tcW w:w="4117" w:type="dxa"/>
          </w:tcPr>
          <w:p w14:paraId="7AD134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default_sample_size;</w:t>
            </w:r>
          </w:p>
        </w:tc>
      </w:tr>
      <w:tr w:rsidR="001B11A7" w:rsidRPr="00C04F0B" w14:paraId="69C9ED36" w14:textId="77777777" w:rsidTr="00DB2132">
        <w:tc>
          <w:tcPr>
            <w:tcW w:w="605" w:type="dxa"/>
          </w:tcPr>
          <w:p w14:paraId="00DC4A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665</w:t>
            </w:r>
          </w:p>
        </w:tc>
        <w:tc>
          <w:tcPr>
            <w:tcW w:w="4288" w:type="dxa"/>
          </w:tcPr>
          <w:p w14:paraId="1E2D15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default_sample_flags;</w:t>
            </w:r>
          </w:p>
        </w:tc>
        <w:tc>
          <w:tcPr>
            <w:tcW w:w="4117" w:type="dxa"/>
          </w:tcPr>
          <w:p w14:paraId="429BB0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default_sample_flags;</w:t>
            </w:r>
          </w:p>
        </w:tc>
      </w:tr>
      <w:tr w:rsidR="001B11A7" w:rsidRPr="00C04F0B" w14:paraId="3DA162C5" w14:textId="77777777" w:rsidTr="00DB2132">
        <w:tc>
          <w:tcPr>
            <w:tcW w:w="605" w:type="dxa"/>
          </w:tcPr>
          <w:p w14:paraId="029E17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666</w:t>
            </w:r>
          </w:p>
        </w:tc>
        <w:tc>
          <w:tcPr>
            <w:tcW w:w="4288" w:type="dxa"/>
          </w:tcPr>
          <w:p w14:paraId="0600C5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69D5A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44F006B" w14:textId="77777777" w:rsidTr="00DB2132">
        <w:tc>
          <w:tcPr>
            <w:tcW w:w="605" w:type="dxa"/>
          </w:tcPr>
          <w:p w14:paraId="7356EF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667</w:t>
            </w:r>
          </w:p>
        </w:tc>
        <w:tc>
          <w:tcPr>
            <w:tcW w:w="4288" w:type="dxa"/>
          </w:tcPr>
          <w:p w14:paraId="693AED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4A335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BFFCA99" w14:textId="77777777" w:rsidTr="00DB2132">
        <w:tc>
          <w:tcPr>
            <w:tcW w:w="605" w:type="dxa"/>
          </w:tcPr>
          <w:p w14:paraId="75CFE9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668</w:t>
            </w:r>
          </w:p>
        </w:tc>
        <w:tc>
          <w:tcPr>
            <w:tcW w:w="4288" w:type="dxa"/>
          </w:tcPr>
          <w:p w14:paraId="443066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FDF7E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33807B8" w14:textId="77777777" w:rsidTr="00DB2132">
        <w:tc>
          <w:tcPr>
            <w:tcW w:w="605" w:type="dxa"/>
          </w:tcPr>
          <w:p w14:paraId="6F0BF9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669</w:t>
            </w:r>
          </w:p>
        </w:tc>
        <w:tc>
          <w:tcPr>
            <w:tcW w:w="4288" w:type="dxa"/>
          </w:tcPr>
          <w:p w14:paraId="395CF9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MovieFragmentBox extends Box('moof')</w:t>
            </w:r>
          </w:p>
        </w:tc>
        <w:tc>
          <w:tcPr>
            <w:tcW w:w="4117" w:type="dxa"/>
          </w:tcPr>
          <w:p w14:paraId="3EDA99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MovieFragmentBox extends Box('moof')</w:t>
            </w:r>
          </w:p>
        </w:tc>
      </w:tr>
      <w:tr w:rsidR="001B11A7" w:rsidRPr="00C04F0B" w14:paraId="4F298B04" w14:textId="77777777" w:rsidTr="00DB2132">
        <w:tc>
          <w:tcPr>
            <w:tcW w:w="605" w:type="dxa"/>
          </w:tcPr>
          <w:p w14:paraId="778D1B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670</w:t>
            </w:r>
          </w:p>
        </w:tc>
        <w:tc>
          <w:tcPr>
            <w:tcW w:w="4288" w:type="dxa"/>
          </w:tcPr>
          <w:p w14:paraId="7B64C8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469F0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5553860" w14:textId="77777777" w:rsidTr="00DB2132">
        <w:tc>
          <w:tcPr>
            <w:tcW w:w="605" w:type="dxa"/>
          </w:tcPr>
          <w:p w14:paraId="07C6EF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671</w:t>
            </w:r>
          </w:p>
        </w:tc>
        <w:tc>
          <w:tcPr>
            <w:tcW w:w="4288" w:type="dxa"/>
          </w:tcPr>
          <w:p w14:paraId="75EB1D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7CB82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D81E818" w14:textId="77777777" w:rsidTr="00DB2132">
        <w:tc>
          <w:tcPr>
            <w:tcW w:w="605" w:type="dxa"/>
          </w:tcPr>
          <w:p w14:paraId="216087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672</w:t>
            </w:r>
          </w:p>
        </w:tc>
        <w:tc>
          <w:tcPr>
            <w:tcW w:w="4288" w:type="dxa"/>
          </w:tcPr>
          <w:p w14:paraId="0F44B8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67DC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5A8FDB8" w14:textId="77777777" w:rsidTr="00DB2132">
        <w:tc>
          <w:tcPr>
            <w:tcW w:w="605" w:type="dxa"/>
          </w:tcPr>
          <w:p w14:paraId="5BB1CE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673</w:t>
            </w:r>
          </w:p>
        </w:tc>
        <w:tc>
          <w:tcPr>
            <w:tcW w:w="4288" w:type="dxa"/>
          </w:tcPr>
          <w:p w14:paraId="4F42CF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12363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3B142EB" w14:textId="77777777" w:rsidTr="00DB2132">
        <w:tc>
          <w:tcPr>
            <w:tcW w:w="605" w:type="dxa"/>
          </w:tcPr>
          <w:p w14:paraId="4F1A68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674</w:t>
            </w:r>
          </w:p>
        </w:tc>
        <w:tc>
          <w:tcPr>
            <w:tcW w:w="4288" w:type="dxa"/>
          </w:tcPr>
          <w:p w14:paraId="43276B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MovieFragmentHeaderBox extends FullBox('mfhd', 0, 0)</w:t>
            </w:r>
          </w:p>
        </w:tc>
        <w:tc>
          <w:tcPr>
            <w:tcW w:w="4117" w:type="dxa"/>
          </w:tcPr>
          <w:p w14:paraId="5A5ED8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MovieFragmentHeaderBox extends FullBox('mfhd', 0, 0)</w:t>
            </w:r>
          </w:p>
        </w:tc>
      </w:tr>
      <w:tr w:rsidR="001B11A7" w:rsidRPr="00C04F0B" w14:paraId="6E68C175" w14:textId="77777777" w:rsidTr="00DB2132">
        <w:tc>
          <w:tcPr>
            <w:tcW w:w="605" w:type="dxa"/>
          </w:tcPr>
          <w:p w14:paraId="4260D5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675</w:t>
            </w:r>
          </w:p>
        </w:tc>
        <w:tc>
          <w:tcPr>
            <w:tcW w:w="4288" w:type="dxa"/>
          </w:tcPr>
          <w:p w14:paraId="17DF65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046FD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9C87761" w14:textId="77777777" w:rsidTr="00DB2132">
        <w:tc>
          <w:tcPr>
            <w:tcW w:w="605" w:type="dxa"/>
          </w:tcPr>
          <w:p w14:paraId="43D29E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676</w:t>
            </w:r>
          </w:p>
        </w:tc>
        <w:tc>
          <w:tcPr>
            <w:tcW w:w="4288" w:type="dxa"/>
          </w:tcPr>
          <w:p w14:paraId="02236E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sequence_number;</w:t>
            </w:r>
          </w:p>
        </w:tc>
        <w:tc>
          <w:tcPr>
            <w:tcW w:w="4117" w:type="dxa"/>
          </w:tcPr>
          <w:p w14:paraId="244F1A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sequence_number;</w:t>
            </w:r>
          </w:p>
        </w:tc>
      </w:tr>
      <w:tr w:rsidR="001B11A7" w:rsidRPr="00C04F0B" w14:paraId="38D169CF" w14:textId="77777777" w:rsidTr="00DB2132">
        <w:tc>
          <w:tcPr>
            <w:tcW w:w="605" w:type="dxa"/>
          </w:tcPr>
          <w:p w14:paraId="6A986B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677</w:t>
            </w:r>
          </w:p>
        </w:tc>
        <w:tc>
          <w:tcPr>
            <w:tcW w:w="4288" w:type="dxa"/>
          </w:tcPr>
          <w:p w14:paraId="74698D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07378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CB83C16" w14:textId="77777777" w:rsidTr="00DB2132">
        <w:tc>
          <w:tcPr>
            <w:tcW w:w="605" w:type="dxa"/>
          </w:tcPr>
          <w:p w14:paraId="54D4F0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678</w:t>
            </w:r>
          </w:p>
        </w:tc>
        <w:tc>
          <w:tcPr>
            <w:tcW w:w="4288" w:type="dxa"/>
          </w:tcPr>
          <w:p w14:paraId="082BC6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262A0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60E38B4" w14:textId="77777777" w:rsidTr="00DB2132">
        <w:tc>
          <w:tcPr>
            <w:tcW w:w="605" w:type="dxa"/>
          </w:tcPr>
          <w:p w14:paraId="72E619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679</w:t>
            </w:r>
          </w:p>
        </w:tc>
        <w:tc>
          <w:tcPr>
            <w:tcW w:w="4288" w:type="dxa"/>
          </w:tcPr>
          <w:p w14:paraId="007765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F6F25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FDF4906" w14:textId="77777777" w:rsidTr="00DB2132">
        <w:tc>
          <w:tcPr>
            <w:tcW w:w="605" w:type="dxa"/>
          </w:tcPr>
          <w:p w14:paraId="4AA24D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680</w:t>
            </w:r>
          </w:p>
        </w:tc>
        <w:tc>
          <w:tcPr>
            <w:tcW w:w="4288" w:type="dxa"/>
          </w:tcPr>
          <w:p w14:paraId="4F8B8C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TrackFragmentBox extends Box('traf')</w:t>
            </w:r>
          </w:p>
        </w:tc>
        <w:tc>
          <w:tcPr>
            <w:tcW w:w="4117" w:type="dxa"/>
          </w:tcPr>
          <w:p w14:paraId="379E52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TrackFragmentBox extends Box('traf')</w:t>
            </w:r>
          </w:p>
        </w:tc>
      </w:tr>
      <w:tr w:rsidR="001B11A7" w:rsidRPr="00C04F0B" w14:paraId="753FA6DF" w14:textId="77777777" w:rsidTr="00DB2132">
        <w:tc>
          <w:tcPr>
            <w:tcW w:w="605" w:type="dxa"/>
          </w:tcPr>
          <w:p w14:paraId="440154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681</w:t>
            </w:r>
          </w:p>
        </w:tc>
        <w:tc>
          <w:tcPr>
            <w:tcW w:w="4288" w:type="dxa"/>
          </w:tcPr>
          <w:p w14:paraId="021787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BB978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FA4E3D9" w14:textId="77777777" w:rsidTr="00DB2132">
        <w:tc>
          <w:tcPr>
            <w:tcW w:w="605" w:type="dxa"/>
          </w:tcPr>
          <w:p w14:paraId="25F1BE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682</w:t>
            </w:r>
          </w:p>
        </w:tc>
        <w:tc>
          <w:tcPr>
            <w:tcW w:w="4288" w:type="dxa"/>
          </w:tcPr>
          <w:p w14:paraId="46275B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EF2B2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28187DD" w14:textId="77777777" w:rsidTr="00DB2132">
        <w:tc>
          <w:tcPr>
            <w:tcW w:w="605" w:type="dxa"/>
          </w:tcPr>
          <w:p w14:paraId="23C601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683</w:t>
            </w:r>
          </w:p>
        </w:tc>
        <w:tc>
          <w:tcPr>
            <w:tcW w:w="4288" w:type="dxa"/>
          </w:tcPr>
          <w:p w14:paraId="7E2BED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654E9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C1EFA1E" w14:textId="77777777" w:rsidTr="00DB2132">
        <w:tc>
          <w:tcPr>
            <w:tcW w:w="605" w:type="dxa"/>
          </w:tcPr>
          <w:p w14:paraId="2E45E5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684</w:t>
            </w:r>
          </w:p>
        </w:tc>
        <w:tc>
          <w:tcPr>
            <w:tcW w:w="4288" w:type="dxa"/>
          </w:tcPr>
          <w:p w14:paraId="4A74E8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1F62C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6981A39" w14:textId="77777777" w:rsidTr="00DB2132">
        <w:tc>
          <w:tcPr>
            <w:tcW w:w="605" w:type="dxa"/>
          </w:tcPr>
          <w:p w14:paraId="2B6E38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685</w:t>
            </w:r>
          </w:p>
        </w:tc>
        <w:tc>
          <w:tcPr>
            <w:tcW w:w="4288" w:type="dxa"/>
          </w:tcPr>
          <w:p w14:paraId="3E6FE6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TrackFragmentHeaderBox</w:t>
            </w:r>
          </w:p>
        </w:tc>
        <w:tc>
          <w:tcPr>
            <w:tcW w:w="4117" w:type="dxa"/>
          </w:tcPr>
          <w:p w14:paraId="65D990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TrackFragmentHeaderBox</w:t>
            </w:r>
          </w:p>
        </w:tc>
      </w:tr>
      <w:tr w:rsidR="001B11A7" w:rsidRPr="00C04F0B" w14:paraId="6D94E75B" w14:textId="77777777" w:rsidTr="00DB2132">
        <w:tc>
          <w:tcPr>
            <w:tcW w:w="605" w:type="dxa"/>
          </w:tcPr>
          <w:p w14:paraId="7432DA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686</w:t>
            </w:r>
          </w:p>
        </w:tc>
        <w:tc>
          <w:tcPr>
            <w:tcW w:w="4288" w:type="dxa"/>
          </w:tcPr>
          <w:p w14:paraId="5DFBA3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FullBox('tfhd', 0, tf_flags)</w:t>
            </w:r>
          </w:p>
        </w:tc>
        <w:tc>
          <w:tcPr>
            <w:tcW w:w="4117" w:type="dxa"/>
          </w:tcPr>
          <w:p w14:paraId="19B91C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FullBox('tfhd', 0, tf_flags)</w:t>
            </w:r>
          </w:p>
        </w:tc>
      </w:tr>
      <w:tr w:rsidR="001B11A7" w:rsidRPr="00C04F0B" w14:paraId="1B5BCE76" w14:textId="77777777" w:rsidTr="00DB2132">
        <w:tc>
          <w:tcPr>
            <w:tcW w:w="605" w:type="dxa"/>
          </w:tcPr>
          <w:p w14:paraId="047C7A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687</w:t>
            </w:r>
          </w:p>
        </w:tc>
        <w:tc>
          <w:tcPr>
            <w:tcW w:w="4288" w:type="dxa"/>
          </w:tcPr>
          <w:p w14:paraId="366814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1F0BB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B3A3ED0" w14:textId="77777777" w:rsidTr="00DB2132">
        <w:tc>
          <w:tcPr>
            <w:tcW w:w="605" w:type="dxa"/>
          </w:tcPr>
          <w:p w14:paraId="2C0C41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688</w:t>
            </w:r>
          </w:p>
        </w:tc>
        <w:tc>
          <w:tcPr>
            <w:tcW w:w="4288" w:type="dxa"/>
          </w:tcPr>
          <w:p w14:paraId="6D41A9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track_ID;</w:t>
            </w:r>
          </w:p>
        </w:tc>
        <w:tc>
          <w:tcPr>
            <w:tcW w:w="4117" w:type="dxa"/>
          </w:tcPr>
          <w:p w14:paraId="0B0F76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track_ID;</w:t>
            </w:r>
          </w:p>
        </w:tc>
      </w:tr>
      <w:tr w:rsidR="001B11A7" w:rsidRPr="00C04F0B" w14:paraId="10C9E6AF" w14:textId="77777777" w:rsidTr="00DB2132">
        <w:tc>
          <w:tcPr>
            <w:tcW w:w="605" w:type="dxa"/>
          </w:tcPr>
          <w:p w14:paraId="34889F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689</w:t>
            </w:r>
          </w:p>
        </w:tc>
        <w:tc>
          <w:tcPr>
            <w:tcW w:w="4288" w:type="dxa"/>
          </w:tcPr>
          <w:p w14:paraId="78583D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all the following are optional fields</w:t>
            </w:r>
          </w:p>
        </w:tc>
        <w:tc>
          <w:tcPr>
            <w:tcW w:w="4117" w:type="dxa"/>
          </w:tcPr>
          <w:p w14:paraId="6C443C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all the following are optional fields</w:t>
            </w:r>
          </w:p>
        </w:tc>
      </w:tr>
      <w:tr w:rsidR="001B11A7" w:rsidRPr="00C04F0B" w14:paraId="4EB93F93" w14:textId="77777777" w:rsidTr="00DB2132">
        <w:tc>
          <w:tcPr>
            <w:tcW w:w="605" w:type="dxa"/>
          </w:tcPr>
          <w:p w14:paraId="2CA38E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690</w:t>
            </w:r>
          </w:p>
        </w:tc>
        <w:tc>
          <w:tcPr>
            <w:tcW w:w="4288" w:type="dxa"/>
          </w:tcPr>
          <w:p w14:paraId="199FD1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their presence is indicated by bits in the tf_flags</w:t>
            </w:r>
          </w:p>
        </w:tc>
        <w:tc>
          <w:tcPr>
            <w:tcW w:w="4117" w:type="dxa"/>
          </w:tcPr>
          <w:p w14:paraId="233F4E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their presence is indicated by bits in the tf_flags</w:t>
            </w:r>
          </w:p>
        </w:tc>
      </w:tr>
      <w:tr w:rsidR="001B11A7" w:rsidRPr="00C04F0B" w14:paraId="4DBDE87B" w14:textId="77777777" w:rsidTr="00DB2132">
        <w:tc>
          <w:tcPr>
            <w:tcW w:w="605" w:type="dxa"/>
          </w:tcPr>
          <w:p w14:paraId="33C8BB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691</w:t>
            </w:r>
          </w:p>
        </w:tc>
        <w:tc>
          <w:tcPr>
            <w:tcW w:w="4288" w:type="dxa"/>
          </w:tcPr>
          <w:p w14:paraId="36C45F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base_data_offset;</w:t>
            </w:r>
          </w:p>
        </w:tc>
        <w:tc>
          <w:tcPr>
            <w:tcW w:w="4117" w:type="dxa"/>
          </w:tcPr>
          <w:p w14:paraId="2698C4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base_data_offset;</w:t>
            </w:r>
          </w:p>
        </w:tc>
      </w:tr>
      <w:tr w:rsidR="001B11A7" w:rsidRPr="00C04F0B" w14:paraId="6B9E59CB" w14:textId="77777777" w:rsidTr="00DB2132">
        <w:tc>
          <w:tcPr>
            <w:tcW w:w="605" w:type="dxa"/>
          </w:tcPr>
          <w:p w14:paraId="098C83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692</w:t>
            </w:r>
          </w:p>
        </w:tc>
        <w:tc>
          <w:tcPr>
            <w:tcW w:w="4288" w:type="dxa"/>
          </w:tcPr>
          <w:p w14:paraId="6E8BCD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sample_description_index;</w:t>
            </w:r>
          </w:p>
        </w:tc>
        <w:tc>
          <w:tcPr>
            <w:tcW w:w="4117" w:type="dxa"/>
          </w:tcPr>
          <w:p w14:paraId="045C7F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sample_description_index;</w:t>
            </w:r>
          </w:p>
        </w:tc>
      </w:tr>
      <w:tr w:rsidR="001B11A7" w:rsidRPr="00C04F0B" w14:paraId="7BACA39B" w14:textId="77777777" w:rsidTr="00DB2132">
        <w:tc>
          <w:tcPr>
            <w:tcW w:w="605" w:type="dxa"/>
          </w:tcPr>
          <w:p w14:paraId="34E7A7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693</w:t>
            </w:r>
          </w:p>
        </w:tc>
        <w:tc>
          <w:tcPr>
            <w:tcW w:w="4288" w:type="dxa"/>
          </w:tcPr>
          <w:p w14:paraId="361387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default_sample_duration;</w:t>
            </w:r>
          </w:p>
        </w:tc>
        <w:tc>
          <w:tcPr>
            <w:tcW w:w="4117" w:type="dxa"/>
          </w:tcPr>
          <w:p w14:paraId="264D39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default_sample_duration;</w:t>
            </w:r>
          </w:p>
        </w:tc>
      </w:tr>
      <w:tr w:rsidR="001B11A7" w:rsidRPr="00C04F0B" w14:paraId="343C0169" w14:textId="77777777" w:rsidTr="00DB2132">
        <w:tc>
          <w:tcPr>
            <w:tcW w:w="605" w:type="dxa"/>
          </w:tcPr>
          <w:p w14:paraId="290D67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694</w:t>
            </w:r>
          </w:p>
        </w:tc>
        <w:tc>
          <w:tcPr>
            <w:tcW w:w="4288" w:type="dxa"/>
          </w:tcPr>
          <w:p w14:paraId="025B70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default_sample_size;</w:t>
            </w:r>
          </w:p>
        </w:tc>
        <w:tc>
          <w:tcPr>
            <w:tcW w:w="4117" w:type="dxa"/>
          </w:tcPr>
          <w:p w14:paraId="08FEDB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default_sample_size;</w:t>
            </w:r>
          </w:p>
        </w:tc>
      </w:tr>
      <w:tr w:rsidR="001B11A7" w:rsidRPr="00C04F0B" w14:paraId="0FB2E230" w14:textId="77777777" w:rsidTr="00DB2132">
        <w:tc>
          <w:tcPr>
            <w:tcW w:w="605" w:type="dxa"/>
          </w:tcPr>
          <w:p w14:paraId="7D0EEE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695</w:t>
            </w:r>
          </w:p>
        </w:tc>
        <w:tc>
          <w:tcPr>
            <w:tcW w:w="4288" w:type="dxa"/>
          </w:tcPr>
          <w:p w14:paraId="40EB2A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default_sample_flags;</w:t>
            </w:r>
          </w:p>
        </w:tc>
        <w:tc>
          <w:tcPr>
            <w:tcW w:w="4117" w:type="dxa"/>
          </w:tcPr>
          <w:p w14:paraId="18C9C5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default_sample_flags;</w:t>
            </w:r>
          </w:p>
        </w:tc>
      </w:tr>
      <w:tr w:rsidR="001B11A7" w:rsidRPr="00C04F0B" w14:paraId="6A521325" w14:textId="77777777" w:rsidTr="00DB2132">
        <w:tc>
          <w:tcPr>
            <w:tcW w:w="605" w:type="dxa"/>
          </w:tcPr>
          <w:p w14:paraId="5C9C03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696</w:t>
            </w:r>
          </w:p>
        </w:tc>
        <w:tc>
          <w:tcPr>
            <w:tcW w:w="4288" w:type="dxa"/>
          </w:tcPr>
          <w:p w14:paraId="684720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BB2ED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95187C1" w14:textId="77777777" w:rsidTr="00DB2132">
        <w:tc>
          <w:tcPr>
            <w:tcW w:w="605" w:type="dxa"/>
          </w:tcPr>
          <w:p w14:paraId="69B569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697</w:t>
            </w:r>
          </w:p>
        </w:tc>
        <w:tc>
          <w:tcPr>
            <w:tcW w:w="4288" w:type="dxa"/>
          </w:tcPr>
          <w:p w14:paraId="6F9785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2EF16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EBC94D8" w14:textId="77777777" w:rsidTr="00DB2132">
        <w:tc>
          <w:tcPr>
            <w:tcW w:w="605" w:type="dxa"/>
          </w:tcPr>
          <w:p w14:paraId="57D1D8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698</w:t>
            </w:r>
          </w:p>
        </w:tc>
        <w:tc>
          <w:tcPr>
            <w:tcW w:w="4288" w:type="dxa"/>
          </w:tcPr>
          <w:p w14:paraId="286C45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CA987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8D0D6A7" w14:textId="77777777" w:rsidTr="00DB2132">
        <w:tc>
          <w:tcPr>
            <w:tcW w:w="605" w:type="dxa"/>
          </w:tcPr>
          <w:p w14:paraId="53A70A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699</w:t>
            </w:r>
          </w:p>
        </w:tc>
        <w:tc>
          <w:tcPr>
            <w:tcW w:w="4288" w:type="dxa"/>
          </w:tcPr>
          <w:p w14:paraId="4A3DFC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TrackRunBox extends FullBox('trun', version, tr_flags)</w:t>
            </w:r>
          </w:p>
        </w:tc>
        <w:tc>
          <w:tcPr>
            <w:tcW w:w="4117" w:type="dxa"/>
          </w:tcPr>
          <w:p w14:paraId="470A7F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TrackRunBox extends FullBox('trun', version, tr_flags)</w:t>
            </w:r>
          </w:p>
        </w:tc>
      </w:tr>
      <w:tr w:rsidR="001B11A7" w:rsidRPr="00C04F0B" w14:paraId="4B561788" w14:textId="77777777" w:rsidTr="00DB2132">
        <w:tc>
          <w:tcPr>
            <w:tcW w:w="605" w:type="dxa"/>
          </w:tcPr>
          <w:p w14:paraId="7EC7B7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700</w:t>
            </w:r>
          </w:p>
        </w:tc>
        <w:tc>
          <w:tcPr>
            <w:tcW w:w="4288" w:type="dxa"/>
          </w:tcPr>
          <w:p w14:paraId="4ED5E7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F2BB8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F9D1EC6" w14:textId="77777777" w:rsidTr="00DB2132">
        <w:tc>
          <w:tcPr>
            <w:tcW w:w="605" w:type="dxa"/>
          </w:tcPr>
          <w:p w14:paraId="40D194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701</w:t>
            </w:r>
          </w:p>
        </w:tc>
        <w:tc>
          <w:tcPr>
            <w:tcW w:w="4288" w:type="dxa"/>
          </w:tcPr>
          <w:p w14:paraId="434443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sample_count;</w:t>
            </w:r>
          </w:p>
        </w:tc>
        <w:tc>
          <w:tcPr>
            <w:tcW w:w="4117" w:type="dxa"/>
          </w:tcPr>
          <w:p w14:paraId="2CD0C1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sample_count;</w:t>
            </w:r>
          </w:p>
        </w:tc>
      </w:tr>
      <w:tr w:rsidR="001B11A7" w:rsidRPr="00C04F0B" w14:paraId="31C56F1D" w14:textId="77777777" w:rsidTr="00DB2132">
        <w:tc>
          <w:tcPr>
            <w:tcW w:w="605" w:type="dxa"/>
          </w:tcPr>
          <w:p w14:paraId="29B27D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702</w:t>
            </w:r>
          </w:p>
        </w:tc>
        <w:tc>
          <w:tcPr>
            <w:tcW w:w="4288" w:type="dxa"/>
          </w:tcPr>
          <w:p w14:paraId="3F8F17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following are optional fields</w:t>
            </w:r>
          </w:p>
        </w:tc>
        <w:tc>
          <w:tcPr>
            <w:tcW w:w="4117" w:type="dxa"/>
          </w:tcPr>
          <w:p w14:paraId="6F79E1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following are optional fields</w:t>
            </w:r>
          </w:p>
        </w:tc>
      </w:tr>
      <w:tr w:rsidR="001B11A7" w:rsidRPr="00C04F0B" w14:paraId="230CACDB" w14:textId="77777777" w:rsidTr="00DB2132">
        <w:tc>
          <w:tcPr>
            <w:tcW w:w="605" w:type="dxa"/>
          </w:tcPr>
          <w:p w14:paraId="7E4476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703</w:t>
            </w:r>
          </w:p>
        </w:tc>
        <w:tc>
          <w:tcPr>
            <w:tcW w:w="4288" w:type="dxa"/>
          </w:tcPr>
          <w:p w14:paraId="23731F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  data_offset;</w:t>
            </w:r>
          </w:p>
        </w:tc>
        <w:tc>
          <w:tcPr>
            <w:tcW w:w="4117" w:type="dxa"/>
          </w:tcPr>
          <w:p w14:paraId="129CC3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  data_offset;</w:t>
            </w:r>
          </w:p>
        </w:tc>
      </w:tr>
      <w:tr w:rsidR="001B11A7" w:rsidRPr="00C04F0B" w14:paraId="2B0677DB" w14:textId="77777777" w:rsidTr="00DB2132">
        <w:tc>
          <w:tcPr>
            <w:tcW w:w="605" w:type="dxa"/>
          </w:tcPr>
          <w:p w14:paraId="385006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704</w:t>
            </w:r>
          </w:p>
        </w:tc>
        <w:tc>
          <w:tcPr>
            <w:tcW w:w="4288" w:type="dxa"/>
          </w:tcPr>
          <w:p w14:paraId="71193E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first_sample_flags;</w:t>
            </w:r>
          </w:p>
        </w:tc>
        <w:tc>
          <w:tcPr>
            <w:tcW w:w="4117" w:type="dxa"/>
          </w:tcPr>
          <w:p w14:paraId="707A9D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first_sample_flags;</w:t>
            </w:r>
          </w:p>
        </w:tc>
      </w:tr>
      <w:tr w:rsidR="001B11A7" w:rsidRPr="00C04F0B" w14:paraId="5AC72E06" w14:textId="77777777" w:rsidTr="00DB2132">
        <w:tc>
          <w:tcPr>
            <w:tcW w:w="605" w:type="dxa"/>
          </w:tcPr>
          <w:p w14:paraId="3230E7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705</w:t>
            </w:r>
          </w:p>
        </w:tc>
        <w:tc>
          <w:tcPr>
            <w:tcW w:w="4288" w:type="dxa"/>
          </w:tcPr>
          <w:p w14:paraId="192627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all fields in the following array are optional</w:t>
            </w:r>
          </w:p>
        </w:tc>
        <w:tc>
          <w:tcPr>
            <w:tcW w:w="4117" w:type="dxa"/>
          </w:tcPr>
          <w:p w14:paraId="67B9B7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all fields in the following array are optional</w:t>
            </w:r>
          </w:p>
        </w:tc>
      </w:tr>
      <w:tr w:rsidR="001B11A7" w:rsidRPr="00C04F0B" w14:paraId="1CC8A8DA" w14:textId="77777777" w:rsidTr="00DB2132">
        <w:tc>
          <w:tcPr>
            <w:tcW w:w="605" w:type="dxa"/>
          </w:tcPr>
          <w:p w14:paraId="263D8A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706</w:t>
            </w:r>
          </w:p>
        </w:tc>
        <w:tc>
          <w:tcPr>
            <w:tcW w:w="4288" w:type="dxa"/>
          </w:tcPr>
          <w:p w14:paraId="21F34C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as indicated by  bits set in the tr_flags</w:t>
            </w:r>
          </w:p>
        </w:tc>
        <w:tc>
          <w:tcPr>
            <w:tcW w:w="4117" w:type="dxa"/>
          </w:tcPr>
          <w:p w14:paraId="0DC36A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as indicated by  bits set in the tr_flags</w:t>
            </w:r>
          </w:p>
        </w:tc>
      </w:tr>
      <w:tr w:rsidR="001B11A7" w:rsidRPr="00C04F0B" w14:paraId="048E21E7" w14:textId="77777777" w:rsidTr="00DB2132">
        <w:tc>
          <w:tcPr>
            <w:tcW w:w="605" w:type="dxa"/>
          </w:tcPr>
          <w:p w14:paraId="590280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707</w:t>
            </w:r>
          </w:p>
        </w:tc>
        <w:tc>
          <w:tcPr>
            <w:tcW w:w="4288" w:type="dxa"/>
          </w:tcPr>
          <w:p w14:paraId="4FFAFA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{</w:t>
            </w:r>
          </w:p>
        </w:tc>
        <w:tc>
          <w:tcPr>
            <w:tcW w:w="4117" w:type="dxa"/>
          </w:tcPr>
          <w:p w14:paraId="6A5CC8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for(computed int i=0; i&lt;sample_count; i++) {</w:t>
            </w:r>
          </w:p>
        </w:tc>
      </w:tr>
      <w:tr w:rsidR="001B11A7" w:rsidRPr="00C04F0B" w14:paraId="77A3575E" w14:textId="77777777" w:rsidTr="00DB2132">
        <w:tc>
          <w:tcPr>
            <w:tcW w:w="605" w:type="dxa"/>
          </w:tcPr>
          <w:p w14:paraId="5BB75E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708</w:t>
            </w:r>
          </w:p>
        </w:tc>
        <w:tc>
          <w:tcPr>
            <w:tcW w:w="4288" w:type="dxa"/>
          </w:tcPr>
          <w:p w14:paraId="24B42E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sample_duration;</w:t>
            </w:r>
          </w:p>
        </w:tc>
        <w:tc>
          <w:tcPr>
            <w:tcW w:w="4117" w:type="dxa"/>
          </w:tcPr>
          <w:p w14:paraId="2F6603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sample_duration;</w:t>
            </w:r>
          </w:p>
        </w:tc>
      </w:tr>
      <w:tr w:rsidR="001B11A7" w:rsidRPr="00C04F0B" w14:paraId="142B17FA" w14:textId="77777777" w:rsidTr="00DB2132">
        <w:tc>
          <w:tcPr>
            <w:tcW w:w="605" w:type="dxa"/>
          </w:tcPr>
          <w:p w14:paraId="505BA9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709</w:t>
            </w:r>
          </w:p>
        </w:tc>
        <w:tc>
          <w:tcPr>
            <w:tcW w:w="4288" w:type="dxa"/>
          </w:tcPr>
          <w:p w14:paraId="679028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sample_size;</w:t>
            </w:r>
          </w:p>
        </w:tc>
        <w:tc>
          <w:tcPr>
            <w:tcW w:w="4117" w:type="dxa"/>
          </w:tcPr>
          <w:p w14:paraId="2069C1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sample_size;</w:t>
            </w:r>
          </w:p>
        </w:tc>
      </w:tr>
      <w:tr w:rsidR="001B11A7" w:rsidRPr="00C04F0B" w14:paraId="7D25B3A1" w14:textId="77777777" w:rsidTr="00DB2132">
        <w:tc>
          <w:tcPr>
            <w:tcW w:w="605" w:type="dxa"/>
          </w:tcPr>
          <w:p w14:paraId="54437E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710</w:t>
            </w:r>
          </w:p>
        </w:tc>
        <w:tc>
          <w:tcPr>
            <w:tcW w:w="4288" w:type="dxa"/>
          </w:tcPr>
          <w:p w14:paraId="3C57F2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sample_flags</w:t>
            </w:r>
          </w:p>
        </w:tc>
        <w:tc>
          <w:tcPr>
            <w:tcW w:w="4117" w:type="dxa"/>
          </w:tcPr>
          <w:p w14:paraId="14EDAD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sample_flags;</w:t>
            </w:r>
          </w:p>
        </w:tc>
      </w:tr>
      <w:tr w:rsidR="001B11A7" w:rsidRPr="00C04F0B" w14:paraId="3D0A18A3" w14:textId="77777777" w:rsidTr="00DB2132">
        <w:tc>
          <w:tcPr>
            <w:tcW w:w="605" w:type="dxa"/>
          </w:tcPr>
          <w:p w14:paraId="2A6927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711</w:t>
            </w:r>
          </w:p>
        </w:tc>
        <w:tc>
          <w:tcPr>
            <w:tcW w:w="4288" w:type="dxa"/>
          </w:tcPr>
          <w:p w14:paraId="1F1063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== 0)</w:t>
            </w:r>
          </w:p>
        </w:tc>
        <w:tc>
          <w:tcPr>
            <w:tcW w:w="4117" w:type="dxa"/>
          </w:tcPr>
          <w:p w14:paraId="52D47E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== 0)</w:t>
            </w:r>
          </w:p>
        </w:tc>
      </w:tr>
      <w:tr w:rsidR="001B11A7" w:rsidRPr="00C04F0B" w14:paraId="6BE25376" w14:textId="77777777" w:rsidTr="00DB2132">
        <w:tc>
          <w:tcPr>
            <w:tcW w:w="605" w:type="dxa"/>
          </w:tcPr>
          <w:p w14:paraId="476009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712</w:t>
            </w:r>
          </w:p>
        </w:tc>
        <w:tc>
          <w:tcPr>
            <w:tcW w:w="4288" w:type="dxa"/>
          </w:tcPr>
          <w:p w14:paraId="4A5DDB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{ unsigned int(32)  sample_composition_time_offset; }</w:t>
            </w:r>
          </w:p>
        </w:tc>
        <w:tc>
          <w:tcPr>
            <w:tcW w:w="4117" w:type="dxa"/>
          </w:tcPr>
          <w:p w14:paraId="0DBB77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{ unsigned int(32)  sample_composition_time_offset; }</w:t>
            </w:r>
          </w:p>
        </w:tc>
      </w:tr>
      <w:tr w:rsidR="001B11A7" w:rsidRPr="00C04F0B" w14:paraId="7127A9B6" w14:textId="77777777" w:rsidTr="00DB2132">
        <w:tc>
          <w:tcPr>
            <w:tcW w:w="605" w:type="dxa"/>
          </w:tcPr>
          <w:p w14:paraId="64A8CA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713</w:t>
            </w:r>
          </w:p>
        </w:tc>
        <w:tc>
          <w:tcPr>
            <w:tcW w:w="4288" w:type="dxa"/>
          </w:tcPr>
          <w:p w14:paraId="3A6036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</w:t>
            </w:r>
          </w:p>
        </w:tc>
        <w:tc>
          <w:tcPr>
            <w:tcW w:w="4117" w:type="dxa"/>
          </w:tcPr>
          <w:p w14:paraId="182226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</w:t>
            </w:r>
          </w:p>
        </w:tc>
      </w:tr>
      <w:tr w:rsidR="001B11A7" w:rsidRPr="00C04F0B" w14:paraId="021CE41D" w14:textId="77777777" w:rsidTr="00DB2132">
        <w:tc>
          <w:tcPr>
            <w:tcW w:w="605" w:type="dxa"/>
          </w:tcPr>
          <w:p w14:paraId="19A68D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714</w:t>
            </w:r>
          </w:p>
        </w:tc>
        <w:tc>
          <w:tcPr>
            <w:tcW w:w="4288" w:type="dxa"/>
          </w:tcPr>
          <w:p w14:paraId="2597CD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{ signed int(32)    sample_composition_time_offset; }</w:t>
            </w:r>
          </w:p>
        </w:tc>
        <w:tc>
          <w:tcPr>
            <w:tcW w:w="4117" w:type="dxa"/>
          </w:tcPr>
          <w:p w14:paraId="4BB537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{ int(32)    sample_composition_time_offset; }</w:t>
            </w:r>
          </w:p>
        </w:tc>
      </w:tr>
      <w:tr w:rsidR="001B11A7" w:rsidRPr="00C04F0B" w14:paraId="60BD30CD" w14:textId="77777777" w:rsidTr="00DB2132">
        <w:tc>
          <w:tcPr>
            <w:tcW w:w="605" w:type="dxa"/>
          </w:tcPr>
          <w:p w14:paraId="2967DB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715</w:t>
            </w:r>
          </w:p>
        </w:tc>
        <w:tc>
          <w:tcPr>
            <w:tcW w:w="4288" w:type="dxa"/>
          </w:tcPr>
          <w:p w14:paraId="106B8B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8E1FD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C5A9028" w14:textId="77777777" w:rsidTr="00DB2132">
        <w:tc>
          <w:tcPr>
            <w:tcW w:w="605" w:type="dxa"/>
          </w:tcPr>
          <w:p w14:paraId="55061D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716</w:t>
            </w:r>
          </w:p>
        </w:tc>
        <w:tc>
          <w:tcPr>
            <w:tcW w:w="4288" w:type="dxa"/>
          </w:tcPr>
          <w:p w14:paraId="669E5A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3F656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}</w:t>
            </w:r>
          </w:p>
        </w:tc>
      </w:tr>
      <w:tr w:rsidR="001B11A7" w:rsidRPr="00C04F0B" w14:paraId="2276A42E" w14:textId="77777777" w:rsidTr="00DB2132">
        <w:tc>
          <w:tcPr>
            <w:tcW w:w="605" w:type="dxa"/>
          </w:tcPr>
          <w:p w14:paraId="39593E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717</w:t>
            </w:r>
          </w:p>
        </w:tc>
        <w:tc>
          <w:tcPr>
            <w:tcW w:w="4288" w:type="dxa"/>
          </w:tcPr>
          <w:p w14:paraId="2FCCEF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0B59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9A93348" w14:textId="77777777" w:rsidTr="00DB2132">
        <w:tc>
          <w:tcPr>
            <w:tcW w:w="605" w:type="dxa"/>
          </w:tcPr>
          <w:p w14:paraId="3C8530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718</w:t>
            </w:r>
          </w:p>
        </w:tc>
        <w:tc>
          <w:tcPr>
            <w:tcW w:w="4288" w:type="dxa"/>
          </w:tcPr>
          <w:p w14:paraId="5C9558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MovieFragmentRandomAccessBox extends Box('mfra')</w:t>
            </w:r>
          </w:p>
        </w:tc>
        <w:tc>
          <w:tcPr>
            <w:tcW w:w="4117" w:type="dxa"/>
          </w:tcPr>
          <w:p w14:paraId="68679A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MovieFragmentRandomAccessBox extends Box('mfra')</w:t>
            </w:r>
          </w:p>
        </w:tc>
      </w:tr>
      <w:tr w:rsidR="001B11A7" w:rsidRPr="00C04F0B" w14:paraId="3BBE6A45" w14:textId="77777777" w:rsidTr="00DB2132">
        <w:tc>
          <w:tcPr>
            <w:tcW w:w="605" w:type="dxa"/>
          </w:tcPr>
          <w:p w14:paraId="1B2148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719</w:t>
            </w:r>
          </w:p>
        </w:tc>
        <w:tc>
          <w:tcPr>
            <w:tcW w:w="4288" w:type="dxa"/>
          </w:tcPr>
          <w:p w14:paraId="66E4F7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8F721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4CA2C61" w14:textId="77777777" w:rsidTr="00DB2132">
        <w:tc>
          <w:tcPr>
            <w:tcW w:w="605" w:type="dxa"/>
          </w:tcPr>
          <w:p w14:paraId="12FFA1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720</w:t>
            </w:r>
          </w:p>
        </w:tc>
        <w:tc>
          <w:tcPr>
            <w:tcW w:w="4288" w:type="dxa"/>
          </w:tcPr>
          <w:p w14:paraId="73F59D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09BD1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FE9A130" w14:textId="77777777" w:rsidTr="00DB2132">
        <w:tc>
          <w:tcPr>
            <w:tcW w:w="605" w:type="dxa"/>
          </w:tcPr>
          <w:p w14:paraId="3B1574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721</w:t>
            </w:r>
          </w:p>
        </w:tc>
        <w:tc>
          <w:tcPr>
            <w:tcW w:w="4288" w:type="dxa"/>
          </w:tcPr>
          <w:p w14:paraId="41264E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5AAAE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2E7532E" w14:textId="77777777" w:rsidTr="00DB2132">
        <w:tc>
          <w:tcPr>
            <w:tcW w:w="605" w:type="dxa"/>
          </w:tcPr>
          <w:p w14:paraId="30D96D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722</w:t>
            </w:r>
          </w:p>
        </w:tc>
        <w:tc>
          <w:tcPr>
            <w:tcW w:w="4288" w:type="dxa"/>
          </w:tcPr>
          <w:p w14:paraId="20378C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E1767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51223F6" w14:textId="77777777" w:rsidTr="00DB2132">
        <w:tc>
          <w:tcPr>
            <w:tcW w:w="605" w:type="dxa"/>
          </w:tcPr>
          <w:p w14:paraId="6F6EE7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723</w:t>
            </w:r>
          </w:p>
        </w:tc>
        <w:tc>
          <w:tcPr>
            <w:tcW w:w="4288" w:type="dxa"/>
          </w:tcPr>
          <w:p w14:paraId="0CAE20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TrackFragmentRandomAccessBox</w:t>
            </w:r>
          </w:p>
        </w:tc>
        <w:tc>
          <w:tcPr>
            <w:tcW w:w="4117" w:type="dxa"/>
          </w:tcPr>
          <w:p w14:paraId="0F2CCF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TrackFragmentRandomAccessBox</w:t>
            </w:r>
          </w:p>
        </w:tc>
      </w:tr>
      <w:tr w:rsidR="001B11A7" w:rsidRPr="00C04F0B" w14:paraId="2CA440F1" w14:textId="77777777" w:rsidTr="00DB2132">
        <w:tc>
          <w:tcPr>
            <w:tcW w:w="605" w:type="dxa"/>
          </w:tcPr>
          <w:p w14:paraId="63FA76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724</w:t>
            </w:r>
          </w:p>
        </w:tc>
        <w:tc>
          <w:tcPr>
            <w:tcW w:w="4288" w:type="dxa"/>
          </w:tcPr>
          <w:p w14:paraId="1A9EEA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FullBox('tfra', version, 0)</w:t>
            </w:r>
          </w:p>
        </w:tc>
        <w:tc>
          <w:tcPr>
            <w:tcW w:w="4117" w:type="dxa"/>
          </w:tcPr>
          <w:p w14:paraId="5D9EB5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FullBox('tfra', version, 0)</w:t>
            </w:r>
          </w:p>
        </w:tc>
      </w:tr>
      <w:tr w:rsidR="001B11A7" w:rsidRPr="00C04F0B" w14:paraId="2DB9E04C" w14:textId="77777777" w:rsidTr="00DB2132">
        <w:tc>
          <w:tcPr>
            <w:tcW w:w="605" w:type="dxa"/>
          </w:tcPr>
          <w:p w14:paraId="345C25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725</w:t>
            </w:r>
          </w:p>
        </w:tc>
        <w:tc>
          <w:tcPr>
            <w:tcW w:w="4288" w:type="dxa"/>
          </w:tcPr>
          <w:p w14:paraId="4E19A7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9466C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805D0EA" w14:textId="77777777" w:rsidTr="00DB2132">
        <w:tc>
          <w:tcPr>
            <w:tcW w:w="605" w:type="dxa"/>
          </w:tcPr>
          <w:p w14:paraId="4EDE89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726</w:t>
            </w:r>
          </w:p>
        </w:tc>
        <w:tc>
          <w:tcPr>
            <w:tcW w:w="4288" w:type="dxa"/>
          </w:tcPr>
          <w:p w14:paraId="4A4E78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track_ID;</w:t>
            </w:r>
          </w:p>
        </w:tc>
        <w:tc>
          <w:tcPr>
            <w:tcW w:w="4117" w:type="dxa"/>
          </w:tcPr>
          <w:p w14:paraId="3F7F0C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track_ID;</w:t>
            </w:r>
          </w:p>
        </w:tc>
      </w:tr>
      <w:tr w:rsidR="001B11A7" w:rsidRPr="00C04F0B" w14:paraId="2AFFE74C" w14:textId="77777777" w:rsidTr="00DB2132">
        <w:tc>
          <w:tcPr>
            <w:tcW w:w="605" w:type="dxa"/>
          </w:tcPr>
          <w:p w14:paraId="622C56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727</w:t>
            </w:r>
          </w:p>
        </w:tc>
        <w:tc>
          <w:tcPr>
            <w:tcW w:w="4288" w:type="dxa"/>
          </w:tcPr>
          <w:p w14:paraId="59FCA7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int(26)   reserved = 0;</w:t>
            </w:r>
          </w:p>
        </w:tc>
        <w:tc>
          <w:tcPr>
            <w:tcW w:w="4117" w:type="dxa"/>
          </w:tcPr>
          <w:p w14:paraId="4CAD2F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int(26) field = 0;</w:t>
            </w:r>
          </w:p>
        </w:tc>
      </w:tr>
      <w:tr w:rsidR="001B11A7" w:rsidRPr="00C04F0B" w14:paraId="4F3CEF94" w14:textId="77777777" w:rsidTr="00DB2132">
        <w:tc>
          <w:tcPr>
            <w:tcW w:w="605" w:type="dxa"/>
          </w:tcPr>
          <w:p w14:paraId="36590B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728</w:t>
            </w:r>
          </w:p>
        </w:tc>
        <w:tc>
          <w:tcPr>
            <w:tcW w:w="4288" w:type="dxa"/>
          </w:tcPr>
          <w:p w14:paraId="111C07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 length_size_of_traf_num;</w:t>
            </w:r>
          </w:p>
        </w:tc>
        <w:tc>
          <w:tcPr>
            <w:tcW w:w="4117" w:type="dxa"/>
          </w:tcPr>
          <w:p w14:paraId="7B538C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 length_size_of_traf_num;</w:t>
            </w:r>
          </w:p>
        </w:tc>
      </w:tr>
      <w:tr w:rsidR="001B11A7" w:rsidRPr="00C04F0B" w14:paraId="50379FAB" w14:textId="77777777" w:rsidTr="00DB2132">
        <w:tc>
          <w:tcPr>
            <w:tcW w:w="605" w:type="dxa"/>
          </w:tcPr>
          <w:p w14:paraId="6FBFDD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729</w:t>
            </w:r>
          </w:p>
        </w:tc>
        <w:tc>
          <w:tcPr>
            <w:tcW w:w="4288" w:type="dxa"/>
          </w:tcPr>
          <w:p w14:paraId="2E99B9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 length_size_of_trun_num;</w:t>
            </w:r>
          </w:p>
        </w:tc>
        <w:tc>
          <w:tcPr>
            <w:tcW w:w="4117" w:type="dxa"/>
          </w:tcPr>
          <w:p w14:paraId="5A6783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 length_size_of_trun_num;</w:t>
            </w:r>
          </w:p>
        </w:tc>
      </w:tr>
      <w:tr w:rsidR="001B11A7" w:rsidRPr="00C04F0B" w14:paraId="78A3D3A0" w14:textId="77777777" w:rsidTr="00DB2132">
        <w:tc>
          <w:tcPr>
            <w:tcW w:w="605" w:type="dxa"/>
          </w:tcPr>
          <w:p w14:paraId="00F541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730</w:t>
            </w:r>
          </w:p>
        </w:tc>
        <w:tc>
          <w:tcPr>
            <w:tcW w:w="4288" w:type="dxa"/>
          </w:tcPr>
          <w:p w14:paraId="5BD733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 length_size_of_sample_num;</w:t>
            </w:r>
          </w:p>
        </w:tc>
        <w:tc>
          <w:tcPr>
            <w:tcW w:w="4117" w:type="dxa"/>
          </w:tcPr>
          <w:p w14:paraId="69E105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 length_size_of_sample_num;</w:t>
            </w:r>
          </w:p>
        </w:tc>
      </w:tr>
      <w:tr w:rsidR="001B11A7" w:rsidRPr="00C04F0B" w14:paraId="5118D05D" w14:textId="77777777" w:rsidTr="00DB2132">
        <w:tc>
          <w:tcPr>
            <w:tcW w:w="605" w:type="dxa"/>
          </w:tcPr>
          <w:p w14:paraId="3FFAA5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731</w:t>
            </w:r>
          </w:p>
        </w:tc>
        <w:tc>
          <w:tcPr>
            <w:tcW w:w="4288" w:type="dxa"/>
          </w:tcPr>
          <w:p w14:paraId="0D9E7E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number_of_entry;</w:t>
            </w:r>
          </w:p>
        </w:tc>
        <w:tc>
          <w:tcPr>
            <w:tcW w:w="4117" w:type="dxa"/>
          </w:tcPr>
          <w:p w14:paraId="147113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number_of_entry;</w:t>
            </w:r>
          </w:p>
        </w:tc>
      </w:tr>
      <w:tr w:rsidR="001B11A7" w:rsidRPr="00C04F0B" w14:paraId="799148AE" w14:textId="77777777" w:rsidTr="00DB2132">
        <w:tc>
          <w:tcPr>
            <w:tcW w:w="605" w:type="dxa"/>
          </w:tcPr>
          <w:p w14:paraId="3FFE58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732</w:t>
            </w:r>
          </w:p>
        </w:tc>
        <w:tc>
          <w:tcPr>
            <w:tcW w:w="4288" w:type="dxa"/>
          </w:tcPr>
          <w:p w14:paraId="1B9602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number_of_entry; i++){</w:t>
            </w:r>
          </w:p>
        </w:tc>
        <w:tc>
          <w:tcPr>
            <w:tcW w:w="4117" w:type="dxa"/>
          </w:tcPr>
          <w:p w14:paraId="64F3D7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number_of_entry; i++){</w:t>
            </w:r>
          </w:p>
        </w:tc>
      </w:tr>
      <w:tr w:rsidR="001B11A7" w:rsidRPr="00C04F0B" w14:paraId="218AC5B0" w14:textId="77777777" w:rsidTr="00DB2132">
        <w:tc>
          <w:tcPr>
            <w:tcW w:w="605" w:type="dxa"/>
          </w:tcPr>
          <w:p w14:paraId="559E3B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733</w:t>
            </w:r>
          </w:p>
        </w:tc>
        <w:tc>
          <w:tcPr>
            <w:tcW w:w="4288" w:type="dxa"/>
          </w:tcPr>
          <w:p w14:paraId="326882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if(version==1){</w:t>
            </w:r>
          </w:p>
        </w:tc>
        <w:tc>
          <w:tcPr>
            <w:tcW w:w="4117" w:type="dxa"/>
          </w:tcPr>
          <w:p w14:paraId="6E6486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if(version==1){</w:t>
            </w:r>
          </w:p>
        </w:tc>
      </w:tr>
      <w:tr w:rsidR="001B11A7" w:rsidRPr="00C04F0B" w14:paraId="5DDB73EB" w14:textId="77777777" w:rsidTr="00DB2132">
        <w:tc>
          <w:tcPr>
            <w:tcW w:w="605" w:type="dxa"/>
          </w:tcPr>
          <w:p w14:paraId="63CEAB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734</w:t>
            </w:r>
          </w:p>
        </w:tc>
        <w:tc>
          <w:tcPr>
            <w:tcW w:w="4288" w:type="dxa"/>
          </w:tcPr>
          <w:p w14:paraId="0A88FC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time;</w:t>
            </w:r>
          </w:p>
        </w:tc>
        <w:tc>
          <w:tcPr>
            <w:tcW w:w="4117" w:type="dxa"/>
          </w:tcPr>
          <w:p w14:paraId="444D20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time;</w:t>
            </w:r>
          </w:p>
        </w:tc>
      </w:tr>
      <w:tr w:rsidR="001B11A7" w:rsidRPr="00C04F0B" w14:paraId="61232B2E" w14:textId="77777777" w:rsidTr="00DB2132">
        <w:tc>
          <w:tcPr>
            <w:tcW w:w="605" w:type="dxa"/>
          </w:tcPr>
          <w:p w14:paraId="46FAE6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735</w:t>
            </w:r>
          </w:p>
        </w:tc>
        <w:tc>
          <w:tcPr>
            <w:tcW w:w="4288" w:type="dxa"/>
          </w:tcPr>
          <w:p w14:paraId="226788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moof_offset;</w:t>
            </w:r>
          </w:p>
        </w:tc>
        <w:tc>
          <w:tcPr>
            <w:tcW w:w="4117" w:type="dxa"/>
          </w:tcPr>
          <w:p w14:paraId="78F4C4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moof_offset;</w:t>
            </w:r>
          </w:p>
        </w:tc>
      </w:tr>
      <w:tr w:rsidR="001B11A7" w:rsidRPr="00C04F0B" w14:paraId="12778BA2" w14:textId="77777777" w:rsidTr="00DB2132">
        <w:tc>
          <w:tcPr>
            <w:tcW w:w="605" w:type="dxa"/>
          </w:tcPr>
          <w:p w14:paraId="1D3C65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736</w:t>
            </w:r>
          </w:p>
        </w:tc>
        <w:tc>
          <w:tcPr>
            <w:tcW w:w="4288" w:type="dxa"/>
          </w:tcPr>
          <w:p w14:paraId="30FD2E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}else{</w:t>
            </w:r>
          </w:p>
        </w:tc>
        <w:tc>
          <w:tcPr>
            <w:tcW w:w="4117" w:type="dxa"/>
          </w:tcPr>
          <w:p w14:paraId="7BFF76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}else{</w:t>
            </w:r>
          </w:p>
        </w:tc>
      </w:tr>
      <w:tr w:rsidR="001B11A7" w:rsidRPr="00C04F0B" w14:paraId="0E61E95C" w14:textId="77777777" w:rsidTr="00DB2132">
        <w:tc>
          <w:tcPr>
            <w:tcW w:w="605" w:type="dxa"/>
          </w:tcPr>
          <w:p w14:paraId="0F348A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737</w:t>
            </w:r>
          </w:p>
        </w:tc>
        <w:tc>
          <w:tcPr>
            <w:tcW w:w="4288" w:type="dxa"/>
          </w:tcPr>
          <w:p w14:paraId="6DBA3F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time;</w:t>
            </w:r>
          </w:p>
        </w:tc>
        <w:tc>
          <w:tcPr>
            <w:tcW w:w="4117" w:type="dxa"/>
          </w:tcPr>
          <w:p w14:paraId="1D16CA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time;</w:t>
            </w:r>
          </w:p>
        </w:tc>
      </w:tr>
      <w:tr w:rsidR="001B11A7" w:rsidRPr="00C04F0B" w14:paraId="75849AD3" w14:textId="77777777" w:rsidTr="00DB2132">
        <w:tc>
          <w:tcPr>
            <w:tcW w:w="605" w:type="dxa"/>
          </w:tcPr>
          <w:p w14:paraId="5D4235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738</w:t>
            </w:r>
          </w:p>
        </w:tc>
        <w:tc>
          <w:tcPr>
            <w:tcW w:w="4288" w:type="dxa"/>
          </w:tcPr>
          <w:p w14:paraId="501503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moof_offset;</w:t>
            </w:r>
          </w:p>
        </w:tc>
        <w:tc>
          <w:tcPr>
            <w:tcW w:w="4117" w:type="dxa"/>
          </w:tcPr>
          <w:p w14:paraId="514595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moof_offset;</w:t>
            </w:r>
          </w:p>
        </w:tc>
      </w:tr>
      <w:tr w:rsidR="001B11A7" w:rsidRPr="00C04F0B" w14:paraId="650FCFC4" w14:textId="77777777" w:rsidTr="00DB2132">
        <w:tc>
          <w:tcPr>
            <w:tcW w:w="605" w:type="dxa"/>
          </w:tcPr>
          <w:p w14:paraId="7B3476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739</w:t>
            </w:r>
          </w:p>
        </w:tc>
        <w:tc>
          <w:tcPr>
            <w:tcW w:w="4288" w:type="dxa"/>
          </w:tcPr>
          <w:p w14:paraId="26A981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4FCC20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601D1B93" w14:textId="77777777" w:rsidTr="00DB2132">
        <w:tc>
          <w:tcPr>
            <w:tcW w:w="605" w:type="dxa"/>
          </w:tcPr>
          <w:p w14:paraId="2AA270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740</w:t>
            </w:r>
          </w:p>
        </w:tc>
        <w:tc>
          <w:tcPr>
            <w:tcW w:w="4288" w:type="dxa"/>
          </w:tcPr>
          <w:p w14:paraId="34BE6C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int((length_size_of_traf_num+1) * 8)  traf_number;</w:t>
            </w:r>
          </w:p>
        </w:tc>
        <w:tc>
          <w:tcPr>
            <w:tcW w:w="4117" w:type="dxa"/>
          </w:tcPr>
          <w:p w14:paraId="08487E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int((length_size_of_traf_num+1) * 8)  traf_number;</w:t>
            </w:r>
          </w:p>
        </w:tc>
      </w:tr>
      <w:tr w:rsidR="001B11A7" w:rsidRPr="00C04F0B" w14:paraId="42A79CD9" w14:textId="77777777" w:rsidTr="00DB2132">
        <w:tc>
          <w:tcPr>
            <w:tcW w:w="605" w:type="dxa"/>
          </w:tcPr>
          <w:p w14:paraId="57B7BC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741</w:t>
            </w:r>
          </w:p>
        </w:tc>
        <w:tc>
          <w:tcPr>
            <w:tcW w:w="4288" w:type="dxa"/>
          </w:tcPr>
          <w:p w14:paraId="3EB737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int((length_size_of_trun_num+1) * 8)  trun_number;</w:t>
            </w:r>
          </w:p>
        </w:tc>
        <w:tc>
          <w:tcPr>
            <w:tcW w:w="4117" w:type="dxa"/>
          </w:tcPr>
          <w:p w14:paraId="15E30E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int((length_size_of_trun_num+1) * 8)  trun_number;</w:t>
            </w:r>
          </w:p>
        </w:tc>
      </w:tr>
      <w:tr w:rsidR="001B11A7" w:rsidRPr="00C04F0B" w14:paraId="1C117E58" w14:textId="77777777" w:rsidTr="00DB2132">
        <w:tc>
          <w:tcPr>
            <w:tcW w:w="605" w:type="dxa"/>
          </w:tcPr>
          <w:p w14:paraId="33390F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742</w:t>
            </w:r>
          </w:p>
        </w:tc>
        <w:tc>
          <w:tcPr>
            <w:tcW w:w="4288" w:type="dxa"/>
          </w:tcPr>
          <w:p w14:paraId="2F18F1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int((length_size_of_sample_num+1) * 8)   sample_delta;</w:t>
            </w:r>
          </w:p>
        </w:tc>
        <w:tc>
          <w:tcPr>
            <w:tcW w:w="4117" w:type="dxa"/>
          </w:tcPr>
          <w:p w14:paraId="6AFA36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int((length_size_of_sample_num+1) * 8)   sample_delta;</w:t>
            </w:r>
          </w:p>
        </w:tc>
      </w:tr>
      <w:tr w:rsidR="001B11A7" w:rsidRPr="00C04F0B" w14:paraId="6A8C56D8" w14:textId="77777777" w:rsidTr="00DB2132">
        <w:tc>
          <w:tcPr>
            <w:tcW w:w="605" w:type="dxa"/>
          </w:tcPr>
          <w:p w14:paraId="6628BF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743</w:t>
            </w:r>
          </w:p>
        </w:tc>
        <w:tc>
          <w:tcPr>
            <w:tcW w:w="4288" w:type="dxa"/>
          </w:tcPr>
          <w:p w14:paraId="444C25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85331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CB03300" w14:textId="77777777" w:rsidTr="00DB2132">
        <w:tc>
          <w:tcPr>
            <w:tcW w:w="605" w:type="dxa"/>
          </w:tcPr>
          <w:p w14:paraId="24EC87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744</w:t>
            </w:r>
          </w:p>
        </w:tc>
        <w:tc>
          <w:tcPr>
            <w:tcW w:w="4288" w:type="dxa"/>
          </w:tcPr>
          <w:p w14:paraId="2129E7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FB062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ACBACBD" w14:textId="77777777" w:rsidTr="00DB2132">
        <w:tc>
          <w:tcPr>
            <w:tcW w:w="605" w:type="dxa"/>
          </w:tcPr>
          <w:p w14:paraId="5EA139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745</w:t>
            </w:r>
          </w:p>
        </w:tc>
        <w:tc>
          <w:tcPr>
            <w:tcW w:w="4288" w:type="dxa"/>
          </w:tcPr>
          <w:p w14:paraId="6A1F2E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936EA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43AD0A4" w14:textId="77777777" w:rsidTr="00DB2132">
        <w:tc>
          <w:tcPr>
            <w:tcW w:w="605" w:type="dxa"/>
          </w:tcPr>
          <w:p w14:paraId="52AEAC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746</w:t>
            </w:r>
          </w:p>
        </w:tc>
        <w:tc>
          <w:tcPr>
            <w:tcW w:w="4288" w:type="dxa"/>
          </w:tcPr>
          <w:p w14:paraId="121881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12ADB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5B909CB" w14:textId="77777777" w:rsidTr="00DB2132">
        <w:tc>
          <w:tcPr>
            <w:tcW w:w="605" w:type="dxa"/>
          </w:tcPr>
          <w:p w14:paraId="0F631E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747</w:t>
            </w:r>
          </w:p>
        </w:tc>
        <w:tc>
          <w:tcPr>
            <w:tcW w:w="4288" w:type="dxa"/>
          </w:tcPr>
          <w:p w14:paraId="68918A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MovieFragmentRandomAccessOffsetBox</w:t>
            </w:r>
          </w:p>
        </w:tc>
        <w:tc>
          <w:tcPr>
            <w:tcW w:w="4117" w:type="dxa"/>
          </w:tcPr>
          <w:p w14:paraId="328364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MovieFragmentRandomAccessOffsetBox</w:t>
            </w:r>
          </w:p>
        </w:tc>
      </w:tr>
      <w:tr w:rsidR="001B11A7" w:rsidRPr="00C04F0B" w14:paraId="7FC8F280" w14:textId="77777777" w:rsidTr="00DB2132">
        <w:tc>
          <w:tcPr>
            <w:tcW w:w="605" w:type="dxa"/>
          </w:tcPr>
          <w:p w14:paraId="56B9BA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748</w:t>
            </w:r>
          </w:p>
        </w:tc>
        <w:tc>
          <w:tcPr>
            <w:tcW w:w="4288" w:type="dxa"/>
          </w:tcPr>
          <w:p w14:paraId="2E38FB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FullBox('mfro', version, 0)</w:t>
            </w:r>
          </w:p>
        </w:tc>
        <w:tc>
          <w:tcPr>
            <w:tcW w:w="4117" w:type="dxa"/>
          </w:tcPr>
          <w:p w14:paraId="5B0C3E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FullBox('mfro', version, 0)</w:t>
            </w:r>
          </w:p>
        </w:tc>
      </w:tr>
      <w:tr w:rsidR="001B11A7" w:rsidRPr="00C04F0B" w14:paraId="7C2CD191" w14:textId="77777777" w:rsidTr="00DB2132">
        <w:tc>
          <w:tcPr>
            <w:tcW w:w="605" w:type="dxa"/>
          </w:tcPr>
          <w:p w14:paraId="5B0C10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749</w:t>
            </w:r>
          </w:p>
        </w:tc>
        <w:tc>
          <w:tcPr>
            <w:tcW w:w="4288" w:type="dxa"/>
          </w:tcPr>
          <w:p w14:paraId="78E8F0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B6E93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5CEFBEB" w14:textId="77777777" w:rsidTr="00DB2132">
        <w:tc>
          <w:tcPr>
            <w:tcW w:w="605" w:type="dxa"/>
          </w:tcPr>
          <w:p w14:paraId="5E70A0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750</w:t>
            </w:r>
          </w:p>
        </w:tc>
        <w:tc>
          <w:tcPr>
            <w:tcW w:w="4288" w:type="dxa"/>
          </w:tcPr>
          <w:p w14:paraId="21D9E0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parent_size;</w:t>
            </w:r>
          </w:p>
        </w:tc>
        <w:tc>
          <w:tcPr>
            <w:tcW w:w="4117" w:type="dxa"/>
          </w:tcPr>
          <w:p w14:paraId="3E89C1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parent_size;</w:t>
            </w:r>
          </w:p>
        </w:tc>
      </w:tr>
      <w:tr w:rsidR="001B11A7" w:rsidRPr="00C04F0B" w14:paraId="07F41054" w14:textId="77777777" w:rsidTr="00DB2132">
        <w:tc>
          <w:tcPr>
            <w:tcW w:w="605" w:type="dxa"/>
          </w:tcPr>
          <w:p w14:paraId="30A347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751</w:t>
            </w:r>
          </w:p>
        </w:tc>
        <w:tc>
          <w:tcPr>
            <w:tcW w:w="4288" w:type="dxa"/>
          </w:tcPr>
          <w:p w14:paraId="02F9FC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B61F4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E99CFA0" w14:textId="77777777" w:rsidTr="00DB2132">
        <w:tc>
          <w:tcPr>
            <w:tcW w:w="605" w:type="dxa"/>
          </w:tcPr>
          <w:p w14:paraId="392326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752</w:t>
            </w:r>
          </w:p>
        </w:tc>
        <w:tc>
          <w:tcPr>
            <w:tcW w:w="4288" w:type="dxa"/>
          </w:tcPr>
          <w:p w14:paraId="148BE1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54BF8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E202C53" w14:textId="77777777" w:rsidTr="00DB2132">
        <w:tc>
          <w:tcPr>
            <w:tcW w:w="605" w:type="dxa"/>
          </w:tcPr>
          <w:p w14:paraId="4DBF0F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753</w:t>
            </w:r>
          </w:p>
        </w:tc>
        <w:tc>
          <w:tcPr>
            <w:tcW w:w="4288" w:type="dxa"/>
          </w:tcPr>
          <w:p w14:paraId="35B175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3F30B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2DEEC5C" w14:textId="77777777" w:rsidTr="00DB2132">
        <w:tc>
          <w:tcPr>
            <w:tcW w:w="605" w:type="dxa"/>
          </w:tcPr>
          <w:p w14:paraId="43513B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754</w:t>
            </w:r>
          </w:p>
        </w:tc>
        <w:tc>
          <w:tcPr>
            <w:tcW w:w="4288" w:type="dxa"/>
          </w:tcPr>
          <w:p w14:paraId="1E5905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TrackFragmentBaseMediaDecodeTimeBox</w:t>
            </w:r>
          </w:p>
        </w:tc>
        <w:tc>
          <w:tcPr>
            <w:tcW w:w="4117" w:type="dxa"/>
          </w:tcPr>
          <w:p w14:paraId="583777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TrackFragmentBaseMediaDecodeTimeBox</w:t>
            </w:r>
          </w:p>
        </w:tc>
      </w:tr>
      <w:tr w:rsidR="001B11A7" w:rsidRPr="00C04F0B" w14:paraId="68630850" w14:textId="77777777" w:rsidTr="00DB2132">
        <w:tc>
          <w:tcPr>
            <w:tcW w:w="605" w:type="dxa"/>
          </w:tcPr>
          <w:p w14:paraId="1D1E7F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755</w:t>
            </w:r>
          </w:p>
        </w:tc>
        <w:tc>
          <w:tcPr>
            <w:tcW w:w="4288" w:type="dxa"/>
          </w:tcPr>
          <w:p w14:paraId="361EA6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FullBox('tfdt', version, 0)</w:t>
            </w:r>
          </w:p>
        </w:tc>
        <w:tc>
          <w:tcPr>
            <w:tcW w:w="4117" w:type="dxa"/>
          </w:tcPr>
          <w:p w14:paraId="50EB27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FullBox('tfdt', version, 0)</w:t>
            </w:r>
          </w:p>
        </w:tc>
      </w:tr>
      <w:tr w:rsidR="001B11A7" w:rsidRPr="00C04F0B" w14:paraId="50062D60" w14:textId="77777777" w:rsidTr="00DB2132">
        <w:tc>
          <w:tcPr>
            <w:tcW w:w="605" w:type="dxa"/>
          </w:tcPr>
          <w:p w14:paraId="3A42D6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756</w:t>
            </w:r>
          </w:p>
        </w:tc>
        <w:tc>
          <w:tcPr>
            <w:tcW w:w="4288" w:type="dxa"/>
          </w:tcPr>
          <w:p w14:paraId="31234D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25709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7EDDF71" w14:textId="77777777" w:rsidTr="00DB2132">
        <w:tc>
          <w:tcPr>
            <w:tcW w:w="605" w:type="dxa"/>
          </w:tcPr>
          <w:p w14:paraId="180795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757</w:t>
            </w:r>
          </w:p>
        </w:tc>
        <w:tc>
          <w:tcPr>
            <w:tcW w:w="4288" w:type="dxa"/>
          </w:tcPr>
          <w:p w14:paraId="75FBDF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  <w:tc>
          <w:tcPr>
            <w:tcW w:w="4117" w:type="dxa"/>
          </w:tcPr>
          <w:p w14:paraId="5AC08C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(version==1) {</w:t>
            </w:r>
          </w:p>
        </w:tc>
      </w:tr>
      <w:tr w:rsidR="001B11A7" w:rsidRPr="00C04F0B" w14:paraId="2EA7F1F7" w14:textId="77777777" w:rsidTr="00DB2132">
        <w:tc>
          <w:tcPr>
            <w:tcW w:w="605" w:type="dxa"/>
          </w:tcPr>
          <w:p w14:paraId="6BA1AC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758</w:t>
            </w:r>
          </w:p>
        </w:tc>
        <w:tc>
          <w:tcPr>
            <w:tcW w:w="4288" w:type="dxa"/>
          </w:tcPr>
          <w:p w14:paraId="346351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baseMediaDecodeTime;</w:t>
            </w:r>
          </w:p>
        </w:tc>
        <w:tc>
          <w:tcPr>
            <w:tcW w:w="4117" w:type="dxa"/>
          </w:tcPr>
          <w:p w14:paraId="6141A6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baseMediaDecodeTime;</w:t>
            </w:r>
          </w:p>
        </w:tc>
      </w:tr>
      <w:tr w:rsidR="001B11A7" w:rsidRPr="00C04F0B" w14:paraId="7FDF7F3B" w14:textId="77777777" w:rsidTr="00DB2132">
        <w:tc>
          <w:tcPr>
            <w:tcW w:w="605" w:type="dxa"/>
          </w:tcPr>
          <w:p w14:paraId="7BFA6A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759</w:t>
            </w:r>
          </w:p>
        </w:tc>
        <w:tc>
          <w:tcPr>
            <w:tcW w:w="4288" w:type="dxa"/>
          </w:tcPr>
          <w:p w14:paraId="50C5F5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  <w:tc>
          <w:tcPr>
            <w:tcW w:w="4117" w:type="dxa"/>
          </w:tcPr>
          <w:p w14:paraId="556788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 // version==0</w:t>
            </w:r>
          </w:p>
        </w:tc>
      </w:tr>
      <w:tr w:rsidR="001B11A7" w:rsidRPr="00C04F0B" w14:paraId="234655BD" w14:textId="77777777" w:rsidTr="00DB2132">
        <w:tc>
          <w:tcPr>
            <w:tcW w:w="605" w:type="dxa"/>
          </w:tcPr>
          <w:p w14:paraId="3C2101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760</w:t>
            </w:r>
          </w:p>
        </w:tc>
        <w:tc>
          <w:tcPr>
            <w:tcW w:w="4288" w:type="dxa"/>
          </w:tcPr>
          <w:p w14:paraId="594A44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baseMediaDecodeTime;</w:t>
            </w:r>
          </w:p>
        </w:tc>
        <w:tc>
          <w:tcPr>
            <w:tcW w:w="4117" w:type="dxa"/>
          </w:tcPr>
          <w:p w14:paraId="113E6F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baseMediaDecodeTime;</w:t>
            </w:r>
          </w:p>
        </w:tc>
      </w:tr>
      <w:tr w:rsidR="001B11A7" w:rsidRPr="00C04F0B" w14:paraId="6D5348B3" w14:textId="77777777" w:rsidTr="00DB2132">
        <w:tc>
          <w:tcPr>
            <w:tcW w:w="605" w:type="dxa"/>
          </w:tcPr>
          <w:p w14:paraId="5C53E7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761</w:t>
            </w:r>
          </w:p>
        </w:tc>
        <w:tc>
          <w:tcPr>
            <w:tcW w:w="4288" w:type="dxa"/>
          </w:tcPr>
          <w:p w14:paraId="19EB1A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B63C3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CA664FB" w14:textId="77777777" w:rsidTr="00DB2132">
        <w:tc>
          <w:tcPr>
            <w:tcW w:w="605" w:type="dxa"/>
          </w:tcPr>
          <w:p w14:paraId="2F18FA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762</w:t>
            </w:r>
          </w:p>
        </w:tc>
        <w:tc>
          <w:tcPr>
            <w:tcW w:w="4288" w:type="dxa"/>
          </w:tcPr>
          <w:p w14:paraId="6C5F58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0DA95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5A88D3A" w14:textId="77777777" w:rsidTr="00DB2132">
        <w:tc>
          <w:tcPr>
            <w:tcW w:w="605" w:type="dxa"/>
          </w:tcPr>
          <w:p w14:paraId="167CD9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763</w:t>
            </w:r>
          </w:p>
        </w:tc>
        <w:tc>
          <w:tcPr>
            <w:tcW w:w="4288" w:type="dxa"/>
          </w:tcPr>
          <w:p w14:paraId="4EAA7E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DBC23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7FB83B9" w14:textId="77777777" w:rsidTr="00DB2132">
        <w:tc>
          <w:tcPr>
            <w:tcW w:w="605" w:type="dxa"/>
          </w:tcPr>
          <w:p w14:paraId="1E3EC8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764</w:t>
            </w:r>
          </w:p>
        </w:tc>
        <w:tc>
          <w:tcPr>
            <w:tcW w:w="4288" w:type="dxa"/>
          </w:tcPr>
          <w:p w14:paraId="69A0CB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8A409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6D707C1" w14:textId="77777777" w:rsidTr="00DB2132">
        <w:tc>
          <w:tcPr>
            <w:tcW w:w="605" w:type="dxa"/>
          </w:tcPr>
          <w:p w14:paraId="76F927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765</w:t>
            </w:r>
          </w:p>
        </w:tc>
        <w:tc>
          <w:tcPr>
            <w:tcW w:w="4288" w:type="dxa"/>
          </w:tcPr>
          <w:p w14:paraId="4F78A3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LevelAssignmentBox extends FullBox('leva', 0, 0)</w:t>
            </w:r>
          </w:p>
        </w:tc>
        <w:tc>
          <w:tcPr>
            <w:tcW w:w="4117" w:type="dxa"/>
          </w:tcPr>
          <w:p w14:paraId="623503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LevelAssignmentBox extends FullBox('leva', 0, 0)</w:t>
            </w:r>
          </w:p>
        </w:tc>
      </w:tr>
      <w:tr w:rsidR="001B11A7" w:rsidRPr="00C04F0B" w14:paraId="268410B3" w14:textId="77777777" w:rsidTr="00DB2132">
        <w:tc>
          <w:tcPr>
            <w:tcW w:w="605" w:type="dxa"/>
          </w:tcPr>
          <w:p w14:paraId="225139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766</w:t>
            </w:r>
          </w:p>
        </w:tc>
        <w:tc>
          <w:tcPr>
            <w:tcW w:w="4288" w:type="dxa"/>
          </w:tcPr>
          <w:p w14:paraId="2114DA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81F5E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F5D0391" w14:textId="77777777" w:rsidTr="00DB2132">
        <w:tc>
          <w:tcPr>
            <w:tcW w:w="605" w:type="dxa"/>
          </w:tcPr>
          <w:p w14:paraId="338168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767</w:t>
            </w:r>
          </w:p>
        </w:tc>
        <w:tc>
          <w:tcPr>
            <w:tcW w:w="4288" w:type="dxa"/>
          </w:tcPr>
          <w:p w14:paraId="068106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level_count;</w:t>
            </w:r>
          </w:p>
        </w:tc>
        <w:tc>
          <w:tcPr>
            <w:tcW w:w="4117" w:type="dxa"/>
          </w:tcPr>
          <w:p w14:paraId="1EDA7F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level_count;</w:t>
            </w:r>
          </w:p>
        </w:tc>
      </w:tr>
      <w:tr w:rsidR="001B11A7" w:rsidRPr="00C04F0B" w14:paraId="03122500" w14:textId="77777777" w:rsidTr="00DB2132">
        <w:tc>
          <w:tcPr>
            <w:tcW w:w="605" w:type="dxa"/>
          </w:tcPr>
          <w:p w14:paraId="6E5EB1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768</w:t>
            </w:r>
          </w:p>
        </w:tc>
        <w:tc>
          <w:tcPr>
            <w:tcW w:w="4288" w:type="dxa"/>
          </w:tcPr>
          <w:p w14:paraId="41C6EE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(j=1; j &lt;= level_count; j++) {</w:t>
            </w:r>
          </w:p>
        </w:tc>
        <w:tc>
          <w:tcPr>
            <w:tcW w:w="4117" w:type="dxa"/>
          </w:tcPr>
          <w:p w14:paraId="07B9EE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(j=1; j &lt;= level_count; j++) {</w:t>
            </w:r>
          </w:p>
        </w:tc>
      </w:tr>
      <w:tr w:rsidR="001B11A7" w:rsidRPr="00C04F0B" w14:paraId="66DB2388" w14:textId="77777777" w:rsidTr="00DB2132">
        <w:tc>
          <w:tcPr>
            <w:tcW w:w="605" w:type="dxa"/>
          </w:tcPr>
          <w:p w14:paraId="6A2210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769</w:t>
            </w:r>
          </w:p>
        </w:tc>
        <w:tc>
          <w:tcPr>
            <w:tcW w:w="4288" w:type="dxa"/>
          </w:tcPr>
          <w:p w14:paraId="37D610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track_ID;</w:t>
            </w:r>
          </w:p>
        </w:tc>
        <w:tc>
          <w:tcPr>
            <w:tcW w:w="4117" w:type="dxa"/>
          </w:tcPr>
          <w:p w14:paraId="2A53AB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track_ID;</w:t>
            </w:r>
          </w:p>
        </w:tc>
      </w:tr>
      <w:tr w:rsidR="001B11A7" w:rsidRPr="00C04F0B" w14:paraId="071B8C54" w14:textId="77777777" w:rsidTr="00DB2132">
        <w:tc>
          <w:tcPr>
            <w:tcW w:w="605" w:type="dxa"/>
          </w:tcPr>
          <w:p w14:paraId="7FEF03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770</w:t>
            </w:r>
          </w:p>
        </w:tc>
        <w:tc>
          <w:tcPr>
            <w:tcW w:w="4288" w:type="dxa"/>
          </w:tcPr>
          <w:p w14:paraId="0F56EF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 padding_flag;</w:t>
            </w:r>
          </w:p>
        </w:tc>
        <w:tc>
          <w:tcPr>
            <w:tcW w:w="4117" w:type="dxa"/>
          </w:tcPr>
          <w:p w14:paraId="152D54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 padding_flag;</w:t>
            </w:r>
          </w:p>
        </w:tc>
      </w:tr>
      <w:tr w:rsidR="001B11A7" w:rsidRPr="00C04F0B" w14:paraId="0CF8BC2F" w14:textId="77777777" w:rsidTr="00DB2132">
        <w:tc>
          <w:tcPr>
            <w:tcW w:w="605" w:type="dxa"/>
          </w:tcPr>
          <w:p w14:paraId="46E321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771</w:t>
            </w:r>
          </w:p>
        </w:tc>
        <w:tc>
          <w:tcPr>
            <w:tcW w:w="4288" w:type="dxa"/>
          </w:tcPr>
          <w:p w14:paraId="12779B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int(7)  assignment_type;</w:t>
            </w:r>
          </w:p>
        </w:tc>
        <w:tc>
          <w:tcPr>
            <w:tcW w:w="4117" w:type="dxa"/>
          </w:tcPr>
          <w:p w14:paraId="11949A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int(7)  assignment_type;</w:t>
            </w:r>
          </w:p>
        </w:tc>
      </w:tr>
      <w:tr w:rsidR="001B11A7" w:rsidRPr="00C04F0B" w14:paraId="16411865" w14:textId="77777777" w:rsidTr="00DB2132">
        <w:tc>
          <w:tcPr>
            <w:tcW w:w="605" w:type="dxa"/>
          </w:tcPr>
          <w:p w14:paraId="3D57FE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772</w:t>
            </w:r>
          </w:p>
        </w:tc>
        <w:tc>
          <w:tcPr>
            <w:tcW w:w="4288" w:type="dxa"/>
          </w:tcPr>
          <w:p w14:paraId="73D369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(assignment_type == 0) {</w:t>
            </w:r>
          </w:p>
        </w:tc>
        <w:tc>
          <w:tcPr>
            <w:tcW w:w="4117" w:type="dxa"/>
          </w:tcPr>
          <w:p w14:paraId="107C93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(assignment_type == 0) {</w:t>
            </w:r>
          </w:p>
        </w:tc>
      </w:tr>
      <w:tr w:rsidR="001B11A7" w:rsidRPr="00C04F0B" w14:paraId="1BDEAB7E" w14:textId="77777777" w:rsidTr="00DB2132">
        <w:tc>
          <w:tcPr>
            <w:tcW w:w="605" w:type="dxa"/>
          </w:tcPr>
          <w:p w14:paraId="5A519A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773</w:t>
            </w:r>
          </w:p>
        </w:tc>
        <w:tc>
          <w:tcPr>
            <w:tcW w:w="4288" w:type="dxa"/>
          </w:tcPr>
          <w:p w14:paraId="079C64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 grouping_type;</w:t>
            </w:r>
          </w:p>
        </w:tc>
        <w:tc>
          <w:tcPr>
            <w:tcW w:w="4117" w:type="dxa"/>
          </w:tcPr>
          <w:p w14:paraId="15BD57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 grouping_type;</w:t>
            </w:r>
          </w:p>
        </w:tc>
      </w:tr>
      <w:tr w:rsidR="001B11A7" w:rsidRPr="00C04F0B" w14:paraId="30FB3666" w14:textId="77777777" w:rsidTr="00DB2132">
        <w:tc>
          <w:tcPr>
            <w:tcW w:w="605" w:type="dxa"/>
          </w:tcPr>
          <w:p w14:paraId="4865CD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774</w:t>
            </w:r>
          </w:p>
        </w:tc>
        <w:tc>
          <w:tcPr>
            <w:tcW w:w="4288" w:type="dxa"/>
          </w:tcPr>
          <w:p w14:paraId="049AC0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3FDA33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1EE86748" w14:textId="77777777" w:rsidTr="00DB2132">
        <w:tc>
          <w:tcPr>
            <w:tcW w:w="605" w:type="dxa"/>
          </w:tcPr>
          <w:p w14:paraId="3062C6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775</w:t>
            </w:r>
          </w:p>
        </w:tc>
        <w:tc>
          <w:tcPr>
            <w:tcW w:w="4288" w:type="dxa"/>
          </w:tcPr>
          <w:p w14:paraId="586679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(assignment_type == 1) {</w:t>
            </w:r>
          </w:p>
        </w:tc>
        <w:tc>
          <w:tcPr>
            <w:tcW w:w="4117" w:type="dxa"/>
          </w:tcPr>
          <w:p w14:paraId="6E4317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(assignment_type == 1) {</w:t>
            </w:r>
          </w:p>
        </w:tc>
      </w:tr>
      <w:tr w:rsidR="001B11A7" w:rsidRPr="00C04F0B" w14:paraId="6BF4A4A0" w14:textId="77777777" w:rsidTr="00DB2132">
        <w:tc>
          <w:tcPr>
            <w:tcW w:w="605" w:type="dxa"/>
          </w:tcPr>
          <w:p w14:paraId="54CF05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776</w:t>
            </w:r>
          </w:p>
        </w:tc>
        <w:tc>
          <w:tcPr>
            <w:tcW w:w="4288" w:type="dxa"/>
          </w:tcPr>
          <w:p w14:paraId="250F2E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grouping_type;</w:t>
            </w:r>
          </w:p>
        </w:tc>
        <w:tc>
          <w:tcPr>
            <w:tcW w:w="4117" w:type="dxa"/>
          </w:tcPr>
          <w:p w14:paraId="5285A4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grouping_type;</w:t>
            </w:r>
          </w:p>
        </w:tc>
      </w:tr>
      <w:tr w:rsidR="001B11A7" w:rsidRPr="00C04F0B" w14:paraId="717D0D0E" w14:textId="77777777" w:rsidTr="00DB2132">
        <w:tc>
          <w:tcPr>
            <w:tcW w:w="605" w:type="dxa"/>
          </w:tcPr>
          <w:p w14:paraId="235C76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777</w:t>
            </w:r>
          </w:p>
        </w:tc>
        <w:tc>
          <w:tcPr>
            <w:tcW w:w="4288" w:type="dxa"/>
          </w:tcPr>
          <w:p w14:paraId="2D40A7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grouping_type_parameter;</w:t>
            </w:r>
          </w:p>
        </w:tc>
        <w:tc>
          <w:tcPr>
            <w:tcW w:w="4117" w:type="dxa"/>
          </w:tcPr>
          <w:p w14:paraId="24587B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grouping_type_parameter;</w:t>
            </w:r>
          </w:p>
        </w:tc>
      </w:tr>
      <w:tr w:rsidR="001B11A7" w:rsidRPr="00C04F0B" w14:paraId="422F12C0" w14:textId="77777777" w:rsidTr="00DB2132">
        <w:tc>
          <w:tcPr>
            <w:tcW w:w="605" w:type="dxa"/>
          </w:tcPr>
          <w:p w14:paraId="656AC4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778</w:t>
            </w:r>
          </w:p>
        </w:tc>
        <w:tc>
          <w:tcPr>
            <w:tcW w:w="4288" w:type="dxa"/>
          </w:tcPr>
          <w:p w14:paraId="4C0FA9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0FEE40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25A25A3E" w14:textId="77777777" w:rsidTr="00DB2132">
        <w:tc>
          <w:tcPr>
            <w:tcW w:w="605" w:type="dxa"/>
          </w:tcPr>
          <w:p w14:paraId="22EF2C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779</w:t>
            </w:r>
          </w:p>
        </w:tc>
        <w:tc>
          <w:tcPr>
            <w:tcW w:w="4288" w:type="dxa"/>
          </w:tcPr>
          <w:p w14:paraId="4C7A33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(assignment_type == 2) {}</w:t>
            </w:r>
          </w:p>
        </w:tc>
        <w:tc>
          <w:tcPr>
            <w:tcW w:w="4117" w:type="dxa"/>
          </w:tcPr>
          <w:p w14:paraId="070D55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(assignment_type == 2) {}</w:t>
            </w:r>
          </w:p>
        </w:tc>
      </w:tr>
      <w:tr w:rsidR="001B11A7" w:rsidRPr="00C04F0B" w14:paraId="2CE97A42" w14:textId="77777777" w:rsidTr="00DB2132">
        <w:tc>
          <w:tcPr>
            <w:tcW w:w="605" w:type="dxa"/>
          </w:tcPr>
          <w:p w14:paraId="606CC7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780</w:t>
            </w:r>
          </w:p>
        </w:tc>
        <w:tc>
          <w:tcPr>
            <w:tcW w:w="4288" w:type="dxa"/>
          </w:tcPr>
          <w:p w14:paraId="4820F9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// no further syntax elements needed</w:t>
            </w:r>
          </w:p>
        </w:tc>
        <w:tc>
          <w:tcPr>
            <w:tcW w:w="4117" w:type="dxa"/>
          </w:tcPr>
          <w:p w14:paraId="34188D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// no further syntax elements needed</w:t>
            </w:r>
          </w:p>
        </w:tc>
      </w:tr>
      <w:tr w:rsidR="001B11A7" w:rsidRPr="00C04F0B" w14:paraId="671656CB" w14:textId="77777777" w:rsidTr="00DB2132">
        <w:tc>
          <w:tcPr>
            <w:tcW w:w="605" w:type="dxa"/>
          </w:tcPr>
          <w:p w14:paraId="1403F3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781</w:t>
            </w:r>
          </w:p>
        </w:tc>
        <w:tc>
          <w:tcPr>
            <w:tcW w:w="4288" w:type="dxa"/>
          </w:tcPr>
          <w:p w14:paraId="76A9A7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(assignment_type == 3) {}</w:t>
            </w:r>
          </w:p>
        </w:tc>
        <w:tc>
          <w:tcPr>
            <w:tcW w:w="4117" w:type="dxa"/>
          </w:tcPr>
          <w:p w14:paraId="657C27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(assignment_type == 3) {}</w:t>
            </w:r>
          </w:p>
        </w:tc>
      </w:tr>
      <w:tr w:rsidR="001B11A7" w:rsidRPr="00C04F0B" w14:paraId="39F25920" w14:textId="77777777" w:rsidTr="00DB2132">
        <w:tc>
          <w:tcPr>
            <w:tcW w:w="605" w:type="dxa"/>
          </w:tcPr>
          <w:p w14:paraId="5F0C93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782</w:t>
            </w:r>
          </w:p>
        </w:tc>
        <w:tc>
          <w:tcPr>
            <w:tcW w:w="4288" w:type="dxa"/>
          </w:tcPr>
          <w:p w14:paraId="008AE7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// no further syntax elements needed</w:t>
            </w:r>
          </w:p>
        </w:tc>
        <w:tc>
          <w:tcPr>
            <w:tcW w:w="4117" w:type="dxa"/>
          </w:tcPr>
          <w:p w14:paraId="6BDA8A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// no further syntax elements needed</w:t>
            </w:r>
          </w:p>
        </w:tc>
      </w:tr>
      <w:tr w:rsidR="001B11A7" w:rsidRPr="00C04F0B" w14:paraId="5CF10C9B" w14:textId="77777777" w:rsidTr="00DB2132">
        <w:tc>
          <w:tcPr>
            <w:tcW w:w="605" w:type="dxa"/>
          </w:tcPr>
          <w:p w14:paraId="215202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783</w:t>
            </w:r>
          </w:p>
        </w:tc>
        <w:tc>
          <w:tcPr>
            <w:tcW w:w="4288" w:type="dxa"/>
          </w:tcPr>
          <w:p w14:paraId="6227AB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(assignment_type == 4) {</w:t>
            </w:r>
          </w:p>
        </w:tc>
        <w:tc>
          <w:tcPr>
            <w:tcW w:w="4117" w:type="dxa"/>
          </w:tcPr>
          <w:p w14:paraId="26F340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(assignment_type == 4) {</w:t>
            </w:r>
          </w:p>
        </w:tc>
      </w:tr>
      <w:tr w:rsidR="001B11A7" w:rsidRPr="00C04F0B" w14:paraId="14B35854" w14:textId="77777777" w:rsidTr="00DB2132">
        <w:tc>
          <w:tcPr>
            <w:tcW w:w="605" w:type="dxa"/>
          </w:tcPr>
          <w:p w14:paraId="267D7A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784</w:t>
            </w:r>
          </w:p>
        </w:tc>
        <w:tc>
          <w:tcPr>
            <w:tcW w:w="4288" w:type="dxa"/>
          </w:tcPr>
          <w:p w14:paraId="36D0E1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sub_track_ID;</w:t>
            </w:r>
          </w:p>
        </w:tc>
        <w:tc>
          <w:tcPr>
            <w:tcW w:w="4117" w:type="dxa"/>
          </w:tcPr>
          <w:p w14:paraId="066CBD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sub_track_ID;</w:t>
            </w:r>
          </w:p>
        </w:tc>
      </w:tr>
      <w:tr w:rsidR="001B11A7" w:rsidRPr="00C04F0B" w14:paraId="574951E9" w14:textId="77777777" w:rsidTr="00DB2132">
        <w:tc>
          <w:tcPr>
            <w:tcW w:w="605" w:type="dxa"/>
          </w:tcPr>
          <w:p w14:paraId="3F5040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785</w:t>
            </w:r>
          </w:p>
        </w:tc>
        <w:tc>
          <w:tcPr>
            <w:tcW w:w="4288" w:type="dxa"/>
          </w:tcPr>
          <w:p w14:paraId="04CCC1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3E1F71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35C8D0A0" w14:textId="77777777" w:rsidTr="00DB2132">
        <w:tc>
          <w:tcPr>
            <w:tcW w:w="605" w:type="dxa"/>
          </w:tcPr>
          <w:p w14:paraId="32D83C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786</w:t>
            </w:r>
          </w:p>
        </w:tc>
        <w:tc>
          <w:tcPr>
            <w:tcW w:w="4288" w:type="dxa"/>
          </w:tcPr>
          <w:p w14:paraId="2C92E0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other assignment_type values are reserved</w:t>
            </w:r>
          </w:p>
        </w:tc>
        <w:tc>
          <w:tcPr>
            <w:tcW w:w="4117" w:type="dxa"/>
          </w:tcPr>
          <w:p w14:paraId="19C857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other assignment_type values are reserved</w:t>
            </w:r>
          </w:p>
        </w:tc>
      </w:tr>
      <w:tr w:rsidR="001B11A7" w:rsidRPr="00C04F0B" w14:paraId="25E21F5A" w14:textId="77777777" w:rsidTr="00DB2132">
        <w:tc>
          <w:tcPr>
            <w:tcW w:w="605" w:type="dxa"/>
          </w:tcPr>
          <w:p w14:paraId="73F86C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787</w:t>
            </w:r>
          </w:p>
        </w:tc>
        <w:tc>
          <w:tcPr>
            <w:tcW w:w="4288" w:type="dxa"/>
          </w:tcPr>
          <w:p w14:paraId="1C72FD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26633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6572AE5" w14:textId="77777777" w:rsidTr="00DB2132">
        <w:tc>
          <w:tcPr>
            <w:tcW w:w="605" w:type="dxa"/>
          </w:tcPr>
          <w:p w14:paraId="6ED991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788</w:t>
            </w:r>
          </w:p>
        </w:tc>
        <w:tc>
          <w:tcPr>
            <w:tcW w:w="4288" w:type="dxa"/>
          </w:tcPr>
          <w:p w14:paraId="2BBED2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2A385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7B4D8D0" w14:textId="77777777" w:rsidTr="00DB2132">
        <w:tc>
          <w:tcPr>
            <w:tcW w:w="605" w:type="dxa"/>
          </w:tcPr>
          <w:p w14:paraId="39158F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789</w:t>
            </w:r>
          </w:p>
        </w:tc>
        <w:tc>
          <w:tcPr>
            <w:tcW w:w="4288" w:type="dxa"/>
          </w:tcPr>
          <w:p w14:paraId="0B1DA2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AFDDA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F24423B" w14:textId="77777777" w:rsidTr="00DB2132">
        <w:tc>
          <w:tcPr>
            <w:tcW w:w="605" w:type="dxa"/>
          </w:tcPr>
          <w:p w14:paraId="7FEE7B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790</w:t>
            </w:r>
          </w:p>
        </w:tc>
        <w:tc>
          <w:tcPr>
            <w:tcW w:w="4288" w:type="dxa"/>
          </w:tcPr>
          <w:p w14:paraId="7B0E6C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375F4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A4D4ADC" w14:textId="77777777" w:rsidTr="00DB2132">
        <w:tc>
          <w:tcPr>
            <w:tcW w:w="605" w:type="dxa"/>
          </w:tcPr>
          <w:p w14:paraId="7D0D7E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791</w:t>
            </w:r>
          </w:p>
        </w:tc>
        <w:tc>
          <w:tcPr>
            <w:tcW w:w="4288" w:type="dxa"/>
          </w:tcPr>
          <w:p w14:paraId="09BF3B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TrackExtensionPropertiesBox extends FullBox('trep', 0, 0)</w:t>
            </w:r>
          </w:p>
        </w:tc>
        <w:tc>
          <w:tcPr>
            <w:tcW w:w="4117" w:type="dxa"/>
          </w:tcPr>
          <w:p w14:paraId="084E2E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TrackExtensionPropertiesBox extends FullBox('trep', 0, 0)</w:t>
            </w:r>
          </w:p>
        </w:tc>
      </w:tr>
      <w:tr w:rsidR="001B11A7" w:rsidRPr="00C04F0B" w14:paraId="7D37C3CA" w14:textId="77777777" w:rsidTr="00DB2132">
        <w:tc>
          <w:tcPr>
            <w:tcW w:w="605" w:type="dxa"/>
          </w:tcPr>
          <w:p w14:paraId="423DB8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792</w:t>
            </w:r>
          </w:p>
        </w:tc>
        <w:tc>
          <w:tcPr>
            <w:tcW w:w="4288" w:type="dxa"/>
          </w:tcPr>
          <w:p w14:paraId="54E3C8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1A1F4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84A1838" w14:textId="77777777" w:rsidTr="00DB2132">
        <w:tc>
          <w:tcPr>
            <w:tcW w:w="605" w:type="dxa"/>
          </w:tcPr>
          <w:p w14:paraId="5F5F0C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793</w:t>
            </w:r>
          </w:p>
        </w:tc>
        <w:tc>
          <w:tcPr>
            <w:tcW w:w="4288" w:type="dxa"/>
          </w:tcPr>
          <w:p w14:paraId="5C65D4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track_ID;</w:t>
            </w:r>
          </w:p>
        </w:tc>
        <w:tc>
          <w:tcPr>
            <w:tcW w:w="4117" w:type="dxa"/>
          </w:tcPr>
          <w:p w14:paraId="499370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track_ID;</w:t>
            </w:r>
          </w:p>
        </w:tc>
      </w:tr>
      <w:tr w:rsidR="001B11A7" w:rsidRPr="00C04F0B" w14:paraId="674B4EA0" w14:textId="77777777" w:rsidTr="00DB2132">
        <w:tc>
          <w:tcPr>
            <w:tcW w:w="605" w:type="dxa"/>
          </w:tcPr>
          <w:p w14:paraId="0D8FE8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794</w:t>
            </w:r>
          </w:p>
        </w:tc>
        <w:tc>
          <w:tcPr>
            <w:tcW w:w="4288" w:type="dxa"/>
          </w:tcPr>
          <w:p w14:paraId="64E771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Any number of boxes may follow</w:t>
            </w:r>
          </w:p>
        </w:tc>
        <w:tc>
          <w:tcPr>
            <w:tcW w:w="4117" w:type="dxa"/>
          </w:tcPr>
          <w:p w14:paraId="1DFF54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Any number of boxes may follow</w:t>
            </w:r>
          </w:p>
        </w:tc>
      </w:tr>
      <w:tr w:rsidR="001B11A7" w:rsidRPr="00C04F0B" w14:paraId="1C6150E0" w14:textId="77777777" w:rsidTr="00DB2132">
        <w:tc>
          <w:tcPr>
            <w:tcW w:w="605" w:type="dxa"/>
          </w:tcPr>
          <w:p w14:paraId="4F144B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795</w:t>
            </w:r>
          </w:p>
        </w:tc>
        <w:tc>
          <w:tcPr>
            <w:tcW w:w="4288" w:type="dxa"/>
          </w:tcPr>
          <w:p w14:paraId="58AB20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7FA67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6A87BFC" w14:textId="77777777" w:rsidTr="00DB2132">
        <w:tc>
          <w:tcPr>
            <w:tcW w:w="605" w:type="dxa"/>
          </w:tcPr>
          <w:p w14:paraId="5C685D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796</w:t>
            </w:r>
          </w:p>
        </w:tc>
        <w:tc>
          <w:tcPr>
            <w:tcW w:w="4288" w:type="dxa"/>
          </w:tcPr>
          <w:p w14:paraId="2AE211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DC557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BF7CB23" w14:textId="77777777" w:rsidTr="00DB2132">
        <w:tc>
          <w:tcPr>
            <w:tcW w:w="605" w:type="dxa"/>
          </w:tcPr>
          <w:p w14:paraId="18A967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797</w:t>
            </w:r>
          </w:p>
        </w:tc>
        <w:tc>
          <w:tcPr>
            <w:tcW w:w="4288" w:type="dxa"/>
          </w:tcPr>
          <w:p w14:paraId="35F7B4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ADBC3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D6C81D2" w14:textId="77777777" w:rsidTr="00DB2132">
        <w:tc>
          <w:tcPr>
            <w:tcW w:w="605" w:type="dxa"/>
          </w:tcPr>
          <w:p w14:paraId="4C38E3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798</w:t>
            </w:r>
          </w:p>
        </w:tc>
        <w:tc>
          <w:tcPr>
            <w:tcW w:w="4288" w:type="dxa"/>
          </w:tcPr>
          <w:p w14:paraId="3D7E1F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AlternativeStartupSequencePropertiesBox</w:t>
            </w:r>
          </w:p>
        </w:tc>
        <w:tc>
          <w:tcPr>
            <w:tcW w:w="4117" w:type="dxa"/>
          </w:tcPr>
          <w:p w14:paraId="2A8DCF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AlternativeStartupSequencePropertiesBox</w:t>
            </w:r>
          </w:p>
        </w:tc>
      </w:tr>
      <w:tr w:rsidR="001B11A7" w:rsidRPr="00C04F0B" w14:paraId="13EAC1D4" w14:textId="77777777" w:rsidTr="00DB2132">
        <w:tc>
          <w:tcPr>
            <w:tcW w:w="605" w:type="dxa"/>
          </w:tcPr>
          <w:p w14:paraId="66BD06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799</w:t>
            </w:r>
          </w:p>
        </w:tc>
        <w:tc>
          <w:tcPr>
            <w:tcW w:w="4288" w:type="dxa"/>
          </w:tcPr>
          <w:p w14:paraId="7CB59C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FullBox('assp', version, 0)</w:t>
            </w:r>
          </w:p>
        </w:tc>
        <w:tc>
          <w:tcPr>
            <w:tcW w:w="4117" w:type="dxa"/>
          </w:tcPr>
          <w:p w14:paraId="5E418D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FullBox('assp', version, 0)</w:t>
            </w:r>
          </w:p>
        </w:tc>
      </w:tr>
      <w:tr w:rsidR="001B11A7" w:rsidRPr="00C04F0B" w14:paraId="34104F02" w14:textId="77777777" w:rsidTr="00DB2132">
        <w:tc>
          <w:tcPr>
            <w:tcW w:w="605" w:type="dxa"/>
          </w:tcPr>
          <w:p w14:paraId="301AA4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800</w:t>
            </w:r>
          </w:p>
        </w:tc>
        <w:tc>
          <w:tcPr>
            <w:tcW w:w="4288" w:type="dxa"/>
          </w:tcPr>
          <w:p w14:paraId="091C1A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6436F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0534477" w14:textId="77777777" w:rsidTr="00DB2132">
        <w:tc>
          <w:tcPr>
            <w:tcW w:w="605" w:type="dxa"/>
          </w:tcPr>
          <w:p w14:paraId="70B3C8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801</w:t>
            </w:r>
          </w:p>
        </w:tc>
        <w:tc>
          <w:tcPr>
            <w:tcW w:w="4288" w:type="dxa"/>
          </w:tcPr>
          <w:p w14:paraId="3C165F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  <w:tc>
          <w:tcPr>
            <w:tcW w:w="4117" w:type="dxa"/>
          </w:tcPr>
          <w:p w14:paraId="414FE0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</w:tr>
      <w:tr w:rsidR="001B11A7" w:rsidRPr="00C04F0B" w14:paraId="2795FEF9" w14:textId="77777777" w:rsidTr="00DB2132">
        <w:tc>
          <w:tcPr>
            <w:tcW w:w="605" w:type="dxa"/>
          </w:tcPr>
          <w:p w14:paraId="057658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802</w:t>
            </w:r>
          </w:p>
        </w:tc>
        <w:tc>
          <w:tcPr>
            <w:tcW w:w="4288" w:type="dxa"/>
          </w:tcPr>
          <w:p w14:paraId="2836CD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int(32)  min_initial_alt_startup_offset;</w:t>
            </w:r>
          </w:p>
        </w:tc>
        <w:tc>
          <w:tcPr>
            <w:tcW w:w="4117" w:type="dxa"/>
          </w:tcPr>
          <w:p w14:paraId="59658B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int(32)  min_initial_alt_startup_offset;</w:t>
            </w:r>
          </w:p>
        </w:tc>
      </w:tr>
      <w:tr w:rsidR="001B11A7" w:rsidRPr="00C04F0B" w14:paraId="49C5A47E" w14:textId="77777777" w:rsidTr="00DB2132">
        <w:tc>
          <w:tcPr>
            <w:tcW w:w="605" w:type="dxa"/>
          </w:tcPr>
          <w:p w14:paraId="406355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803</w:t>
            </w:r>
          </w:p>
        </w:tc>
        <w:tc>
          <w:tcPr>
            <w:tcW w:w="4288" w:type="dxa"/>
          </w:tcPr>
          <w:p w14:paraId="3DD2D3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C0BBF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BD4052C" w14:textId="77777777" w:rsidTr="00DB2132">
        <w:tc>
          <w:tcPr>
            <w:tcW w:w="605" w:type="dxa"/>
          </w:tcPr>
          <w:p w14:paraId="3E4462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804</w:t>
            </w:r>
          </w:p>
        </w:tc>
        <w:tc>
          <w:tcPr>
            <w:tcW w:w="4288" w:type="dxa"/>
          </w:tcPr>
          <w:p w14:paraId="60892A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(version == 1) {</w:t>
            </w:r>
          </w:p>
        </w:tc>
        <w:tc>
          <w:tcPr>
            <w:tcW w:w="4117" w:type="dxa"/>
          </w:tcPr>
          <w:p w14:paraId="093E08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(version == 1) {</w:t>
            </w:r>
          </w:p>
        </w:tc>
      </w:tr>
      <w:tr w:rsidR="001B11A7" w:rsidRPr="00C04F0B" w14:paraId="7729BAD3" w14:textId="77777777" w:rsidTr="00DB2132">
        <w:tc>
          <w:tcPr>
            <w:tcW w:w="605" w:type="dxa"/>
          </w:tcPr>
          <w:p w14:paraId="7FD728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805</w:t>
            </w:r>
          </w:p>
        </w:tc>
        <w:tc>
          <w:tcPr>
            <w:tcW w:w="4288" w:type="dxa"/>
          </w:tcPr>
          <w:p w14:paraId="7C3D57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num_entries;</w:t>
            </w:r>
          </w:p>
        </w:tc>
        <w:tc>
          <w:tcPr>
            <w:tcW w:w="4117" w:type="dxa"/>
          </w:tcPr>
          <w:p w14:paraId="585605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num_entries;</w:t>
            </w:r>
          </w:p>
        </w:tc>
      </w:tr>
      <w:tr w:rsidR="001B11A7" w:rsidRPr="00C04F0B" w14:paraId="3C7705C7" w14:textId="77777777" w:rsidTr="00DB2132">
        <w:tc>
          <w:tcPr>
            <w:tcW w:w="605" w:type="dxa"/>
          </w:tcPr>
          <w:p w14:paraId="16F12E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806</w:t>
            </w:r>
          </w:p>
        </w:tc>
        <w:tc>
          <w:tcPr>
            <w:tcW w:w="4288" w:type="dxa"/>
          </w:tcPr>
          <w:p w14:paraId="3D98B7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(j=1; j &lt;= num_entries; j++) {</w:t>
            </w:r>
          </w:p>
        </w:tc>
        <w:tc>
          <w:tcPr>
            <w:tcW w:w="4117" w:type="dxa"/>
          </w:tcPr>
          <w:p w14:paraId="26B658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(j=1; j &lt;= num_entries; j++) {</w:t>
            </w:r>
          </w:p>
        </w:tc>
      </w:tr>
      <w:tr w:rsidR="001B11A7" w:rsidRPr="00C04F0B" w14:paraId="1FAFADE9" w14:textId="77777777" w:rsidTr="00DB2132">
        <w:tc>
          <w:tcPr>
            <w:tcW w:w="605" w:type="dxa"/>
          </w:tcPr>
          <w:p w14:paraId="3D2589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807</w:t>
            </w:r>
          </w:p>
        </w:tc>
        <w:tc>
          <w:tcPr>
            <w:tcW w:w="4288" w:type="dxa"/>
          </w:tcPr>
          <w:p w14:paraId="640D1E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grouping_type_parameter;</w:t>
            </w:r>
          </w:p>
        </w:tc>
        <w:tc>
          <w:tcPr>
            <w:tcW w:w="4117" w:type="dxa"/>
          </w:tcPr>
          <w:p w14:paraId="664C7E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grouping_type_parameter;</w:t>
            </w:r>
          </w:p>
        </w:tc>
      </w:tr>
      <w:tr w:rsidR="001B11A7" w:rsidRPr="00C04F0B" w14:paraId="277CAFD1" w14:textId="77777777" w:rsidTr="00DB2132">
        <w:tc>
          <w:tcPr>
            <w:tcW w:w="605" w:type="dxa"/>
          </w:tcPr>
          <w:p w14:paraId="31AF97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808</w:t>
            </w:r>
          </w:p>
        </w:tc>
        <w:tc>
          <w:tcPr>
            <w:tcW w:w="4288" w:type="dxa"/>
          </w:tcPr>
          <w:p w14:paraId="3861D9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signed int(32)   min_initial_alt_startup_offset;</w:t>
            </w:r>
          </w:p>
        </w:tc>
        <w:tc>
          <w:tcPr>
            <w:tcW w:w="4117" w:type="dxa"/>
          </w:tcPr>
          <w:p w14:paraId="1CDEB9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int(32)   min_initial_alt_startup_offset;</w:t>
            </w:r>
          </w:p>
        </w:tc>
      </w:tr>
      <w:tr w:rsidR="001B11A7" w:rsidRPr="00C04F0B" w14:paraId="3B5C9337" w14:textId="77777777" w:rsidTr="00DB2132">
        <w:tc>
          <w:tcPr>
            <w:tcW w:w="605" w:type="dxa"/>
          </w:tcPr>
          <w:p w14:paraId="7571AC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809</w:t>
            </w:r>
          </w:p>
        </w:tc>
        <w:tc>
          <w:tcPr>
            <w:tcW w:w="4288" w:type="dxa"/>
          </w:tcPr>
          <w:p w14:paraId="24EA36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4845DD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3869BA62" w14:textId="77777777" w:rsidTr="00DB2132">
        <w:tc>
          <w:tcPr>
            <w:tcW w:w="605" w:type="dxa"/>
          </w:tcPr>
          <w:p w14:paraId="698886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810</w:t>
            </w:r>
          </w:p>
        </w:tc>
        <w:tc>
          <w:tcPr>
            <w:tcW w:w="4288" w:type="dxa"/>
          </w:tcPr>
          <w:p w14:paraId="359B42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05D5A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48448CB" w14:textId="77777777" w:rsidTr="00DB2132">
        <w:tc>
          <w:tcPr>
            <w:tcW w:w="605" w:type="dxa"/>
          </w:tcPr>
          <w:p w14:paraId="4B2025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811</w:t>
            </w:r>
          </w:p>
        </w:tc>
        <w:tc>
          <w:tcPr>
            <w:tcW w:w="4288" w:type="dxa"/>
          </w:tcPr>
          <w:p w14:paraId="2B563D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6909A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3FD8411" w14:textId="77777777" w:rsidTr="00DB2132">
        <w:tc>
          <w:tcPr>
            <w:tcW w:w="605" w:type="dxa"/>
          </w:tcPr>
          <w:p w14:paraId="31E945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812</w:t>
            </w:r>
          </w:p>
        </w:tc>
        <w:tc>
          <w:tcPr>
            <w:tcW w:w="4288" w:type="dxa"/>
          </w:tcPr>
          <w:p w14:paraId="5D2A69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F261B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5737377" w14:textId="77777777" w:rsidTr="00DB2132">
        <w:tc>
          <w:tcPr>
            <w:tcW w:w="605" w:type="dxa"/>
          </w:tcPr>
          <w:p w14:paraId="1FC03E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813</w:t>
            </w:r>
          </w:p>
        </w:tc>
        <w:tc>
          <w:tcPr>
            <w:tcW w:w="4288" w:type="dxa"/>
          </w:tcPr>
          <w:p w14:paraId="2D2E0C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A0CA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61591E1" w14:textId="77777777" w:rsidTr="00DB2132">
        <w:tc>
          <w:tcPr>
            <w:tcW w:w="605" w:type="dxa"/>
          </w:tcPr>
          <w:p w14:paraId="19217E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814</w:t>
            </w:r>
          </w:p>
        </w:tc>
        <w:tc>
          <w:tcPr>
            <w:tcW w:w="4288" w:type="dxa"/>
          </w:tcPr>
          <w:p w14:paraId="350E92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RedundantSampleOriginalTimingBox</w:t>
            </w:r>
          </w:p>
        </w:tc>
        <w:tc>
          <w:tcPr>
            <w:tcW w:w="4117" w:type="dxa"/>
          </w:tcPr>
          <w:p w14:paraId="0B285A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RedundantSampleOriginalTimingBox</w:t>
            </w:r>
          </w:p>
        </w:tc>
      </w:tr>
      <w:tr w:rsidR="001B11A7" w:rsidRPr="00C04F0B" w14:paraId="41581FCF" w14:textId="77777777" w:rsidTr="00DB2132">
        <w:tc>
          <w:tcPr>
            <w:tcW w:w="605" w:type="dxa"/>
          </w:tcPr>
          <w:p w14:paraId="248A36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815</w:t>
            </w:r>
          </w:p>
        </w:tc>
        <w:tc>
          <w:tcPr>
            <w:tcW w:w="4288" w:type="dxa"/>
          </w:tcPr>
          <w:p w14:paraId="656A52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FullBox('rsot', 0, flags)</w:t>
            </w:r>
          </w:p>
        </w:tc>
        <w:tc>
          <w:tcPr>
            <w:tcW w:w="4117" w:type="dxa"/>
          </w:tcPr>
          <w:p w14:paraId="3AF0C2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FullBox('rsot', 0, flags)</w:t>
            </w:r>
          </w:p>
        </w:tc>
      </w:tr>
      <w:tr w:rsidR="001B11A7" w:rsidRPr="00C04F0B" w14:paraId="18581578" w14:textId="77777777" w:rsidTr="00DB2132">
        <w:tc>
          <w:tcPr>
            <w:tcW w:w="605" w:type="dxa"/>
          </w:tcPr>
          <w:p w14:paraId="6CC921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816</w:t>
            </w:r>
          </w:p>
        </w:tc>
        <w:tc>
          <w:tcPr>
            <w:tcW w:w="4288" w:type="dxa"/>
          </w:tcPr>
          <w:p w14:paraId="7B25EB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8CAD4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ABEDBF3" w14:textId="77777777" w:rsidTr="00DB2132">
        <w:tc>
          <w:tcPr>
            <w:tcW w:w="605" w:type="dxa"/>
          </w:tcPr>
          <w:p w14:paraId="063C50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817</w:t>
            </w:r>
          </w:p>
        </w:tc>
        <w:tc>
          <w:tcPr>
            <w:tcW w:w="4288" w:type="dxa"/>
          </w:tcPr>
          <w:p w14:paraId="52D894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rsot_original_duration)</w:t>
            </w:r>
          </w:p>
        </w:tc>
        <w:tc>
          <w:tcPr>
            <w:tcW w:w="4117" w:type="dxa"/>
          </w:tcPr>
          <w:p w14:paraId="59BAB5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rsot_original_duration)</w:t>
            </w:r>
          </w:p>
        </w:tc>
      </w:tr>
      <w:tr w:rsidR="001B11A7" w:rsidRPr="00C04F0B" w14:paraId="64984CF5" w14:textId="77777777" w:rsidTr="00DB2132">
        <w:tc>
          <w:tcPr>
            <w:tcW w:w="605" w:type="dxa"/>
          </w:tcPr>
          <w:p w14:paraId="3708EB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818</w:t>
            </w:r>
          </w:p>
        </w:tc>
        <w:tc>
          <w:tcPr>
            <w:tcW w:w="4288" w:type="dxa"/>
          </w:tcPr>
          <w:p w14:paraId="6C3B4D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original_duration;</w:t>
            </w:r>
          </w:p>
        </w:tc>
        <w:tc>
          <w:tcPr>
            <w:tcW w:w="4117" w:type="dxa"/>
          </w:tcPr>
          <w:p w14:paraId="3A1F7A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original_duration;</w:t>
            </w:r>
          </w:p>
        </w:tc>
      </w:tr>
      <w:tr w:rsidR="001B11A7" w:rsidRPr="00C04F0B" w14:paraId="7A477378" w14:textId="77777777" w:rsidTr="00DB2132">
        <w:tc>
          <w:tcPr>
            <w:tcW w:w="605" w:type="dxa"/>
          </w:tcPr>
          <w:p w14:paraId="41CD2F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819</w:t>
            </w:r>
          </w:p>
        </w:tc>
        <w:tc>
          <w:tcPr>
            <w:tcW w:w="4288" w:type="dxa"/>
          </w:tcPr>
          <w:p w14:paraId="77A887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rsot_elapsed_duration)</w:t>
            </w:r>
          </w:p>
        </w:tc>
        <w:tc>
          <w:tcPr>
            <w:tcW w:w="4117" w:type="dxa"/>
          </w:tcPr>
          <w:p w14:paraId="175D88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rsot_elapsed_duration)</w:t>
            </w:r>
          </w:p>
        </w:tc>
      </w:tr>
      <w:tr w:rsidR="001B11A7" w:rsidRPr="00C04F0B" w14:paraId="57AE03CC" w14:textId="77777777" w:rsidTr="00DB2132">
        <w:tc>
          <w:tcPr>
            <w:tcW w:w="605" w:type="dxa"/>
          </w:tcPr>
          <w:p w14:paraId="2225B3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820</w:t>
            </w:r>
          </w:p>
        </w:tc>
        <w:tc>
          <w:tcPr>
            <w:tcW w:w="4288" w:type="dxa"/>
          </w:tcPr>
          <w:p w14:paraId="1B6198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elapsed_duration;</w:t>
            </w:r>
          </w:p>
        </w:tc>
        <w:tc>
          <w:tcPr>
            <w:tcW w:w="4117" w:type="dxa"/>
          </w:tcPr>
          <w:p w14:paraId="0A220F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elapsed_duration;</w:t>
            </w:r>
          </w:p>
        </w:tc>
      </w:tr>
      <w:tr w:rsidR="001B11A7" w:rsidRPr="00C04F0B" w14:paraId="3AC2235D" w14:textId="77777777" w:rsidTr="00DB2132">
        <w:tc>
          <w:tcPr>
            <w:tcW w:w="605" w:type="dxa"/>
          </w:tcPr>
          <w:p w14:paraId="49D495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821</w:t>
            </w:r>
          </w:p>
        </w:tc>
        <w:tc>
          <w:tcPr>
            <w:tcW w:w="4288" w:type="dxa"/>
          </w:tcPr>
          <w:p w14:paraId="7B6536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4F374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B97B1C1" w14:textId="77777777" w:rsidTr="00DB2132">
        <w:tc>
          <w:tcPr>
            <w:tcW w:w="605" w:type="dxa"/>
          </w:tcPr>
          <w:p w14:paraId="44D37B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822</w:t>
            </w:r>
          </w:p>
        </w:tc>
        <w:tc>
          <w:tcPr>
            <w:tcW w:w="4288" w:type="dxa"/>
          </w:tcPr>
          <w:p w14:paraId="004254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BA031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6AB498F" w14:textId="77777777" w:rsidTr="00DB2132">
        <w:tc>
          <w:tcPr>
            <w:tcW w:w="605" w:type="dxa"/>
          </w:tcPr>
          <w:p w14:paraId="258AE8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823</w:t>
            </w:r>
          </w:p>
        </w:tc>
        <w:tc>
          <w:tcPr>
            <w:tcW w:w="4288" w:type="dxa"/>
          </w:tcPr>
          <w:p w14:paraId="5CF65A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F387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2DBDE21" w14:textId="77777777" w:rsidTr="00DB2132">
        <w:tc>
          <w:tcPr>
            <w:tcW w:w="605" w:type="dxa"/>
          </w:tcPr>
          <w:p w14:paraId="1431BC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824</w:t>
            </w:r>
          </w:p>
        </w:tc>
        <w:tc>
          <w:tcPr>
            <w:tcW w:w="4288" w:type="dxa"/>
          </w:tcPr>
          <w:p w14:paraId="530650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SampleToGroupBox extends FullBox('sbgp', version, 0)</w:t>
            </w:r>
          </w:p>
        </w:tc>
        <w:tc>
          <w:tcPr>
            <w:tcW w:w="4117" w:type="dxa"/>
          </w:tcPr>
          <w:p w14:paraId="3438D1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SampleToGroupBox extends FullBox('sbgp', version, 0)</w:t>
            </w:r>
          </w:p>
        </w:tc>
      </w:tr>
      <w:tr w:rsidR="001B11A7" w:rsidRPr="00C04F0B" w14:paraId="74F3797F" w14:textId="77777777" w:rsidTr="00DB2132">
        <w:tc>
          <w:tcPr>
            <w:tcW w:w="605" w:type="dxa"/>
          </w:tcPr>
          <w:p w14:paraId="47E552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825</w:t>
            </w:r>
          </w:p>
        </w:tc>
        <w:tc>
          <w:tcPr>
            <w:tcW w:w="4288" w:type="dxa"/>
          </w:tcPr>
          <w:p w14:paraId="43AC58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5DE1C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DD7B389" w14:textId="77777777" w:rsidTr="00DB2132">
        <w:tc>
          <w:tcPr>
            <w:tcW w:w="605" w:type="dxa"/>
          </w:tcPr>
          <w:p w14:paraId="3B88E9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826</w:t>
            </w:r>
          </w:p>
        </w:tc>
        <w:tc>
          <w:tcPr>
            <w:tcW w:w="4288" w:type="dxa"/>
          </w:tcPr>
          <w:p w14:paraId="0E6687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grouping_type;</w:t>
            </w:r>
          </w:p>
        </w:tc>
        <w:tc>
          <w:tcPr>
            <w:tcW w:w="4117" w:type="dxa"/>
          </w:tcPr>
          <w:p w14:paraId="0E5E2C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grouping_type;</w:t>
            </w:r>
          </w:p>
        </w:tc>
      </w:tr>
      <w:tr w:rsidR="001B11A7" w:rsidRPr="00C04F0B" w14:paraId="338B9A8A" w14:textId="77777777" w:rsidTr="00DB2132">
        <w:tc>
          <w:tcPr>
            <w:tcW w:w="605" w:type="dxa"/>
          </w:tcPr>
          <w:p w14:paraId="670F75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827</w:t>
            </w:r>
          </w:p>
        </w:tc>
        <w:tc>
          <w:tcPr>
            <w:tcW w:w="4288" w:type="dxa"/>
          </w:tcPr>
          <w:p w14:paraId="5729C3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1) {</w:t>
            </w:r>
          </w:p>
        </w:tc>
        <w:tc>
          <w:tcPr>
            <w:tcW w:w="4117" w:type="dxa"/>
          </w:tcPr>
          <w:p w14:paraId="783C12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1) {</w:t>
            </w:r>
          </w:p>
        </w:tc>
      </w:tr>
      <w:tr w:rsidR="001B11A7" w:rsidRPr="00C04F0B" w14:paraId="429EC5CC" w14:textId="77777777" w:rsidTr="00DB2132">
        <w:tc>
          <w:tcPr>
            <w:tcW w:w="605" w:type="dxa"/>
          </w:tcPr>
          <w:p w14:paraId="0DB462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828</w:t>
            </w:r>
          </w:p>
        </w:tc>
        <w:tc>
          <w:tcPr>
            <w:tcW w:w="4288" w:type="dxa"/>
          </w:tcPr>
          <w:p w14:paraId="5C317F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grouping_type_parameter;</w:t>
            </w:r>
          </w:p>
        </w:tc>
        <w:tc>
          <w:tcPr>
            <w:tcW w:w="4117" w:type="dxa"/>
          </w:tcPr>
          <w:p w14:paraId="71FE44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grouping_type_parameter;</w:t>
            </w:r>
          </w:p>
        </w:tc>
      </w:tr>
      <w:tr w:rsidR="001B11A7" w:rsidRPr="00C04F0B" w14:paraId="7E408C61" w14:textId="77777777" w:rsidTr="00DB2132">
        <w:tc>
          <w:tcPr>
            <w:tcW w:w="605" w:type="dxa"/>
          </w:tcPr>
          <w:p w14:paraId="6016E8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829</w:t>
            </w:r>
          </w:p>
        </w:tc>
        <w:tc>
          <w:tcPr>
            <w:tcW w:w="4288" w:type="dxa"/>
          </w:tcPr>
          <w:p w14:paraId="69D96B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50364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9C1E574" w14:textId="77777777" w:rsidTr="00DB2132">
        <w:tc>
          <w:tcPr>
            <w:tcW w:w="605" w:type="dxa"/>
          </w:tcPr>
          <w:p w14:paraId="0D5664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830</w:t>
            </w:r>
          </w:p>
        </w:tc>
        <w:tc>
          <w:tcPr>
            <w:tcW w:w="4288" w:type="dxa"/>
          </w:tcPr>
          <w:p w14:paraId="465073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1779E1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36EE5010" w14:textId="77777777" w:rsidTr="00DB2132">
        <w:tc>
          <w:tcPr>
            <w:tcW w:w="605" w:type="dxa"/>
          </w:tcPr>
          <w:p w14:paraId="5E8C71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831</w:t>
            </w:r>
          </w:p>
        </w:tc>
        <w:tc>
          <w:tcPr>
            <w:tcW w:w="4288" w:type="dxa"/>
          </w:tcPr>
          <w:p w14:paraId="4CE183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</w:t>
            </w:r>
          </w:p>
        </w:tc>
        <w:tc>
          <w:tcPr>
            <w:tcW w:w="4117" w:type="dxa"/>
          </w:tcPr>
          <w:p w14:paraId="027E00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</w:t>
            </w:r>
          </w:p>
        </w:tc>
      </w:tr>
      <w:tr w:rsidR="001B11A7" w:rsidRPr="00C04F0B" w14:paraId="168ACFDE" w14:textId="77777777" w:rsidTr="00DB2132">
        <w:tc>
          <w:tcPr>
            <w:tcW w:w="605" w:type="dxa"/>
          </w:tcPr>
          <w:p w14:paraId="6F8238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832</w:t>
            </w:r>
          </w:p>
        </w:tc>
        <w:tc>
          <w:tcPr>
            <w:tcW w:w="4288" w:type="dxa"/>
          </w:tcPr>
          <w:p w14:paraId="71C42A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  <w:tc>
          <w:tcPr>
            <w:tcW w:w="4117" w:type="dxa"/>
          </w:tcPr>
          <w:p w14:paraId="0D8DDE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</w:tr>
      <w:tr w:rsidR="001B11A7" w:rsidRPr="00C04F0B" w14:paraId="7638AC4F" w14:textId="77777777" w:rsidTr="00DB2132">
        <w:tc>
          <w:tcPr>
            <w:tcW w:w="605" w:type="dxa"/>
          </w:tcPr>
          <w:p w14:paraId="665522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833</w:t>
            </w:r>
          </w:p>
        </w:tc>
        <w:tc>
          <w:tcPr>
            <w:tcW w:w="4288" w:type="dxa"/>
          </w:tcPr>
          <w:p w14:paraId="6B1F6A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  <w:tc>
          <w:tcPr>
            <w:tcW w:w="4117" w:type="dxa"/>
          </w:tcPr>
          <w:p w14:paraId="2F554B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sample_count;</w:t>
            </w:r>
          </w:p>
        </w:tc>
      </w:tr>
      <w:tr w:rsidR="001B11A7" w:rsidRPr="00C04F0B" w14:paraId="71DFF65F" w14:textId="77777777" w:rsidTr="00DB2132">
        <w:tc>
          <w:tcPr>
            <w:tcW w:w="605" w:type="dxa"/>
          </w:tcPr>
          <w:p w14:paraId="773753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834</w:t>
            </w:r>
          </w:p>
        </w:tc>
        <w:tc>
          <w:tcPr>
            <w:tcW w:w="4288" w:type="dxa"/>
          </w:tcPr>
          <w:p w14:paraId="207CD9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group_description_index;</w:t>
            </w:r>
          </w:p>
        </w:tc>
        <w:tc>
          <w:tcPr>
            <w:tcW w:w="4117" w:type="dxa"/>
          </w:tcPr>
          <w:p w14:paraId="70AB2C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group_description_index;</w:t>
            </w:r>
          </w:p>
        </w:tc>
      </w:tr>
      <w:tr w:rsidR="001B11A7" w:rsidRPr="00C04F0B" w14:paraId="3B2D17A3" w14:textId="77777777" w:rsidTr="00DB2132">
        <w:tc>
          <w:tcPr>
            <w:tcW w:w="605" w:type="dxa"/>
          </w:tcPr>
          <w:p w14:paraId="37FB7E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835</w:t>
            </w:r>
          </w:p>
        </w:tc>
        <w:tc>
          <w:tcPr>
            <w:tcW w:w="4288" w:type="dxa"/>
          </w:tcPr>
          <w:p w14:paraId="463DE0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ED422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91FD02E" w14:textId="77777777" w:rsidTr="00DB2132">
        <w:tc>
          <w:tcPr>
            <w:tcW w:w="605" w:type="dxa"/>
          </w:tcPr>
          <w:p w14:paraId="4BF09A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836</w:t>
            </w:r>
          </w:p>
        </w:tc>
        <w:tc>
          <w:tcPr>
            <w:tcW w:w="4288" w:type="dxa"/>
          </w:tcPr>
          <w:p w14:paraId="685232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46BDD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C2283C8" w14:textId="77777777" w:rsidTr="00DB2132">
        <w:tc>
          <w:tcPr>
            <w:tcW w:w="605" w:type="dxa"/>
          </w:tcPr>
          <w:p w14:paraId="448239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837</w:t>
            </w:r>
          </w:p>
        </w:tc>
        <w:tc>
          <w:tcPr>
            <w:tcW w:w="4288" w:type="dxa"/>
          </w:tcPr>
          <w:p w14:paraId="52EA4C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197EB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45DF5B3" w14:textId="77777777" w:rsidTr="00DB2132">
        <w:tc>
          <w:tcPr>
            <w:tcW w:w="605" w:type="dxa"/>
          </w:tcPr>
          <w:p w14:paraId="132672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838</w:t>
            </w:r>
          </w:p>
        </w:tc>
        <w:tc>
          <w:tcPr>
            <w:tcW w:w="4288" w:type="dxa"/>
          </w:tcPr>
          <w:p w14:paraId="45115A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5BAA5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abstract class SampleGroupDescriptionEntry (unsigned int grouping_type)</w:t>
            </w:r>
          </w:p>
        </w:tc>
      </w:tr>
      <w:tr w:rsidR="001B11A7" w:rsidRPr="00C04F0B" w14:paraId="13334CD9" w14:textId="77777777" w:rsidTr="00DB2132">
        <w:tc>
          <w:tcPr>
            <w:tcW w:w="605" w:type="dxa"/>
          </w:tcPr>
          <w:p w14:paraId="43A7A0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839</w:t>
            </w:r>
          </w:p>
        </w:tc>
        <w:tc>
          <w:tcPr>
            <w:tcW w:w="4288" w:type="dxa"/>
          </w:tcPr>
          <w:p w14:paraId="10C646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18555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172B64D" w14:textId="77777777" w:rsidTr="00DB2132">
        <w:tc>
          <w:tcPr>
            <w:tcW w:w="605" w:type="dxa"/>
          </w:tcPr>
          <w:p w14:paraId="3217D3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840</w:t>
            </w:r>
          </w:p>
        </w:tc>
        <w:tc>
          <w:tcPr>
            <w:tcW w:w="4288" w:type="dxa"/>
          </w:tcPr>
          <w:p w14:paraId="57106E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C5FC7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253EDDA" w14:textId="77777777" w:rsidTr="00DB2132">
        <w:tc>
          <w:tcPr>
            <w:tcW w:w="605" w:type="dxa"/>
          </w:tcPr>
          <w:p w14:paraId="58C8A5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841</w:t>
            </w:r>
          </w:p>
        </w:tc>
        <w:tc>
          <w:tcPr>
            <w:tcW w:w="4288" w:type="dxa"/>
          </w:tcPr>
          <w:p w14:paraId="246FDD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29251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5E0F792" w14:textId="77777777" w:rsidTr="00DB2132">
        <w:tc>
          <w:tcPr>
            <w:tcW w:w="605" w:type="dxa"/>
          </w:tcPr>
          <w:p w14:paraId="18D8B1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842</w:t>
            </w:r>
          </w:p>
        </w:tc>
        <w:tc>
          <w:tcPr>
            <w:tcW w:w="4288" w:type="dxa"/>
          </w:tcPr>
          <w:p w14:paraId="4C136F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0B90A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abstract class VisualSampleGroupEntry (unsigned int grouping_type)</w:t>
            </w:r>
          </w:p>
        </w:tc>
      </w:tr>
      <w:tr w:rsidR="001B11A7" w:rsidRPr="00C04F0B" w14:paraId="3CBB979D" w14:textId="77777777" w:rsidTr="00DB2132">
        <w:tc>
          <w:tcPr>
            <w:tcW w:w="605" w:type="dxa"/>
          </w:tcPr>
          <w:p w14:paraId="5286A1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843</w:t>
            </w:r>
          </w:p>
        </w:tc>
        <w:tc>
          <w:tcPr>
            <w:tcW w:w="4288" w:type="dxa"/>
          </w:tcPr>
          <w:p w14:paraId="11F69E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  <w:tc>
          <w:tcPr>
            <w:tcW w:w="4117" w:type="dxa"/>
          </w:tcPr>
          <w:p w14:paraId="3D3531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</w:tr>
      <w:tr w:rsidR="001B11A7" w:rsidRPr="00C04F0B" w14:paraId="1DAA6FE1" w14:textId="77777777" w:rsidTr="00DB2132">
        <w:tc>
          <w:tcPr>
            <w:tcW w:w="605" w:type="dxa"/>
          </w:tcPr>
          <w:p w14:paraId="03B439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844</w:t>
            </w:r>
          </w:p>
        </w:tc>
        <w:tc>
          <w:tcPr>
            <w:tcW w:w="4288" w:type="dxa"/>
          </w:tcPr>
          <w:p w14:paraId="340536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70B75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30E9279" w14:textId="77777777" w:rsidTr="00DB2132">
        <w:tc>
          <w:tcPr>
            <w:tcW w:w="605" w:type="dxa"/>
          </w:tcPr>
          <w:p w14:paraId="2E92DE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845</w:t>
            </w:r>
          </w:p>
        </w:tc>
        <w:tc>
          <w:tcPr>
            <w:tcW w:w="4288" w:type="dxa"/>
          </w:tcPr>
          <w:p w14:paraId="5374BD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09C9B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4B31C91" w14:textId="77777777" w:rsidTr="00DB2132">
        <w:tc>
          <w:tcPr>
            <w:tcW w:w="605" w:type="dxa"/>
          </w:tcPr>
          <w:p w14:paraId="711601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846</w:t>
            </w:r>
          </w:p>
        </w:tc>
        <w:tc>
          <w:tcPr>
            <w:tcW w:w="4288" w:type="dxa"/>
          </w:tcPr>
          <w:p w14:paraId="743F9C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7604E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0F5BAD4" w14:textId="77777777" w:rsidTr="00DB2132">
        <w:tc>
          <w:tcPr>
            <w:tcW w:w="605" w:type="dxa"/>
          </w:tcPr>
          <w:p w14:paraId="765BC5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847</w:t>
            </w:r>
          </w:p>
        </w:tc>
        <w:tc>
          <w:tcPr>
            <w:tcW w:w="4288" w:type="dxa"/>
          </w:tcPr>
          <w:p w14:paraId="39AA71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D037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abstract class AudioSampleGroupEntry (unsigned int grouping_type)</w:t>
            </w:r>
          </w:p>
        </w:tc>
      </w:tr>
      <w:tr w:rsidR="001B11A7" w:rsidRPr="00C04F0B" w14:paraId="08DC3162" w14:textId="77777777" w:rsidTr="00DB2132">
        <w:tc>
          <w:tcPr>
            <w:tcW w:w="605" w:type="dxa"/>
          </w:tcPr>
          <w:p w14:paraId="6E0D00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848</w:t>
            </w:r>
          </w:p>
        </w:tc>
        <w:tc>
          <w:tcPr>
            <w:tcW w:w="4288" w:type="dxa"/>
          </w:tcPr>
          <w:p w14:paraId="03DCE6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  <w:tc>
          <w:tcPr>
            <w:tcW w:w="4117" w:type="dxa"/>
          </w:tcPr>
          <w:p w14:paraId="4C8441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</w:tr>
      <w:tr w:rsidR="001B11A7" w:rsidRPr="00C04F0B" w14:paraId="2DAE187D" w14:textId="77777777" w:rsidTr="00DB2132">
        <w:tc>
          <w:tcPr>
            <w:tcW w:w="605" w:type="dxa"/>
          </w:tcPr>
          <w:p w14:paraId="025F38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849</w:t>
            </w:r>
          </w:p>
        </w:tc>
        <w:tc>
          <w:tcPr>
            <w:tcW w:w="4288" w:type="dxa"/>
          </w:tcPr>
          <w:p w14:paraId="19F4F3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523E8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0F52B54" w14:textId="77777777" w:rsidTr="00DB2132">
        <w:tc>
          <w:tcPr>
            <w:tcW w:w="605" w:type="dxa"/>
          </w:tcPr>
          <w:p w14:paraId="0AEE40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850</w:t>
            </w:r>
          </w:p>
        </w:tc>
        <w:tc>
          <w:tcPr>
            <w:tcW w:w="4288" w:type="dxa"/>
          </w:tcPr>
          <w:p w14:paraId="712AD8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3AEB8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31C708C" w14:textId="77777777" w:rsidTr="00DB2132">
        <w:tc>
          <w:tcPr>
            <w:tcW w:w="605" w:type="dxa"/>
          </w:tcPr>
          <w:p w14:paraId="488C03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851</w:t>
            </w:r>
          </w:p>
        </w:tc>
        <w:tc>
          <w:tcPr>
            <w:tcW w:w="4288" w:type="dxa"/>
          </w:tcPr>
          <w:p w14:paraId="3E729C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DD8D9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E0D77F2" w14:textId="77777777" w:rsidTr="00DB2132">
        <w:tc>
          <w:tcPr>
            <w:tcW w:w="605" w:type="dxa"/>
          </w:tcPr>
          <w:p w14:paraId="451660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852</w:t>
            </w:r>
          </w:p>
        </w:tc>
        <w:tc>
          <w:tcPr>
            <w:tcW w:w="4288" w:type="dxa"/>
          </w:tcPr>
          <w:p w14:paraId="066FF7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0879F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abstract class HintSampleGroupEntry (unsigned int grouping_type)</w:t>
            </w:r>
          </w:p>
        </w:tc>
      </w:tr>
      <w:tr w:rsidR="001B11A7" w:rsidRPr="00C04F0B" w14:paraId="1B4AFDB2" w14:textId="77777777" w:rsidTr="00DB2132">
        <w:tc>
          <w:tcPr>
            <w:tcW w:w="605" w:type="dxa"/>
          </w:tcPr>
          <w:p w14:paraId="25BF46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853</w:t>
            </w:r>
          </w:p>
        </w:tc>
        <w:tc>
          <w:tcPr>
            <w:tcW w:w="4288" w:type="dxa"/>
          </w:tcPr>
          <w:p w14:paraId="35FC75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  <w:tc>
          <w:tcPr>
            <w:tcW w:w="4117" w:type="dxa"/>
          </w:tcPr>
          <w:p w14:paraId="313362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</w:tr>
      <w:tr w:rsidR="001B11A7" w:rsidRPr="00C04F0B" w14:paraId="72858613" w14:textId="77777777" w:rsidTr="00DB2132">
        <w:tc>
          <w:tcPr>
            <w:tcW w:w="605" w:type="dxa"/>
          </w:tcPr>
          <w:p w14:paraId="26F34D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854</w:t>
            </w:r>
          </w:p>
        </w:tc>
        <w:tc>
          <w:tcPr>
            <w:tcW w:w="4288" w:type="dxa"/>
          </w:tcPr>
          <w:p w14:paraId="5EFED3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1089D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FE5919B" w14:textId="77777777" w:rsidTr="00DB2132">
        <w:tc>
          <w:tcPr>
            <w:tcW w:w="605" w:type="dxa"/>
          </w:tcPr>
          <w:p w14:paraId="077581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855</w:t>
            </w:r>
          </w:p>
        </w:tc>
        <w:tc>
          <w:tcPr>
            <w:tcW w:w="4288" w:type="dxa"/>
          </w:tcPr>
          <w:p w14:paraId="41F272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D1B00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E33019E" w14:textId="77777777" w:rsidTr="00DB2132">
        <w:tc>
          <w:tcPr>
            <w:tcW w:w="605" w:type="dxa"/>
          </w:tcPr>
          <w:p w14:paraId="050FD8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856</w:t>
            </w:r>
          </w:p>
        </w:tc>
        <w:tc>
          <w:tcPr>
            <w:tcW w:w="4288" w:type="dxa"/>
          </w:tcPr>
          <w:p w14:paraId="4C00D7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75761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C3EE026" w14:textId="77777777" w:rsidTr="00DB2132">
        <w:tc>
          <w:tcPr>
            <w:tcW w:w="605" w:type="dxa"/>
          </w:tcPr>
          <w:p w14:paraId="15D1F8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857</w:t>
            </w:r>
          </w:p>
        </w:tc>
        <w:tc>
          <w:tcPr>
            <w:tcW w:w="4288" w:type="dxa"/>
          </w:tcPr>
          <w:p w14:paraId="333E86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0BBB5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abstract class SubtitleSampleGroupEntry (unsigned int grouping_type)</w:t>
            </w:r>
          </w:p>
        </w:tc>
      </w:tr>
      <w:tr w:rsidR="001B11A7" w:rsidRPr="00C04F0B" w14:paraId="40E36AB0" w14:textId="77777777" w:rsidTr="00DB2132">
        <w:tc>
          <w:tcPr>
            <w:tcW w:w="605" w:type="dxa"/>
          </w:tcPr>
          <w:p w14:paraId="5329DB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858</w:t>
            </w:r>
          </w:p>
        </w:tc>
        <w:tc>
          <w:tcPr>
            <w:tcW w:w="4288" w:type="dxa"/>
          </w:tcPr>
          <w:p w14:paraId="07CC72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  <w:tc>
          <w:tcPr>
            <w:tcW w:w="4117" w:type="dxa"/>
          </w:tcPr>
          <w:p w14:paraId="494D98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</w:tr>
      <w:tr w:rsidR="001B11A7" w:rsidRPr="00C04F0B" w14:paraId="3496566A" w14:textId="77777777" w:rsidTr="00DB2132">
        <w:tc>
          <w:tcPr>
            <w:tcW w:w="605" w:type="dxa"/>
          </w:tcPr>
          <w:p w14:paraId="6F80C4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859</w:t>
            </w:r>
          </w:p>
        </w:tc>
        <w:tc>
          <w:tcPr>
            <w:tcW w:w="4288" w:type="dxa"/>
          </w:tcPr>
          <w:p w14:paraId="3A03C3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D77B6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52BB2A9" w14:textId="77777777" w:rsidTr="00DB2132">
        <w:tc>
          <w:tcPr>
            <w:tcW w:w="605" w:type="dxa"/>
          </w:tcPr>
          <w:p w14:paraId="067DF2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860</w:t>
            </w:r>
          </w:p>
        </w:tc>
        <w:tc>
          <w:tcPr>
            <w:tcW w:w="4288" w:type="dxa"/>
          </w:tcPr>
          <w:p w14:paraId="28D4C7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5EAA0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7C8478D" w14:textId="77777777" w:rsidTr="00DB2132">
        <w:tc>
          <w:tcPr>
            <w:tcW w:w="605" w:type="dxa"/>
          </w:tcPr>
          <w:p w14:paraId="4871B0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861</w:t>
            </w:r>
          </w:p>
        </w:tc>
        <w:tc>
          <w:tcPr>
            <w:tcW w:w="4288" w:type="dxa"/>
          </w:tcPr>
          <w:p w14:paraId="4C956C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B813B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13926DA" w14:textId="77777777" w:rsidTr="00DB2132">
        <w:tc>
          <w:tcPr>
            <w:tcW w:w="605" w:type="dxa"/>
          </w:tcPr>
          <w:p w14:paraId="696DBF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862</w:t>
            </w:r>
          </w:p>
        </w:tc>
        <w:tc>
          <w:tcPr>
            <w:tcW w:w="4288" w:type="dxa"/>
          </w:tcPr>
          <w:p w14:paraId="3245F1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053FD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abstract class TextSampleGroupEntry (unsigned int grouping_type)</w:t>
            </w:r>
          </w:p>
        </w:tc>
      </w:tr>
      <w:tr w:rsidR="001B11A7" w:rsidRPr="00C04F0B" w14:paraId="569547D6" w14:textId="77777777" w:rsidTr="00DB2132">
        <w:tc>
          <w:tcPr>
            <w:tcW w:w="605" w:type="dxa"/>
          </w:tcPr>
          <w:p w14:paraId="38945D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863</w:t>
            </w:r>
          </w:p>
        </w:tc>
        <w:tc>
          <w:tcPr>
            <w:tcW w:w="4288" w:type="dxa"/>
          </w:tcPr>
          <w:p w14:paraId="2EC380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  <w:tc>
          <w:tcPr>
            <w:tcW w:w="4117" w:type="dxa"/>
          </w:tcPr>
          <w:p w14:paraId="1D2CB1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</w:tr>
      <w:tr w:rsidR="001B11A7" w:rsidRPr="00C04F0B" w14:paraId="7E8407FE" w14:textId="77777777" w:rsidTr="00DB2132">
        <w:tc>
          <w:tcPr>
            <w:tcW w:w="605" w:type="dxa"/>
          </w:tcPr>
          <w:p w14:paraId="37F1C3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864</w:t>
            </w:r>
          </w:p>
        </w:tc>
        <w:tc>
          <w:tcPr>
            <w:tcW w:w="4288" w:type="dxa"/>
          </w:tcPr>
          <w:p w14:paraId="50ED4D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AB64B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BE02BF4" w14:textId="77777777" w:rsidTr="00DB2132">
        <w:tc>
          <w:tcPr>
            <w:tcW w:w="605" w:type="dxa"/>
          </w:tcPr>
          <w:p w14:paraId="2A338A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865</w:t>
            </w:r>
          </w:p>
        </w:tc>
        <w:tc>
          <w:tcPr>
            <w:tcW w:w="4288" w:type="dxa"/>
          </w:tcPr>
          <w:p w14:paraId="166525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16507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DC7CCB8" w14:textId="77777777" w:rsidTr="00DB2132">
        <w:tc>
          <w:tcPr>
            <w:tcW w:w="605" w:type="dxa"/>
          </w:tcPr>
          <w:p w14:paraId="420307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866</w:t>
            </w:r>
          </w:p>
        </w:tc>
        <w:tc>
          <w:tcPr>
            <w:tcW w:w="4288" w:type="dxa"/>
          </w:tcPr>
          <w:p w14:paraId="093669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774FA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DB6F8E2" w14:textId="77777777" w:rsidTr="00DB2132">
        <w:tc>
          <w:tcPr>
            <w:tcW w:w="605" w:type="dxa"/>
          </w:tcPr>
          <w:p w14:paraId="650574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867</w:t>
            </w:r>
          </w:p>
        </w:tc>
        <w:tc>
          <w:tcPr>
            <w:tcW w:w="4288" w:type="dxa"/>
          </w:tcPr>
          <w:p w14:paraId="1D59F5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F36A0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abstract class MetadataSampleGroupEntry (unsigned int grouping_type)</w:t>
            </w:r>
          </w:p>
        </w:tc>
      </w:tr>
      <w:tr w:rsidR="001B11A7" w:rsidRPr="00C04F0B" w14:paraId="6DB90A4A" w14:textId="77777777" w:rsidTr="00DB2132">
        <w:tc>
          <w:tcPr>
            <w:tcW w:w="605" w:type="dxa"/>
          </w:tcPr>
          <w:p w14:paraId="3F76AF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868</w:t>
            </w:r>
          </w:p>
        </w:tc>
        <w:tc>
          <w:tcPr>
            <w:tcW w:w="4288" w:type="dxa"/>
          </w:tcPr>
          <w:p w14:paraId="47263A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  <w:tc>
          <w:tcPr>
            <w:tcW w:w="4117" w:type="dxa"/>
          </w:tcPr>
          <w:p w14:paraId="20B228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</w:tr>
      <w:tr w:rsidR="001B11A7" w:rsidRPr="00C04F0B" w14:paraId="127BF1CF" w14:textId="77777777" w:rsidTr="00DB2132">
        <w:tc>
          <w:tcPr>
            <w:tcW w:w="605" w:type="dxa"/>
          </w:tcPr>
          <w:p w14:paraId="6ECCB6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869</w:t>
            </w:r>
          </w:p>
        </w:tc>
        <w:tc>
          <w:tcPr>
            <w:tcW w:w="4288" w:type="dxa"/>
          </w:tcPr>
          <w:p w14:paraId="3E80B7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B00A3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AB36537" w14:textId="77777777" w:rsidTr="00DB2132">
        <w:tc>
          <w:tcPr>
            <w:tcW w:w="605" w:type="dxa"/>
          </w:tcPr>
          <w:p w14:paraId="37F83B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870</w:t>
            </w:r>
          </w:p>
        </w:tc>
        <w:tc>
          <w:tcPr>
            <w:tcW w:w="4288" w:type="dxa"/>
          </w:tcPr>
          <w:p w14:paraId="491A60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3F861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6391DD2" w14:textId="77777777" w:rsidTr="00DB2132">
        <w:tc>
          <w:tcPr>
            <w:tcW w:w="605" w:type="dxa"/>
          </w:tcPr>
          <w:p w14:paraId="0F3EBF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871</w:t>
            </w:r>
          </w:p>
        </w:tc>
        <w:tc>
          <w:tcPr>
            <w:tcW w:w="4288" w:type="dxa"/>
          </w:tcPr>
          <w:p w14:paraId="753B02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3DC51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726260D" w14:textId="77777777" w:rsidTr="00DB2132">
        <w:tc>
          <w:tcPr>
            <w:tcW w:w="605" w:type="dxa"/>
          </w:tcPr>
          <w:p w14:paraId="3839F0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872</w:t>
            </w:r>
          </w:p>
        </w:tc>
        <w:tc>
          <w:tcPr>
            <w:tcW w:w="4288" w:type="dxa"/>
          </w:tcPr>
          <w:p w14:paraId="21D9ED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06BEB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abstract class HapticSampleGroupEntry (unsigned int grouping_type)</w:t>
            </w:r>
          </w:p>
        </w:tc>
      </w:tr>
      <w:tr w:rsidR="001B11A7" w:rsidRPr="00C04F0B" w14:paraId="329039D0" w14:textId="77777777" w:rsidTr="00DB2132">
        <w:tc>
          <w:tcPr>
            <w:tcW w:w="605" w:type="dxa"/>
          </w:tcPr>
          <w:p w14:paraId="5D8E74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873</w:t>
            </w:r>
          </w:p>
        </w:tc>
        <w:tc>
          <w:tcPr>
            <w:tcW w:w="4288" w:type="dxa"/>
          </w:tcPr>
          <w:p w14:paraId="3D1DD9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  <w:tc>
          <w:tcPr>
            <w:tcW w:w="4117" w:type="dxa"/>
          </w:tcPr>
          <w:p w14:paraId="3D2AEB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extends SampleGroupDescriptionEntry (grouping_type)</w:t>
            </w:r>
          </w:p>
        </w:tc>
      </w:tr>
      <w:tr w:rsidR="001B11A7" w:rsidRPr="00C04F0B" w14:paraId="03598022" w14:textId="77777777" w:rsidTr="00DB2132">
        <w:tc>
          <w:tcPr>
            <w:tcW w:w="605" w:type="dxa"/>
          </w:tcPr>
          <w:p w14:paraId="6206BD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874</w:t>
            </w:r>
          </w:p>
        </w:tc>
        <w:tc>
          <w:tcPr>
            <w:tcW w:w="4288" w:type="dxa"/>
          </w:tcPr>
          <w:p w14:paraId="37A28D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22152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1AE4009" w14:textId="77777777" w:rsidTr="00DB2132">
        <w:tc>
          <w:tcPr>
            <w:tcW w:w="605" w:type="dxa"/>
          </w:tcPr>
          <w:p w14:paraId="1B9543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875</w:t>
            </w:r>
          </w:p>
        </w:tc>
        <w:tc>
          <w:tcPr>
            <w:tcW w:w="4288" w:type="dxa"/>
          </w:tcPr>
          <w:p w14:paraId="4848E4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F6646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A2CA2B5" w14:textId="77777777" w:rsidTr="00DB2132">
        <w:tc>
          <w:tcPr>
            <w:tcW w:w="605" w:type="dxa"/>
          </w:tcPr>
          <w:p w14:paraId="14DB49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876</w:t>
            </w:r>
          </w:p>
        </w:tc>
        <w:tc>
          <w:tcPr>
            <w:tcW w:w="4288" w:type="dxa"/>
          </w:tcPr>
          <w:p w14:paraId="3B9D92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713B5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0CEDBD" w14:textId="77777777" w:rsidTr="00DB2132">
        <w:tc>
          <w:tcPr>
            <w:tcW w:w="605" w:type="dxa"/>
          </w:tcPr>
          <w:p w14:paraId="5D6AC7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877</w:t>
            </w:r>
          </w:p>
        </w:tc>
        <w:tc>
          <w:tcPr>
            <w:tcW w:w="4288" w:type="dxa"/>
          </w:tcPr>
          <w:p w14:paraId="6480F4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224F6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abstract class VolumetricVisualSampleGroupEntry (unsigned int grouping_type)</w:t>
            </w:r>
          </w:p>
        </w:tc>
      </w:tr>
      <w:tr w:rsidR="001B11A7" w:rsidRPr="00C04F0B" w14:paraId="166263F3" w14:textId="77777777" w:rsidTr="00DB2132">
        <w:tc>
          <w:tcPr>
            <w:tcW w:w="605" w:type="dxa"/>
          </w:tcPr>
          <w:p w14:paraId="4E0920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878</w:t>
            </w:r>
          </w:p>
        </w:tc>
        <w:tc>
          <w:tcPr>
            <w:tcW w:w="4288" w:type="dxa"/>
          </w:tcPr>
          <w:p w14:paraId="4F3E70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>abstract class VolumetricVisualSampleGroupEntry (unsigned int(32)</w:t>
            </w:r>
          </w:p>
        </w:tc>
        <w:tc>
          <w:tcPr>
            <w:tcW w:w="4117" w:type="dxa"/>
          </w:tcPr>
          <w:p w14:paraId="296B59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extends SampleGroupDescriptionEntry (grouping_type)</w:t>
            </w:r>
          </w:p>
        </w:tc>
      </w:tr>
      <w:tr w:rsidR="001B11A7" w:rsidRPr="00C04F0B" w14:paraId="7C341181" w14:textId="77777777" w:rsidTr="00DB2132">
        <w:tc>
          <w:tcPr>
            <w:tcW w:w="605" w:type="dxa"/>
          </w:tcPr>
          <w:p w14:paraId="57A128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879</w:t>
            </w:r>
          </w:p>
        </w:tc>
        <w:tc>
          <w:tcPr>
            <w:tcW w:w="4288" w:type="dxa"/>
          </w:tcPr>
          <w:p w14:paraId="5CA57F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40FC6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EF77E5C" w14:textId="77777777" w:rsidTr="00DB2132">
        <w:tc>
          <w:tcPr>
            <w:tcW w:w="605" w:type="dxa"/>
          </w:tcPr>
          <w:p w14:paraId="749086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880</w:t>
            </w:r>
          </w:p>
        </w:tc>
        <w:tc>
          <w:tcPr>
            <w:tcW w:w="4288" w:type="dxa"/>
          </w:tcPr>
          <w:p w14:paraId="678FAF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E5A08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AD9692B" w14:textId="77777777" w:rsidTr="00DB2132">
        <w:tc>
          <w:tcPr>
            <w:tcW w:w="605" w:type="dxa"/>
          </w:tcPr>
          <w:p w14:paraId="67B760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881</w:t>
            </w:r>
          </w:p>
        </w:tc>
        <w:tc>
          <w:tcPr>
            <w:tcW w:w="4288" w:type="dxa"/>
          </w:tcPr>
          <w:p w14:paraId="00EF50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7FB32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6ADC8E6" w14:textId="77777777" w:rsidTr="00DB2132">
        <w:tc>
          <w:tcPr>
            <w:tcW w:w="605" w:type="dxa"/>
          </w:tcPr>
          <w:p w14:paraId="01A49B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882</w:t>
            </w:r>
          </w:p>
        </w:tc>
        <w:tc>
          <w:tcPr>
            <w:tcW w:w="4288" w:type="dxa"/>
          </w:tcPr>
          <w:p w14:paraId="22FE65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48CBF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SampleGroupDescriptionBox</w:t>
            </w:r>
          </w:p>
        </w:tc>
      </w:tr>
      <w:tr w:rsidR="001B11A7" w:rsidRPr="00C04F0B" w14:paraId="174EB0BB" w14:textId="77777777" w:rsidTr="00DB2132">
        <w:tc>
          <w:tcPr>
            <w:tcW w:w="605" w:type="dxa"/>
          </w:tcPr>
          <w:p w14:paraId="040117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883</w:t>
            </w:r>
          </w:p>
        </w:tc>
        <w:tc>
          <w:tcPr>
            <w:tcW w:w="4288" w:type="dxa"/>
          </w:tcPr>
          <w:p w14:paraId="38EBA5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FullBox('sgpd', version, flags)</w:t>
            </w:r>
          </w:p>
        </w:tc>
        <w:tc>
          <w:tcPr>
            <w:tcW w:w="4117" w:type="dxa"/>
          </w:tcPr>
          <w:p w14:paraId="433D07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FullBox('sgpd', version, flags)</w:t>
            </w:r>
          </w:p>
        </w:tc>
      </w:tr>
      <w:tr w:rsidR="001B11A7" w:rsidRPr="00C04F0B" w14:paraId="460B3579" w14:textId="77777777" w:rsidTr="00DB2132">
        <w:tc>
          <w:tcPr>
            <w:tcW w:w="605" w:type="dxa"/>
          </w:tcPr>
          <w:p w14:paraId="40DEA4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884</w:t>
            </w:r>
          </w:p>
        </w:tc>
        <w:tc>
          <w:tcPr>
            <w:tcW w:w="4288" w:type="dxa"/>
          </w:tcPr>
          <w:p w14:paraId="385B1B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A3032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9009204" w14:textId="77777777" w:rsidTr="00DB2132">
        <w:tc>
          <w:tcPr>
            <w:tcW w:w="605" w:type="dxa"/>
          </w:tcPr>
          <w:p w14:paraId="370F2D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885</w:t>
            </w:r>
          </w:p>
        </w:tc>
        <w:tc>
          <w:tcPr>
            <w:tcW w:w="4288" w:type="dxa"/>
          </w:tcPr>
          <w:p w14:paraId="5C4EEA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grouping_type;</w:t>
            </w:r>
          </w:p>
        </w:tc>
        <w:tc>
          <w:tcPr>
            <w:tcW w:w="4117" w:type="dxa"/>
          </w:tcPr>
          <w:p w14:paraId="5A7F19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grouping_type;</w:t>
            </w:r>
          </w:p>
        </w:tc>
      </w:tr>
      <w:tr w:rsidR="001B11A7" w:rsidRPr="00C04F0B" w14:paraId="0865A4E8" w14:textId="77777777" w:rsidTr="00DB2132">
        <w:tc>
          <w:tcPr>
            <w:tcW w:w="605" w:type="dxa"/>
          </w:tcPr>
          <w:p w14:paraId="05EE8E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886</w:t>
            </w:r>
          </w:p>
        </w:tc>
        <w:tc>
          <w:tcPr>
            <w:tcW w:w="4288" w:type="dxa"/>
          </w:tcPr>
          <w:p w14:paraId="2BE17A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(version&gt;=1) { unsigned int(32) default_length; }</w:t>
            </w:r>
          </w:p>
        </w:tc>
        <w:tc>
          <w:tcPr>
            <w:tcW w:w="4117" w:type="dxa"/>
          </w:tcPr>
          <w:p w14:paraId="0413D8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(version&gt;=1) { unsigned int(32) default_length; }</w:t>
            </w:r>
          </w:p>
        </w:tc>
      </w:tr>
      <w:tr w:rsidR="001B11A7" w:rsidRPr="00C04F0B" w14:paraId="52CFA2CB" w14:textId="77777777" w:rsidTr="00DB2132">
        <w:tc>
          <w:tcPr>
            <w:tcW w:w="605" w:type="dxa"/>
          </w:tcPr>
          <w:p w14:paraId="3E741C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887</w:t>
            </w:r>
          </w:p>
        </w:tc>
        <w:tc>
          <w:tcPr>
            <w:tcW w:w="4288" w:type="dxa"/>
          </w:tcPr>
          <w:p w14:paraId="076966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(version&gt;=2) {</w:t>
            </w:r>
          </w:p>
        </w:tc>
        <w:tc>
          <w:tcPr>
            <w:tcW w:w="4117" w:type="dxa"/>
          </w:tcPr>
          <w:p w14:paraId="719A98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(version&gt;=2) {</w:t>
            </w:r>
          </w:p>
        </w:tc>
      </w:tr>
      <w:tr w:rsidR="001B11A7" w:rsidRPr="00C04F0B" w14:paraId="75CB57AF" w14:textId="77777777" w:rsidTr="00DB2132">
        <w:tc>
          <w:tcPr>
            <w:tcW w:w="605" w:type="dxa"/>
          </w:tcPr>
          <w:p w14:paraId="02A533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888</w:t>
            </w:r>
          </w:p>
        </w:tc>
        <w:tc>
          <w:tcPr>
            <w:tcW w:w="4288" w:type="dxa"/>
          </w:tcPr>
          <w:p w14:paraId="16C76B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default_group_description_index;</w:t>
            </w:r>
          </w:p>
        </w:tc>
        <w:tc>
          <w:tcPr>
            <w:tcW w:w="4117" w:type="dxa"/>
          </w:tcPr>
          <w:p w14:paraId="7B8699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default_group_description_index;</w:t>
            </w:r>
          </w:p>
        </w:tc>
      </w:tr>
      <w:tr w:rsidR="001B11A7" w:rsidRPr="00C04F0B" w14:paraId="7C57CA2B" w14:textId="77777777" w:rsidTr="00DB2132">
        <w:tc>
          <w:tcPr>
            <w:tcW w:w="605" w:type="dxa"/>
          </w:tcPr>
          <w:p w14:paraId="14EFBE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889</w:t>
            </w:r>
          </w:p>
        </w:tc>
        <w:tc>
          <w:tcPr>
            <w:tcW w:w="4288" w:type="dxa"/>
          </w:tcPr>
          <w:p w14:paraId="4C7B4D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1649F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3F98D7D" w14:textId="77777777" w:rsidTr="00DB2132">
        <w:tc>
          <w:tcPr>
            <w:tcW w:w="605" w:type="dxa"/>
          </w:tcPr>
          <w:p w14:paraId="4EF3BE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890</w:t>
            </w:r>
          </w:p>
        </w:tc>
        <w:tc>
          <w:tcPr>
            <w:tcW w:w="4288" w:type="dxa"/>
          </w:tcPr>
          <w:p w14:paraId="77E49B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183E95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59BC3037" w14:textId="77777777" w:rsidTr="00DB2132">
        <w:tc>
          <w:tcPr>
            <w:tcW w:w="605" w:type="dxa"/>
          </w:tcPr>
          <w:p w14:paraId="07B5CD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891</w:t>
            </w:r>
          </w:p>
        </w:tc>
        <w:tc>
          <w:tcPr>
            <w:tcW w:w="4288" w:type="dxa"/>
          </w:tcPr>
          <w:p w14:paraId="6490E0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int i;</w:t>
            </w:r>
          </w:p>
        </w:tc>
        <w:tc>
          <w:tcPr>
            <w:tcW w:w="4117" w:type="dxa"/>
          </w:tcPr>
          <w:p w14:paraId="25055C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26B410A8" w14:textId="77777777" w:rsidTr="00DB2132">
        <w:tc>
          <w:tcPr>
            <w:tcW w:w="605" w:type="dxa"/>
          </w:tcPr>
          <w:p w14:paraId="239281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892</w:t>
            </w:r>
          </w:p>
        </w:tc>
        <w:tc>
          <w:tcPr>
            <w:tcW w:w="4288" w:type="dxa"/>
          </w:tcPr>
          <w:p w14:paraId="467180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1 ; i &lt;= entry_count ; i++){</w:t>
            </w:r>
          </w:p>
        </w:tc>
        <w:tc>
          <w:tcPr>
            <w:tcW w:w="4117" w:type="dxa"/>
          </w:tcPr>
          <w:p w14:paraId="0B5A6A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1 ; i &lt;= entry_count ; i++){</w:t>
            </w:r>
          </w:p>
        </w:tc>
      </w:tr>
      <w:tr w:rsidR="001B11A7" w:rsidRPr="00C04F0B" w14:paraId="6F6C0179" w14:textId="77777777" w:rsidTr="00DB2132">
        <w:tc>
          <w:tcPr>
            <w:tcW w:w="605" w:type="dxa"/>
          </w:tcPr>
          <w:p w14:paraId="64EFCF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893</w:t>
            </w:r>
          </w:p>
        </w:tc>
        <w:tc>
          <w:tcPr>
            <w:tcW w:w="4288" w:type="dxa"/>
          </w:tcPr>
          <w:p w14:paraId="5EF0A7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(version&gt;=1) {</w:t>
            </w:r>
          </w:p>
        </w:tc>
        <w:tc>
          <w:tcPr>
            <w:tcW w:w="4117" w:type="dxa"/>
          </w:tcPr>
          <w:p w14:paraId="51601E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(version&gt;=1) {</w:t>
            </w:r>
          </w:p>
        </w:tc>
      </w:tr>
      <w:tr w:rsidR="001B11A7" w:rsidRPr="00C04F0B" w14:paraId="0AC93940" w14:textId="77777777" w:rsidTr="00DB2132">
        <w:tc>
          <w:tcPr>
            <w:tcW w:w="605" w:type="dxa"/>
          </w:tcPr>
          <w:p w14:paraId="1D817B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894</w:t>
            </w:r>
          </w:p>
        </w:tc>
        <w:tc>
          <w:tcPr>
            <w:tcW w:w="4288" w:type="dxa"/>
          </w:tcPr>
          <w:p w14:paraId="0B6B40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(default_length==0) {</w:t>
            </w:r>
          </w:p>
        </w:tc>
        <w:tc>
          <w:tcPr>
            <w:tcW w:w="4117" w:type="dxa"/>
          </w:tcPr>
          <w:p w14:paraId="2C8524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(default_length==0) {</w:t>
            </w:r>
          </w:p>
        </w:tc>
      </w:tr>
      <w:tr w:rsidR="001B11A7" w:rsidRPr="00C04F0B" w14:paraId="7976A9D8" w14:textId="77777777" w:rsidTr="00DB2132">
        <w:tc>
          <w:tcPr>
            <w:tcW w:w="605" w:type="dxa"/>
          </w:tcPr>
          <w:p w14:paraId="64A605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895</w:t>
            </w:r>
          </w:p>
        </w:tc>
        <w:tc>
          <w:tcPr>
            <w:tcW w:w="4288" w:type="dxa"/>
          </w:tcPr>
          <w:p w14:paraId="502DAA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int(32) description_length;</w:t>
            </w:r>
          </w:p>
        </w:tc>
        <w:tc>
          <w:tcPr>
            <w:tcW w:w="4117" w:type="dxa"/>
          </w:tcPr>
          <w:p w14:paraId="02EA81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int(32) description_length;</w:t>
            </w:r>
          </w:p>
        </w:tc>
      </w:tr>
      <w:tr w:rsidR="001B11A7" w:rsidRPr="00C04F0B" w14:paraId="3CE6F711" w14:textId="77777777" w:rsidTr="00DB2132">
        <w:tc>
          <w:tcPr>
            <w:tcW w:w="605" w:type="dxa"/>
          </w:tcPr>
          <w:p w14:paraId="585EB2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896</w:t>
            </w:r>
          </w:p>
        </w:tc>
        <w:tc>
          <w:tcPr>
            <w:tcW w:w="4288" w:type="dxa"/>
          </w:tcPr>
          <w:p w14:paraId="440483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  <w:tc>
          <w:tcPr>
            <w:tcW w:w="4117" w:type="dxa"/>
          </w:tcPr>
          <w:p w14:paraId="7C2545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</w:tr>
      <w:tr w:rsidR="001B11A7" w:rsidRPr="00C04F0B" w14:paraId="6FB42C70" w14:textId="77777777" w:rsidTr="00DB2132">
        <w:tc>
          <w:tcPr>
            <w:tcW w:w="605" w:type="dxa"/>
          </w:tcPr>
          <w:p w14:paraId="03A125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897</w:t>
            </w:r>
          </w:p>
        </w:tc>
        <w:tc>
          <w:tcPr>
            <w:tcW w:w="4288" w:type="dxa"/>
          </w:tcPr>
          <w:p w14:paraId="582320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56A76A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752E9608" w14:textId="77777777" w:rsidTr="00DB2132">
        <w:tc>
          <w:tcPr>
            <w:tcW w:w="605" w:type="dxa"/>
          </w:tcPr>
          <w:p w14:paraId="6E19AA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898</w:t>
            </w:r>
          </w:p>
        </w:tc>
        <w:tc>
          <w:tcPr>
            <w:tcW w:w="4288" w:type="dxa"/>
          </w:tcPr>
          <w:p w14:paraId="69A99E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SampleGroupDescriptionEntry (grouping_type);</w:t>
            </w:r>
          </w:p>
        </w:tc>
        <w:tc>
          <w:tcPr>
            <w:tcW w:w="4117" w:type="dxa"/>
          </w:tcPr>
          <w:p w14:paraId="2B2CEA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SampleGroupDescriptionEntry entry(grouping_type);</w:t>
            </w:r>
          </w:p>
        </w:tc>
      </w:tr>
      <w:tr w:rsidR="001B11A7" w:rsidRPr="00C04F0B" w14:paraId="31E3FE48" w14:textId="77777777" w:rsidTr="00DB2132">
        <w:tc>
          <w:tcPr>
            <w:tcW w:w="605" w:type="dxa"/>
          </w:tcPr>
          <w:p w14:paraId="173EB2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899</w:t>
            </w:r>
          </w:p>
        </w:tc>
        <w:tc>
          <w:tcPr>
            <w:tcW w:w="4288" w:type="dxa"/>
          </w:tcPr>
          <w:p w14:paraId="5B4B4E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an instance of a class derived from SampleGroupDescriptionEntry</w:t>
            </w:r>
          </w:p>
        </w:tc>
        <w:tc>
          <w:tcPr>
            <w:tcW w:w="4117" w:type="dxa"/>
          </w:tcPr>
          <w:p w14:paraId="731CC5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an instance of a class derived from SampleGroupDescriptionEntry</w:t>
            </w:r>
          </w:p>
        </w:tc>
      </w:tr>
      <w:tr w:rsidR="001B11A7" w:rsidRPr="00C04F0B" w14:paraId="541837E7" w14:textId="77777777" w:rsidTr="00DB2132">
        <w:tc>
          <w:tcPr>
            <w:tcW w:w="605" w:type="dxa"/>
          </w:tcPr>
          <w:p w14:paraId="129EF0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900</w:t>
            </w:r>
          </w:p>
        </w:tc>
        <w:tc>
          <w:tcPr>
            <w:tcW w:w="4288" w:type="dxa"/>
          </w:tcPr>
          <w:p w14:paraId="768661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that is appropriate and permitted for the media type</w:t>
            </w:r>
          </w:p>
        </w:tc>
        <w:tc>
          <w:tcPr>
            <w:tcW w:w="4117" w:type="dxa"/>
          </w:tcPr>
          <w:p w14:paraId="1C5DC3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that is appropriate and permitted for the media type</w:t>
            </w:r>
          </w:p>
        </w:tc>
      </w:tr>
      <w:tr w:rsidR="001B11A7" w:rsidRPr="00C04F0B" w14:paraId="2BD2B2C6" w14:textId="77777777" w:rsidTr="00DB2132">
        <w:tc>
          <w:tcPr>
            <w:tcW w:w="605" w:type="dxa"/>
          </w:tcPr>
          <w:p w14:paraId="402587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901</w:t>
            </w:r>
          </w:p>
        </w:tc>
        <w:tc>
          <w:tcPr>
            <w:tcW w:w="4288" w:type="dxa"/>
          </w:tcPr>
          <w:p w14:paraId="7ADDC9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989F0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8C09E90" w14:textId="77777777" w:rsidTr="00DB2132">
        <w:tc>
          <w:tcPr>
            <w:tcW w:w="605" w:type="dxa"/>
          </w:tcPr>
          <w:p w14:paraId="4D2122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902</w:t>
            </w:r>
          </w:p>
        </w:tc>
        <w:tc>
          <w:tcPr>
            <w:tcW w:w="4288" w:type="dxa"/>
          </w:tcPr>
          <w:p w14:paraId="0B35A1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37348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510542C" w14:textId="77777777" w:rsidTr="00DB2132">
        <w:tc>
          <w:tcPr>
            <w:tcW w:w="605" w:type="dxa"/>
          </w:tcPr>
          <w:p w14:paraId="308FA9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903</w:t>
            </w:r>
          </w:p>
        </w:tc>
        <w:tc>
          <w:tcPr>
            <w:tcW w:w="4288" w:type="dxa"/>
          </w:tcPr>
          <w:p w14:paraId="125B97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EE0E7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52B6499" w14:textId="77777777" w:rsidTr="00DB2132">
        <w:tc>
          <w:tcPr>
            <w:tcW w:w="605" w:type="dxa"/>
          </w:tcPr>
          <w:p w14:paraId="0E7A25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7EEE3F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51517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unsigned int(8) function f(unsigned int(2) index) {</w:t>
            </w:r>
          </w:p>
        </w:tc>
      </w:tr>
      <w:tr w:rsidR="001B11A7" w:rsidRPr="00C04F0B" w14:paraId="685BDE3D" w14:textId="77777777" w:rsidTr="00DB2132">
        <w:tc>
          <w:tcPr>
            <w:tcW w:w="605" w:type="dxa"/>
          </w:tcPr>
          <w:p w14:paraId="4CBF1E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5B12E9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FA141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switch(index) {</w:t>
            </w:r>
          </w:p>
        </w:tc>
      </w:tr>
      <w:tr w:rsidR="001B11A7" w:rsidRPr="00C04F0B" w14:paraId="6C40D0DA" w14:textId="77777777" w:rsidTr="00DB2132">
        <w:tc>
          <w:tcPr>
            <w:tcW w:w="605" w:type="dxa"/>
          </w:tcPr>
          <w:p w14:paraId="2769B0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1C9CD0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6F626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case 0: return 4;</w:t>
            </w:r>
          </w:p>
        </w:tc>
      </w:tr>
      <w:tr w:rsidR="001B11A7" w:rsidRPr="00C04F0B" w14:paraId="3387D2B0" w14:textId="77777777" w:rsidTr="00DB2132">
        <w:tc>
          <w:tcPr>
            <w:tcW w:w="605" w:type="dxa"/>
          </w:tcPr>
          <w:p w14:paraId="0D992B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481BA5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7B205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case 1: return 8;</w:t>
            </w:r>
          </w:p>
        </w:tc>
      </w:tr>
      <w:tr w:rsidR="001B11A7" w:rsidRPr="00C04F0B" w14:paraId="6FB43F68" w14:textId="77777777" w:rsidTr="00DB2132">
        <w:tc>
          <w:tcPr>
            <w:tcW w:w="605" w:type="dxa"/>
          </w:tcPr>
          <w:p w14:paraId="7CAA6F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31833E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2EED6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case 2: return 16;</w:t>
            </w:r>
          </w:p>
        </w:tc>
      </w:tr>
      <w:tr w:rsidR="001B11A7" w:rsidRPr="00C04F0B" w14:paraId="362EE450" w14:textId="77777777" w:rsidTr="00DB2132">
        <w:tc>
          <w:tcPr>
            <w:tcW w:w="605" w:type="dxa"/>
          </w:tcPr>
          <w:p w14:paraId="70F162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774B94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99AE4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case 3: return 32;</w:t>
            </w:r>
          </w:p>
        </w:tc>
      </w:tr>
      <w:tr w:rsidR="001B11A7" w:rsidRPr="00C04F0B" w14:paraId="0D74060B" w14:textId="77777777" w:rsidTr="00DB2132">
        <w:tc>
          <w:tcPr>
            <w:tcW w:w="605" w:type="dxa"/>
          </w:tcPr>
          <w:p w14:paraId="3FF9A3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67019E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42654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0989BF9" w14:textId="77777777" w:rsidTr="00DB2132">
        <w:tc>
          <w:tcPr>
            <w:tcW w:w="605" w:type="dxa"/>
          </w:tcPr>
          <w:p w14:paraId="37187C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4176F1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B0D19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}</w:t>
            </w:r>
          </w:p>
        </w:tc>
      </w:tr>
      <w:tr w:rsidR="001B11A7" w:rsidRPr="00C04F0B" w14:paraId="20800955" w14:textId="77777777" w:rsidTr="00DB2132">
        <w:tc>
          <w:tcPr>
            <w:tcW w:w="605" w:type="dxa"/>
          </w:tcPr>
          <w:p w14:paraId="49A449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904</w:t>
            </w:r>
          </w:p>
        </w:tc>
        <w:tc>
          <w:tcPr>
            <w:tcW w:w="4288" w:type="dxa"/>
          </w:tcPr>
          <w:p w14:paraId="3EACDC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8903C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7FD866A" w14:textId="77777777" w:rsidTr="00DB2132">
        <w:tc>
          <w:tcPr>
            <w:tcW w:w="605" w:type="dxa"/>
          </w:tcPr>
          <w:p w14:paraId="6AF2B2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905</w:t>
            </w:r>
          </w:p>
        </w:tc>
        <w:tc>
          <w:tcPr>
            <w:tcW w:w="4288" w:type="dxa"/>
          </w:tcPr>
          <w:p w14:paraId="7BB41A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CompactSampleToGroupBox</w:t>
            </w:r>
          </w:p>
        </w:tc>
        <w:tc>
          <w:tcPr>
            <w:tcW w:w="4117" w:type="dxa"/>
          </w:tcPr>
          <w:p w14:paraId="4773FE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CompactSampleToGroupBox</w:t>
            </w:r>
          </w:p>
        </w:tc>
      </w:tr>
      <w:tr w:rsidR="001B11A7" w:rsidRPr="00C04F0B" w14:paraId="25F3E526" w14:textId="77777777" w:rsidTr="00DB2132">
        <w:tc>
          <w:tcPr>
            <w:tcW w:w="605" w:type="dxa"/>
          </w:tcPr>
          <w:p w14:paraId="641A75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906</w:t>
            </w:r>
          </w:p>
        </w:tc>
        <w:tc>
          <w:tcPr>
            <w:tcW w:w="4288" w:type="dxa"/>
          </w:tcPr>
          <w:p w14:paraId="661536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FullBox('csgp', version, flags)</w:t>
            </w:r>
          </w:p>
        </w:tc>
        <w:tc>
          <w:tcPr>
            <w:tcW w:w="4117" w:type="dxa"/>
          </w:tcPr>
          <w:p w14:paraId="56EB8F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FullBox('csgp', version, flags)</w:t>
            </w:r>
          </w:p>
        </w:tc>
      </w:tr>
      <w:tr w:rsidR="001B11A7" w:rsidRPr="00C04F0B" w14:paraId="3E6CA967" w14:textId="77777777" w:rsidTr="00DB2132">
        <w:tc>
          <w:tcPr>
            <w:tcW w:w="605" w:type="dxa"/>
          </w:tcPr>
          <w:p w14:paraId="18AA9B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907</w:t>
            </w:r>
          </w:p>
        </w:tc>
        <w:tc>
          <w:tcPr>
            <w:tcW w:w="4288" w:type="dxa"/>
          </w:tcPr>
          <w:p w14:paraId="642030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1F711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1A7AEDB" w14:textId="77777777" w:rsidTr="00DB2132">
        <w:tc>
          <w:tcPr>
            <w:tcW w:w="605" w:type="dxa"/>
          </w:tcPr>
          <w:p w14:paraId="69ABB2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908</w:t>
            </w:r>
          </w:p>
        </w:tc>
        <w:tc>
          <w:tcPr>
            <w:tcW w:w="4288" w:type="dxa"/>
          </w:tcPr>
          <w:p w14:paraId="7AF284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grouping_type;</w:t>
            </w:r>
          </w:p>
        </w:tc>
        <w:tc>
          <w:tcPr>
            <w:tcW w:w="4117" w:type="dxa"/>
          </w:tcPr>
          <w:p w14:paraId="44BF80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grouping_type;</w:t>
            </w:r>
          </w:p>
        </w:tc>
      </w:tr>
      <w:tr w:rsidR="001B11A7" w:rsidRPr="00C04F0B" w14:paraId="0121ED70" w14:textId="77777777" w:rsidTr="00DB2132">
        <w:tc>
          <w:tcPr>
            <w:tcW w:w="605" w:type="dxa"/>
          </w:tcPr>
          <w:p w14:paraId="18EBC3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909</w:t>
            </w:r>
          </w:p>
        </w:tc>
        <w:tc>
          <w:tcPr>
            <w:tcW w:w="4288" w:type="dxa"/>
          </w:tcPr>
          <w:p w14:paraId="27B22B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(grouping_type_parameter_present == 1) {</w:t>
            </w:r>
          </w:p>
        </w:tc>
        <w:tc>
          <w:tcPr>
            <w:tcW w:w="4117" w:type="dxa"/>
          </w:tcPr>
          <w:p w14:paraId="793F01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(grouping_type_parameter_present == 1) {</w:t>
            </w:r>
          </w:p>
        </w:tc>
      </w:tr>
      <w:tr w:rsidR="001B11A7" w:rsidRPr="00C04F0B" w14:paraId="55471933" w14:textId="77777777" w:rsidTr="00DB2132">
        <w:tc>
          <w:tcPr>
            <w:tcW w:w="605" w:type="dxa"/>
          </w:tcPr>
          <w:p w14:paraId="0D9E80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910</w:t>
            </w:r>
          </w:p>
        </w:tc>
        <w:tc>
          <w:tcPr>
            <w:tcW w:w="4288" w:type="dxa"/>
          </w:tcPr>
          <w:p w14:paraId="14AE21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grouping_type_parameter;</w:t>
            </w:r>
          </w:p>
        </w:tc>
        <w:tc>
          <w:tcPr>
            <w:tcW w:w="4117" w:type="dxa"/>
          </w:tcPr>
          <w:p w14:paraId="7756BA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grouping_type_parameter;</w:t>
            </w:r>
          </w:p>
        </w:tc>
      </w:tr>
      <w:tr w:rsidR="001B11A7" w:rsidRPr="00C04F0B" w14:paraId="5EEBDD78" w14:textId="77777777" w:rsidTr="00DB2132">
        <w:tc>
          <w:tcPr>
            <w:tcW w:w="605" w:type="dxa"/>
          </w:tcPr>
          <w:p w14:paraId="239E99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911</w:t>
            </w:r>
          </w:p>
        </w:tc>
        <w:tc>
          <w:tcPr>
            <w:tcW w:w="4288" w:type="dxa"/>
          </w:tcPr>
          <w:p w14:paraId="1679C3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85F66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39103A9" w14:textId="77777777" w:rsidTr="00DB2132">
        <w:tc>
          <w:tcPr>
            <w:tcW w:w="605" w:type="dxa"/>
          </w:tcPr>
          <w:p w14:paraId="199C1B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912</w:t>
            </w:r>
          </w:p>
        </w:tc>
        <w:tc>
          <w:tcPr>
            <w:tcW w:w="4288" w:type="dxa"/>
          </w:tcPr>
          <w:p w14:paraId="14D55F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pattern_count;</w:t>
            </w:r>
          </w:p>
        </w:tc>
        <w:tc>
          <w:tcPr>
            <w:tcW w:w="4117" w:type="dxa"/>
          </w:tcPr>
          <w:p w14:paraId="58B0D9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pattern_count;</w:t>
            </w:r>
          </w:p>
        </w:tc>
      </w:tr>
      <w:tr w:rsidR="001B11A7" w:rsidRPr="00C04F0B" w14:paraId="652FE896" w14:textId="77777777" w:rsidTr="00DB2132">
        <w:tc>
          <w:tcPr>
            <w:tcW w:w="605" w:type="dxa"/>
          </w:tcPr>
          <w:p w14:paraId="3D4629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913</w:t>
            </w:r>
          </w:p>
        </w:tc>
        <w:tc>
          <w:tcPr>
            <w:tcW w:w="4288" w:type="dxa"/>
          </w:tcPr>
          <w:p w14:paraId="47B531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totalPatternLength = 0;</w:t>
            </w:r>
          </w:p>
        </w:tc>
        <w:tc>
          <w:tcPr>
            <w:tcW w:w="4117" w:type="dxa"/>
          </w:tcPr>
          <w:p w14:paraId="0D392A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totalPatternLength = 0;</w:t>
            </w:r>
          </w:p>
        </w:tc>
      </w:tr>
      <w:tr w:rsidR="001B11A7" w:rsidRPr="00C04F0B" w14:paraId="67FB9171" w14:textId="77777777" w:rsidTr="00DB2132">
        <w:tc>
          <w:tcPr>
            <w:tcW w:w="605" w:type="dxa"/>
          </w:tcPr>
          <w:p w14:paraId="79FAA8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201825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9713B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73D5D4F6" w14:textId="77777777" w:rsidTr="00DB2132">
        <w:tc>
          <w:tcPr>
            <w:tcW w:w="605" w:type="dxa"/>
          </w:tcPr>
          <w:p w14:paraId="390791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914</w:t>
            </w:r>
          </w:p>
        </w:tc>
        <w:tc>
          <w:tcPr>
            <w:tcW w:w="4288" w:type="dxa"/>
          </w:tcPr>
          <w:p w14:paraId="72758D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pattern_count; i++) {</w:t>
            </w:r>
          </w:p>
        </w:tc>
        <w:tc>
          <w:tcPr>
            <w:tcW w:w="4117" w:type="dxa"/>
          </w:tcPr>
          <w:p w14:paraId="22B424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pattern_count; i++) {</w:t>
            </w:r>
          </w:p>
        </w:tc>
      </w:tr>
      <w:tr w:rsidR="001B11A7" w:rsidRPr="00C04F0B" w14:paraId="5705615F" w14:textId="77777777" w:rsidTr="00DB2132">
        <w:tc>
          <w:tcPr>
            <w:tcW w:w="605" w:type="dxa"/>
          </w:tcPr>
          <w:p w14:paraId="6D57CD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915</w:t>
            </w:r>
          </w:p>
        </w:tc>
        <w:tc>
          <w:tcPr>
            <w:tcW w:w="4288" w:type="dxa"/>
          </w:tcPr>
          <w:p w14:paraId="5C7BB2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int(f(pattern_size_code)) pattern_length[[i]];</w:t>
            </w:r>
          </w:p>
        </w:tc>
        <w:tc>
          <w:tcPr>
            <w:tcW w:w="4117" w:type="dxa"/>
          </w:tcPr>
          <w:p w14:paraId="106D95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int(f(pattern_size_code)) pattern_length[[i]];</w:t>
            </w:r>
          </w:p>
        </w:tc>
      </w:tr>
      <w:tr w:rsidR="001B11A7" w:rsidRPr="00C04F0B" w14:paraId="27177EFA" w14:textId="77777777" w:rsidTr="00DB2132">
        <w:tc>
          <w:tcPr>
            <w:tcW w:w="605" w:type="dxa"/>
          </w:tcPr>
          <w:p w14:paraId="04754E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916</w:t>
            </w:r>
          </w:p>
        </w:tc>
        <w:tc>
          <w:tcPr>
            <w:tcW w:w="4288" w:type="dxa"/>
          </w:tcPr>
          <w:p w14:paraId="234DBD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int(f(count_size_code)) sample_count[[i]];</w:t>
            </w:r>
          </w:p>
        </w:tc>
        <w:tc>
          <w:tcPr>
            <w:tcW w:w="4117" w:type="dxa"/>
          </w:tcPr>
          <w:p w14:paraId="787B23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int(f(count_size_code)) sample_count[[i]];</w:t>
            </w:r>
          </w:p>
        </w:tc>
      </w:tr>
      <w:tr w:rsidR="001B11A7" w:rsidRPr="00C04F0B" w14:paraId="2FD6D558" w14:textId="77777777" w:rsidTr="00DB2132">
        <w:tc>
          <w:tcPr>
            <w:tcW w:w="605" w:type="dxa"/>
          </w:tcPr>
          <w:p w14:paraId="4B6F0A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917</w:t>
            </w:r>
          </w:p>
        </w:tc>
        <w:tc>
          <w:tcPr>
            <w:tcW w:w="4288" w:type="dxa"/>
          </w:tcPr>
          <w:p w14:paraId="7E04B7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5F695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09EA7A3" w14:textId="77777777" w:rsidTr="00DB2132">
        <w:tc>
          <w:tcPr>
            <w:tcW w:w="605" w:type="dxa"/>
          </w:tcPr>
          <w:p w14:paraId="5FC36F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67ABAF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089C6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j;</w:t>
            </w:r>
          </w:p>
        </w:tc>
      </w:tr>
      <w:tr w:rsidR="001B11A7" w:rsidRPr="00C04F0B" w14:paraId="4E5F394B" w14:textId="77777777" w:rsidTr="00DB2132">
        <w:tc>
          <w:tcPr>
            <w:tcW w:w="605" w:type="dxa"/>
          </w:tcPr>
          <w:p w14:paraId="6191D7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32F7E3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AD37C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k;</w:t>
            </w:r>
          </w:p>
        </w:tc>
      </w:tr>
      <w:tr w:rsidR="001B11A7" w:rsidRPr="00C04F0B" w14:paraId="32567841" w14:textId="77777777" w:rsidTr="00DB2132">
        <w:tc>
          <w:tcPr>
            <w:tcW w:w="605" w:type="dxa"/>
          </w:tcPr>
          <w:p w14:paraId="3625D2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918</w:t>
            </w:r>
          </w:p>
        </w:tc>
        <w:tc>
          <w:tcPr>
            <w:tcW w:w="4288" w:type="dxa"/>
          </w:tcPr>
          <w:p w14:paraId="63F92F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(j=1; j &lt;= pattern_count; j++) {</w:t>
            </w:r>
          </w:p>
        </w:tc>
        <w:tc>
          <w:tcPr>
            <w:tcW w:w="4117" w:type="dxa"/>
          </w:tcPr>
          <w:p w14:paraId="69991F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(j=1; j &lt;= pattern_count; j++) {</w:t>
            </w:r>
          </w:p>
        </w:tc>
      </w:tr>
      <w:tr w:rsidR="001B11A7" w:rsidRPr="00C04F0B" w14:paraId="7AEABF0E" w14:textId="77777777" w:rsidTr="00DB2132">
        <w:tc>
          <w:tcPr>
            <w:tcW w:w="605" w:type="dxa"/>
          </w:tcPr>
          <w:p w14:paraId="3A5014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919</w:t>
            </w:r>
          </w:p>
        </w:tc>
        <w:tc>
          <w:tcPr>
            <w:tcW w:w="4288" w:type="dxa"/>
          </w:tcPr>
          <w:p w14:paraId="2D22F5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(k=1; k &lt;= pattern_length[j]; k++) {</w:t>
            </w:r>
          </w:p>
        </w:tc>
        <w:tc>
          <w:tcPr>
            <w:tcW w:w="4117" w:type="dxa"/>
          </w:tcPr>
          <w:p w14:paraId="313FE2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(k=1; k &lt;= pattern_length[j]; k++) {</w:t>
            </w:r>
          </w:p>
        </w:tc>
      </w:tr>
      <w:tr w:rsidR="001B11A7" w:rsidRPr="00C04F0B" w14:paraId="632567F3" w14:textId="77777777" w:rsidTr="00DB2132">
        <w:tc>
          <w:tcPr>
            <w:tcW w:w="605" w:type="dxa"/>
          </w:tcPr>
          <w:p w14:paraId="1AB07E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920</w:t>
            </w:r>
          </w:p>
        </w:tc>
        <w:tc>
          <w:tcPr>
            <w:tcW w:w="4288" w:type="dxa"/>
          </w:tcPr>
          <w:p w14:paraId="7FE1F1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int(f(index_size_code))</w:t>
            </w:r>
          </w:p>
        </w:tc>
        <w:tc>
          <w:tcPr>
            <w:tcW w:w="4117" w:type="dxa"/>
          </w:tcPr>
          <w:p w14:paraId="19FB92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int(f(index_size_code))</w:t>
            </w:r>
          </w:p>
        </w:tc>
      </w:tr>
      <w:tr w:rsidR="001B11A7" w:rsidRPr="00C04F0B" w14:paraId="1193DA87" w14:textId="77777777" w:rsidTr="00DB2132">
        <w:tc>
          <w:tcPr>
            <w:tcW w:w="605" w:type="dxa"/>
          </w:tcPr>
          <w:p w14:paraId="2D11CD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921</w:t>
            </w:r>
          </w:p>
        </w:tc>
        <w:tc>
          <w:tcPr>
            <w:tcW w:w="4288" w:type="dxa"/>
          </w:tcPr>
          <w:p w14:paraId="1F154E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sample_group_description_index[[j]][[k]];</w:t>
            </w:r>
          </w:p>
        </w:tc>
        <w:tc>
          <w:tcPr>
            <w:tcW w:w="4117" w:type="dxa"/>
          </w:tcPr>
          <w:p w14:paraId="0F6E32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sample_group_description_index[[j]][[k]];</w:t>
            </w:r>
          </w:p>
        </w:tc>
      </w:tr>
      <w:tr w:rsidR="001B11A7" w:rsidRPr="00C04F0B" w14:paraId="609B4C35" w14:textId="77777777" w:rsidTr="00DB2132">
        <w:tc>
          <w:tcPr>
            <w:tcW w:w="605" w:type="dxa"/>
          </w:tcPr>
          <w:p w14:paraId="70331C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922</w:t>
            </w:r>
          </w:p>
        </w:tc>
        <w:tc>
          <w:tcPr>
            <w:tcW w:w="4288" w:type="dxa"/>
          </w:tcPr>
          <w:p w14:paraId="73E686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// whose msb can indicate fragment_local or global</w:t>
            </w:r>
          </w:p>
        </w:tc>
        <w:tc>
          <w:tcPr>
            <w:tcW w:w="4117" w:type="dxa"/>
          </w:tcPr>
          <w:p w14:paraId="6DBC01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// whose msb can indicate fragment_local or global</w:t>
            </w:r>
          </w:p>
        </w:tc>
      </w:tr>
      <w:tr w:rsidR="001B11A7" w:rsidRPr="00C04F0B" w14:paraId="58FE3490" w14:textId="77777777" w:rsidTr="00DB2132">
        <w:tc>
          <w:tcPr>
            <w:tcW w:w="605" w:type="dxa"/>
          </w:tcPr>
          <w:p w14:paraId="40C76F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923</w:t>
            </w:r>
          </w:p>
        </w:tc>
        <w:tc>
          <w:tcPr>
            <w:tcW w:w="4288" w:type="dxa"/>
          </w:tcPr>
          <w:p w14:paraId="3DFB87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75910F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323244A1" w14:textId="77777777" w:rsidTr="00DB2132">
        <w:tc>
          <w:tcPr>
            <w:tcW w:w="605" w:type="dxa"/>
          </w:tcPr>
          <w:p w14:paraId="2B334E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924</w:t>
            </w:r>
          </w:p>
        </w:tc>
        <w:tc>
          <w:tcPr>
            <w:tcW w:w="4288" w:type="dxa"/>
          </w:tcPr>
          <w:p w14:paraId="6A597A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5ABFD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B0F874B" w14:textId="77777777" w:rsidTr="00DB2132">
        <w:tc>
          <w:tcPr>
            <w:tcW w:w="605" w:type="dxa"/>
          </w:tcPr>
          <w:p w14:paraId="4D7FAF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925</w:t>
            </w:r>
          </w:p>
        </w:tc>
        <w:tc>
          <w:tcPr>
            <w:tcW w:w="4288" w:type="dxa"/>
          </w:tcPr>
          <w:p w14:paraId="36891B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4F4B6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5B552A7" w14:textId="77777777" w:rsidTr="00DB2132">
        <w:tc>
          <w:tcPr>
            <w:tcW w:w="605" w:type="dxa"/>
          </w:tcPr>
          <w:p w14:paraId="1DC640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926</w:t>
            </w:r>
          </w:p>
        </w:tc>
        <w:tc>
          <w:tcPr>
            <w:tcW w:w="4288" w:type="dxa"/>
          </w:tcPr>
          <w:p w14:paraId="59AB42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A3531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CC61BFE" w14:textId="77777777" w:rsidTr="00DB2132">
        <w:tc>
          <w:tcPr>
            <w:tcW w:w="605" w:type="dxa"/>
          </w:tcPr>
          <w:p w14:paraId="18308B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927</w:t>
            </w:r>
          </w:p>
        </w:tc>
        <w:tc>
          <w:tcPr>
            <w:tcW w:w="4288" w:type="dxa"/>
          </w:tcPr>
          <w:p w14:paraId="196124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EC4BE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25D4DA" w14:textId="77777777" w:rsidTr="00DB2132">
        <w:tc>
          <w:tcPr>
            <w:tcW w:w="605" w:type="dxa"/>
          </w:tcPr>
          <w:p w14:paraId="772CAE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928</w:t>
            </w:r>
          </w:p>
        </w:tc>
        <w:tc>
          <w:tcPr>
            <w:tcW w:w="4288" w:type="dxa"/>
          </w:tcPr>
          <w:p w14:paraId="0836D1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UserDataBox extends Box('udta')</w:t>
            </w:r>
          </w:p>
        </w:tc>
        <w:tc>
          <w:tcPr>
            <w:tcW w:w="4117" w:type="dxa"/>
          </w:tcPr>
          <w:p w14:paraId="3A03CE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UserDataBox extends Box('udta')</w:t>
            </w:r>
          </w:p>
        </w:tc>
      </w:tr>
      <w:tr w:rsidR="001B11A7" w:rsidRPr="00C04F0B" w14:paraId="281EAE75" w14:textId="77777777" w:rsidTr="00DB2132">
        <w:tc>
          <w:tcPr>
            <w:tcW w:w="605" w:type="dxa"/>
          </w:tcPr>
          <w:p w14:paraId="296393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929</w:t>
            </w:r>
          </w:p>
        </w:tc>
        <w:tc>
          <w:tcPr>
            <w:tcW w:w="4288" w:type="dxa"/>
          </w:tcPr>
          <w:p w14:paraId="6C309D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0062D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175A849" w14:textId="77777777" w:rsidTr="00DB2132">
        <w:tc>
          <w:tcPr>
            <w:tcW w:w="605" w:type="dxa"/>
          </w:tcPr>
          <w:p w14:paraId="3C1781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930</w:t>
            </w:r>
          </w:p>
        </w:tc>
        <w:tc>
          <w:tcPr>
            <w:tcW w:w="4288" w:type="dxa"/>
          </w:tcPr>
          <w:p w14:paraId="6CDB00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8B1A0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27482C6" w14:textId="77777777" w:rsidTr="00DB2132">
        <w:tc>
          <w:tcPr>
            <w:tcW w:w="605" w:type="dxa"/>
          </w:tcPr>
          <w:p w14:paraId="59C5DC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931</w:t>
            </w:r>
          </w:p>
        </w:tc>
        <w:tc>
          <w:tcPr>
            <w:tcW w:w="4288" w:type="dxa"/>
          </w:tcPr>
          <w:p w14:paraId="16A7F3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43A7A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2590392" w14:textId="77777777" w:rsidTr="00DB2132">
        <w:tc>
          <w:tcPr>
            <w:tcW w:w="605" w:type="dxa"/>
          </w:tcPr>
          <w:p w14:paraId="1AC9A2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932</w:t>
            </w:r>
          </w:p>
        </w:tc>
        <w:tc>
          <w:tcPr>
            <w:tcW w:w="4288" w:type="dxa"/>
          </w:tcPr>
          <w:p w14:paraId="44708C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CCCA8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F5BD05A" w14:textId="77777777" w:rsidTr="00DB2132">
        <w:tc>
          <w:tcPr>
            <w:tcW w:w="605" w:type="dxa"/>
          </w:tcPr>
          <w:p w14:paraId="6BEADE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933</w:t>
            </w:r>
          </w:p>
        </w:tc>
        <w:tc>
          <w:tcPr>
            <w:tcW w:w="4288" w:type="dxa"/>
          </w:tcPr>
          <w:p w14:paraId="2C797F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CopyrightBox extends FullBox('cprt', version = 0, 0)</w:t>
            </w:r>
          </w:p>
        </w:tc>
        <w:tc>
          <w:tcPr>
            <w:tcW w:w="4117" w:type="dxa"/>
          </w:tcPr>
          <w:p w14:paraId="4C27D6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CopyrightBox extends FullBox('cprt', 0, 0)</w:t>
            </w:r>
          </w:p>
        </w:tc>
      </w:tr>
      <w:tr w:rsidR="001B11A7" w:rsidRPr="00C04F0B" w14:paraId="3C9B0C0E" w14:textId="77777777" w:rsidTr="00DB2132">
        <w:tc>
          <w:tcPr>
            <w:tcW w:w="605" w:type="dxa"/>
          </w:tcPr>
          <w:p w14:paraId="7054D1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934</w:t>
            </w:r>
          </w:p>
        </w:tc>
        <w:tc>
          <w:tcPr>
            <w:tcW w:w="4288" w:type="dxa"/>
          </w:tcPr>
          <w:p w14:paraId="01038B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FFD89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959B3E9" w14:textId="77777777" w:rsidTr="00DB2132">
        <w:tc>
          <w:tcPr>
            <w:tcW w:w="605" w:type="dxa"/>
          </w:tcPr>
          <w:p w14:paraId="232A51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935</w:t>
            </w:r>
          </w:p>
        </w:tc>
        <w:tc>
          <w:tcPr>
            <w:tcW w:w="4288" w:type="dxa"/>
          </w:tcPr>
          <w:p w14:paraId="297328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const bit(1) pad = 0;</w:t>
            </w:r>
          </w:p>
        </w:tc>
        <w:tc>
          <w:tcPr>
            <w:tcW w:w="4117" w:type="dxa"/>
          </w:tcPr>
          <w:p w14:paraId="41D812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const bit(1) pad = 0;</w:t>
            </w:r>
          </w:p>
        </w:tc>
      </w:tr>
      <w:tr w:rsidR="001B11A7" w:rsidRPr="00C04F0B" w14:paraId="6BFAB3B1" w14:textId="77777777" w:rsidTr="00DB2132">
        <w:tc>
          <w:tcPr>
            <w:tcW w:w="605" w:type="dxa"/>
          </w:tcPr>
          <w:p w14:paraId="2157A7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936</w:t>
            </w:r>
          </w:p>
        </w:tc>
        <w:tc>
          <w:tcPr>
            <w:tcW w:w="4288" w:type="dxa"/>
          </w:tcPr>
          <w:p w14:paraId="3AC263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int(5) language[3]; // ISO-639-2/T language code</w:t>
            </w:r>
          </w:p>
        </w:tc>
        <w:tc>
          <w:tcPr>
            <w:tcW w:w="4117" w:type="dxa"/>
          </w:tcPr>
          <w:p w14:paraId="4E7B51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int(5) language[3]; // ISO-639-2/T language code</w:t>
            </w:r>
          </w:p>
        </w:tc>
      </w:tr>
      <w:tr w:rsidR="001B11A7" w:rsidRPr="00C04F0B" w14:paraId="78D15160" w14:textId="77777777" w:rsidTr="00DB2132">
        <w:tc>
          <w:tcPr>
            <w:tcW w:w="605" w:type="dxa"/>
          </w:tcPr>
          <w:p w14:paraId="0BCC81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937</w:t>
            </w:r>
          </w:p>
        </w:tc>
        <w:tc>
          <w:tcPr>
            <w:tcW w:w="4288" w:type="dxa"/>
          </w:tcPr>
          <w:p w14:paraId="3F9CF3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utfstring notice;</w:t>
            </w:r>
          </w:p>
        </w:tc>
        <w:tc>
          <w:tcPr>
            <w:tcW w:w="4117" w:type="dxa"/>
          </w:tcPr>
          <w:p w14:paraId="03413D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utfstring notice;</w:t>
            </w:r>
          </w:p>
        </w:tc>
      </w:tr>
      <w:tr w:rsidR="001B11A7" w:rsidRPr="00C04F0B" w14:paraId="45215E76" w14:textId="77777777" w:rsidTr="00DB2132">
        <w:tc>
          <w:tcPr>
            <w:tcW w:w="605" w:type="dxa"/>
          </w:tcPr>
          <w:p w14:paraId="112BCE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938</w:t>
            </w:r>
          </w:p>
        </w:tc>
        <w:tc>
          <w:tcPr>
            <w:tcW w:w="4288" w:type="dxa"/>
          </w:tcPr>
          <w:p w14:paraId="58A3DA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1012C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88BC516" w14:textId="77777777" w:rsidTr="00DB2132">
        <w:tc>
          <w:tcPr>
            <w:tcW w:w="605" w:type="dxa"/>
          </w:tcPr>
          <w:p w14:paraId="2C31BD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939</w:t>
            </w:r>
          </w:p>
        </w:tc>
        <w:tc>
          <w:tcPr>
            <w:tcW w:w="4288" w:type="dxa"/>
          </w:tcPr>
          <w:p w14:paraId="0B3E6D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50CD6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CC9BF4E" w14:textId="77777777" w:rsidTr="00DB2132">
        <w:tc>
          <w:tcPr>
            <w:tcW w:w="605" w:type="dxa"/>
          </w:tcPr>
          <w:p w14:paraId="75147F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940</w:t>
            </w:r>
          </w:p>
        </w:tc>
        <w:tc>
          <w:tcPr>
            <w:tcW w:w="4288" w:type="dxa"/>
          </w:tcPr>
          <w:p w14:paraId="2E61FB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FE770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5FEBD62" w14:textId="77777777" w:rsidTr="00DB2132">
        <w:tc>
          <w:tcPr>
            <w:tcW w:w="605" w:type="dxa"/>
          </w:tcPr>
          <w:p w14:paraId="12BD09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941</w:t>
            </w:r>
          </w:p>
        </w:tc>
        <w:tc>
          <w:tcPr>
            <w:tcW w:w="4288" w:type="dxa"/>
          </w:tcPr>
          <w:p w14:paraId="793377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TrackSelectionBox</w:t>
            </w:r>
          </w:p>
        </w:tc>
        <w:tc>
          <w:tcPr>
            <w:tcW w:w="4117" w:type="dxa"/>
          </w:tcPr>
          <w:p w14:paraId="4679B4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TrackSelectionBox</w:t>
            </w:r>
          </w:p>
        </w:tc>
      </w:tr>
      <w:tr w:rsidR="001B11A7" w:rsidRPr="00C04F0B" w14:paraId="1BFA5677" w14:textId="77777777" w:rsidTr="00DB2132">
        <w:tc>
          <w:tcPr>
            <w:tcW w:w="605" w:type="dxa"/>
          </w:tcPr>
          <w:p w14:paraId="58B429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942</w:t>
            </w:r>
          </w:p>
        </w:tc>
        <w:tc>
          <w:tcPr>
            <w:tcW w:w="4288" w:type="dxa"/>
          </w:tcPr>
          <w:p w14:paraId="12989A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FullBox('tsel', version = 0, 0)</w:t>
            </w:r>
          </w:p>
        </w:tc>
        <w:tc>
          <w:tcPr>
            <w:tcW w:w="4117" w:type="dxa"/>
          </w:tcPr>
          <w:p w14:paraId="037AE0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FullBox('tsel', 0, 0)</w:t>
            </w:r>
          </w:p>
        </w:tc>
      </w:tr>
      <w:tr w:rsidR="001B11A7" w:rsidRPr="00C04F0B" w14:paraId="6724A03B" w14:textId="77777777" w:rsidTr="00DB2132">
        <w:tc>
          <w:tcPr>
            <w:tcW w:w="605" w:type="dxa"/>
          </w:tcPr>
          <w:p w14:paraId="6DD3CA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943</w:t>
            </w:r>
          </w:p>
        </w:tc>
        <w:tc>
          <w:tcPr>
            <w:tcW w:w="4288" w:type="dxa"/>
          </w:tcPr>
          <w:p w14:paraId="7118F8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5FAF2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D86AD4D" w14:textId="77777777" w:rsidTr="00DB2132">
        <w:tc>
          <w:tcPr>
            <w:tcW w:w="605" w:type="dxa"/>
          </w:tcPr>
          <w:p w14:paraId="0323EA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944</w:t>
            </w:r>
          </w:p>
        </w:tc>
        <w:tc>
          <w:tcPr>
            <w:tcW w:w="4288" w:type="dxa"/>
          </w:tcPr>
          <w:p w14:paraId="13E8F0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int(32) switch_group = 0;</w:t>
            </w:r>
          </w:p>
        </w:tc>
        <w:tc>
          <w:tcPr>
            <w:tcW w:w="4117" w:type="dxa"/>
          </w:tcPr>
          <w:p w14:paraId="6A5FEF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int(32) switch_group = 0;</w:t>
            </w:r>
          </w:p>
        </w:tc>
      </w:tr>
      <w:tr w:rsidR="001B11A7" w:rsidRPr="00C04F0B" w14:paraId="33404568" w14:textId="77777777" w:rsidTr="00DB2132">
        <w:tc>
          <w:tcPr>
            <w:tcW w:w="605" w:type="dxa"/>
          </w:tcPr>
          <w:p w14:paraId="32B34E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945</w:t>
            </w:r>
          </w:p>
        </w:tc>
        <w:tc>
          <w:tcPr>
            <w:tcW w:w="4288" w:type="dxa"/>
          </w:tcPr>
          <w:p w14:paraId="23D72A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attribute_list[];   // to end of the box</w:t>
            </w:r>
          </w:p>
        </w:tc>
        <w:tc>
          <w:tcPr>
            <w:tcW w:w="4117" w:type="dxa"/>
          </w:tcPr>
          <w:p w14:paraId="10915A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attribute_list[];   // to end of the box</w:t>
            </w:r>
          </w:p>
        </w:tc>
      </w:tr>
      <w:tr w:rsidR="001B11A7" w:rsidRPr="00C04F0B" w14:paraId="37F0847A" w14:textId="77777777" w:rsidTr="00DB2132">
        <w:tc>
          <w:tcPr>
            <w:tcW w:w="605" w:type="dxa"/>
          </w:tcPr>
          <w:p w14:paraId="43B37F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946</w:t>
            </w:r>
          </w:p>
        </w:tc>
        <w:tc>
          <w:tcPr>
            <w:tcW w:w="4288" w:type="dxa"/>
          </w:tcPr>
          <w:p w14:paraId="583A86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8545F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92E5D4B" w14:textId="77777777" w:rsidTr="00DB2132">
        <w:tc>
          <w:tcPr>
            <w:tcW w:w="605" w:type="dxa"/>
          </w:tcPr>
          <w:p w14:paraId="211708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947</w:t>
            </w:r>
          </w:p>
        </w:tc>
        <w:tc>
          <w:tcPr>
            <w:tcW w:w="4288" w:type="dxa"/>
          </w:tcPr>
          <w:p w14:paraId="0BABEC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D9286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DF708D8" w14:textId="77777777" w:rsidTr="00DB2132">
        <w:tc>
          <w:tcPr>
            <w:tcW w:w="605" w:type="dxa"/>
          </w:tcPr>
          <w:p w14:paraId="62BDF0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948</w:t>
            </w:r>
          </w:p>
        </w:tc>
        <w:tc>
          <w:tcPr>
            <w:tcW w:w="4288" w:type="dxa"/>
          </w:tcPr>
          <w:p w14:paraId="2BC5C1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C8D25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9358116" w14:textId="77777777" w:rsidTr="00DB2132">
        <w:tc>
          <w:tcPr>
            <w:tcW w:w="605" w:type="dxa"/>
          </w:tcPr>
          <w:p w14:paraId="791B07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949</w:t>
            </w:r>
          </w:p>
        </w:tc>
        <w:tc>
          <w:tcPr>
            <w:tcW w:w="4288" w:type="dxa"/>
          </w:tcPr>
          <w:p w14:paraId="1CF053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KindBox extends FullBox('kind', version = 0, 0)</w:t>
            </w:r>
          </w:p>
        </w:tc>
        <w:tc>
          <w:tcPr>
            <w:tcW w:w="4117" w:type="dxa"/>
          </w:tcPr>
          <w:p w14:paraId="4AC7AC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KindBox extends FullBox('kind', 0, 0)</w:t>
            </w:r>
          </w:p>
        </w:tc>
      </w:tr>
      <w:tr w:rsidR="001B11A7" w:rsidRPr="00C04F0B" w14:paraId="05852E8F" w14:textId="77777777" w:rsidTr="00DB2132">
        <w:tc>
          <w:tcPr>
            <w:tcW w:w="605" w:type="dxa"/>
          </w:tcPr>
          <w:p w14:paraId="44A60D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950</w:t>
            </w:r>
          </w:p>
        </w:tc>
        <w:tc>
          <w:tcPr>
            <w:tcW w:w="4288" w:type="dxa"/>
          </w:tcPr>
          <w:p w14:paraId="315FA4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D3DC3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0A00F08" w14:textId="77777777" w:rsidTr="00DB2132">
        <w:tc>
          <w:tcPr>
            <w:tcW w:w="605" w:type="dxa"/>
          </w:tcPr>
          <w:p w14:paraId="6157C7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951</w:t>
            </w:r>
          </w:p>
        </w:tc>
        <w:tc>
          <w:tcPr>
            <w:tcW w:w="4288" w:type="dxa"/>
          </w:tcPr>
          <w:p w14:paraId="7FA01C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schemeURI;</w:t>
            </w:r>
          </w:p>
        </w:tc>
        <w:tc>
          <w:tcPr>
            <w:tcW w:w="4117" w:type="dxa"/>
          </w:tcPr>
          <w:p w14:paraId="3C81F4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schemeURI;</w:t>
            </w:r>
          </w:p>
        </w:tc>
      </w:tr>
      <w:tr w:rsidR="001B11A7" w:rsidRPr="00C04F0B" w14:paraId="3D260D6E" w14:textId="77777777" w:rsidTr="00DB2132">
        <w:tc>
          <w:tcPr>
            <w:tcW w:w="605" w:type="dxa"/>
          </w:tcPr>
          <w:p w14:paraId="776D9B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952</w:t>
            </w:r>
          </w:p>
        </w:tc>
        <w:tc>
          <w:tcPr>
            <w:tcW w:w="4288" w:type="dxa"/>
          </w:tcPr>
          <w:p w14:paraId="42F504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value;      // optional</w:t>
            </w:r>
          </w:p>
        </w:tc>
        <w:tc>
          <w:tcPr>
            <w:tcW w:w="4117" w:type="dxa"/>
          </w:tcPr>
          <w:p w14:paraId="4CAA52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value;      // optional</w:t>
            </w:r>
          </w:p>
        </w:tc>
      </w:tr>
      <w:tr w:rsidR="001B11A7" w:rsidRPr="00C04F0B" w14:paraId="76FB3631" w14:textId="77777777" w:rsidTr="00DB2132">
        <w:tc>
          <w:tcPr>
            <w:tcW w:w="605" w:type="dxa"/>
          </w:tcPr>
          <w:p w14:paraId="77DDFA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953</w:t>
            </w:r>
          </w:p>
        </w:tc>
        <w:tc>
          <w:tcPr>
            <w:tcW w:w="4288" w:type="dxa"/>
          </w:tcPr>
          <w:p w14:paraId="19DCC3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53E02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FA3DBD8" w14:textId="77777777" w:rsidTr="00DB2132">
        <w:tc>
          <w:tcPr>
            <w:tcW w:w="605" w:type="dxa"/>
          </w:tcPr>
          <w:p w14:paraId="1E5ADE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954</w:t>
            </w:r>
          </w:p>
        </w:tc>
        <w:tc>
          <w:tcPr>
            <w:tcW w:w="4288" w:type="dxa"/>
          </w:tcPr>
          <w:p w14:paraId="1F15BE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0426E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CAB50C9" w14:textId="77777777" w:rsidTr="00DB2132">
        <w:tc>
          <w:tcPr>
            <w:tcW w:w="605" w:type="dxa"/>
          </w:tcPr>
          <w:p w14:paraId="3C35B2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955</w:t>
            </w:r>
          </w:p>
        </w:tc>
        <w:tc>
          <w:tcPr>
            <w:tcW w:w="4288" w:type="dxa"/>
          </w:tcPr>
          <w:p w14:paraId="731B36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60D70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7363A20" w14:textId="77777777" w:rsidTr="00DB2132">
        <w:tc>
          <w:tcPr>
            <w:tcW w:w="605" w:type="dxa"/>
          </w:tcPr>
          <w:p w14:paraId="534723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956</w:t>
            </w:r>
          </w:p>
        </w:tc>
        <w:tc>
          <w:tcPr>
            <w:tcW w:w="4288" w:type="dxa"/>
          </w:tcPr>
          <w:p w14:paraId="6B2B03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LabelBox extends FullBox('labl', version=0, flags)</w:t>
            </w:r>
          </w:p>
        </w:tc>
        <w:tc>
          <w:tcPr>
            <w:tcW w:w="4117" w:type="dxa"/>
          </w:tcPr>
          <w:p w14:paraId="6C370E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LabelBox extends FullBox('labl', 0, flags)</w:t>
            </w:r>
          </w:p>
        </w:tc>
      </w:tr>
      <w:tr w:rsidR="001B11A7" w:rsidRPr="00C04F0B" w14:paraId="31EF032D" w14:textId="77777777" w:rsidTr="00DB2132">
        <w:tc>
          <w:tcPr>
            <w:tcW w:w="605" w:type="dxa"/>
          </w:tcPr>
          <w:p w14:paraId="16609D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957</w:t>
            </w:r>
          </w:p>
        </w:tc>
        <w:tc>
          <w:tcPr>
            <w:tcW w:w="4288" w:type="dxa"/>
          </w:tcPr>
          <w:p w14:paraId="138E4E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56229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5EC959E" w14:textId="77777777" w:rsidTr="00DB2132">
        <w:tc>
          <w:tcPr>
            <w:tcW w:w="605" w:type="dxa"/>
          </w:tcPr>
          <w:p w14:paraId="395990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958</w:t>
            </w:r>
          </w:p>
        </w:tc>
        <w:tc>
          <w:tcPr>
            <w:tcW w:w="4288" w:type="dxa"/>
          </w:tcPr>
          <w:p w14:paraId="3C194A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label_id;</w:t>
            </w:r>
          </w:p>
        </w:tc>
        <w:tc>
          <w:tcPr>
            <w:tcW w:w="4117" w:type="dxa"/>
          </w:tcPr>
          <w:p w14:paraId="31466D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label_id;</w:t>
            </w:r>
          </w:p>
        </w:tc>
      </w:tr>
      <w:tr w:rsidR="001B11A7" w:rsidRPr="00C04F0B" w14:paraId="7CE4E14C" w14:textId="77777777" w:rsidTr="00DB2132">
        <w:tc>
          <w:tcPr>
            <w:tcW w:w="605" w:type="dxa"/>
          </w:tcPr>
          <w:p w14:paraId="1034C3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959</w:t>
            </w:r>
          </w:p>
        </w:tc>
        <w:tc>
          <w:tcPr>
            <w:tcW w:w="4288" w:type="dxa"/>
          </w:tcPr>
          <w:p w14:paraId="5348CE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language;</w:t>
            </w:r>
          </w:p>
        </w:tc>
        <w:tc>
          <w:tcPr>
            <w:tcW w:w="4117" w:type="dxa"/>
          </w:tcPr>
          <w:p w14:paraId="2B1FC5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language;</w:t>
            </w:r>
          </w:p>
        </w:tc>
      </w:tr>
      <w:tr w:rsidR="001B11A7" w:rsidRPr="00C04F0B" w14:paraId="334D0137" w14:textId="77777777" w:rsidTr="00DB2132">
        <w:tc>
          <w:tcPr>
            <w:tcW w:w="605" w:type="dxa"/>
          </w:tcPr>
          <w:p w14:paraId="73A41B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960</w:t>
            </w:r>
          </w:p>
        </w:tc>
        <w:tc>
          <w:tcPr>
            <w:tcW w:w="4288" w:type="dxa"/>
          </w:tcPr>
          <w:p w14:paraId="79BF86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label;</w:t>
            </w:r>
          </w:p>
        </w:tc>
        <w:tc>
          <w:tcPr>
            <w:tcW w:w="4117" w:type="dxa"/>
          </w:tcPr>
          <w:p w14:paraId="439482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label;</w:t>
            </w:r>
          </w:p>
        </w:tc>
      </w:tr>
      <w:tr w:rsidR="001B11A7" w:rsidRPr="00C04F0B" w14:paraId="32353334" w14:textId="77777777" w:rsidTr="00DB2132">
        <w:tc>
          <w:tcPr>
            <w:tcW w:w="605" w:type="dxa"/>
          </w:tcPr>
          <w:p w14:paraId="2C3457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961</w:t>
            </w:r>
          </w:p>
        </w:tc>
        <w:tc>
          <w:tcPr>
            <w:tcW w:w="4288" w:type="dxa"/>
          </w:tcPr>
          <w:p w14:paraId="6EFD41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4BF19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DFB6629" w14:textId="77777777" w:rsidTr="00DB2132">
        <w:tc>
          <w:tcPr>
            <w:tcW w:w="605" w:type="dxa"/>
          </w:tcPr>
          <w:p w14:paraId="3DFA2E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962</w:t>
            </w:r>
          </w:p>
        </w:tc>
        <w:tc>
          <w:tcPr>
            <w:tcW w:w="4288" w:type="dxa"/>
          </w:tcPr>
          <w:p w14:paraId="41DC91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5C913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2D7D0BF" w14:textId="77777777" w:rsidTr="00DB2132">
        <w:tc>
          <w:tcPr>
            <w:tcW w:w="605" w:type="dxa"/>
          </w:tcPr>
          <w:p w14:paraId="408B0E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963</w:t>
            </w:r>
          </w:p>
        </w:tc>
        <w:tc>
          <w:tcPr>
            <w:tcW w:w="4288" w:type="dxa"/>
          </w:tcPr>
          <w:p w14:paraId="31C1F6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91983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639C9F4" w14:textId="77777777" w:rsidTr="00DB2132">
        <w:tc>
          <w:tcPr>
            <w:tcW w:w="605" w:type="dxa"/>
          </w:tcPr>
          <w:p w14:paraId="0C700F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964</w:t>
            </w:r>
          </w:p>
        </w:tc>
        <w:tc>
          <w:tcPr>
            <w:tcW w:w="4288" w:type="dxa"/>
          </w:tcPr>
          <w:p w14:paraId="4204BD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MetaBox (handler_type)</w:t>
            </w:r>
          </w:p>
        </w:tc>
        <w:tc>
          <w:tcPr>
            <w:tcW w:w="4117" w:type="dxa"/>
          </w:tcPr>
          <w:p w14:paraId="4AE2B4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MetaBox (unsigned int handler_type)</w:t>
            </w:r>
          </w:p>
        </w:tc>
      </w:tr>
      <w:tr w:rsidR="001B11A7" w:rsidRPr="00C04F0B" w14:paraId="3C2648E7" w14:textId="77777777" w:rsidTr="00DB2132">
        <w:tc>
          <w:tcPr>
            <w:tcW w:w="605" w:type="dxa"/>
          </w:tcPr>
          <w:p w14:paraId="22057A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965</w:t>
            </w:r>
          </w:p>
        </w:tc>
        <w:tc>
          <w:tcPr>
            <w:tcW w:w="4288" w:type="dxa"/>
          </w:tcPr>
          <w:p w14:paraId="473C00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FullBox('meta', version = 0, 0)</w:t>
            </w:r>
          </w:p>
        </w:tc>
        <w:tc>
          <w:tcPr>
            <w:tcW w:w="4117" w:type="dxa"/>
          </w:tcPr>
          <w:p w14:paraId="63E3FB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FullBox('meta', 0, 0)</w:t>
            </w:r>
          </w:p>
        </w:tc>
      </w:tr>
      <w:tr w:rsidR="001B11A7" w:rsidRPr="00C04F0B" w14:paraId="226E0046" w14:textId="77777777" w:rsidTr="00DB2132">
        <w:tc>
          <w:tcPr>
            <w:tcW w:w="605" w:type="dxa"/>
          </w:tcPr>
          <w:p w14:paraId="23C7A1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966</w:t>
            </w:r>
          </w:p>
        </w:tc>
        <w:tc>
          <w:tcPr>
            <w:tcW w:w="4288" w:type="dxa"/>
          </w:tcPr>
          <w:p w14:paraId="3C9C03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83B35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7669CF6" w14:textId="77777777" w:rsidTr="00DB2132">
        <w:tc>
          <w:tcPr>
            <w:tcW w:w="605" w:type="dxa"/>
          </w:tcPr>
          <w:p w14:paraId="710D2F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967</w:t>
            </w:r>
          </w:p>
        </w:tc>
        <w:tc>
          <w:tcPr>
            <w:tcW w:w="4288" w:type="dxa"/>
          </w:tcPr>
          <w:p w14:paraId="21EEE7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HandlerBox(handler_type) theHandler;    // optional</w:t>
            </w:r>
          </w:p>
        </w:tc>
        <w:tc>
          <w:tcPr>
            <w:tcW w:w="4117" w:type="dxa"/>
          </w:tcPr>
          <w:p w14:paraId="654306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HandlerBox         theHandler(handler_type); // optional</w:t>
            </w:r>
          </w:p>
        </w:tc>
      </w:tr>
      <w:tr w:rsidR="001B11A7" w:rsidRPr="00C04F0B" w14:paraId="3097E980" w14:textId="77777777" w:rsidTr="00DB2132">
        <w:tc>
          <w:tcPr>
            <w:tcW w:w="605" w:type="dxa"/>
          </w:tcPr>
          <w:p w14:paraId="16A05F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968</w:t>
            </w:r>
          </w:p>
        </w:tc>
        <w:tc>
          <w:tcPr>
            <w:tcW w:w="4288" w:type="dxa"/>
          </w:tcPr>
          <w:p w14:paraId="217B00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PrimaryItemBox     primary_resource;    // optional</w:t>
            </w:r>
          </w:p>
        </w:tc>
        <w:tc>
          <w:tcPr>
            <w:tcW w:w="4117" w:type="dxa"/>
          </w:tcPr>
          <w:p w14:paraId="06CAE3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PrimaryItemBox     primary_resource;         // optional</w:t>
            </w:r>
          </w:p>
        </w:tc>
      </w:tr>
      <w:tr w:rsidR="001B11A7" w:rsidRPr="00C04F0B" w14:paraId="2225E59A" w14:textId="77777777" w:rsidTr="00DB2132">
        <w:tc>
          <w:tcPr>
            <w:tcW w:w="605" w:type="dxa"/>
          </w:tcPr>
          <w:p w14:paraId="4EE58F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969</w:t>
            </w:r>
          </w:p>
        </w:tc>
        <w:tc>
          <w:tcPr>
            <w:tcW w:w="4288" w:type="dxa"/>
          </w:tcPr>
          <w:p w14:paraId="57BFA7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DataInformationBox file_locations;      // optional</w:t>
            </w:r>
          </w:p>
        </w:tc>
        <w:tc>
          <w:tcPr>
            <w:tcW w:w="4117" w:type="dxa"/>
          </w:tcPr>
          <w:p w14:paraId="6E9340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DataInformationBox file_locations;           // optional</w:t>
            </w:r>
          </w:p>
        </w:tc>
      </w:tr>
      <w:tr w:rsidR="001B11A7" w:rsidRPr="00C04F0B" w14:paraId="21FF07A1" w14:textId="77777777" w:rsidTr="00DB2132">
        <w:tc>
          <w:tcPr>
            <w:tcW w:w="605" w:type="dxa"/>
          </w:tcPr>
          <w:p w14:paraId="22E5FF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970</w:t>
            </w:r>
          </w:p>
        </w:tc>
        <w:tc>
          <w:tcPr>
            <w:tcW w:w="4288" w:type="dxa"/>
          </w:tcPr>
          <w:p w14:paraId="6C750D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ItemLocationBox    item_locations;      // optional</w:t>
            </w:r>
          </w:p>
        </w:tc>
        <w:tc>
          <w:tcPr>
            <w:tcW w:w="4117" w:type="dxa"/>
          </w:tcPr>
          <w:p w14:paraId="6194BC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ItemLocationBox    item_locations;           // optional</w:t>
            </w:r>
          </w:p>
        </w:tc>
      </w:tr>
      <w:tr w:rsidR="001B11A7" w:rsidRPr="00C04F0B" w14:paraId="047B2ADF" w14:textId="77777777" w:rsidTr="00DB2132">
        <w:tc>
          <w:tcPr>
            <w:tcW w:w="605" w:type="dxa"/>
          </w:tcPr>
          <w:p w14:paraId="4FD47B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971</w:t>
            </w:r>
          </w:p>
        </w:tc>
        <w:tc>
          <w:tcPr>
            <w:tcW w:w="4288" w:type="dxa"/>
          </w:tcPr>
          <w:p w14:paraId="2587AA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ItemProtectionBox  protections;         // optional</w:t>
            </w:r>
          </w:p>
        </w:tc>
        <w:tc>
          <w:tcPr>
            <w:tcW w:w="4117" w:type="dxa"/>
          </w:tcPr>
          <w:p w14:paraId="60AA68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ItemProtectionBox  protections;              // optional</w:t>
            </w:r>
          </w:p>
        </w:tc>
      </w:tr>
      <w:tr w:rsidR="001B11A7" w:rsidRPr="00C04F0B" w14:paraId="043FD8AE" w14:textId="77777777" w:rsidTr="00DB2132">
        <w:tc>
          <w:tcPr>
            <w:tcW w:w="605" w:type="dxa"/>
          </w:tcPr>
          <w:p w14:paraId="042861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972</w:t>
            </w:r>
          </w:p>
        </w:tc>
        <w:tc>
          <w:tcPr>
            <w:tcW w:w="4288" w:type="dxa"/>
          </w:tcPr>
          <w:p w14:paraId="1C2FCB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ItemInfoBox        item_infos;          // optional</w:t>
            </w:r>
          </w:p>
        </w:tc>
        <w:tc>
          <w:tcPr>
            <w:tcW w:w="4117" w:type="dxa"/>
          </w:tcPr>
          <w:p w14:paraId="709AF8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ItemInfoBox        item_infos;               // optional</w:t>
            </w:r>
          </w:p>
        </w:tc>
      </w:tr>
      <w:tr w:rsidR="001B11A7" w:rsidRPr="00C04F0B" w14:paraId="3D9EC2DD" w14:textId="77777777" w:rsidTr="00DB2132">
        <w:tc>
          <w:tcPr>
            <w:tcW w:w="605" w:type="dxa"/>
          </w:tcPr>
          <w:p w14:paraId="20684F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973</w:t>
            </w:r>
          </w:p>
        </w:tc>
        <w:tc>
          <w:tcPr>
            <w:tcW w:w="4288" w:type="dxa"/>
          </w:tcPr>
          <w:p w14:paraId="5CC35A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IPMPControlBox     IPMP_control;        // optional</w:t>
            </w:r>
          </w:p>
        </w:tc>
        <w:tc>
          <w:tcPr>
            <w:tcW w:w="4117" w:type="dxa"/>
          </w:tcPr>
          <w:p w14:paraId="4D6F30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IPMPControlBox     IPMP_control;             // optional</w:t>
            </w:r>
          </w:p>
        </w:tc>
      </w:tr>
      <w:tr w:rsidR="001B11A7" w:rsidRPr="00C04F0B" w14:paraId="79AC4A76" w14:textId="77777777" w:rsidTr="00DB2132">
        <w:tc>
          <w:tcPr>
            <w:tcW w:w="605" w:type="dxa"/>
          </w:tcPr>
          <w:p w14:paraId="0EA66D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974</w:t>
            </w:r>
          </w:p>
        </w:tc>
        <w:tc>
          <w:tcPr>
            <w:tcW w:w="4288" w:type="dxa"/>
          </w:tcPr>
          <w:p w14:paraId="21CE4E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ItemReferenceBox   item_refs;           // optional</w:t>
            </w:r>
          </w:p>
        </w:tc>
        <w:tc>
          <w:tcPr>
            <w:tcW w:w="4117" w:type="dxa"/>
          </w:tcPr>
          <w:p w14:paraId="02B1CA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ItemReferenceBox   item_refs;                // optional</w:t>
            </w:r>
          </w:p>
        </w:tc>
      </w:tr>
      <w:tr w:rsidR="001B11A7" w:rsidRPr="00C04F0B" w14:paraId="57B33913" w14:textId="77777777" w:rsidTr="00DB2132">
        <w:tc>
          <w:tcPr>
            <w:tcW w:w="605" w:type="dxa"/>
          </w:tcPr>
          <w:p w14:paraId="61B18F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975</w:t>
            </w:r>
          </w:p>
        </w:tc>
        <w:tc>
          <w:tcPr>
            <w:tcW w:w="4288" w:type="dxa"/>
          </w:tcPr>
          <w:p w14:paraId="73D80B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ItemPropertiesBox  item_properties;     // optional</w:t>
            </w:r>
          </w:p>
        </w:tc>
        <w:tc>
          <w:tcPr>
            <w:tcW w:w="4117" w:type="dxa"/>
          </w:tcPr>
          <w:p w14:paraId="422D1C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ItemPropertiesBox  item_properties;          // optional</w:t>
            </w:r>
          </w:p>
        </w:tc>
      </w:tr>
      <w:tr w:rsidR="001B11A7" w:rsidRPr="00C04F0B" w14:paraId="4810E3BB" w14:textId="77777777" w:rsidTr="00DB2132">
        <w:tc>
          <w:tcPr>
            <w:tcW w:w="605" w:type="dxa"/>
          </w:tcPr>
          <w:p w14:paraId="11A168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976</w:t>
            </w:r>
          </w:p>
        </w:tc>
        <w:tc>
          <w:tcPr>
            <w:tcW w:w="4288" w:type="dxa"/>
          </w:tcPr>
          <w:p w14:paraId="7829D4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ItemDataBox        item_data;           // optional</w:t>
            </w:r>
          </w:p>
        </w:tc>
        <w:tc>
          <w:tcPr>
            <w:tcW w:w="4117" w:type="dxa"/>
          </w:tcPr>
          <w:p w14:paraId="77D52C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ItemDataBox        item_data;                // optional</w:t>
            </w:r>
          </w:p>
        </w:tc>
      </w:tr>
      <w:tr w:rsidR="001B11A7" w:rsidRPr="00C04F0B" w14:paraId="78EB5CBA" w14:textId="77777777" w:rsidTr="00DB2132">
        <w:tc>
          <w:tcPr>
            <w:tcW w:w="605" w:type="dxa"/>
          </w:tcPr>
          <w:p w14:paraId="4AFD56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977</w:t>
            </w:r>
          </w:p>
        </w:tc>
        <w:tc>
          <w:tcPr>
            <w:tcW w:w="4288" w:type="dxa"/>
          </w:tcPr>
          <w:p w14:paraId="73EB3C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GroupsListBox      entity_groups;       // optional</w:t>
            </w:r>
          </w:p>
        </w:tc>
        <w:tc>
          <w:tcPr>
            <w:tcW w:w="4117" w:type="dxa"/>
          </w:tcPr>
          <w:p w14:paraId="226E34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GroupsListBox      entity_groups;            // optional</w:t>
            </w:r>
          </w:p>
        </w:tc>
      </w:tr>
      <w:tr w:rsidR="001B11A7" w:rsidRPr="00C04F0B" w14:paraId="21E46933" w14:textId="77777777" w:rsidTr="00DB2132">
        <w:tc>
          <w:tcPr>
            <w:tcW w:w="605" w:type="dxa"/>
          </w:tcPr>
          <w:p w14:paraId="785152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978</w:t>
            </w:r>
          </w:p>
        </w:tc>
        <w:tc>
          <w:tcPr>
            <w:tcW w:w="4288" w:type="dxa"/>
          </w:tcPr>
          <w:p w14:paraId="62E010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  other_boxes[];                    // optional</w:t>
            </w:r>
          </w:p>
        </w:tc>
        <w:tc>
          <w:tcPr>
            <w:tcW w:w="4117" w:type="dxa"/>
          </w:tcPr>
          <w:p w14:paraId="48E8B1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  other_boxes[];                         // optional</w:t>
            </w:r>
          </w:p>
        </w:tc>
      </w:tr>
      <w:tr w:rsidR="001B11A7" w:rsidRPr="00C04F0B" w14:paraId="75159366" w14:textId="77777777" w:rsidTr="00DB2132">
        <w:tc>
          <w:tcPr>
            <w:tcW w:w="605" w:type="dxa"/>
          </w:tcPr>
          <w:p w14:paraId="52A47C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979</w:t>
            </w:r>
          </w:p>
        </w:tc>
        <w:tc>
          <w:tcPr>
            <w:tcW w:w="4288" w:type="dxa"/>
          </w:tcPr>
          <w:p w14:paraId="0B4B21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C5CF4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96A19D7" w14:textId="77777777" w:rsidTr="00DB2132">
        <w:tc>
          <w:tcPr>
            <w:tcW w:w="605" w:type="dxa"/>
          </w:tcPr>
          <w:p w14:paraId="57C4B7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980</w:t>
            </w:r>
          </w:p>
        </w:tc>
        <w:tc>
          <w:tcPr>
            <w:tcW w:w="4288" w:type="dxa"/>
          </w:tcPr>
          <w:p w14:paraId="30B8D9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E7F6C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D4D3FBE" w14:textId="77777777" w:rsidTr="00DB2132">
        <w:tc>
          <w:tcPr>
            <w:tcW w:w="605" w:type="dxa"/>
          </w:tcPr>
          <w:p w14:paraId="366E27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981</w:t>
            </w:r>
          </w:p>
        </w:tc>
        <w:tc>
          <w:tcPr>
            <w:tcW w:w="4288" w:type="dxa"/>
          </w:tcPr>
          <w:p w14:paraId="3AED02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18CB0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3F89B7F" w14:textId="77777777" w:rsidTr="00DB2132">
        <w:tc>
          <w:tcPr>
            <w:tcW w:w="605" w:type="dxa"/>
          </w:tcPr>
          <w:p w14:paraId="17935B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982</w:t>
            </w:r>
          </w:p>
        </w:tc>
        <w:tc>
          <w:tcPr>
            <w:tcW w:w="4288" w:type="dxa"/>
          </w:tcPr>
          <w:p w14:paraId="0B378F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XMLBox extends FullBox('xml ', version = 0, 0)</w:t>
            </w:r>
          </w:p>
        </w:tc>
        <w:tc>
          <w:tcPr>
            <w:tcW w:w="4117" w:type="dxa"/>
          </w:tcPr>
          <w:p w14:paraId="6D8A76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XMLBox extends FullBox('xml ', 0, 0)</w:t>
            </w:r>
          </w:p>
        </w:tc>
      </w:tr>
      <w:tr w:rsidR="001B11A7" w:rsidRPr="00C04F0B" w14:paraId="19EA7DF4" w14:textId="77777777" w:rsidTr="00DB2132">
        <w:tc>
          <w:tcPr>
            <w:tcW w:w="605" w:type="dxa"/>
          </w:tcPr>
          <w:p w14:paraId="23725B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983</w:t>
            </w:r>
          </w:p>
        </w:tc>
        <w:tc>
          <w:tcPr>
            <w:tcW w:w="4288" w:type="dxa"/>
          </w:tcPr>
          <w:p w14:paraId="75342E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DF638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5B36E71" w14:textId="77777777" w:rsidTr="00DB2132">
        <w:tc>
          <w:tcPr>
            <w:tcW w:w="605" w:type="dxa"/>
          </w:tcPr>
          <w:p w14:paraId="53EEB9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984</w:t>
            </w:r>
          </w:p>
        </w:tc>
        <w:tc>
          <w:tcPr>
            <w:tcW w:w="4288" w:type="dxa"/>
          </w:tcPr>
          <w:p w14:paraId="084B94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utfstring xml;</w:t>
            </w:r>
          </w:p>
        </w:tc>
        <w:tc>
          <w:tcPr>
            <w:tcW w:w="4117" w:type="dxa"/>
          </w:tcPr>
          <w:p w14:paraId="568775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utfstring xml;</w:t>
            </w:r>
          </w:p>
        </w:tc>
      </w:tr>
      <w:tr w:rsidR="001B11A7" w:rsidRPr="00C04F0B" w14:paraId="57012A00" w14:textId="77777777" w:rsidTr="00DB2132">
        <w:tc>
          <w:tcPr>
            <w:tcW w:w="605" w:type="dxa"/>
          </w:tcPr>
          <w:p w14:paraId="6FA0AE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985</w:t>
            </w:r>
          </w:p>
        </w:tc>
        <w:tc>
          <w:tcPr>
            <w:tcW w:w="4288" w:type="dxa"/>
          </w:tcPr>
          <w:p w14:paraId="025B1E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CAB69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66B4EFC" w14:textId="77777777" w:rsidTr="00DB2132">
        <w:tc>
          <w:tcPr>
            <w:tcW w:w="605" w:type="dxa"/>
          </w:tcPr>
          <w:p w14:paraId="62B515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986</w:t>
            </w:r>
          </w:p>
        </w:tc>
        <w:tc>
          <w:tcPr>
            <w:tcW w:w="4288" w:type="dxa"/>
          </w:tcPr>
          <w:p w14:paraId="5819A2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A89E0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21C1F0A" w14:textId="77777777" w:rsidTr="00DB2132">
        <w:tc>
          <w:tcPr>
            <w:tcW w:w="605" w:type="dxa"/>
          </w:tcPr>
          <w:p w14:paraId="1DC1EB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987</w:t>
            </w:r>
          </w:p>
        </w:tc>
        <w:tc>
          <w:tcPr>
            <w:tcW w:w="4288" w:type="dxa"/>
          </w:tcPr>
          <w:p w14:paraId="33723C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081E4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CF717C1" w14:textId="77777777" w:rsidTr="00DB2132">
        <w:tc>
          <w:tcPr>
            <w:tcW w:w="605" w:type="dxa"/>
          </w:tcPr>
          <w:p w14:paraId="1BDFAA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988</w:t>
            </w:r>
          </w:p>
        </w:tc>
        <w:tc>
          <w:tcPr>
            <w:tcW w:w="4288" w:type="dxa"/>
          </w:tcPr>
          <w:p w14:paraId="6E9947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BinaryXMLBox extends FullBox('bxml', version = 0, 0)</w:t>
            </w:r>
          </w:p>
        </w:tc>
        <w:tc>
          <w:tcPr>
            <w:tcW w:w="4117" w:type="dxa"/>
          </w:tcPr>
          <w:p w14:paraId="095BAC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BinaryXMLBox extends FullBox('bxml', 0, 0)</w:t>
            </w:r>
          </w:p>
        </w:tc>
      </w:tr>
      <w:tr w:rsidR="001B11A7" w:rsidRPr="00C04F0B" w14:paraId="5215D566" w14:textId="77777777" w:rsidTr="00DB2132">
        <w:tc>
          <w:tcPr>
            <w:tcW w:w="605" w:type="dxa"/>
          </w:tcPr>
          <w:p w14:paraId="4E5716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989</w:t>
            </w:r>
          </w:p>
        </w:tc>
        <w:tc>
          <w:tcPr>
            <w:tcW w:w="4288" w:type="dxa"/>
          </w:tcPr>
          <w:p w14:paraId="7E19B3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B088C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91C56A6" w14:textId="77777777" w:rsidTr="00DB2132">
        <w:tc>
          <w:tcPr>
            <w:tcW w:w="605" w:type="dxa"/>
          </w:tcPr>
          <w:p w14:paraId="2AA87D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990</w:t>
            </w:r>
          </w:p>
        </w:tc>
        <w:tc>
          <w:tcPr>
            <w:tcW w:w="4288" w:type="dxa"/>
          </w:tcPr>
          <w:p w14:paraId="1CEFE4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data[];  // to end of box</w:t>
            </w:r>
          </w:p>
        </w:tc>
        <w:tc>
          <w:tcPr>
            <w:tcW w:w="4117" w:type="dxa"/>
          </w:tcPr>
          <w:p w14:paraId="3A17AB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data[];  // to end of box</w:t>
            </w:r>
          </w:p>
        </w:tc>
      </w:tr>
      <w:tr w:rsidR="001B11A7" w:rsidRPr="00C04F0B" w14:paraId="3A00F36C" w14:textId="77777777" w:rsidTr="00DB2132">
        <w:tc>
          <w:tcPr>
            <w:tcW w:w="605" w:type="dxa"/>
          </w:tcPr>
          <w:p w14:paraId="0F34FA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991</w:t>
            </w:r>
          </w:p>
        </w:tc>
        <w:tc>
          <w:tcPr>
            <w:tcW w:w="4288" w:type="dxa"/>
          </w:tcPr>
          <w:p w14:paraId="7E8510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1DA2D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48097C0" w14:textId="77777777" w:rsidTr="00DB2132">
        <w:tc>
          <w:tcPr>
            <w:tcW w:w="605" w:type="dxa"/>
          </w:tcPr>
          <w:p w14:paraId="518739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992</w:t>
            </w:r>
          </w:p>
        </w:tc>
        <w:tc>
          <w:tcPr>
            <w:tcW w:w="4288" w:type="dxa"/>
          </w:tcPr>
          <w:p w14:paraId="4BC200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CAC99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E5C4E14" w14:textId="77777777" w:rsidTr="00DB2132">
        <w:tc>
          <w:tcPr>
            <w:tcW w:w="605" w:type="dxa"/>
          </w:tcPr>
          <w:p w14:paraId="444A76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993</w:t>
            </w:r>
          </w:p>
        </w:tc>
        <w:tc>
          <w:tcPr>
            <w:tcW w:w="4288" w:type="dxa"/>
          </w:tcPr>
          <w:p w14:paraId="77B84B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42BC6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51EDC5D" w14:textId="77777777" w:rsidTr="00DB2132">
        <w:tc>
          <w:tcPr>
            <w:tcW w:w="605" w:type="dxa"/>
          </w:tcPr>
          <w:p w14:paraId="462C45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994</w:t>
            </w:r>
          </w:p>
        </w:tc>
        <w:tc>
          <w:tcPr>
            <w:tcW w:w="4288" w:type="dxa"/>
          </w:tcPr>
          <w:p w14:paraId="2B7C09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ItemLocationBox extends FullBox('iloc', version, 0)</w:t>
            </w:r>
          </w:p>
        </w:tc>
        <w:tc>
          <w:tcPr>
            <w:tcW w:w="4117" w:type="dxa"/>
          </w:tcPr>
          <w:p w14:paraId="508263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ItemLocationBox extends FullBox('iloc', version, 0)</w:t>
            </w:r>
          </w:p>
        </w:tc>
      </w:tr>
      <w:tr w:rsidR="001B11A7" w:rsidRPr="00C04F0B" w14:paraId="2B175E66" w14:textId="77777777" w:rsidTr="00DB2132">
        <w:tc>
          <w:tcPr>
            <w:tcW w:w="605" w:type="dxa"/>
          </w:tcPr>
          <w:p w14:paraId="7BF8B2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995</w:t>
            </w:r>
          </w:p>
        </w:tc>
        <w:tc>
          <w:tcPr>
            <w:tcW w:w="4288" w:type="dxa"/>
          </w:tcPr>
          <w:p w14:paraId="0ED852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BEB40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8926112" w14:textId="77777777" w:rsidTr="00DB2132">
        <w:tc>
          <w:tcPr>
            <w:tcW w:w="605" w:type="dxa"/>
          </w:tcPr>
          <w:p w14:paraId="3A8D43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996</w:t>
            </w:r>
          </w:p>
        </w:tc>
        <w:tc>
          <w:tcPr>
            <w:tcW w:w="4288" w:type="dxa"/>
          </w:tcPr>
          <w:p w14:paraId="585D94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int(4)  offset_size;</w:t>
            </w:r>
          </w:p>
        </w:tc>
        <w:tc>
          <w:tcPr>
            <w:tcW w:w="4117" w:type="dxa"/>
          </w:tcPr>
          <w:p w14:paraId="19143D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int(4)  offset_size;</w:t>
            </w:r>
          </w:p>
        </w:tc>
      </w:tr>
      <w:tr w:rsidR="001B11A7" w:rsidRPr="00C04F0B" w14:paraId="2DFDD6E2" w14:textId="77777777" w:rsidTr="00DB2132">
        <w:tc>
          <w:tcPr>
            <w:tcW w:w="605" w:type="dxa"/>
          </w:tcPr>
          <w:p w14:paraId="62A2B3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997</w:t>
            </w:r>
          </w:p>
        </w:tc>
        <w:tc>
          <w:tcPr>
            <w:tcW w:w="4288" w:type="dxa"/>
          </w:tcPr>
          <w:p w14:paraId="16C745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int(4)  length_size;</w:t>
            </w:r>
          </w:p>
        </w:tc>
        <w:tc>
          <w:tcPr>
            <w:tcW w:w="4117" w:type="dxa"/>
          </w:tcPr>
          <w:p w14:paraId="75D2AB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int(4)  length_size;</w:t>
            </w:r>
          </w:p>
        </w:tc>
      </w:tr>
      <w:tr w:rsidR="001B11A7" w:rsidRPr="00C04F0B" w14:paraId="398D6A1E" w14:textId="77777777" w:rsidTr="00DB2132">
        <w:tc>
          <w:tcPr>
            <w:tcW w:w="605" w:type="dxa"/>
          </w:tcPr>
          <w:p w14:paraId="7E2967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998</w:t>
            </w:r>
          </w:p>
        </w:tc>
        <w:tc>
          <w:tcPr>
            <w:tcW w:w="4288" w:type="dxa"/>
          </w:tcPr>
          <w:p w14:paraId="157689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int(4)  base_offset_size;</w:t>
            </w:r>
          </w:p>
        </w:tc>
        <w:tc>
          <w:tcPr>
            <w:tcW w:w="4117" w:type="dxa"/>
          </w:tcPr>
          <w:p w14:paraId="7F74A9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int(4)  base_offset_size;</w:t>
            </w:r>
          </w:p>
        </w:tc>
      </w:tr>
      <w:tr w:rsidR="001B11A7" w:rsidRPr="00C04F0B" w14:paraId="5BDFB9A8" w14:textId="77777777" w:rsidTr="00DB2132">
        <w:tc>
          <w:tcPr>
            <w:tcW w:w="605" w:type="dxa"/>
          </w:tcPr>
          <w:p w14:paraId="012CDC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999</w:t>
            </w:r>
          </w:p>
        </w:tc>
        <w:tc>
          <w:tcPr>
            <w:tcW w:w="4288" w:type="dxa"/>
          </w:tcPr>
          <w:p w14:paraId="311553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((version == 1) || (version == 2)) {</w:t>
            </w:r>
          </w:p>
        </w:tc>
        <w:tc>
          <w:tcPr>
            <w:tcW w:w="4117" w:type="dxa"/>
          </w:tcPr>
          <w:p w14:paraId="1A26C1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((version == 1) || (version == 2)) {</w:t>
            </w:r>
          </w:p>
        </w:tc>
      </w:tr>
      <w:tr w:rsidR="001B11A7" w:rsidRPr="00C04F0B" w14:paraId="27AB003A" w14:textId="77777777" w:rsidTr="00DB2132">
        <w:tc>
          <w:tcPr>
            <w:tcW w:w="605" w:type="dxa"/>
          </w:tcPr>
          <w:p w14:paraId="30E25B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1000</w:t>
            </w:r>
          </w:p>
        </w:tc>
        <w:tc>
          <w:tcPr>
            <w:tcW w:w="4288" w:type="dxa"/>
          </w:tcPr>
          <w:p w14:paraId="76CA05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 index_size;</w:t>
            </w:r>
          </w:p>
        </w:tc>
        <w:tc>
          <w:tcPr>
            <w:tcW w:w="4117" w:type="dxa"/>
          </w:tcPr>
          <w:p w14:paraId="3F547F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 index_size;</w:t>
            </w:r>
          </w:p>
        </w:tc>
      </w:tr>
      <w:tr w:rsidR="001B11A7" w:rsidRPr="00C04F0B" w14:paraId="2B9548B2" w14:textId="77777777" w:rsidTr="00DB2132">
        <w:tc>
          <w:tcPr>
            <w:tcW w:w="605" w:type="dxa"/>
          </w:tcPr>
          <w:p w14:paraId="66347E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1001</w:t>
            </w:r>
          </w:p>
        </w:tc>
        <w:tc>
          <w:tcPr>
            <w:tcW w:w="4288" w:type="dxa"/>
          </w:tcPr>
          <w:p w14:paraId="06E793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7D1862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5ACF557C" w14:textId="77777777" w:rsidTr="00DB2132">
        <w:tc>
          <w:tcPr>
            <w:tcW w:w="605" w:type="dxa"/>
          </w:tcPr>
          <w:p w14:paraId="1912A6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1002</w:t>
            </w:r>
          </w:p>
        </w:tc>
        <w:tc>
          <w:tcPr>
            <w:tcW w:w="4288" w:type="dxa"/>
          </w:tcPr>
          <w:p w14:paraId="7B7B6B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int(4)  reserved;</w:t>
            </w:r>
          </w:p>
        </w:tc>
        <w:tc>
          <w:tcPr>
            <w:tcW w:w="4117" w:type="dxa"/>
          </w:tcPr>
          <w:p w14:paraId="48C579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unsigned int(4) field_1;</w:t>
            </w:r>
          </w:p>
        </w:tc>
      </w:tr>
      <w:tr w:rsidR="001B11A7" w:rsidRPr="00C04F0B" w14:paraId="45977CF8" w14:textId="77777777" w:rsidTr="00DB2132">
        <w:tc>
          <w:tcPr>
            <w:tcW w:w="605" w:type="dxa"/>
          </w:tcPr>
          <w:p w14:paraId="5F0F53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1003</w:t>
            </w:r>
          </w:p>
        </w:tc>
        <w:tc>
          <w:tcPr>
            <w:tcW w:w="4288" w:type="dxa"/>
          </w:tcPr>
          <w:p w14:paraId="6A0562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BAC21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DA53177" w14:textId="77777777" w:rsidTr="00DB2132">
        <w:tc>
          <w:tcPr>
            <w:tcW w:w="605" w:type="dxa"/>
          </w:tcPr>
          <w:p w14:paraId="5FA215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1004</w:t>
            </w:r>
          </w:p>
        </w:tc>
        <w:tc>
          <w:tcPr>
            <w:tcW w:w="4288" w:type="dxa"/>
          </w:tcPr>
          <w:p w14:paraId="68134C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&lt; 2) {</w:t>
            </w:r>
          </w:p>
        </w:tc>
        <w:tc>
          <w:tcPr>
            <w:tcW w:w="4117" w:type="dxa"/>
          </w:tcPr>
          <w:p w14:paraId="476876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&lt; 2) {</w:t>
            </w:r>
          </w:p>
        </w:tc>
      </w:tr>
      <w:tr w:rsidR="001B11A7" w:rsidRPr="00C04F0B" w14:paraId="79EF85A0" w14:textId="77777777" w:rsidTr="00DB2132">
        <w:tc>
          <w:tcPr>
            <w:tcW w:w="605" w:type="dxa"/>
          </w:tcPr>
          <w:p w14:paraId="15675D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1005</w:t>
            </w:r>
          </w:p>
        </w:tc>
        <w:tc>
          <w:tcPr>
            <w:tcW w:w="4288" w:type="dxa"/>
          </w:tcPr>
          <w:p w14:paraId="398084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item_count;</w:t>
            </w:r>
          </w:p>
        </w:tc>
        <w:tc>
          <w:tcPr>
            <w:tcW w:w="4117" w:type="dxa"/>
          </w:tcPr>
          <w:p w14:paraId="127051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item_count;</w:t>
            </w:r>
          </w:p>
        </w:tc>
      </w:tr>
      <w:tr w:rsidR="001B11A7" w:rsidRPr="00C04F0B" w14:paraId="5923F3DD" w14:textId="77777777" w:rsidTr="00DB2132">
        <w:tc>
          <w:tcPr>
            <w:tcW w:w="605" w:type="dxa"/>
          </w:tcPr>
          <w:p w14:paraId="74E647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1006</w:t>
            </w:r>
          </w:p>
        </w:tc>
        <w:tc>
          <w:tcPr>
            <w:tcW w:w="4288" w:type="dxa"/>
          </w:tcPr>
          <w:p w14:paraId="4154ED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(version == 2) {</w:t>
            </w:r>
          </w:p>
        </w:tc>
        <w:tc>
          <w:tcPr>
            <w:tcW w:w="4117" w:type="dxa"/>
          </w:tcPr>
          <w:p w14:paraId="7230E7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(version == 2) {</w:t>
            </w:r>
          </w:p>
        </w:tc>
      </w:tr>
      <w:tr w:rsidR="001B11A7" w:rsidRPr="00C04F0B" w14:paraId="3A7E8434" w14:textId="77777777" w:rsidTr="00DB2132">
        <w:tc>
          <w:tcPr>
            <w:tcW w:w="605" w:type="dxa"/>
          </w:tcPr>
          <w:p w14:paraId="534F43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1007</w:t>
            </w:r>
          </w:p>
        </w:tc>
        <w:tc>
          <w:tcPr>
            <w:tcW w:w="4288" w:type="dxa"/>
          </w:tcPr>
          <w:p w14:paraId="22ED78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item_count;</w:t>
            </w:r>
          </w:p>
        </w:tc>
        <w:tc>
          <w:tcPr>
            <w:tcW w:w="4117" w:type="dxa"/>
          </w:tcPr>
          <w:p w14:paraId="0B2236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item_count;</w:t>
            </w:r>
          </w:p>
        </w:tc>
      </w:tr>
      <w:tr w:rsidR="001B11A7" w:rsidRPr="00C04F0B" w14:paraId="17D6761D" w14:textId="77777777" w:rsidTr="00DB2132">
        <w:tc>
          <w:tcPr>
            <w:tcW w:w="605" w:type="dxa"/>
          </w:tcPr>
          <w:p w14:paraId="22A28F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1008</w:t>
            </w:r>
          </w:p>
        </w:tc>
        <w:tc>
          <w:tcPr>
            <w:tcW w:w="4288" w:type="dxa"/>
          </w:tcPr>
          <w:p w14:paraId="51659F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2AA3C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350A748" w14:textId="77777777" w:rsidTr="00DB2132">
        <w:tc>
          <w:tcPr>
            <w:tcW w:w="605" w:type="dxa"/>
          </w:tcPr>
          <w:p w14:paraId="197DEA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1009</w:t>
            </w:r>
          </w:p>
        </w:tc>
        <w:tc>
          <w:tcPr>
            <w:tcW w:w="4288" w:type="dxa"/>
          </w:tcPr>
          <w:p w14:paraId="0E9E45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i&lt;item_count; i++) {</w:t>
            </w:r>
          </w:p>
        </w:tc>
        <w:tc>
          <w:tcPr>
            <w:tcW w:w="4117" w:type="dxa"/>
          </w:tcPr>
          <w:p w14:paraId="68E5CF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i&lt;item_count; i++) {</w:t>
            </w:r>
          </w:p>
        </w:tc>
      </w:tr>
      <w:tr w:rsidR="001B11A7" w:rsidRPr="00C04F0B" w14:paraId="2178B40B" w14:textId="77777777" w:rsidTr="00DB2132">
        <w:tc>
          <w:tcPr>
            <w:tcW w:w="605" w:type="dxa"/>
          </w:tcPr>
          <w:p w14:paraId="582E4B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1010</w:t>
            </w:r>
          </w:p>
        </w:tc>
        <w:tc>
          <w:tcPr>
            <w:tcW w:w="4288" w:type="dxa"/>
          </w:tcPr>
          <w:p w14:paraId="0303E5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&lt; 2) {</w:t>
            </w:r>
          </w:p>
        </w:tc>
        <w:tc>
          <w:tcPr>
            <w:tcW w:w="4117" w:type="dxa"/>
          </w:tcPr>
          <w:p w14:paraId="477653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&lt; 2) {</w:t>
            </w:r>
          </w:p>
        </w:tc>
      </w:tr>
      <w:tr w:rsidR="001B11A7" w:rsidRPr="00C04F0B" w14:paraId="6BF26792" w14:textId="77777777" w:rsidTr="00DB2132">
        <w:tc>
          <w:tcPr>
            <w:tcW w:w="605" w:type="dxa"/>
          </w:tcPr>
          <w:p w14:paraId="2E9FBD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1011</w:t>
            </w:r>
          </w:p>
        </w:tc>
        <w:tc>
          <w:tcPr>
            <w:tcW w:w="4288" w:type="dxa"/>
          </w:tcPr>
          <w:p w14:paraId="413D3C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  <w:tc>
          <w:tcPr>
            <w:tcW w:w="4117" w:type="dxa"/>
          </w:tcPr>
          <w:p w14:paraId="653CE3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</w:tr>
      <w:tr w:rsidR="001B11A7" w:rsidRPr="00C04F0B" w14:paraId="53BEE9E2" w14:textId="77777777" w:rsidTr="00DB2132">
        <w:tc>
          <w:tcPr>
            <w:tcW w:w="605" w:type="dxa"/>
          </w:tcPr>
          <w:p w14:paraId="4D7C33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1012</w:t>
            </w:r>
          </w:p>
        </w:tc>
        <w:tc>
          <w:tcPr>
            <w:tcW w:w="4288" w:type="dxa"/>
          </w:tcPr>
          <w:p w14:paraId="30D402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if (version == 2) {</w:t>
            </w:r>
          </w:p>
        </w:tc>
        <w:tc>
          <w:tcPr>
            <w:tcW w:w="4117" w:type="dxa"/>
          </w:tcPr>
          <w:p w14:paraId="507FD9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if (version == 2) {</w:t>
            </w:r>
          </w:p>
        </w:tc>
      </w:tr>
      <w:tr w:rsidR="001B11A7" w:rsidRPr="00C04F0B" w14:paraId="1CADD541" w14:textId="77777777" w:rsidTr="00DB2132">
        <w:tc>
          <w:tcPr>
            <w:tcW w:w="605" w:type="dxa"/>
          </w:tcPr>
          <w:p w14:paraId="5E1F57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1013</w:t>
            </w:r>
          </w:p>
        </w:tc>
        <w:tc>
          <w:tcPr>
            <w:tcW w:w="4288" w:type="dxa"/>
          </w:tcPr>
          <w:p w14:paraId="7365C4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  <w:tc>
          <w:tcPr>
            <w:tcW w:w="4117" w:type="dxa"/>
          </w:tcPr>
          <w:p w14:paraId="22406D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</w:tr>
      <w:tr w:rsidR="001B11A7" w:rsidRPr="00C04F0B" w14:paraId="615B31AE" w14:textId="77777777" w:rsidTr="00DB2132">
        <w:tc>
          <w:tcPr>
            <w:tcW w:w="605" w:type="dxa"/>
          </w:tcPr>
          <w:p w14:paraId="53DACD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1014</w:t>
            </w:r>
          </w:p>
        </w:tc>
        <w:tc>
          <w:tcPr>
            <w:tcW w:w="4288" w:type="dxa"/>
          </w:tcPr>
          <w:p w14:paraId="0C0B35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252040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197C64FD" w14:textId="77777777" w:rsidTr="00DB2132">
        <w:tc>
          <w:tcPr>
            <w:tcW w:w="605" w:type="dxa"/>
          </w:tcPr>
          <w:p w14:paraId="028DC2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1015</w:t>
            </w:r>
          </w:p>
        </w:tc>
        <w:tc>
          <w:tcPr>
            <w:tcW w:w="4288" w:type="dxa"/>
          </w:tcPr>
          <w:p w14:paraId="137D67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((version == 1) || (version == 2)) {</w:t>
            </w:r>
          </w:p>
        </w:tc>
        <w:tc>
          <w:tcPr>
            <w:tcW w:w="4117" w:type="dxa"/>
          </w:tcPr>
          <w:p w14:paraId="4CE573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((version == 1) || (version == 2)) {</w:t>
            </w:r>
          </w:p>
        </w:tc>
      </w:tr>
      <w:tr w:rsidR="001B11A7" w:rsidRPr="00C04F0B" w14:paraId="3EA61BAE" w14:textId="77777777" w:rsidTr="00DB2132">
        <w:tc>
          <w:tcPr>
            <w:tcW w:w="605" w:type="dxa"/>
          </w:tcPr>
          <w:p w14:paraId="543B03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1016</w:t>
            </w:r>
          </w:p>
        </w:tc>
        <w:tc>
          <w:tcPr>
            <w:tcW w:w="4288" w:type="dxa"/>
          </w:tcPr>
          <w:p w14:paraId="7702D5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unsigned int(12) reserved = 0;</w:t>
            </w:r>
          </w:p>
        </w:tc>
        <w:tc>
          <w:tcPr>
            <w:tcW w:w="4117" w:type="dxa"/>
          </w:tcPr>
          <w:p w14:paraId="42BF44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reserved unsigned int(12) field_2 = 0;</w:t>
            </w:r>
          </w:p>
        </w:tc>
      </w:tr>
      <w:tr w:rsidR="001B11A7" w:rsidRPr="00C04F0B" w14:paraId="7B35D649" w14:textId="77777777" w:rsidTr="00DB2132">
        <w:tc>
          <w:tcPr>
            <w:tcW w:w="605" w:type="dxa"/>
          </w:tcPr>
          <w:p w14:paraId="0580AC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1017</w:t>
            </w:r>
          </w:p>
        </w:tc>
        <w:tc>
          <w:tcPr>
            <w:tcW w:w="4288" w:type="dxa"/>
          </w:tcPr>
          <w:p w14:paraId="346DCA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int(4)  construction_method;</w:t>
            </w:r>
          </w:p>
        </w:tc>
        <w:tc>
          <w:tcPr>
            <w:tcW w:w="4117" w:type="dxa"/>
          </w:tcPr>
          <w:p w14:paraId="730E00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int(4)  construction_method;</w:t>
            </w:r>
          </w:p>
        </w:tc>
      </w:tr>
      <w:tr w:rsidR="001B11A7" w:rsidRPr="00C04F0B" w14:paraId="790CDE54" w14:textId="77777777" w:rsidTr="00DB2132">
        <w:tc>
          <w:tcPr>
            <w:tcW w:w="605" w:type="dxa"/>
          </w:tcPr>
          <w:p w14:paraId="5B6A99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1018</w:t>
            </w:r>
          </w:p>
        </w:tc>
        <w:tc>
          <w:tcPr>
            <w:tcW w:w="4288" w:type="dxa"/>
          </w:tcPr>
          <w:p w14:paraId="2398E5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3B9C5F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250E1724" w14:textId="77777777" w:rsidTr="00DB2132">
        <w:tc>
          <w:tcPr>
            <w:tcW w:w="605" w:type="dxa"/>
          </w:tcPr>
          <w:p w14:paraId="7DBA23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1019</w:t>
            </w:r>
          </w:p>
        </w:tc>
        <w:tc>
          <w:tcPr>
            <w:tcW w:w="4288" w:type="dxa"/>
          </w:tcPr>
          <w:p w14:paraId="68F53B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data_reference_index;</w:t>
            </w:r>
          </w:p>
        </w:tc>
        <w:tc>
          <w:tcPr>
            <w:tcW w:w="4117" w:type="dxa"/>
          </w:tcPr>
          <w:p w14:paraId="230580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data_reference_index;</w:t>
            </w:r>
          </w:p>
        </w:tc>
      </w:tr>
      <w:tr w:rsidR="001B11A7" w:rsidRPr="00C04F0B" w14:paraId="05D6EA2C" w14:textId="77777777" w:rsidTr="00DB2132">
        <w:tc>
          <w:tcPr>
            <w:tcW w:w="605" w:type="dxa"/>
          </w:tcPr>
          <w:p w14:paraId="289A7E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1020</w:t>
            </w:r>
          </w:p>
        </w:tc>
        <w:tc>
          <w:tcPr>
            <w:tcW w:w="4288" w:type="dxa"/>
          </w:tcPr>
          <w:p w14:paraId="49E80D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int(base_offset_size*8)  base_offset;</w:t>
            </w:r>
          </w:p>
        </w:tc>
        <w:tc>
          <w:tcPr>
            <w:tcW w:w="4117" w:type="dxa"/>
          </w:tcPr>
          <w:p w14:paraId="6669D9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int(base_offset_size*8)  base_offset;</w:t>
            </w:r>
          </w:p>
        </w:tc>
      </w:tr>
      <w:tr w:rsidR="001B11A7" w:rsidRPr="00C04F0B" w14:paraId="7FF66522" w14:textId="77777777" w:rsidTr="00DB2132">
        <w:tc>
          <w:tcPr>
            <w:tcW w:w="605" w:type="dxa"/>
          </w:tcPr>
          <w:p w14:paraId="20E23E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1021</w:t>
            </w:r>
          </w:p>
        </w:tc>
        <w:tc>
          <w:tcPr>
            <w:tcW w:w="4288" w:type="dxa"/>
          </w:tcPr>
          <w:p w14:paraId="227254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  extent_count;</w:t>
            </w:r>
          </w:p>
        </w:tc>
        <w:tc>
          <w:tcPr>
            <w:tcW w:w="4117" w:type="dxa"/>
          </w:tcPr>
          <w:p w14:paraId="171447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  extent_count;</w:t>
            </w:r>
          </w:p>
        </w:tc>
      </w:tr>
      <w:tr w:rsidR="001B11A7" w:rsidRPr="00C04F0B" w14:paraId="0B1135D2" w14:textId="77777777" w:rsidTr="00DB2132">
        <w:tc>
          <w:tcPr>
            <w:tcW w:w="605" w:type="dxa"/>
          </w:tcPr>
          <w:p w14:paraId="2A92B8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1022</w:t>
            </w:r>
          </w:p>
        </w:tc>
        <w:tc>
          <w:tcPr>
            <w:tcW w:w="4288" w:type="dxa"/>
          </w:tcPr>
          <w:p w14:paraId="59AA7C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(j=0; j&lt;extent_count; j++) {</w:t>
            </w:r>
          </w:p>
        </w:tc>
        <w:tc>
          <w:tcPr>
            <w:tcW w:w="4117" w:type="dxa"/>
          </w:tcPr>
          <w:p w14:paraId="7C7AB8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(j=0; j&lt;extent_count; j++) {</w:t>
            </w:r>
          </w:p>
        </w:tc>
      </w:tr>
      <w:tr w:rsidR="001B11A7" w:rsidRPr="00C04F0B" w14:paraId="0B3A887C" w14:textId="77777777" w:rsidTr="00DB2132">
        <w:tc>
          <w:tcPr>
            <w:tcW w:w="605" w:type="dxa"/>
          </w:tcPr>
          <w:p w14:paraId="2E4A71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1023</w:t>
            </w:r>
          </w:p>
        </w:tc>
        <w:tc>
          <w:tcPr>
            <w:tcW w:w="4288" w:type="dxa"/>
          </w:tcPr>
          <w:p w14:paraId="78F364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(((version == 1) || (version == 2)) &amp;&amp; (index_size &gt; 0)) {</w:t>
            </w:r>
          </w:p>
        </w:tc>
        <w:tc>
          <w:tcPr>
            <w:tcW w:w="4117" w:type="dxa"/>
          </w:tcPr>
          <w:p w14:paraId="2C671F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(((version == 1) || (version == 2)) &amp;&amp; (index_size &gt; 0)) {</w:t>
            </w:r>
          </w:p>
        </w:tc>
      </w:tr>
      <w:tr w:rsidR="001B11A7" w:rsidRPr="00C04F0B" w14:paraId="2E27A7EF" w14:textId="77777777" w:rsidTr="00DB2132">
        <w:tc>
          <w:tcPr>
            <w:tcW w:w="605" w:type="dxa"/>
          </w:tcPr>
          <w:p w14:paraId="5F92AE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1024</w:t>
            </w:r>
          </w:p>
        </w:tc>
        <w:tc>
          <w:tcPr>
            <w:tcW w:w="4288" w:type="dxa"/>
          </w:tcPr>
          <w:p w14:paraId="1931BA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int(index_size*8)  item_reference_index;</w:t>
            </w:r>
          </w:p>
        </w:tc>
        <w:tc>
          <w:tcPr>
            <w:tcW w:w="4117" w:type="dxa"/>
          </w:tcPr>
          <w:p w14:paraId="23C741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int(index_size*8)  item_reference_index;</w:t>
            </w:r>
          </w:p>
        </w:tc>
      </w:tr>
      <w:tr w:rsidR="001B11A7" w:rsidRPr="00C04F0B" w14:paraId="178C11C9" w14:textId="77777777" w:rsidTr="00DB2132">
        <w:tc>
          <w:tcPr>
            <w:tcW w:w="605" w:type="dxa"/>
          </w:tcPr>
          <w:p w14:paraId="426241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1025</w:t>
            </w:r>
          </w:p>
        </w:tc>
        <w:tc>
          <w:tcPr>
            <w:tcW w:w="4288" w:type="dxa"/>
          </w:tcPr>
          <w:p w14:paraId="4E7DAE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  <w:tc>
          <w:tcPr>
            <w:tcW w:w="4117" w:type="dxa"/>
          </w:tcPr>
          <w:p w14:paraId="46ADE0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</w:tr>
      <w:tr w:rsidR="001B11A7" w:rsidRPr="00C04F0B" w14:paraId="6A1A2FC0" w14:textId="77777777" w:rsidTr="00DB2132">
        <w:tc>
          <w:tcPr>
            <w:tcW w:w="605" w:type="dxa"/>
          </w:tcPr>
          <w:p w14:paraId="739304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1026</w:t>
            </w:r>
          </w:p>
        </w:tc>
        <w:tc>
          <w:tcPr>
            <w:tcW w:w="4288" w:type="dxa"/>
          </w:tcPr>
          <w:p w14:paraId="6A3253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int(offset_size*8) extent_offset;</w:t>
            </w:r>
          </w:p>
        </w:tc>
        <w:tc>
          <w:tcPr>
            <w:tcW w:w="4117" w:type="dxa"/>
          </w:tcPr>
          <w:p w14:paraId="27B51C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int(offset_size*8) extent_offset;</w:t>
            </w:r>
          </w:p>
        </w:tc>
      </w:tr>
      <w:tr w:rsidR="001B11A7" w:rsidRPr="00C04F0B" w14:paraId="7835E61D" w14:textId="77777777" w:rsidTr="00DB2132">
        <w:tc>
          <w:tcPr>
            <w:tcW w:w="605" w:type="dxa"/>
          </w:tcPr>
          <w:p w14:paraId="09A6D2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1027</w:t>
            </w:r>
          </w:p>
        </w:tc>
        <w:tc>
          <w:tcPr>
            <w:tcW w:w="4288" w:type="dxa"/>
          </w:tcPr>
          <w:p w14:paraId="5FDB25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int(length_size*8) extent_length;</w:t>
            </w:r>
          </w:p>
        </w:tc>
        <w:tc>
          <w:tcPr>
            <w:tcW w:w="4117" w:type="dxa"/>
          </w:tcPr>
          <w:p w14:paraId="754BCE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int(length_size*8) extent_length;</w:t>
            </w:r>
          </w:p>
        </w:tc>
      </w:tr>
      <w:tr w:rsidR="001B11A7" w:rsidRPr="00C04F0B" w14:paraId="40EF84A3" w14:textId="77777777" w:rsidTr="00DB2132">
        <w:tc>
          <w:tcPr>
            <w:tcW w:w="605" w:type="dxa"/>
          </w:tcPr>
          <w:p w14:paraId="46C9E2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1028</w:t>
            </w:r>
          </w:p>
        </w:tc>
        <w:tc>
          <w:tcPr>
            <w:tcW w:w="4288" w:type="dxa"/>
          </w:tcPr>
          <w:p w14:paraId="4A1039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6B6C9D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59665E44" w14:textId="77777777" w:rsidTr="00DB2132">
        <w:tc>
          <w:tcPr>
            <w:tcW w:w="605" w:type="dxa"/>
          </w:tcPr>
          <w:p w14:paraId="3FC04B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1029</w:t>
            </w:r>
          </w:p>
        </w:tc>
        <w:tc>
          <w:tcPr>
            <w:tcW w:w="4288" w:type="dxa"/>
          </w:tcPr>
          <w:p w14:paraId="4F0D7E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3AAC5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B08E519" w14:textId="77777777" w:rsidTr="00DB2132">
        <w:tc>
          <w:tcPr>
            <w:tcW w:w="605" w:type="dxa"/>
          </w:tcPr>
          <w:p w14:paraId="473B30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1030</w:t>
            </w:r>
          </w:p>
        </w:tc>
        <w:tc>
          <w:tcPr>
            <w:tcW w:w="4288" w:type="dxa"/>
          </w:tcPr>
          <w:p w14:paraId="44B0D6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F32CD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A2E6A29" w14:textId="77777777" w:rsidTr="00DB2132">
        <w:tc>
          <w:tcPr>
            <w:tcW w:w="605" w:type="dxa"/>
          </w:tcPr>
          <w:p w14:paraId="4F49D0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1031</w:t>
            </w:r>
          </w:p>
        </w:tc>
        <w:tc>
          <w:tcPr>
            <w:tcW w:w="4288" w:type="dxa"/>
          </w:tcPr>
          <w:p w14:paraId="5DE268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1C914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D23D0B0" w14:textId="77777777" w:rsidTr="00DB2132">
        <w:tc>
          <w:tcPr>
            <w:tcW w:w="605" w:type="dxa"/>
          </w:tcPr>
          <w:p w14:paraId="51AB81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1032</w:t>
            </w:r>
          </w:p>
        </w:tc>
        <w:tc>
          <w:tcPr>
            <w:tcW w:w="4288" w:type="dxa"/>
          </w:tcPr>
          <w:p w14:paraId="3B8A9D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FB851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DB64F12" w14:textId="77777777" w:rsidTr="00DB2132">
        <w:tc>
          <w:tcPr>
            <w:tcW w:w="605" w:type="dxa"/>
          </w:tcPr>
          <w:p w14:paraId="1209EF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1033</w:t>
            </w:r>
          </w:p>
        </w:tc>
        <w:tc>
          <w:tcPr>
            <w:tcW w:w="4288" w:type="dxa"/>
          </w:tcPr>
          <w:p w14:paraId="224007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PrimaryItemBox extends FullBox('pitm', version, 0)</w:t>
            </w:r>
          </w:p>
        </w:tc>
        <w:tc>
          <w:tcPr>
            <w:tcW w:w="4117" w:type="dxa"/>
          </w:tcPr>
          <w:p w14:paraId="0D6E5B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PrimaryItemBox extends FullBox('pitm', version, 0)</w:t>
            </w:r>
          </w:p>
        </w:tc>
      </w:tr>
      <w:tr w:rsidR="001B11A7" w:rsidRPr="00C04F0B" w14:paraId="3AB71C0E" w14:textId="77777777" w:rsidTr="00DB2132">
        <w:tc>
          <w:tcPr>
            <w:tcW w:w="605" w:type="dxa"/>
          </w:tcPr>
          <w:p w14:paraId="360443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1034</w:t>
            </w:r>
          </w:p>
        </w:tc>
        <w:tc>
          <w:tcPr>
            <w:tcW w:w="4288" w:type="dxa"/>
          </w:tcPr>
          <w:p w14:paraId="5CA416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E0180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7D5CFFC" w14:textId="77777777" w:rsidTr="00DB2132">
        <w:tc>
          <w:tcPr>
            <w:tcW w:w="605" w:type="dxa"/>
          </w:tcPr>
          <w:p w14:paraId="1DBC07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1035</w:t>
            </w:r>
          </w:p>
        </w:tc>
        <w:tc>
          <w:tcPr>
            <w:tcW w:w="4288" w:type="dxa"/>
          </w:tcPr>
          <w:p w14:paraId="5188C3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  <w:tc>
          <w:tcPr>
            <w:tcW w:w="4117" w:type="dxa"/>
          </w:tcPr>
          <w:p w14:paraId="06BFD1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</w:tr>
      <w:tr w:rsidR="001B11A7" w:rsidRPr="00C04F0B" w14:paraId="3F9D7A74" w14:textId="77777777" w:rsidTr="00DB2132">
        <w:tc>
          <w:tcPr>
            <w:tcW w:w="605" w:type="dxa"/>
          </w:tcPr>
          <w:p w14:paraId="3098A2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1036</w:t>
            </w:r>
          </w:p>
        </w:tc>
        <w:tc>
          <w:tcPr>
            <w:tcW w:w="4288" w:type="dxa"/>
          </w:tcPr>
          <w:p w14:paraId="6AAE66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item_ID;</w:t>
            </w:r>
          </w:p>
        </w:tc>
        <w:tc>
          <w:tcPr>
            <w:tcW w:w="4117" w:type="dxa"/>
          </w:tcPr>
          <w:p w14:paraId="3F912D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item_ID;</w:t>
            </w:r>
          </w:p>
        </w:tc>
      </w:tr>
      <w:tr w:rsidR="001B11A7" w:rsidRPr="00C04F0B" w14:paraId="111CCE35" w14:textId="77777777" w:rsidTr="00DB2132">
        <w:tc>
          <w:tcPr>
            <w:tcW w:w="605" w:type="dxa"/>
          </w:tcPr>
          <w:p w14:paraId="176F9B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1037</w:t>
            </w:r>
          </w:p>
        </w:tc>
        <w:tc>
          <w:tcPr>
            <w:tcW w:w="4288" w:type="dxa"/>
          </w:tcPr>
          <w:p w14:paraId="2FAEF0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654B34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757C8B13" w14:textId="77777777" w:rsidTr="00DB2132">
        <w:tc>
          <w:tcPr>
            <w:tcW w:w="605" w:type="dxa"/>
          </w:tcPr>
          <w:p w14:paraId="191F7B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1038</w:t>
            </w:r>
          </w:p>
        </w:tc>
        <w:tc>
          <w:tcPr>
            <w:tcW w:w="4288" w:type="dxa"/>
          </w:tcPr>
          <w:p w14:paraId="67CE08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item_ID;</w:t>
            </w:r>
          </w:p>
        </w:tc>
        <w:tc>
          <w:tcPr>
            <w:tcW w:w="4117" w:type="dxa"/>
          </w:tcPr>
          <w:p w14:paraId="6626B1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item_ID;</w:t>
            </w:r>
          </w:p>
        </w:tc>
      </w:tr>
      <w:tr w:rsidR="001B11A7" w:rsidRPr="00C04F0B" w14:paraId="1472080E" w14:textId="77777777" w:rsidTr="00DB2132">
        <w:tc>
          <w:tcPr>
            <w:tcW w:w="605" w:type="dxa"/>
          </w:tcPr>
          <w:p w14:paraId="45F050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1039</w:t>
            </w:r>
          </w:p>
        </w:tc>
        <w:tc>
          <w:tcPr>
            <w:tcW w:w="4288" w:type="dxa"/>
          </w:tcPr>
          <w:p w14:paraId="2F5442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E7FB5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B4ABD1B" w14:textId="77777777" w:rsidTr="00DB2132">
        <w:tc>
          <w:tcPr>
            <w:tcW w:w="605" w:type="dxa"/>
          </w:tcPr>
          <w:p w14:paraId="75ABD0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1040</w:t>
            </w:r>
          </w:p>
        </w:tc>
        <w:tc>
          <w:tcPr>
            <w:tcW w:w="4288" w:type="dxa"/>
          </w:tcPr>
          <w:p w14:paraId="5B5F7A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8E243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6559128" w14:textId="77777777" w:rsidTr="00DB2132">
        <w:tc>
          <w:tcPr>
            <w:tcW w:w="605" w:type="dxa"/>
          </w:tcPr>
          <w:p w14:paraId="1D4581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1041</w:t>
            </w:r>
          </w:p>
        </w:tc>
        <w:tc>
          <w:tcPr>
            <w:tcW w:w="4288" w:type="dxa"/>
          </w:tcPr>
          <w:p w14:paraId="0E845E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7334E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}</w:t>
            </w:r>
          </w:p>
        </w:tc>
      </w:tr>
      <w:tr w:rsidR="001B11A7" w:rsidRPr="00C04F0B" w14:paraId="05E33890" w14:textId="77777777" w:rsidTr="00DB2132">
        <w:tc>
          <w:tcPr>
            <w:tcW w:w="605" w:type="dxa"/>
          </w:tcPr>
          <w:p w14:paraId="2BAE7D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1042</w:t>
            </w:r>
          </w:p>
        </w:tc>
        <w:tc>
          <w:tcPr>
            <w:tcW w:w="4288" w:type="dxa"/>
          </w:tcPr>
          <w:p w14:paraId="6008ED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17EBB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6523B40" w14:textId="77777777" w:rsidTr="00DB2132">
        <w:tc>
          <w:tcPr>
            <w:tcW w:w="605" w:type="dxa"/>
          </w:tcPr>
          <w:p w14:paraId="78FD8E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1043</w:t>
            </w:r>
          </w:p>
        </w:tc>
        <w:tc>
          <w:tcPr>
            <w:tcW w:w="4288" w:type="dxa"/>
          </w:tcPr>
          <w:p w14:paraId="324CF8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ItemProtectionBox</w:t>
            </w:r>
          </w:p>
        </w:tc>
        <w:tc>
          <w:tcPr>
            <w:tcW w:w="4117" w:type="dxa"/>
          </w:tcPr>
          <w:p w14:paraId="4DD52D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ItemProtectionBox</w:t>
            </w:r>
          </w:p>
        </w:tc>
      </w:tr>
      <w:tr w:rsidR="001B11A7" w:rsidRPr="00C04F0B" w14:paraId="54A56EB4" w14:textId="77777777" w:rsidTr="00DB2132">
        <w:tc>
          <w:tcPr>
            <w:tcW w:w="605" w:type="dxa"/>
          </w:tcPr>
          <w:p w14:paraId="1BB7AE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1044</w:t>
            </w:r>
          </w:p>
        </w:tc>
        <w:tc>
          <w:tcPr>
            <w:tcW w:w="4288" w:type="dxa"/>
          </w:tcPr>
          <w:p w14:paraId="70B939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FullBox('ipro', version = 0, 0)</w:t>
            </w:r>
          </w:p>
        </w:tc>
        <w:tc>
          <w:tcPr>
            <w:tcW w:w="4117" w:type="dxa"/>
          </w:tcPr>
          <w:p w14:paraId="0CD14D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FullBox('ipro', 0, 0)</w:t>
            </w:r>
          </w:p>
        </w:tc>
      </w:tr>
      <w:tr w:rsidR="001B11A7" w:rsidRPr="00C04F0B" w14:paraId="31030843" w14:textId="77777777" w:rsidTr="00DB2132">
        <w:tc>
          <w:tcPr>
            <w:tcW w:w="605" w:type="dxa"/>
          </w:tcPr>
          <w:p w14:paraId="6994D1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1045</w:t>
            </w:r>
          </w:p>
        </w:tc>
        <w:tc>
          <w:tcPr>
            <w:tcW w:w="4288" w:type="dxa"/>
          </w:tcPr>
          <w:p w14:paraId="0D37BF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EC405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989DEB7" w14:textId="77777777" w:rsidTr="00DB2132">
        <w:tc>
          <w:tcPr>
            <w:tcW w:w="605" w:type="dxa"/>
          </w:tcPr>
          <w:p w14:paraId="5C60B6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1046</w:t>
            </w:r>
          </w:p>
        </w:tc>
        <w:tc>
          <w:tcPr>
            <w:tcW w:w="4288" w:type="dxa"/>
          </w:tcPr>
          <w:p w14:paraId="055297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protection_count;</w:t>
            </w:r>
          </w:p>
        </w:tc>
        <w:tc>
          <w:tcPr>
            <w:tcW w:w="4117" w:type="dxa"/>
          </w:tcPr>
          <w:p w14:paraId="4C80F0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protection_count;</w:t>
            </w:r>
          </w:p>
        </w:tc>
      </w:tr>
      <w:tr w:rsidR="001B11A7" w:rsidRPr="00C04F0B" w14:paraId="316F9C19" w14:textId="77777777" w:rsidTr="00DB2132">
        <w:tc>
          <w:tcPr>
            <w:tcW w:w="605" w:type="dxa"/>
          </w:tcPr>
          <w:p w14:paraId="0931BE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545647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CF86C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652E1893" w14:textId="77777777" w:rsidTr="00DB2132">
        <w:tc>
          <w:tcPr>
            <w:tcW w:w="605" w:type="dxa"/>
          </w:tcPr>
          <w:p w14:paraId="21C428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1047</w:t>
            </w:r>
          </w:p>
        </w:tc>
        <w:tc>
          <w:tcPr>
            <w:tcW w:w="4288" w:type="dxa"/>
          </w:tcPr>
          <w:p w14:paraId="7D64B3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i&lt;=protection_count; i++) {</w:t>
            </w:r>
          </w:p>
        </w:tc>
        <w:tc>
          <w:tcPr>
            <w:tcW w:w="4117" w:type="dxa"/>
          </w:tcPr>
          <w:p w14:paraId="1B4C9C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i&lt;=protection_count; i++) {</w:t>
            </w:r>
          </w:p>
        </w:tc>
      </w:tr>
      <w:tr w:rsidR="001B11A7" w:rsidRPr="00C04F0B" w14:paraId="1477B473" w14:textId="77777777" w:rsidTr="00DB2132">
        <w:tc>
          <w:tcPr>
            <w:tcW w:w="605" w:type="dxa"/>
          </w:tcPr>
          <w:p w14:paraId="3471BA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1048</w:t>
            </w:r>
          </w:p>
        </w:tc>
        <w:tc>
          <w:tcPr>
            <w:tcW w:w="4288" w:type="dxa"/>
          </w:tcPr>
          <w:p w14:paraId="0A1597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ProtectionSchemeInfoBox protection_information;</w:t>
            </w:r>
          </w:p>
        </w:tc>
        <w:tc>
          <w:tcPr>
            <w:tcW w:w="4117" w:type="dxa"/>
          </w:tcPr>
          <w:p w14:paraId="795D89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ProtectionSchemeInfoBox protection_information;</w:t>
            </w:r>
          </w:p>
        </w:tc>
      </w:tr>
      <w:tr w:rsidR="001B11A7" w:rsidRPr="00C04F0B" w14:paraId="56372252" w14:textId="77777777" w:rsidTr="00DB2132">
        <w:tc>
          <w:tcPr>
            <w:tcW w:w="605" w:type="dxa"/>
          </w:tcPr>
          <w:p w14:paraId="4F526A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1049</w:t>
            </w:r>
          </w:p>
        </w:tc>
        <w:tc>
          <w:tcPr>
            <w:tcW w:w="4288" w:type="dxa"/>
          </w:tcPr>
          <w:p w14:paraId="27C60E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74254E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BBE1D22" w14:textId="77777777" w:rsidTr="00DB2132">
        <w:tc>
          <w:tcPr>
            <w:tcW w:w="605" w:type="dxa"/>
          </w:tcPr>
          <w:p w14:paraId="1C2C8B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1050</w:t>
            </w:r>
          </w:p>
        </w:tc>
        <w:tc>
          <w:tcPr>
            <w:tcW w:w="4288" w:type="dxa"/>
          </w:tcPr>
          <w:p w14:paraId="73ED43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03E29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B0C9C08" w14:textId="77777777" w:rsidTr="00DB2132">
        <w:tc>
          <w:tcPr>
            <w:tcW w:w="605" w:type="dxa"/>
          </w:tcPr>
          <w:p w14:paraId="677051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1051</w:t>
            </w:r>
          </w:p>
        </w:tc>
        <w:tc>
          <w:tcPr>
            <w:tcW w:w="4288" w:type="dxa"/>
          </w:tcPr>
          <w:p w14:paraId="5B05DF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B5FF3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8474D9C" w14:textId="77777777" w:rsidTr="00DB2132">
        <w:tc>
          <w:tcPr>
            <w:tcW w:w="605" w:type="dxa"/>
          </w:tcPr>
          <w:p w14:paraId="2DCAE3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1052</w:t>
            </w:r>
          </w:p>
        </w:tc>
        <w:tc>
          <w:tcPr>
            <w:tcW w:w="4288" w:type="dxa"/>
          </w:tcPr>
          <w:p w14:paraId="5B903E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7C9EA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ItemInfoExtension(unsigned int extension_type)</w:t>
            </w:r>
          </w:p>
        </w:tc>
      </w:tr>
      <w:tr w:rsidR="001B11A7" w:rsidRPr="00C04F0B" w14:paraId="694EC016" w14:textId="77777777" w:rsidTr="00DB2132">
        <w:tc>
          <w:tcPr>
            <w:tcW w:w="605" w:type="dxa"/>
          </w:tcPr>
          <w:p w14:paraId="527931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1053</w:t>
            </w:r>
          </w:p>
        </w:tc>
        <w:tc>
          <w:tcPr>
            <w:tcW w:w="4288" w:type="dxa"/>
          </w:tcPr>
          <w:p w14:paraId="0E721D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AE25E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CBEF112" w14:textId="77777777" w:rsidTr="00DB2132">
        <w:tc>
          <w:tcPr>
            <w:tcW w:w="605" w:type="dxa"/>
          </w:tcPr>
          <w:p w14:paraId="0D2C09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1054</w:t>
            </w:r>
          </w:p>
        </w:tc>
        <w:tc>
          <w:tcPr>
            <w:tcW w:w="4288" w:type="dxa"/>
          </w:tcPr>
          <w:p w14:paraId="6D7250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58BBC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49C5115" w14:textId="77777777" w:rsidTr="00DB2132">
        <w:tc>
          <w:tcPr>
            <w:tcW w:w="605" w:type="dxa"/>
          </w:tcPr>
          <w:p w14:paraId="743340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1055</w:t>
            </w:r>
          </w:p>
        </w:tc>
        <w:tc>
          <w:tcPr>
            <w:tcW w:w="4288" w:type="dxa"/>
          </w:tcPr>
          <w:p w14:paraId="6D4C4B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308D3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AEBC66D" w14:textId="77777777" w:rsidTr="00DB2132">
        <w:tc>
          <w:tcPr>
            <w:tcW w:w="605" w:type="dxa"/>
          </w:tcPr>
          <w:p w14:paraId="1BDF53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1056</w:t>
            </w:r>
          </w:p>
        </w:tc>
        <w:tc>
          <w:tcPr>
            <w:tcW w:w="4288" w:type="dxa"/>
          </w:tcPr>
          <w:p w14:paraId="6193D4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F4591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9A57C0F" w14:textId="77777777" w:rsidTr="00DB2132">
        <w:tc>
          <w:tcPr>
            <w:tcW w:w="605" w:type="dxa"/>
          </w:tcPr>
          <w:p w14:paraId="3227FE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1057</w:t>
            </w:r>
          </w:p>
        </w:tc>
        <w:tc>
          <w:tcPr>
            <w:tcW w:w="4288" w:type="dxa"/>
          </w:tcPr>
          <w:p w14:paraId="436958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FDItemInfoExtension() extends ItemInfoExtension ('fdel') {</w:t>
            </w:r>
          </w:p>
        </w:tc>
        <w:tc>
          <w:tcPr>
            <w:tcW w:w="4117" w:type="dxa"/>
          </w:tcPr>
          <w:p w14:paraId="3B6696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FDItemInfoExtension extends ItemInfoExtension ('fdel') {</w:t>
            </w:r>
          </w:p>
        </w:tc>
      </w:tr>
      <w:tr w:rsidR="001B11A7" w:rsidRPr="00C04F0B" w14:paraId="5F548EF7" w14:textId="77777777" w:rsidTr="00DB2132">
        <w:tc>
          <w:tcPr>
            <w:tcW w:w="605" w:type="dxa"/>
          </w:tcPr>
          <w:p w14:paraId="0C9528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1058</w:t>
            </w:r>
          </w:p>
        </w:tc>
        <w:tc>
          <w:tcPr>
            <w:tcW w:w="4288" w:type="dxa"/>
          </w:tcPr>
          <w:p w14:paraId="5142D3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content_location;</w:t>
            </w:r>
          </w:p>
        </w:tc>
        <w:tc>
          <w:tcPr>
            <w:tcW w:w="4117" w:type="dxa"/>
          </w:tcPr>
          <w:p w14:paraId="0BC6A9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content_location;</w:t>
            </w:r>
          </w:p>
        </w:tc>
      </w:tr>
      <w:tr w:rsidR="001B11A7" w:rsidRPr="00C04F0B" w14:paraId="4E5FCB18" w14:textId="77777777" w:rsidTr="00DB2132">
        <w:tc>
          <w:tcPr>
            <w:tcW w:w="605" w:type="dxa"/>
          </w:tcPr>
          <w:p w14:paraId="49FD8A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1059</w:t>
            </w:r>
          </w:p>
        </w:tc>
        <w:tc>
          <w:tcPr>
            <w:tcW w:w="4288" w:type="dxa"/>
          </w:tcPr>
          <w:p w14:paraId="1EB152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content_MD5;</w:t>
            </w:r>
          </w:p>
        </w:tc>
        <w:tc>
          <w:tcPr>
            <w:tcW w:w="4117" w:type="dxa"/>
          </w:tcPr>
          <w:p w14:paraId="13B2D3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content_MD5;</w:t>
            </w:r>
          </w:p>
        </w:tc>
      </w:tr>
      <w:tr w:rsidR="001B11A7" w:rsidRPr="00C04F0B" w14:paraId="70020F01" w14:textId="77777777" w:rsidTr="00DB2132">
        <w:tc>
          <w:tcPr>
            <w:tcW w:w="605" w:type="dxa"/>
          </w:tcPr>
          <w:p w14:paraId="4BFF27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1060</w:t>
            </w:r>
          </w:p>
        </w:tc>
        <w:tc>
          <w:tcPr>
            <w:tcW w:w="4288" w:type="dxa"/>
          </w:tcPr>
          <w:p w14:paraId="168A9E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content_length;</w:t>
            </w:r>
          </w:p>
        </w:tc>
        <w:tc>
          <w:tcPr>
            <w:tcW w:w="4117" w:type="dxa"/>
          </w:tcPr>
          <w:p w14:paraId="5EF820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content_length;</w:t>
            </w:r>
          </w:p>
        </w:tc>
      </w:tr>
      <w:tr w:rsidR="001B11A7" w:rsidRPr="00C04F0B" w14:paraId="665E37CA" w14:textId="77777777" w:rsidTr="00DB2132">
        <w:tc>
          <w:tcPr>
            <w:tcW w:w="605" w:type="dxa"/>
          </w:tcPr>
          <w:p w14:paraId="1A0685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1061</w:t>
            </w:r>
          </w:p>
        </w:tc>
        <w:tc>
          <w:tcPr>
            <w:tcW w:w="4288" w:type="dxa"/>
          </w:tcPr>
          <w:p w14:paraId="074743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transfer_length;</w:t>
            </w:r>
          </w:p>
        </w:tc>
        <w:tc>
          <w:tcPr>
            <w:tcW w:w="4117" w:type="dxa"/>
          </w:tcPr>
          <w:p w14:paraId="53F7D9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transfer_length;</w:t>
            </w:r>
          </w:p>
        </w:tc>
      </w:tr>
      <w:tr w:rsidR="001B11A7" w:rsidRPr="00C04F0B" w14:paraId="1A48F1C2" w14:textId="77777777" w:rsidTr="00DB2132">
        <w:tc>
          <w:tcPr>
            <w:tcW w:w="605" w:type="dxa"/>
          </w:tcPr>
          <w:p w14:paraId="478F3B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1062</w:t>
            </w:r>
          </w:p>
        </w:tc>
        <w:tc>
          <w:tcPr>
            <w:tcW w:w="4288" w:type="dxa"/>
          </w:tcPr>
          <w:p w14:paraId="5CF874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entry_count;</w:t>
            </w:r>
          </w:p>
        </w:tc>
        <w:tc>
          <w:tcPr>
            <w:tcW w:w="4117" w:type="dxa"/>
          </w:tcPr>
          <w:p w14:paraId="4292F1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entry_count;</w:t>
            </w:r>
          </w:p>
        </w:tc>
      </w:tr>
      <w:tr w:rsidR="001B11A7" w:rsidRPr="00C04F0B" w14:paraId="45C61580" w14:textId="77777777" w:rsidTr="00DB2132">
        <w:tc>
          <w:tcPr>
            <w:tcW w:w="605" w:type="dxa"/>
          </w:tcPr>
          <w:p w14:paraId="7B6F62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7B3270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91CED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25BD4252" w14:textId="77777777" w:rsidTr="00DB2132">
        <w:tc>
          <w:tcPr>
            <w:tcW w:w="605" w:type="dxa"/>
          </w:tcPr>
          <w:p w14:paraId="5B33AF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1063</w:t>
            </w:r>
          </w:p>
        </w:tc>
        <w:tc>
          <w:tcPr>
            <w:tcW w:w="4288" w:type="dxa"/>
          </w:tcPr>
          <w:p w14:paraId="68D756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</w:t>
            </w:r>
          </w:p>
        </w:tc>
        <w:tc>
          <w:tcPr>
            <w:tcW w:w="4117" w:type="dxa"/>
          </w:tcPr>
          <w:p w14:paraId="280D6A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</w:t>
            </w:r>
          </w:p>
        </w:tc>
      </w:tr>
      <w:tr w:rsidR="001B11A7" w:rsidRPr="00C04F0B" w14:paraId="0AC54779" w14:textId="77777777" w:rsidTr="00DB2132">
        <w:tc>
          <w:tcPr>
            <w:tcW w:w="605" w:type="dxa"/>
          </w:tcPr>
          <w:p w14:paraId="68A605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1064</w:t>
            </w:r>
          </w:p>
        </w:tc>
        <w:tc>
          <w:tcPr>
            <w:tcW w:w="4288" w:type="dxa"/>
          </w:tcPr>
          <w:p w14:paraId="443C44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group_id;</w:t>
            </w:r>
          </w:p>
        </w:tc>
        <w:tc>
          <w:tcPr>
            <w:tcW w:w="4117" w:type="dxa"/>
          </w:tcPr>
          <w:p w14:paraId="570F8D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group_id;</w:t>
            </w:r>
          </w:p>
        </w:tc>
      </w:tr>
      <w:tr w:rsidR="001B11A7" w:rsidRPr="00C04F0B" w14:paraId="59CC29FD" w14:textId="77777777" w:rsidTr="00DB2132">
        <w:tc>
          <w:tcPr>
            <w:tcW w:w="605" w:type="dxa"/>
          </w:tcPr>
          <w:p w14:paraId="4D5396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1065</w:t>
            </w:r>
          </w:p>
        </w:tc>
        <w:tc>
          <w:tcPr>
            <w:tcW w:w="4288" w:type="dxa"/>
          </w:tcPr>
          <w:p w14:paraId="1AB4C5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411CC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36B0D0C" w14:textId="77777777" w:rsidTr="00DB2132">
        <w:tc>
          <w:tcPr>
            <w:tcW w:w="605" w:type="dxa"/>
          </w:tcPr>
          <w:p w14:paraId="0873B0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1066</w:t>
            </w:r>
          </w:p>
        </w:tc>
        <w:tc>
          <w:tcPr>
            <w:tcW w:w="4288" w:type="dxa"/>
          </w:tcPr>
          <w:p w14:paraId="595131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AE80D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C0D8BEE" w14:textId="77777777" w:rsidTr="00DB2132">
        <w:tc>
          <w:tcPr>
            <w:tcW w:w="605" w:type="dxa"/>
          </w:tcPr>
          <w:p w14:paraId="4CE057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1067</w:t>
            </w:r>
          </w:p>
        </w:tc>
        <w:tc>
          <w:tcPr>
            <w:tcW w:w="4288" w:type="dxa"/>
          </w:tcPr>
          <w:p w14:paraId="559A25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5A6D3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94B13EB" w14:textId="77777777" w:rsidTr="00DB2132">
        <w:tc>
          <w:tcPr>
            <w:tcW w:w="605" w:type="dxa"/>
          </w:tcPr>
          <w:p w14:paraId="6EBDF1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1068</w:t>
            </w:r>
          </w:p>
        </w:tc>
        <w:tc>
          <w:tcPr>
            <w:tcW w:w="4288" w:type="dxa"/>
          </w:tcPr>
          <w:p w14:paraId="07E831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ItemInfoEntry extends FullBox('infe', version, flags)</w:t>
            </w:r>
          </w:p>
        </w:tc>
        <w:tc>
          <w:tcPr>
            <w:tcW w:w="4117" w:type="dxa"/>
          </w:tcPr>
          <w:p w14:paraId="71B7F5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ItemInfoEntry extends FullBox('infe', version, flags)</w:t>
            </w:r>
          </w:p>
        </w:tc>
      </w:tr>
      <w:tr w:rsidR="001B11A7" w:rsidRPr="00C04F0B" w14:paraId="58EE61DA" w14:textId="77777777" w:rsidTr="00DB2132">
        <w:tc>
          <w:tcPr>
            <w:tcW w:w="605" w:type="dxa"/>
          </w:tcPr>
          <w:p w14:paraId="104803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1069</w:t>
            </w:r>
          </w:p>
        </w:tc>
        <w:tc>
          <w:tcPr>
            <w:tcW w:w="4288" w:type="dxa"/>
          </w:tcPr>
          <w:p w14:paraId="35A7EE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67BDD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F4178D6" w14:textId="77777777" w:rsidTr="00DB2132">
        <w:tc>
          <w:tcPr>
            <w:tcW w:w="605" w:type="dxa"/>
          </w:tcPr>
          <w:p w14:paraId="4C2CD1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1070</w:t>
            </w:r>
          </w:p>
        </w:tc>
        <w:tc>
          <w:tcPr>
            <w:tcW w:w="4288" w:type="dxa"/>
          </w:tcPr>
          <w:p w14:paraId="6E7E09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((version == 0) || (version == 1)) {</w:t>
            </w:r>
          </w:p>
        </w:tc>
        <w:tc>
          <w:tcPr>
            <w:tcW w:w="4117" w:type="dxa"/>
          </w:tcPr>
          <w:p w14:paraId="74403B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((version == 0) || (version == 1)) {</w:t>
            </w:r>
          </w:p>
        </w:tc>
      </w:tr>
      <w:tr w:rsidR="001B11A7" w:rsidRPr="00C04F0B" w14:paraId="11E53A6B" w14:textId="77777777" w:rsidTr="00DB2132">
        <w:tc>
          <w:tcPr>
            <w:tcW w:w="605" w:type="dxa"/>
          </w:tcPr>
          <w:p w14:paraId="6DC591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1071</w:t>
            </w:r>
          </w:p>
        </w:tc>
        <w:tc>
          <w:tcPr>
            <w:tcW w:w="4288" w:type="dxa"/>
          </w:tcPr>
          <w:p w14:paraId="4F60E5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item_ID;</w:t>
            </w:r>
          </w:p>
        </w:tc>
        <w:tc>
          <w:tcPr>
            <w:tcW w:w="4117" w:type="dxa"/>
          </w:tcPr>
          <w:p w14:paraId="534825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item_ID;</w:t>
            </w:r>
          </w:p>
        </w:tc>
      </w:tr>
      <w:tr w:rsidR="001B11A7" w:rsidRPr="00C04F0B" w14:paraId="5363E3A2" w14:textId="77777777" w:rsidTr="00DB2132">
        <w:tc>
          <w:tcPr>
            <w:tcW w:w="605" w:type="dxa"/>
          </w:tcPr>
          <w:p w14:paraId="21FECB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1072</w:t>
            </w:r>
          </w:p>
        </w:tc>
        <w:tc>
          <w:tcPr>
            <w:tcW w:w="4288" w:type="dxa"/>
          </w:tcPr>
          <w:p w14:paraId="46D1C2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item_protection_index;</w:t>
            </w:r>
          </w:p>
        </w:tc>
        <w:tc>
          <w:tcPr>
            <w:tcW w:w="4117" w:type="dxa"/>
          </w:tcPr>
          <w:p w14:paraId="782F8D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item_protection_index;</w:t>
            </w:r>
          </w:p>
        </w:tc>
      </w:tr>
      <w:tr w:rsidR="001B11A7" w:rsidRPr="00C04F0B" w14:paraId="1549870A" w14:textId="77777777" w:rsidTr="00DB2132">
        <w:tc>
          <w:tcPr>
            <w:tcW w:w="605" w:type="dxa"/>
          </w:tcPr>
          <w:p w14:paraId="3A209C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1073</w:t>
            </w:r>
          </w:p>
        </w:tc>
        <w:tc>
          <w:tcPr>
            <w:tcW w:w="4288" w:type="dxa"/>
          </w:tcPr>
          <w:p w14:paraId="10202A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item_name;</w:t>
            </w:r>
          </w:p>
        </w:tc>
        <w:tc>
          <w:tcPr>
            <w:tcW w:w="4117" w:type="dxa"/>
          </w:tcPr>
          <w:p w14:paraId="3D12CC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item_name;</w:t>
            </w:r>
          </w:p>
        </w:tc>
      </w:tr>
      <w:tr w:rsidR="001B11A7" w:rsidRPr="00C04F0B" w14:paraId="22D77902" w14:textId="77777777" w:rsidTr="00DB2132">
        <w:tc>
          <w:tcPr>
            <w:tcW w:w="605" w:type="dxa"/>
          </w:tcPr>
          <w:p w14:paraId="40CE34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1074</w:t>
            </w:r>
          </w:p>
        </w:tc>
        <w:tc>
          <w:tcPr>
            <w:tcW w:w="4288" w:type="dxa"/>
          </w:tcPr>
          <w:p w14:paraId="41CD19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content_type;</w:t>
            </w:r>
          </w:p>
        </w:tc>
        <w:tc>
          <w:tcPr>
            <w:tcW w:w="4117" w:type="dxa"/>
          </w:tcPr>
          <w:p w14:paraId="7466B2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content_type;</w:t>
            </w:r>
          </w:p>
        </w:tc>
      </w:tr>
      <w:tr w:rsidR="001B11A7" w:rsidRPr="00C04F0B" w14:paraId="7E6E273C" w14:textId="77777777" w:rsidTr="00DB2132">
        <w:tc>
          <w:tcPr>
            <w:tcW w:w="605" w:type="dxa"/>
          </w:tcPr>
          <w:p w14:paraId="3F49F5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1075</w:t>
            </w:r>
          </w:p>
        </w:tc>
        <w:tc>
          <w:tcPr>
            <w:tcW w:w="4288" w:type="dxa"/>
          </w:tcPr>
          <w:p w14:paraId="13679C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content_encoding; //optional</w:t>
            </w:r>
          </w:p>
        </w:tc>
        <w:tc>
          <w:tcPr>
            <w:tcW w:w="4117" w:type="dxa"/>
          </w:tcPr>
          <w:p w14:paraId="08ECC5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content_encoding; //optional</w:t>
            </w:r>
          </w:p>
        </w:tc>
      </w:tr>
      <w:tr w:rsidR="001B11A7" w:rsidRPr="00C04F0B" w14:paraId="127027F3" w14:textId="77777777" w:rsidTr="00DB2132">
        <w:tc>
          <w:tcPr>
            <w:tcW w:w="605" w:type="dxa"/>
          </w:tcPr>
          <w:p w14:paraId="62E425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1076</w:t>
            </w:r>
          </w:p>
        </w:tc>
        <w:tc>
          <w:tcPr>
            <w:tcW w:w="4288" w:type="dxa"/>
          </w:tcPr>
          <w:p w14:paraId="65703D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DF31B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B370A6F" w14:textId="77777777" w:rsidTr="00DB2132">
        <w:tc>
          <w:tcPr>
            <w:tcW w:w="605" w:type="dxa"/>
          </w:tcPr>
          <w:p w14:paraId="73B958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1077</w:t>
            </w:r>
          </w:p>
        </w:tc>
        <w:tc>
          <w:tcPr>
            <w:tcW w:w="4288" w:type="dxa"/>
          </w:tcPr>
          <w:p w14:paraId="288D2A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1) {</w:t>
            </w:r>
          </w:p>
        </w:tc>
        <w:tc>
          <w:tcPr>
            <w:tcW w:w="4117" w:type="dxa"/>
          </w:tcPr>
          <w:p w14:paraId="4A9A44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1) {</w:t>
            </w:r>
          </w:p>
        </w:tc>
      </w:tr>
      <w:tr w:rsidR="001B11A7" w:rsidRPr="00C04F0B" w14:paraId="0B87D7C5" w14:textId="77777777" w:rsidTr="00DB2132">
        <w:tc>
          <w:tcPr>
            <w:tcW w:w="605" w:type="dxa"/>
          </w:tcPr>
          <w:p w14:paraId="2997F6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1078</w:t>
            </w:r>
          </w:p>
        </w:tc>
        <w:tc>
          <w:tcPr>
            <w:tcW w:w="4288" w:type="dxa"/>
          </w:tcPr>
          <w:p w14:paraId="45E206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extension_type; //optional</w:t>
            </w:r>
          </w:p>
        </w:tc>
        <w:tc>
          <w:tcPr>
            <w:tcW w:w="4117" w:type="dxa"/>
          </w:tcPr>
          <w:p w14:paraId="0B31AB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extension_type; //optional</w:t>
            </w:r>
          </w:p>
        </w:tc>
      </w:tr>
      <w:tr w:rsidR="001B11A7" w:rsidRPr="00C04F0B" w14:paraId="49844F60" w14:textId="77777777" w:rsidTr="00DB2132">
        <w:tc>
          <w:tcPr>
            <w:tcW w:w="605" w:type="dxa"/>
          </w:tcPr>
          <w:p w14:paraId="756D50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1079</w:t>
            </w:r>
          </w:p>
        </w:tc>
        <w:tc>
          <w:tcPr>
            <w:tcW w:w="4288" w:type="dxa"/>
          </w:tcPr>
          <w:p w14:paraId="7DC541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ItemInfoExtension(extension_type); //optional</w:t>
            </w:r>
          </w:p>
        </w:tc>
        <w:tc>
          <w:tcPr>
            <w:tcW w:w="4117" w:type="dxa"/>
          </w:tcPr>
          <w:p w14:paraId="135F49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ItemInfoExtension item(extension_type); //optional</w:t>
            </w:r>
          </w:p>
        </w:tc>
      </w:tr>
      <w:tr w:rsidR="001B11A7" w:rsidRPr="00C04F0B" w14:paraId="3768CFC7" w14:textId="77777777" w:rsidTr="00DB2132">
        <w:tc>
          <w:tcPr>
            <w:tcW w:w="605" w:type="dxa"/>
          </w:tcPr>
          <w:p w14:paraId="73E5E3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1080</w:t>
            </w:r>
          </w:p>
        </w:tc>
        <w:tc>
          <w:tcPr>
            <w:tcW w:w="4288" w:type="dxa"/>
          </w:tcPr>
          <w:p w14:paraId="554447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764F7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6536B52" w14:textId="77777777" w:rsidTr="00DB2132">
        <w:tc>
          <w:tcPr>
            <w:tcW w:w="605" w:type="dxa"/>
          </w:tcPr>
          <w:p w14:paraId="4AF7E0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1081</w:t>
            </w:r>
          </w:p>
        </w:tc>
        <w:tc>
          <w:tcPr>
            <w:tcW w:w="4288" w:type="dxa"/>
          </w:tcPr>
          <w:p w14:paraId="22716A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&gt;= 2) {</w:t>
            </w:r>
          </w:p>
        </w:tc>
        <w:tc>
          <w:tcPr>
            <w:tcW w:w="4117" w:type="dxa"/>
          </w:tcPr>
          <w:p w14:paraId="740D1E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&gt;= 2) {</w:t>
            </w:r>
          </w:p>
        </w:tc>
      </w:tr>
      <w:tr w:rsidR="001B11A7" w:rsidRPr="00C04F0B" w14:paraId="5E5A7BA8" w14:textId="77777777" w:rsidTr="00DB2132">
        <w:tc>
          <w:tcPr>
            <w:tcW w:w="605" w:type="dxa"/>
          </w:tcPr>
          <w:p w14:paraId="3948FA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1082</w:t>
            </w:r>
          </w:p>
        </w:tc>
        <w:tc>
          <w:tcPr>
            <w:tcW w:w="4288" w:type="dxa"/>
          </w:tcPr>
          <w:p w14:paraId="3FCBB9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== 2) {</w:t>
            </w:r>
          </w:p>
        </w:tc>
        <w:tc>
          <w:tcPr>
            <w:tcW w:w="4117" w:type="dxa"/>
          </w:tcPr>
          <w:p w14:paraId="059C75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== 2) {</w:t>
            </w:r>
          </w:p>
        </w:tc>
      </w:tr>
      <w:tr w:rsidR="001B11A7" w:rsidRPr="00C04F0B" w14:paraId="2FDED39D" w14:textId="77777777" w:rsidTr="00DB2132">
        <w:tc>
          <w:tcPr>
            <w:tcW w:w="605" w:type="dxa"/>
          </w:tcPr>
          <w:p w14:paraId="5046BC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1083</w:t>
            </w:r>
          </w:p>
        </w:tc>
        <w:tc>
          <w:tcPr>
            <w:tcW w:w="4288" w:type="dxa"/>
          </w:tcPr>
          <w:p w14:paraId="44C471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  <w:tc>
          <w:tcPr>
            <w:tcW w:w="4117" w:type="dxa"/>
          </w:tcPr>
          <w:p w14:paraId="3F4E09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</w:tr>
      <w:tr w:rsidR="001B11A7" w:rsidRPr="00C04F0B" w14:paraId="61FF0E9F" w14:textId="77777777" w:rsidTr="00DB2132">
        <w:tc>
          <w:tcPr>
            <w:tcW w:w="605" w:type="dxa"/>
          </w:tcPr>
          <w:p w14:paraId="1268E8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1084</w:t>
            </w:r>
          </w:p>
        </w:tc>
        <w:tc>
          <w:tcPr>
            <w:tcW w:w="4288" w:type="dxa"/>
          </w:tcPr>
          <w:p w14:paraId="5DB423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if (version == 3) {</w:t>
            </w:r>
          </w:p>
        </w:tc>
        <w:tc>
          <w:tcPr>
            <w:tcW w:w="4117" w:type="dxa"/>
          </w:tcPr>
          <w:p w14:paraId="62D009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if (version == 3) {</w:t>
            </w:r>
          </w:p>
        </w:tc>
      </w:tr>
      <w:tr w:rsidR="001B11A7" w:rsidRPr="00C04F0B" w14:paraId="1C82F2C6" w14:textId="77777777" w:rsidTr="00DB2132">
        <w:tc>
          <w:tcPr>
            <w:tcW w:w="605" w:type="dxa"/>
          </w:tcPr>
          <w:p w14:paraId="10E0E3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1085</w:t>
            </w:r>
          </w:p>
        </w:tc>
        <w:tc>
          <w:tcPr>
            <w:tcW w:w="4288" w:type="dxa"/>
          </w:tcPr>
          <w:p w14:paraId="1E7406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  <w:tc>
          <w:tcPr>
            <w:tcW w:w="4117" w:type="dxa"/>
          </w:tcPr>
          <w:p w14:paraId="64228C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</w:tr>
      <w:tr w:rsidR="001B11A7" w:rsidRPr="00C04F0B" w14:paraId="357472BE" w14:textId="77777777" w:rsidTr="00DB2132">
        <w:tc>
          <w:tcPr>
            <w:tcW w:w="605" w:type="dxa"/>
          </w:tcPr>
          <w:p w14:paraId="66A84C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1086</w:t>
            </w:r>
          </w:p>
        </w:tc>
        <w:tc>
          <w:tcPr>
            <w:tcW w:w="4288" w:type="dxa"/>
          </w:tcPr>
          <w:p w14:paraId="6187E7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35C083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4AD84FDC" w14:textId="77777777" w:rsidTr="00DB2132">
        <w:tc>
          <w:tcPr>
            <w:tcW w:w="605" w:type="dxa"/>
          </w:tcPr>
          <w:p w14:paraId="4F62BB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1087</w:t>
            </w:r>
          </w:p>
        </w:tc>
        <w:tc>
          <w:tcPr>
            <w:tcW w:w="4288" w:type="dxa"/>
          </w:tcPr>
          <w:p w14:paraId="19BABE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item_protection_index;</w:t>
            </w:r>
          </w:p>
        </w:tc>
        <w:tc>
          <w:tcPr>
            <w:tcW w:w="4117" w:type="dxa"/>
          </w:tcPr>
          <w:p w14:paraId="2C2CB9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item_protection_index;</w:t>
            </w:r>
          </w:p>
        </w:tc>
      </w:tr>
      <w:tr w:rsidR="001B11A7" w:rsidRPr="00C04F0B" w14:paraId="4B985C13" w14:textId="77777777" w:rsidTr="00DB2132">
        <w:tc>
          <w:tcPr>
            <w:tcW w:w="605" w:type="dxa"/>
          </w:tcPr>
          <w:p w14:paraId="677C96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1088</w:t>
            </w:r>
          </w:p>
        </w:tc>
        <w:tc>
          <w:tcPr>
            <w:tcW w:w="4288" w:type="dxa"/>
          </w:tcPr>
          <w:p w14:paraId="31AFDF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item_type;</w:t>
            </w:r>
          </w:p>
        </w:tc>
        <w:tc>
          <w:tcPr>
            <w:tcW w:w="4117" w:type="dxa"/>
          </w:tcPr>
          <w:p w14:paraId="431D06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item_type;</w:t>
            </w:r>
          </w:p>
        </w:tc>
      </w:tr>
      <w:tr w:rsidR="001B11A7" w:rsidRPr="00C04F0B" w14:paraId="3F515BF2" w14:textId="77777777" w:rsidTr="00DB2132">
        <w:tc>
          <w:tcPr>
            <w:tcW w:w="605" w:type="dxa"/>
          </w:tcPr>
          <w:p w14:paraId="2F110F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1089</w:t>
            </w:r>
          </w:p>
        </w:tc>
        <w:tc>
          <w:tcPr>
            <w:tcW w:w="4288" w:type="dxa"/>
          </w:tcPr>
          <w:p w14:paraId="3C8ACB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item_name;</w:t>
            </w:r>
          </w:p>
        </w:tc>
        <w:tc>
          <w:tcPr>
            <w:tcW w:w="4117" w:type="dxa"/>
          </w:tcPr>
          <w:p w14:paraId="339D94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item_name;</w:t>
            </w:r>
          </w:p>
        </w:tc>
      </w:tr>
      <w:tr w:rsidR="001B11A7" w:rsidRPr="00C04F0B" w14:paraId="7B5688C0" w14:textId="77777777" w:rsidTr="00DB2132">
        <w:tc>
          <w:tcPr>
            <w:tcW w:w="605" w:type="dxa"/>
          </w:tcPr>
          <w:p w14:paraId="2F413A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1090</w:t>
            </w:r>
          </w:p>
        </w:tc>
        <w:tc>
          <w:tcPr>
            <w:tcW w:w="4288" w:type="dxa"/>
          </w:tcPr>
          <w:p w14:paraId="746FA1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(item_type=='mime') {</w:t>
            </w:r>
          </w:p>
        </w:tc>
        <w:tc>
          <w:tcPr>
            <w:tcW w:w="4117" w:type="dxa"/>
          </w:tcPr>
          <w:p w14:paraId="79A649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(item_type=='mime') {</w:t>
            </w:r>
          </w:p>
        </w:tc>
      </w:tr>
      <w:tr w:rsidR="001B11A7" w:rsidRPr="00C04F0B" w14:paraId="0C10438E" w14:textId="77777777" w:rsidTr="00DB2132">
        <w:tc>
          <w:tcPr>
            <w:tcW w:w="605" w:type="dxa"/>
          </w:tcPr>
          <w:p w14:paraId="41C92B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1091</w:t>
            </w:r>
          </w:p>
        </w:tc>
        <w:tc>
          <w:tcPr>
            <w:tcW w:w="4288" w:type="dxa"/>
          </w:tcPr>
          <w:p w14:paraId="5D8780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utf8string content_type;</w:t>
            </w:r>
          </w:p>
        </w:tc>
        <w:tc>
          <w:tcPr>
            <w:tcW w:w="4117" w:type="dxa"/>
          </w:tcPr>
          <w:p w14:paraId="3251ED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utf8string content_type;</w:t>
            </w:r>
          </w:p>
        </w:tc>
      </w:tr>
      <w:tr w:rsidR="001B11A7" w:rsidRPr="00C04F0B" w14:paraId="39605380" w14:textId="77777777" w:rsidTr="00DB2132">
        <w:tc>
          <w:tcPr>
            <w:tcW w:w="605" w:type="dxa"/>
          </w:tcPr>
          <w:p w14:paraId="66FC57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1092</w:t>
            </w:r>
          </w:p>
        </w:tc>
        <w:tc>
          <w:tcPr>
            <w:tcW w:w="4288" w:type="dxa"/>
          </w:tcPr>
          <w:p w14:paraId="79A598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utf8string content_encoding; //optional</w:t>
            </w:r>
          </w:p>
        </w:tc>
        <w:tc>
          <w:tcPr>
            <w:tcW w:w="4117" w:type="dxa"/>
          </w:tcPr>
          <w:p w14:paraId="60E482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utf8string content_encoding; //optional</w:t>
            </w:r>
          </w:p>
        </w:tc>
      </w:tr>
      <w:tr w:rsidR="001B11A7" w:rsidRPr="00C04F0B" w14:paraId="67101A90" w14:textId="77777777" w:rsidTr="00DB2132">
        <w:tc>
          <w:tcPr>
            <w:tcW w:w="605" w:type="dxa"/>
          </w:tcPr>
          <w:p w14:paraId="3F701B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1093</w:t>
            </w:r>
          </w:p>
        </w:tc>
        <w:tc>
          <w:tcPr>
            <w:tcW w:w="4288" w:type="dxa"/>
          </w:tcPr>
          <w:p w14:paraId="4ADB30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if (item_type == 'uri ') {</w:t>
            </w:r>
          </w:p>
        </w:tc>
        <w:tc>
          <w:tcPr>
            <w:tcW w:w="4117" w:type="dxa"/>
          </w:tcPr>
          <w:p w14:paraId="55E256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if (item_type == 'uri ') {</w:t>
            </w:r>
          </w:p>
        </w:tc>
      </w:tr>
      <w:tr w:rsidR="001B11A7" w:rsidRPr="00C04F0B" w14:paraId="1408C7CB" w14:textId="77777777" w:rsidTr="00DB2132">
        <w:tc>
          <w:tcPr>
            <w:tcW w:w="605" w:type="dxa"/>
          </w:tcPr>
          <w:p w14:paraId="6FD804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1094</w:t>
            </w:r>
          </w:p>
        </w:tc>
        <w:tc>
          <w:tcPr>
            <w:tcW w:w="4288" w:type="dxa"/>
          </w:tcPr>
          <w:p w14:paraId="4D426A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utf8string item_uri_type;</w:t>
            </w:r>
          </w:p>
        </w:tc>
        <w:tc>
          <w:tcPr>
            <w:tcW w:w="4117" w:type="dxa"/>
          </w:tcPr>
          <w:p w14:paraId="07F66E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utf8string item_uri_type;</w:t>
            </w:r>
          </w:p>
        </w:tc>
      </w:tr>
      <w:tr w:rsidR="001B11A7" w:rsidRPr="00C04F0B" w14:paraId="36C885C2" w14:textId="77777777" w:rsidTr="00DB2132">
        <w:tc>
          <w:tcPr>
            <w:tcW w:w="605" w:type="dxa"/>
          </w:tcPr>
          <w:p w14:paraId="2FE57B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1095</w:t>
            </w:r>
          </w:p>
        </w:tc>
        <w:tc>
          <w:tcPr>
            <w:tcW w:w="4288" w:type="dxa"/>
          </w:tcPr>
          <w:p w14:paraId="11C3C0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1DB7FF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573E3151" w14:textId="77777777" w:rsidTr="00DB2132">
        <w:tc>
          <w:tcPr>
            <w:tcW w:w="605" w:type="dxa"/>
          </w:tcPr>
          <w:p w14:paraId="45C023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1096</w:t>
            </w:r>
          </w:p>
        </w:tc>
        <w:tc>
          <w:tcPr>
            <w:tcW w:w="4288" w:type="dxa"/>
          </w:tcPr>
          <w:p w14:paraId="772BCA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5F3DB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CF06190" w14:textId="77777777" w:rsidTr="00DB2132">
        <w:tc>
          <w:tcPr>
            <w:tcW w:w="605" w:type="dxa"/>
          </w:tcPr>
          <w:p w14:paraId="07F6CB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1097</w:t>
            </w:r>
          </w:p>
        </w:tc>
        <w:tc>
          <w:tcPr>
            <w:tcW w:w="4288" w:type="dxa"/>
          </w:tcPr>
          <w:p w14:paraId="21DFC2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03CF0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F6588FB" w14:textId="77777777" w:rsidTr="00DB2132">
        <w:tc>
          <w:tcPr>
            <w:tcW w:w="605" w:type="dxa"/>
          </w:tcPr>
          <w:p w14:paraId="0CDBBC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1098</w:t>
            </w:r>
          </w:p>
        </w:tc>
        <w:tc>
          <w:tcPr>
            <w:tcW w:w="4288" w:type="dxa"/>
          </w:tcPr>
          <w:p w14:paraId="64C88B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CA5CA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EA2D657" w14:textId="77777777" w:rsidTr="00DB2132">
        <w:tc>
          <w:tcPr>
            <w:tcW w:w="605" w:type="dxa"/>
          </w:tcPr>
          <w:p w14:paraId="754504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1099</w:t>
            </w:r>
          </w:p>
        </w:tc>
        <w:tc>
          <w:tcPr>
            <w:tcW w:w="4288" w:type="dxa"/>
          </w:tcPr>
          <w:p w14:paraId="73CFBA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31F9B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9FC8AEB" w14:textId="77777777" w:rsidTr="00DB2132">
        <w:tc>
          <w:tcPr>
            <w:tcW w:w="605" w:type="dxa"/>
          </w:tcPr>
          <w:p w14:paraId="7805B9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1100</w:t>
            </w:r>
          </w:p>
        </w:tc>
        <w:tc>
          <w:tcPr>
            <w:tcW w:w="4288" w:type="dxa"/>
          </w:tcPr>
          <w:p w14:paraId="0EB5B1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ItemInfoBox extends FullBox('iinf', version, 0)</w:t>
            </w:r>
          </w:p>
        </w:tc>
        <w:tc>
          <w:tcPr>
            <w:tcW w:w="4117" w:type="dxa"/>
          </w:tcPr>
          <w:p w14:paraId="6B5940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ItemInfoBox extends FullBox('iinf', version, 0)</w:t>
            </w:r>
          </w:p>
        </w:tc>
      </w:tr>
      <w:tr w:rsidR="001B11A7" w:rsidRPr="00C04F0B" w14:paraId="191534A7" w14:textId="77777777" w:rsidTr="00DB2132">
        <w:tc>
          <w:tcPr>
            <w:tcW w:w="605" w:type="dxa"/>
          </w:tcPr>
          <w:p w14:paraId="486A4E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1101</w:t>
            </w:r>
          </w:p>
        </w:tc>
        <w:tc>
          <w:tcPr>
            <w:tcW w:w="4288" w:type="dxa"/>
          </w:tcPr>
          <w:p w14:paraId="314641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F5488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F7F3727" w14:textId="77777777" w:rsidTr="00DB2132">
        <w:tc>
          <w:tcPr>
            <w:tcW w:w="605" w:type="dxa"/>
          </w:tcPr>
          <w:p w14:paraId="5D91B4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1102</w:t>
            </w:r>
          </w:p>
        </w:tc>
        <w:tc>
          <w:tcPr>
            <w:tcW w:w="4288" w:type="dxa"/>
          </w:tcPr>
          <w:p w14:paraId="39CB1C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  <w:tc>
          <w:tcPr>
            <w:tcW w:w="4117" w:type="dxa"/>
          </w:tcPr>
          <w:p w14:paraId="400A20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</w:tr>
      <w:tr w:rsidR="001B11A7" w:rsidRPr="00C04F0B" w14:paraId="6C8E365F" w14:textId="77777777" w:rsidTr="00DB2132">
        <w:tc>
          <w:tcPr>
            <w:tcW w:w="605" w:type="dxa"/>
          </w:tcPr>
          <w:p w14:paraId="2E73B0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1103</w:t>
            </w:r>
          </w:p>
        </w:tc>
        <w:tc>
          <w:tcPr>
            <w:tcW w:w="4288" w:type="dxa"/>
          </w:tcPr>
          <w:p w14:paraId="274AF1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entry_count;</w:t>
            </w:r>
          </w:p>
        </w:tc>
        <w:tc>
          <w:tcPr>
            <w:tcW w:w="4117" w:type="dxa"/>
          </w:tcPr>
          <w:p w14:paraId="0113B8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entry_count;</w:t>
            </w:r>
          </w:p>
        </w:tc>
      </w:tr>
      <w:tr w:rsidR="001B11A7" w:rsidRPr="00C04F0B" w14:paraId="066385EF" w14:textId="77777777" w:rsidTr="00DB2132">
        <w:tc>
          <w:tcPr>
            <w:tcW w:w="605" w:type="dxa"/>
          </w:tcPr>
          <w:p w14:paraId="26C8BD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1104</w:t>
            </w:r>
          </w:p>
        </w:tc>
        <w:tc>
          <w:tcPr>
            <w:tcW w:w="4288" w:type="dxa"/>
          </w:tcPr>
          <w:p w14:paraId="7E092E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415C20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17B971D0" w14:textId="77777777" w:rsidTr="00DB2132">
        <w:tc>
          <w:tcPr>
            <w:tcW w:w="605" w:type="dxa"/>
          </w:tcPr>
          <w:p w14:paraId="3315E8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1105</w:t>
            </w:r>
          </w:p>
        </w:tc>
        <w:tc>
          <w:tcPr>
            <w:tcW w:w="4288" w:type="dxa"/>
          </w:tcPr>
          <w:p w14:paraId="6A81BB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entry_count;</w:t>
            </w:r>
          </w:p>
        </w:tc>
        <w:tc>
          <w:tcPr>
            <w:tcW w:w="4117" w:type="dxa"/>
          </w:tcPr>
          <w:p w14:paraId="0E0959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entry_count;</w:t>
            </w:r>
          </w:p>
        </w:tc>
      </w:tr>
      <w:tr w:rsidR="001B11A7" w:rsidRPr="00C04F0B" w14:paraId="07AAAF1E" w14:textId="77777777" w:rsidTr="00DB2132">
        <w:tc>
          <w:tcPr>
            <w:tcW w:w="605" w:type="dxa"/>
          </w:tcPr>
          <w:p w14:paraId="404FF4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1106</w:t>
            </w:r>
          </w:p>
        </w:tc>
        <w:tc>
          <w:tcPr>
            <w:tcW w:w="4288" w:type="dxa"/>
          </w:tcPr>
          <w:p w14:paraId="56699E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CEFD4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1604E63" w14:textId="77777777" w:rsidTr="00DB2132">
        <w:tc>
          <w:tcPr>
            <w:tcW w:w="605" w:type="dxa"/>
          </w:tcPr>
          <w:p w14:paraId="3A0CC8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1107</w:t>
            </w:r>
          </w:p>
        </w:tc>
        <w:tc>
          <w:tcPr>
            <w:tcW w:w="4288" w:type="dxa"/>
          </w:tcPr>
          <w:p w14:paraId="176CE0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ItemInfoEntry item_infos[ entry_count ];</w:t>
            </w:r>
          </w:p>
        </w:tc>
        <w:tc>
          <w:tcPr>
            <w:tcW w:w="4117" w:type="dxa"/>
          </w:tcPr>
          <w:p w14:paraId="46ED86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ItemInfoEntry item_infos[ entry_count ];</w:t>
            </w:r>
          </w:p>
        </w:tc>
      </w:tr>
      <w:tr w:rsidR="001B11A7" w:rsidRPr="00C04F0B" w14:paraId="0D485649" w14:textId="77777777" w:rsidTr="00DB2132">
        <w:tc>
          <w:tcPr>
            <w:tcW w:w="605" w:type="dxa"/>
          </w:tcPr>
          <w:p w14:paraId="06ABE1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1108</w:t>
            </w:r>
          </w:p>
        </w:tc>
        <w:tc>
          <w:tcPr>
            <w:tcW w:w="4288" w:type="dxa"/>
          </w:tcPr>
          <w:p w14:paraId="0AF560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27994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CCD28D1" w14:textId="77777777" w:rsidTr="00DB2132">
        <w:tc>
          <w:tcPr>
            <w:tcW w:w="605" w:type="dxa"/>
          </w:tcPr>
          <w:p w14:paraId="2B22E7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1109</w:t>
            </w:r>
          </w:p>
        </w:tc>
        <w:tc>
          <w:tcPr>
            <w:tcW w:w="4288" w:type="dxa"/>
          </w:tcPr>
          <w:p w14:paraId="7527F2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87F0A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EBDD0B3" w14:textId="77777777" w:rsidTr="00DB2132">
        <w:tc>
          <w:tcPr>
            <w:tcW w:w="605" w:type="dxa"/>
          </w:tcPr>
          <w:p w14:paraId="45A3C0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1110</w:t>
            </w:r>
          </w:p>
        </w:tc>
        <w:tc>
          <w:tcPr>
            <w:tcW w:w="4288" w:type="dxa"/>
          </w:tcPr>
          <w:p w14:paraId="361A02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ECC4D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833705B" w14:textId="77777777" w:rsidTr="00DB2132">
        <w:tc>
          <w:tcPr>
            <w:tcW w:w="605" w:type="dxa"/>
          </w:tcPr>
          <w:p w14:paraId="72FC1B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1111</w:t>
            </w:r>
          </w:p>
        </w:tc>
        <w:tc>
          <w:tcPr>
            <w:tcW w:w="4288" w:type="dxa"/>
          </w:tcPr>
          <w:p w14:paraId="4CA77C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ItemDataBox extends Box('idat')</w:t>
            </w:r>
          </w:p>
        </w:tc>
        <w:tc>
          <w:tcPr>
            <w:tcW w:w="4117" w:type="dxa"/>
          </w:tcPr>
          <w:p w14:paraId="5065B0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ItemDataBox extends Box('idat')</w:t>
            </w:r>
          </w:p>
        </w:tc>
      </w:tr>
      <w:tr w:rsidR="001B11A7" w:rsidRPr="00C04F0B" w14:paraId="28324C35" w14:textId="77777777" w:rsidTr="00DB2132">
        <w:tc>
          <w:tcPr>
            <w:tcW w:w="605" w:type="dxa"/>
          </w:tcPr>
          <w:p w14:paraId="186A50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1112</w:t>
            </w:r>
          </w:p>
        </w:tc>
        <w:tc>
          <w:tcPr>
            <w:tcW w:w="4288" w:type="dxa"/>
          </w:tcPr>
          <w:p w14:paraId="419BC7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051AB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28703D2" w14:textId="77777777" w:rsidTr="00DB2132">
        <w:tc>
          <w:tcPr>
            <w:tcW w:w="605" w:type="dxa"/>
          </w:tcPr>
          <w:p w14:paraId="2CA245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1113</w:t>
            </w:r>
          </w:p>
        </w:tc>
        <w:tc>
          <w:tcPr>
            <w:tcW w:w="4288" w:type="dxa"/>
          </w:tcPr>
          <w:p w14:paraId="684C4F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data[];</w:t>
            </w:r>
          </w:p>
        </w:tc>
        <w:tc>
          <w:tcPr>
            <w:tcW w:w="4117" w:type="dxa"/>
          </w:tcPr>
          <w:p w14:paraId="529613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data[];</w:t>
            </w:r>
          </w:p>
        </w:tc>
      </w:tr>
      <w:tr w:rsidR="001B11A7" w:rsidRPr="00C04F0B" w14:paraId="138512FB" w14:textId="77777777" w:rsidTr="00DB2132">
        <w:tc>
          <w:tcPr>
            <w:tcW w:w="605" w:type="dxa"/>
          </w:tcPr>
          <w:p w14:paraId="70AA8D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1114</w:t>
            </w:r>
          </w:p>
        </w:tc>
        <w:tc>
          <w:tcPr>
            <w:tcW w:w="4288" w:type="dxa"/>
          </w:tcPr>
          <w:p w14:paraId="59F96A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070D4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B5F911F" w14:textId="77777777" w:rsidTr="00DB2132">
        <w:tc>
          <w:tcPr>
            <w:tcW w:w="605" w:type="dxa"/>
          </w:tcPr>
          <w:p w14:paraId="7335E9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1115</w:t>
            </w:r>
          </w:p>
        </w:tc>
        <w:tc>
          <w:tcPr>
            <w:tcW w:w="4288" w:type="dxa"/>
          </w:tcPr>
          <w:p w14:paraId="764B7D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918E6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618BA48" w14:textId="77777777" w:rsidTr="00DB2132">
        <w:tc>
          <w:tcPr>
            <w:tcW w:w="605" w:type="dxa"/>
          </w:tcPr>
          <w:p w14:paraId="7C4F44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1116</w:t>
            </w:r>
          </w:p>
        </w:tc>
        <w:tc>
          <w:tcPr>
            <w:tcW w:w="4288" w:type="dxa"/>
          </w:tcPr>
          <w:p w14:paraId="0807A8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8E4A1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B76F64C" w14:textId="77777777" w:rsidTr="00DB2132">
        <w:tc>
          <w:tcPr>
            <w:tcW w:w="605" w:type="dxa"/>
          </w:tcPr>
          <w:p w14:paraId="5DAF49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1117</w:t>
            </w:r>
          </w:p>
        </w:tc>
        <w:tc>
          <w:tcPr>
            <w:tcW w:w="4288" w:type="dxa"/>
          </w:tcPr>
          <w:p w14:paraId="28A2A7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SingleItemTypeReferenceBox(referenceType)</w:t>
            </w:r>
          </w:p>
        </w:tc>
        <w:tc>
          <w:tcPr>
            <w:tcW w:w="4117" w:type="dxa"/>
          </w:tcPr>
          <w:p w14:paraId="0307C0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SingleItemTypeReferenceBox(unsigned int referenceType)</w:t>
            </w:r>
          </w:p>
        </w:tc>
      </w:tr>
      <w:tr w:rsidR="001B11A7" w:rsidRPr="00C04F0B" w14:paraId="6BD8C8A2" w14:textId="77777777" w:rsidTr="00DB2132">
        <w:tc>
          <w:tcPr>
            <w:tcW w:w="605" w:type="dxa"/>
          </w:tcPr>
          <w:p w14:paraId="7DD3B8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1118</w:t>
            </w:r>
          </w:p>
        </w:tc>
        <w:tc>
          <w:tcPr>
            <w:tcW w:w="4288" w:type="dxa"/>
          </w:tcPr>
          <w:p w14:paraId="3E6640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Box(referenceType)</w:t>
            </w:r>
          </w:p>
        </w:tc>
        <w:tc>
          <w:tcPr>
            <w:tcW w:w="4117" w:type="dxa"/>
          </w:tcPr>
          <w:p w14:paraId="73CF1E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Box(referenceType)</w:t>
            </w:r>
          </w:p>
        </w:tc>
      </w:tr>
      <w:tr w:rsidR="001B11A7" w:rsidRPr="00C04F0B" w14:paraId="5E5730DB" w14:textId="77777777" w:rsidTr="00DB2132">
        <w:tc>
          <w:tcPr>
            <w:tcW w:w="605" w:type="dxa"/>
          </w:tcPr>
          <w:p w14:paraId="7695DD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1119</w:t>
            </w:r>
          </w:p>
        </w:tc>
        <w:tc>
          <w:tcPr>
            <w:tcW w:w="4288" w:type="dxa"/>
          </w:tcPr>
          <w:p w14:paraId="6E5A5C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B95D6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5AA8C22" w14:textId="77777777" w:rsidTr="00DB2132">
        <w:tc>
          <w:tcPr>
            <w:tcW w:w="605" w:type="dxa"/>
          </w:tcPr>
          <w:p w14:paraId="51FA2A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1120</w:t>
            </w:r>
          </w:p>
        </w:tc>
        <w:tc>
          <w:tcPr>
            <w:tcW w:w="4288" w:type="dxa"/>
          </w:tcPr>
          <w:p w14:paraId="052A70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from_item_ID;</w:t>
            </w:r>
          </w:p>
        </w:tc>
        <w:tc>
          <w:tcPr>
            <w:tcW w:w="4117" w:type="dxa"/>
          </w:tcPr>
          <w:p w14:paraId="482B06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from_item_ID;</w:t>
            </w:r>
          </w:p>
        </w:tc>
      </w:tr>
      <w:tr w:rsidR="001B11A7" w:rsidRPr="00C04F0B" w14:paraId="77DC7EA5" w14:textId="77777777" w:rsidTr="00DB2132">
        <w:tc>
          <w:tcPr>
            <w:tcW w:w="605" w:type="dxa"/>
          </w:tcPr>
          <w:p w14:paraId="6ACEC3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1121</w:t>
            </w:r>
          </w:p>
        </w:tc>
        <w:tc>
          <w:tcPr>
            <w:tcW w:w="4288" w:type="dxa"/>
          </w:tcPr>
          <w:p w14:paraId="193F31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reference_count;</w:t>
            </w:r>
          </w:p>
        </w:tc>
        <w:tc>
          <w:tcPr>
            <w:tcW w:w="4117" w:type="dxa"/>
          </w:tcPr>
          <w:p w14:paraId="284EF3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reference_count;</w:t>
            </w:r>
          </w:p>
        </w:tc>
      </w:tr>
      <w:tr w:rsidR="001B11A7" w:rsidRPr="00C04F0B" w14:paraId="6B5158E8" w14:textId="77777777" w:rsidTr="00DB2132">
        <w:tc>
          <w:tcPr>
            <w:tcW w:w="605" w:type="dxa"/>
          </w:tcPr>
          <w:p w14:paraId="60F384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791D56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58ADD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j;</w:t>
            </w:r>
          </w:p>
        </w:tc>
      </w:tr>
      <w:tr w:rsidR="001B11A7" w:rsidRPr="00C04F0B" w14:paraId="2B0D646E" w14:textId="77777777" w:rsidTr="00DB2132">
        <w:tc>
          <w:tcPr>
            <w:tcW w:w="605" w:type="dxa"/>
          </w:tcPr>
          <w:p w14:paraId="2ACC9F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1122</w:t>
            </w:r>
          </w:p>
        </w:tc>
        <w:tc>
          <w:tcPr>
            <w:tcW w:w="4288" w:type="dxa"/>
          </w:tcPr>
          <w:p w14:paraId="0700E5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(j=0; j&lt;reference_count; j++) {</w:t>
            </w:r>
          </w:p>
        </w:tc>
        <w:tc>
          <w:tcPr>
            <w:tcW w:w="4117" w:type="dxa"/>
          </w:tcPr>
          <w:p w14:paraId="4870D0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(j=0; j&lt;reference_count; j++) {</w:t>
            </w:r>
          </w:p>
        </w:tc>
      </w:tr>
      <w:tr w:rsidR="001B11A7" w:rsidRPr="00C04F0B" w14:paraId="2FF9DDE1" w14:textId="77777777" w:rsidTr="00DB2132">
        <w:tc>
          <w:tcPr>
            <w:tcW w:w="605" w:type="dxa"/>
          </w:tcPr>
          <w:p w14:paraId="3BD29B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1123</w:t>
            </w:r>
          </w:p>
        </w:tc>
        <w:tc>
          <w:tcPr>
            <w:tcW w:w="4288" w:type="dxa"/>
          </w:tcPr>
          <w:p w14:paraId="19A3E7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to_item_ID;</w:t>
            </w:r>
          </w:p>
        </w:tc>
        <w:tc>
          <w:tcPr>
            <w:tcW w:w="4117" w:type="dxa"/>
          </w:tcPr>
          <w:p w14:paraId="400236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to_item_ID;</w:t>
            </w:r>
          </w:p>
        </w:tc>
      </w:tr>
      <w:tr w:rsidR="001B11A7" w:rsidRPr="00C04F0B" w14:paraId="7F6C59E8" w14:textId="77777777" w:rsidTr="00DB2132">
        <w:tc>
          <w:tcPr>
            <w:tcW w:w="605" w:type="dxa"/>
          </w:tcPr>
          <w:p w14:paraId="1FC1BA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1124</w:t>
            </w:r>
          </w:p>
        </w:tc>
        <w:tc>
          <w:tcPr>
            <w:tcW w:w="4288" w:type="dxa"/>
          </w:tcPr>
          <w:p w14:paraId="661FC8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C61CF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3BAF35A" w14:textId="77777777" w:rsidTr="00DB2132">
        <w:tc>
          <w:tcPr>
            <w:tcW w:w="605" w:type="dxa"/>
          </w:tcPr>
          <w:p w14:paraId="7AC213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1125</w:t>
            </w:r>
          </w:p>
        </w:tc>
        <w:tc>
          <w:tcPr>
            <w:tcW w:w="4288" w:type="dxa"/>
          </w:tcPr>
          <w:p w14:paraId="026146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8EA68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C74A280" w14:textId="77777777" w:rsidTr="00DB2132">
        <w:tc>
          <w:tcPr>
            <w:tcW w:w="605" w:type="dxa"/>
          </w:tcPr>
          <w:p w14:paraId="361678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1126</w:t>
            </w:r>
          </w:p>
        </w:tc>
        <w:tc>
          <w:tcPr>
            <w:tcW w:w="4288" w:type="dxa"/>
          </w:tcPr>
          <w:p w14:paraId="1711C2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F67CE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D067DA5" w14:textId="77777777" w:rsidTr="00DB2132">
        <w:tc>
          <w:tcPr>
            <w:tcW w:w="605" w:type="dxa"/>
          </w:tcPr>
          <w:p w14:paraId="518AEC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1127</w:t>
            </w:r>
          </w:p>
        </w:tc>
        <w:tc>
          <w:tcPr>
            <w:tcW w:w="4288" w:type="dxa"/>
          </w:tcPr>
          <w:p w14:paraId="599284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F16D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FDC94C7" w14:textId="77777777" w:rsidTr="00DB2132">
        <w:tc>
          <w:tcPr>
            <w:tcW w:w="605" w:type="dxa"/>
          </w:tcPr>
          <w:p w14:paraId="1D0EEE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1128</w:t>
            </w:r>
          </w:p>
        </w:tc>
        <w:tc>
          <w:tcPr>
            <w:tcW w:w="4288" w:type="dxa"/>
          </w:tcPr>
          <w:p w14:paraId="60DF4F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SingleItemTypeReferenceBoxLarge(referenceType)</w:t>
            </w:r>
          </w:p>
        </w:tc>
        <w:tc>
          <w:tcPr>
            <w:tcW w:w="4117" w:type="dxa"/>
          </w:tcPr>
          <w:p w14:paraId="71E7AC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SingleItemTypeReferenceBoxLarge(unsigned int referenceType)</w:t>
            </w:r>
          </w:p>
        </w:tc>
      </w:tr>
      <w:tr w:rsidR="001B11A7" w:rsidRPr="00C04F0B" w14:paraId="4AC6EDB4" w14:textId="77777777" w:rsidTr="00DB2132">
        <w:tc>
          <w:tcPr>
            <w:tcW w:w="605" w:type="dxa"/>
          </w:tcPr>
          <w:p w14:paraId="2C4476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1129</w:t>
            </w:r>
          </w:p>
        </w:tc>
        <w:tc>
          <w:tcPr>
            <w:tcW w:w="4288" w:type="dxa"/>
          </w:tcPr>
          <w:p w14:paraId="5985CE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Box(referenceType)</w:t>
            </w:r>
          </w:p>
        </w:tc>
        <w:tc>
          <w:tcPr>
            <w:tcW w:w="4117" w:type="dxa"/>
          </w:tcPr>
          <w:p w14:paraId="7D5F44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Box(referenceType)</w:t>
            </w:r>
          </w:p>
        </w:tc>
      </w:tr>
      <w:tr w:rsidR="001B11A7" w:rsidRPr="00C04F0B" w14:paraId="5B0495FC" w14:textId="77777777" w:rsidTr="00DB2132">
        <w:tc>
          <w:tcPr>
            <w:tcW w:w="605" w:type="dxa"/>
          </w:tcPr>
          <w:p w14:paraId="4C99E2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1130</w:t>
            </w:r>
          </w:p>
        </w:tc>
        <w:tc>
          <w:tcPr>
            <w:tcW w:w="4288" w:type="dxa"/>
          </w:tcPr>
          <w:p w14:paraId="468CF6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8CCFC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EE19964" w14:textId="77777777" w:rsidTr="00DB2132">
        <w:tc>
          <w:tcPr>
            <w:tcW w:w="605" w:type="dxa"/>
          </w:tcPr>
          <w:p w14:paraId="59FADB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1131</w:t>
            </w:r>
          </w:p>
        </w:tc>
        <w:tc>
          <w:tcPr>
            <w:tcW w:w="4288" w:type="dxa"/>
          </w:tcPr>
          <w:p w14:paraId="07B67B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from_item_ID;</w:t>
            </w:r>
          </w:p>
        </w:tc>
        <w:tc>
          <w:tcPr>
            <w:tcW w:w="4117" w:type="dxa"/>
          </w:tcPr>
          <w:p w14:paraId="7EBEF5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from_item_ID;</w:t>
            </w:r>
          </w:p>
        </w:tc>
      </w:tr>
      <w:tr w:rsidR="001B11A7" w:rsidRPr="00C04F0B" w14:paraId="2E8C250A" w14:textId="77777777" w:rsidTr="00DB2132">
        <w:tc>
          <w:tcPr>
            <w:tcW w:w="605" w:type="dxa"/>
          </w:tcPr>
          <w:p w14:paraId="2FC6A0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1132</w:t>
            </w:r>
          </w:p>
        </w:tc>
        <w:tc>
          <w:tcPr>
            <w:tcW w:w="4288" w:type="dxa"/>
          </w:tcPr>
          <w:p w14:paraId="71FD46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reference_count;</w:t>
            </w:r>
          </w:p>
        </w:tc>
        <w:tc>
          <w:tcPr>
            <w:tcW w:w="4117" w:type="dxa"/>
          </w:tcPr>
          <w:p w14:paraId="1C922B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reference_count;</w:t>
            </w:r>
          </w:p>
        </w:tc>
      </w:tr>
      <w:tr w:rsidR="001B11A7" w:rsidRPr="00C04F0B" w14:paraId="1879E963" w14:textId="77777777" w:rsidTr="00DB2132">
        <w:tc>
          <w:tcPr>
            <w:tcW w:w="605" w:type="dxa"/>
          </w:tcPr>
          <w:p w14:paraId="5175CA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1133</w:t>
            </w:r>
          </w:p>
        </w:tc>
        <w:tc>
          <w:tcPr>
            <w:tcW w:w="4288" w:type="dxa"/>
          </w:tcPr>
          <w:p w14:paraId="2EF974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(j=0; j&lt;reference_count; j++) {</w:t>
            </w:r>
          </w:p>
        </w:tc>
        <w:tc>
          <w:tcPr>
            <w:tcW w:w="4117" w:type="dxa"/>
          </w:tcPr>
          <w:p w14:paraId="32FFC0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(j=0; j&lt;reference_count; j++) {</w:t>
            </w:r>
          </w:p>
        </w:tc>
      </w:tr>
      <w:tr w:rsidR="001B11A7" w:rsidRPr="00C04F0B" w14:paraId="0D02DACC" w14:textId="77777777" w:rsidTr="00DB2132">
        <w:tc>
          <w:tcPr>
            <w:tcW w:w="605" w:type="dxa"/>
          </w:tcPr>
          <w:p w14:paraId="17FB2E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1134</w:t>
            </w:r>
          </w:p>
        </w:tc>
        <w:tc>
          <w:tcPr>
            <w:tcW w:w="4288" w:type="dxa"/>
          </w:tcPr>
          <w:p w14:paraId="1A2317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to_item_ID;</w:t>
            </w:r>
          </w:p>
        </w:tc>
        <w:tc>
          <w:tcPr>
            <w:tcW w:w="4117" w:type="dxa"/>
          </w:tcPr>
          <w:p w14:paraId="4F445F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to_item_ID;</w:t>
            </w:r>
          </w:p>
        </w:tc>
      </w:tr>
      <w:tr w:rsidR="001B11A7" w:rsidRPr="00C04F0B" w14:paraId="2F117B10" w14:textId="77777777" w:rsidTr="00DB2132">
        <w:tc>
          <w:tcPr>
            <w:tcW w:w="605" w:type="dxa"/>
          </w:tcPr>
          <w:p w14:paraId="41907B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1135</w:t>
            </w:r>
          </w:p>
        </w:tc>
        <w:tc>
          <w:tcPr>
            <w:tcW w:w="4288" w:type="dxa"/>
          </w:tcPr>
          <w:p w14:paraId="5ECFA1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E63A0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8920618" w14:textId="77777777" w:rsidTr="00DB2132">
        <w:tc>
          <w:tcPr>
            <w:tcW w:w="605" w:type="dxa"/>
          </w:tcPr>
          <w:p w14:paraId="4CAAD4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1136</w:t>
            </w:r>
          </w:p>
        </w:tc>
        <w:tc>
          <w:tcPr>
            <w:tcW w:w="4288" w:type="dxa"/>
          </w:tcPr>
          <w:p w14:paraId="50A71B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5D5DD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1BC8BF2" w14:textId="77777777" w:rsidTr="00DB2132">
        <w:tc>
          <w:tcPr>
            <w:tcW w:w="605" w:type="dxa"/>
          </w:tcPr>
          <w:p w14:paraId="4500BA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1137</w:t>
            </w:r>
          </w:p>
        </w:tc>
        <w:tc>
          <w:tcPr>
            <w:tcW w:w="4288" w:type="dxa"/>
          </w:tcPr>
          <w:p w14:paraId="47F653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FE510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50A2AC2" w14:textId="77777777" w:rsidTr="00DB2132">
        <w:tc>
          <w:tcPr>
            <w:tcW w:w="605" w:type="dxa"/>
          </w:tcPr>
          <w:p w14:paraId="59517C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1138</w:t>
            </w:r>
          </w:p>
        </w:tc>
        <w:tc>
          <w:tcPr>
            <w:tcW w:w="4288" w:type="dxa"/>
          </w:tcPr>
          <w:p w14:paraId="260F42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26F5B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14C3CC5" w14:textId="77777777" w:rsidTr="00DB2132">
        <w:tc>
          <w:tcPr>
            <w:tcW w:w="605" w:type="dxa"/>
          </w:tcPr>
          <w:p w14:paraId="22174B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1139</w:t>
            </w:r>
          </w:p>
        </w:tc>
        <w:tc>
          <w:tcPr>
            <w:tcW w:w="4288" w:type="dxa"/>
          </w:tcPr>
          <w:p w14:paraId="72A599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ItemReferenceBox extends FullBox('iref', version, 0)</w:t>
            </w:r>
          </w:p>
        </w:tc>
        <w:tc>
          <w:tcPr>
            <w:tcW w:w="4117" w:type="dxa"/>
          </w:tcPr>
          <w:p w14:paraId="5606E3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ItemReferenceBox extends FullBox('iref', version, 0)</w:t>
            </w:r>
          </w:p>
        </w:tc>
      </w:tr>
      <w:tr w:rsidR="001B11A7" w:rsidRPr="00C04F0B" w14:paraId="3E80DDA5" w14:textId="77777777" w:rsidTr="00DB2132">
        <w:tc>
          <w:tcPr>
            <w:tcW w:w="605" w:type="dxa"/>
          </w:tcPr>
          <w:p w14:paraId="44C44C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1140</w:t>
            </w:r>
          </w:p>
        </w:tc>
        <w:tc>
          <w:tcPr>
            <w:tcW w:w="4288" w:type="dxa"/>
          </w:tcPr>
          <w:p w14:paraId="39AFED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D3DFF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B513E0D" w14:textId="77777777" w:rsidTr="00DB2132">
        <w:tc>
          <w:tcPr>
            <w:tcW w:w="605" w:type="dxa"/>
          </w:tcPr>
          <w:p w14:paraId="70C3E9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lastRenderedPageBreak/>
              <w:t>1141</w:t>
            </w:r>
          </w:p>
        </w:tc>
        <w:tc>
          <w:tcPr>
            <w:tcW w:w="4288" w:type="dxa"/>
          </w:tcPr>
          <w:p w14:paraId="26E540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  <w:tc>
          <w:tcPr>
            <w:tcW w:w="4117" w:type="dxa"/>
          </w:tcPr>
          <w:p w14:paraId="43DD49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</w:tr>
      <w:tr w:rsidR="001B11A7" w:rsidRPr="00C04F0B" w14:paraId="6301C691" w14:textId="77777777" w:rsidTr="00DB2132">
        <w:tc>
          <w:tcPr>
            <w:tcW w:w="605" w:type="dxa"/>
          </w:tcPr>
          <w:p w14:paraId="16C64B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1142</w:t>
            </w:r>
          </w:p>
        </w:tc>
        <w:tc>
          <w:tcPr>
            <w:tcW w:w="4288" w:type="dxa"/>
          </w:tcPr>
          <w:p w14:paraId="505D3B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SingleItemTypeReferenceBox        references[];</w:t>
            </w:r>
          </w:p>
        </w:tc>
        <w:tc>
          <w:tcPr>
            <w:tcW w:w="4117" w:type="dxa"/>
          </w:tcPr>
          <w:p w14:paraId="23BB49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SingleItemTypeReferenceBox        references[];</w:t>
            </w:r>
          </w:p>
        </w:tc>
      </w:tr>
      <w:tr w:rsidR="001B11A7" w:rsidRPr="00C04F0B" w14:paraId="764BF1FB" w14:textId="77777777" w:rsidTr="00DB2132">
        <w:tc>
          <w:tcPr>
            <w:tcW w:w="605" w:type="dxa"/>
          </w:tcPr>
          <w:p w14:paraId="562B9D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1143</w:t>
            </w:r>
          </w:p>
        </w:tc>
        <w:tc>
          <w:tcPr>
            <w:tcW w:w="4288" w:type="dxa"/>
          </w:tcPr>
          <w:p w14:paraId="625124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(version==1) {</w:t>
            </w:r>
          </w:p>
        </w:tc>
        <w:tc>
          <w:tcPr>
            <w:tcW w:w="4117" w:type="dxa"/>
          </w:tcPr>
          <w:p w14:paraId="5DF40A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(version==1) {</w:t>
            </w:r>
          </w:p>
        </w:tc>
      </w:tr>
      <w:tr w:rsidR="001B11A7" w:rsidRPr="00C04F0B" w14:paraId="6758E822" w14:textId="77777777" w:rsidTr="00DB2132">
        <w:tc>
          <w:tcPr>
            <w:tcW w:w="605" w:type="dxa"/>
          </w:tcPr>
          <w:p w14:paraId="5A8F32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1144</w:t>
            </w:r>
          </w:p>
        </w:tc>
        <w:tc>
          <w:tcPr>
            <w:tcW w:w="4288" w:type="dxa"/>
          </w:tcPr>
          <w:p w14:paraId="429BDB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SingleItemTypeReferenceBoxLarge   references[];</w:t>
            </w:r>
          </w:p>
        </w:tc>
        <w:tc>
          <w:tcPr>
            <w:tcW w:w="4117" w:type="dxa"/>
          </w:tcPr>
          <w:p w14:paraId="70361F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SingleItemTypeReferenceBoxLarge   references[];</w:t>
            </w:r>
          </w:p>
        </w:tc>
      </w:tr>
      <w:tr w:rsidR="001B11A7" w:rsidRPr="00C04F0B" w14:paraId="577FEC58" w14:textId="77777777" w:rsidTr="00DB2132">
        <w:tc>
          <w:tcPr>
            <w:tcW w:w="605" w:type="dxa"/>
          </w:tcPr>
          <w:p w14:paraId="58CE48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1145</w:t>
            </w:r>
          </w:p>
        </w:tc>
        <w:tc>
          <w:tcPr>
            <w:tcW w:w="4288" w:type="dxa"/>
          </w:tcPr>
          <w:p w14:paraId="7CB1E3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F6E5A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48548D7E" w14:textId="77777777" w:rsidTr="00DB2132">
        <w:tc>
          <w:tcPr>
            <w:tcW w:w="605" w:type="dxa"/>
          </w:tcPr>
          <w:p w14:paraId="619AE2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1146</w:t>
            </w:r>
          </w:p>
        </w:tc>
        <w:tc>
          <w:tcPr>
            <w:tcW w:w="4288" w:type="dxa"/>
          </w:tcPr>
          <w:p w14:paraId="0DE4D6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F1373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D652A1D" w14:textId="77777777" w:rsidTr="00DB2132">
        <w:tc>
          <w:tcPr>
            <w:tcW w:w="605" w:type="dxa"/>
          </w:tcPr>
          <w:p w14:paraId="6EC4EE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1147</w:t>
            </w:r>
          </w:p>
        </w:tc>
        <w:tc>
          <w:tcPr>
            <w:tcW w:w="4288" w:type="dxa"/>
          </w:tcPr>
          <w:p w14:paraId="140027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EC04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3853D6C" w14:textId="77777777" w:rsidTr="00DB2132">
        <w:tc>
          <w:tcPr>
            <w:tcW w:w="605" w:type="dxa"/>
          </w:tcPr>
          <w:p w14:paraId="3D0D72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1148</w:t>
            </w:r>
          </w:p>
        </w:tc>
        <w:tc>
          <w:tcPr>
            <w:tcW w:w="4288" w:type="dxa"/>
          </w:tcPr>
          <w:p w14:paraId="47FCDB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A6F86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5BAD6D2" w14:textId="77777777" w:rsidTr="00DB2132">
        <w:tc>
          <w:tcPr>
            <w:tcW w:w="605" w:type="dxa"/>
          </w:tcPr>
          <w:p w14:paraId="19921D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1149</w:t>
            </w:r>
          </w:p>
        </w:tc>
        <w:tc>
          <w:tcPr>
            <w:tcW w:w="4288" w:type="dxa"/>
          </w:tcPr>
          <w:p w14:paraId="1589F7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ItemProperty(property_type) extends Box(property_type)</w:t>
            </w:r>
          </w:p>
        </w:tc>
        <w:tc>
          <w:tcPr>
            <w:tcW w:w="4117" w:type="dxa"/>
          </w:tcPr>
          <w:p w14:paraId="68F262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ItemProperty(unsigned int property_type) extends Box(property_type)</w:t>
            </w:r>
          </w:p>
        </w:tc>
      </w:tr>
      <w:tr w:rsidR="001B11A7" w:rsidRPr="00C04F0B" w14:paraId="643A6AE1" w14:textId="77777777" w:rsidTr="00DB2132">
        <w:tc>
          <w:tcPr>
            <w:tcW w:w="605" w:type="dxa"/>
          </w:tcPr>
          <w:p w14:paraId="5BD000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1150</w:t>
            </w:r>
          </w:p>
        </w:tc>
        <w:tc>
          <w:tcPr>
            <w:tcW w:w="4288" w:type="dxa"/>
          </w:tcPr>
          <w:p w14:paraId="55BD2E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59C32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FFDE2CD" w14:textId="77777777" w:rsidTr="00DB2132">
        <w:tc>
          <w:tcPr>
            <w:tcW w:w="605" w:type="dxa"/>
          </w:tcPr>
          <w:p w14:paraId="302321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1151</w:t>
            </w:r>
          </w:p>
        </w:tc>
        <w:tc>
          <w:tcPr>
            <w:tcW w:w="4288" w:type="dxa"/>
          </w:tcPr>
          <w:p w14:paraId="4EC3CE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8DB4B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11FBE67" w14:textId="77777777" w:rsidTr="00DB2132">
        <w:tc>
          <w:tcPr>
            <w:tcW w:w="605" w:type="dxa"/>
          </w:tcPr>
          <w:p w14:paraId="69F2A2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1152</w:t>
            </w:r>
          </w:p>
        </w:tc>
        <w:tc>
          <w:tcPr>
            <w:tcW w:w="4288" w:type="dxa"/>
          </w:tcPr>
          <w:p w14:paraId="1C4DDB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F64E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1EFD61F" w14:textId="77777777" w:rsidTr="00DB2132">
        <w:tc>
          <w:tcPr>
            <w:tcW w:w="605" w:type="dxa"/>
          </w:tcPr>
          <w:p w14:paraId="09D81F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1153</w:t>
            </w:r>
          </w:p>
        </w:tc>
        <w:tc>
          <w:tcPr>
            <w:tcW w:w="4288" w:type="dxa"/>
          </w:tcPr>
          <w:p w14:paraId="4335BB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F63C7AB" w14:textId="4521AE0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aligned(8) class ItemFullProperty(unsigned int property_type, unsigned int version, </w:t>
            </w:r>
            <w:r w:rsidR="0077756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unsigned int</w:t>
            </w:r>
            <w:r w:rsidR="00777562"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</w:t>
            </w: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flags)</w:t>
            </w:r>
          </w:p>
        </w:tc>
      </w:tr>
      <w:tr w:rsidR="001B11A7" w:rsidRPr="00C04F0B" w14:paraId="74F3BD1B" w14:textId="77777777" w:rsidTr="00DB2132">
        <w:tc>
          <w:tcPr>
            <w:tcW w:w="605" w:type="dxa"/>
          </w:tcPr>
          <w:p w14:paraId="58F625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1154</w:t>
            </w:r>
          </w:p>
        </w:tc>
        <w:tc>
          <w:tcPr>
            <w:tcW w:w="4288" w:type="dxa"/>
          </w:tcPr>
          <w:p w14:paraId="760688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FullBox(property_type, version, flags)</w:t>
            </w:r>
          </w:p>
        </w:tc>
        <w:tc>
          <w:tcPr>
            <w:tcW w:w="4117" w:type="dxa"/>
          </w:tcPr>
          <w:p w14:paraId="73C202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FullBox(property_type, version, flags)</w:t>
            </w:r>
          </w:p>
        </w:tc>
      </w:tr>
      <w:tr w:rsidR="001B11A7" w:rsidRPr="00C04F0B" w14:paraId="2AD8544D" w14:textId="77777777" w:rsidTr="00DB2132">
        <w:tc>
          <w:tcPr>
            <w:tcW w:w="605" w:type="dxa"/>
          </w:tcPr>
          <w:p w14:paraId="45AAAE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1155</w:t>
            </w:r>
          </w:p>
        </w:tc>
        <w:tc>
          <w:tcPr>
            <w:tcW w:w="4288" w:type="dxa"/>
          </w:tcPr>
          <w:p w14:paraId="3FEC51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7FE88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2DEE8BA" w14:textId="77777777" w:rsidTr="00DB2132">
        <w:tc>
          <w:tcPr>
            <w:tcW w:w="605" w:type="dxa"/>
          </w:tcPr>
          <w:p w14:paraId="4826E4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1156</w:t>
            </w:r>
          </w:p>
        </w:tc>
        <w:tc>
          <w:tcPr>
            <w:tcW w:w="4288" w:type="dxa"/>
          </w:tcPr>
          <w:p w14:paraId="170B0E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E3ADA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0AA483D" w14:textId="77777777" w:rsidTr="00DB2132">
        <w:tc>
          <w:tcPr>
            <w:tcW w:w="605" w:type="dxa"/>
          </w:tcPr>
          <w:p w14:paraId="4C9306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1157</w:t>
            </w:r>
          </w:p>
        </w:tc>
        <w:tc>
          <w:tcPr>
            <w:tcW w:w="4288" w:type="dxa"/>
          </w:tcPr>
          <w:p w14:paraId="3F6A82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40FE3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D554412" w14:textId="77777777" w:rsidTr="00DB2132">
        <w:tc>
          <w:tcPr>
            <w:tcW w:w="605" w:type="dxa"/>
          </w:tcPr>
          <w:p w14:paraId="3FA212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1158</w:t>
            </w:r>
          </w:p>
        </w:tc>
        <w:tc>
          <w:tcPr>
            <w:tcW w:w="4288" w:type="dxa"/>
          </w:tcPr>
          <w:p w14:paraId="47A1C1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3952F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3CCF7B5" w14:textId="77777777" w:rsidTr="00DB2132">
        <w:tc>
          <w:tcPr>
            <w:tcW w:w="605" w:type="dxa"/>
          </w:tcPr>
          <w:p w14:paraId="3B213B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1159</w:t>
            </w:r>
          </w:p>
        </w:tc>
        <w:tc>
          <w:tcPr>
            <w:tcW w:w="4288" w:type="dxa"/>
          </w:tcPr>
          <w:p w14:paraId="04EC23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ItemPropertyContainerBox extends Box('ipco')</w:t>
            </w:r>
          </w:p>
        </w:tc>
        <w:tc>
          <w:tcPr>
            <w:tcW w:w="4117" w:type="dxa"/>
          </w:tcPr>
          <w:p w14:paraId="722295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ItemPropertyContainerBox extends Box('ipco')</w:t>
            </w:r>
          </w:p>
        </w:tc>
      </w:tr>
      <w:tr w:rsidR="001B11A7" w:rsidRPr="00C04F0B" w14:paraId="3FDE7598" w14:textId="77777777" w:rsidTr="00DB2132">
        <w:tc>
          <w:tcPr>
            <w:tcW w:w="605" w:type="dxa"/>
          </w:tcPr>
          <w:p w14:paraId="5947AF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1160</w:t>
            </w:r>
          </w:p>
        </w:tc>
        <w:tc>
          <w:tcPr>
            <w:tcW w:w="4288" w:type="dxa"/>
          </w:tcPr>
          <w:p w14:paraId="2E3005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34317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C12A73A" w14:textId="77777777" w:rsidTr="00DB2132">
        <w:tc>
          <w:tcPr>
            <w:tcW w:w="605" w:type="dxa"/>
          </w:tcPr>
          <w:p w14:paraId="54520F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1161</w:t>
            </w:r>
          </w:p>
        </w:tc>
        <w:tc>
          <w:tcPr>
            <w:tcW w:w="4288" w:type="dxa"/>
          </w:tcPr>
          <w:p w14:paraId="6B1D22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properties[];  // boxes derived from</w:t>
            </w:r>
          </w:p>
        </w:tc>
        <w:tc>
          <w:tcPr>
            <w:tcW w:w="4117" w:type="dxa"/>
          </w:tcPr>
          <w:p w14:paraId="57C999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properties[];  // boxes derived from</w:t>
            </w:r>
          </w:p>
        </w:tc>
      </w:tr>
      <w:tr w:rsidR="001B11A7" w:rsidRPr="00C04F0B" w14:paraId="1EB0A437" w14:textId="77777777" w:rsidTr="00DB2132">
        <w:tc>
          <w:tcPr>
            <w:tcW w:w="605" w:type="dxa"/>
          </w:tcPr>
          <w:p w14:paraId="22A653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1162</w:t>
            </w:r>
          </w:p>
        </w:tc>
        <w:tc>
          <w:tcPr>
            <w:tcW w:w="4288" w:type="dxa"/>
          </w:tcPr>
          <w:p w14:paraId="61D2EA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ItemProperty or ItemFullProperty, or FreeSpaceBox(es)</w:t>
            </w:r>
          </w:p>
        </w:tc>
        <w:tc>
          <w:tcPr>
            <w:tcW w:w="4117" w:type="dxa"/>
          </w:tcPr>
          <w:p w14:paraId="738A60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ItemProperty or ItemFullProperty, or FreeSpaceBox(es)</w:t>
            </w:r>
          </w:p>
        </w:tc>
      </w:tr>
      <w:tr w:rsidR="001B11A7" w:rsidRPr="00C04F0B" w14:paraId="601C6E0A" w14:textId="77777777" w:rsidTr="00DB2132">
        <w:tc>
          <w:tcPr>
            <w:tcW w:w="605" w:type="dxa"/>
          </w:tcPr>
          <w:p w14:paraId="7998A2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1163</w:t>
            </w:r>
          </w:p>
        </w:tc>
        <w:tc>
          <w:tcPr>
            <w:tcW w:w="4288" w:type="dxa"/>
          </w:tcPr>
          <w:p w14:paraId="6FA5B8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to fill the box</w:t>
            </w:r>
          </w:p>
        </w:tc>
        <w:tc>
          <w:tcPr>
            <w:tcW w:w="4117" w:type="dxa"/>
          </w:tcPr>
          <w:p w14:paraId="43AD08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to fill the box</w:t>
            </w:r>
          </w:p>
        </w:tc>
      </w:tr>
      <w:tr w:rsidR="001B11A7" w:rsidRPr="00C04F0B" w14:paraId="3CA48262" w14:textId="77777777" w:rsidTr="00DB2132">
        <w:tc>
          <w:tcPr>
            <w:tcW w:w="605" w:type="dxa"/>
          </w:tcPr>
          <w:p w14:paraId="3DB64F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1164</w:t>
            </w:r>
          </w:p>
        </w:tc>
        <w:tc>
          <w:tcPr>
            <w:tcW w:w="4288" w:type="dxa"/>
          </w:tcPr>
          <w:p w14:paraId="1627C5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ED92D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758C3CB" w14:textId="77777777" w:rsidTr="00DB2132">
        <w:tc>
          <w:tcPr>
            <w:tcW w:w="605" w:type="dxa"/>
          </w:tcPr>
          <w:p w14:paraId="0E2AC3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1165</w:t>
            </w:r>
          </w:p>
        </w:tc>
        <w:tc>
          <w:tcPr>
            <w:tcW w:w="4288" w:type="dxa"/>
          </w:tcPr>
          <w:p w14:paraId="198A38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6A15C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FF3B411" w14:textId="77777777" w:rsidTr="00DB2132">
        <w:tc>
          <w:tcPr>
            <w:tcW w:w="605" w:type="dxa"/>
          </w:tcPr>
          <w:p w14:paraId="035C20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1166</w:t>
            </w:r>
          </w:p>
        </w:tc>
        <w:tc>
          <w:tcPr>
            <w:tcW w:w="4288" w:type="dxa"/>
          </w:tcPr>
          <w:p w14:paraId="004892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B192D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2BA064F" w14:textId="77777777" w:rsidTr="00DB2132">
        <w:tc>
          <w:tcPr>
            <w:tcW w:w="605" w:type="dxa"/>
          </w:tcPr>
          <w:p w14:paraId="134F97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1167</w:t>
            </w:r>
          </w:p>
        </w:tc>
        <w:tc>
          <w:tcPr>
            <w:tcW w:w="4288" w:type="dxa"/>
          </w:tcPr>
          <w:p w14:paraId="6F85A3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ItemPropertyAssociationBox</w:t>
            </w:r>
          </w:p>
        </w:tc>
        <w:tc>
          <w:tcPr>
            <w:tcW w:w="4117" w:type="dxa"/>
          </w:tcPr>
          <w:p w14:paraId="74DECF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ItemPropertyAssociationBox</w:t>
            </w:r>
          </w:p>
        </w:tc>
      </w:tr>
      <w:tr w:rsidR="001B11A7" w:rsidRPr="00C04F0B" w14:paraId="61D8EAAC" w14:textId="77777777" w:rsidTr="00DB2132">
        <w:tc>
          <w:tcPr>
            <w:tcW w:w="605" w:type="dxa"/>
          </w:tcPr>
          <w:p w14:paraId="5590BD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1168</w:t>
            </w:r>
          </w:p>
        </w:tc>
        <w:tc>
          <w:tcPr>
            <w:tcW w:w="4288" w:type="dxa"/>
          </w:tcPr>
          <w:p w14:paraId="2CBF9E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FullBox('ipma', version, flags)</w:t>
            </w:r>
          </w:p>
        </w:tc>
        <w:tc>
          <w:tcPr>
            <w:tcW w:w="4117" w:type="dxa"/>
          </w:tcPr>
          <w:p w14:paraId="4E4255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FullBox('ipma', version, flags)</w:t>
            </w:r>
          </w:p>
        </w:tc>
      </w:tr>
      <w:tr w:rsidR="001B11A7" w:rsidRPr="00C04F0B" w14:paraId="596E74B7" w14:textId="77777777" w:rsidTr="00DB2132">
        <w:tc>
          <w:tcPr>
            <w:tcW w:w="605" w:type="dxa"/>
          </w:tcPr>
          <w:p w14:paraId="59AFAA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1169</w:t>
            </w:r>
          </w:p>
        </w:tc>
        <w:tc>
          <w:tcPr>
            <w:tcW w:w="4288" w:type="dxa"/>
          </w:tcPr>
          <w:p w14:paraId="4323CE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FA71F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16DB510" w14:textId="77777777" w:rsidTr="00DB2132">
        <w:tc>
          <w:tcPr>
            <w:tcW w:w="605" w:type="dxa"/>
          </w:tcPr>
          <w:p w14:paraId="7D8066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1170</w:t>
            </w:r>
          </w:p>
        </w:tc>
        <w:tc>
          <w:tcPr>
            <w:tcW w:w="4288" w:type="dxa"/>
          </w:tcPr>
          <w:p w14:paraId="41EBE3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  <w:tc>
          <w:tcPr>
            <w:tcW w:w="4117" w:type="dxa"/>
          </w:tcPr>
          <w:p w14:paraId="1193E2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entry_count;</w:t>
            </w:r>
          </w:p>
        </w:tc>
      </w:tr>
      <w:tr w:rsidR="001B11A7" w:rsidRPr="00C04F0B" w14:paraId="567ED7DE" w14:textId="77777777" w:rsidTr="00DB2132">
        <w:tc>
          <w:tcPr>
            <w:tcW w:w="605" w:type="dxa"/>
          </w:tcPr>
          <w:p w14:paraId="18C809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1171</w:t>
            </w:r>
          </w:p>
        </w:tc>
        <w:tc>
          <w:tcPr>
            <w:tcW w:w="4288" w:type="dxa"/>
          </w:tcPr>
          <w:p w14:paraId="4D1589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0; i &lt; entry_count; i++) {</w:t>
            </w:r>
          </w:p>
        </w:tc>
        <w:tc>
          <w:tcPr>
            <w:tcW w:w="4117" w:type="dxa"/>
          </w:tcPr>
          <w:p w14:paraId="4E4F62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0; i &lt; entry_count; i++) {</w:t>
            </w:r>
          </w:p>
        </w:tc>
      </w:tr>
      <w:tr w:rsidR="001B11A7" w:rsidRPr="00C04F0B" w14:paraId="151B857F" w14:textId="77777777" w:rsidTr="00DB2132">
        <w:tc>
          <w:tcPr>
            <w:tcW w:w="605" w:type="dxa"/>
          </w:tcPr>
          <w:p w14:paraId="5B2C40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1172</w:t>
            </w:r>
          </w:p>
        </w:tc>
        <w:tc>
          <w:tcPr>
            <w:tcW w:w="4288" w:type="dxa"/>
          </w:tcPr>
          <w:p w14:paraId="4BABD6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&lt; 1)</w:t>
            </w:r>
          </w:p>
        </w:tc>
        <w:tc>
          <w:tcPr>
            <w:tcW w:w="4117" w:type="dxa"/>
          </w:tcPr>
          <w:p w14:paraId="1A499D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&lt; 1)</w:t>
            </w:r>
          </w:p>
        </w:tc>
      </w:tr>
      <w:tr w:rsidR="001B11A7" w:rsidRPr="00C04F0B" w14:paraId="6C60EFA9" w14:textId="77777777" w:rsidTr="00DB2132">
        <w:tc>
          <w:tcPr>
            <w:tcW w:w="605" w:type="dxa"/>
          </w:tcPr>
          <w:p w14:paraId="5BDD17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1173</w:t>
            </w:r>
          </w:p>
        </w:tc>
        <w:tc>
          <w:tcPr>
            <w:tcW w:w="4288" w:type="dxa"/>
          </w:tcPr>
          <w:p w14:paraId="4BD4C2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  <w:tc>
          <w:tcPr>
            <w:tcW w:w="4117" w:type="dxa"/>
          </w:tcPr>
          <w:p w14:paraId="3C2B83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</w:tr>
      <w:tr w:rsidR="001B11A7" w:rsidRPr="00C04F0B" w14:paraId="57C51512" w14:textId="77777777" w:rsidTr="00DB2132">
        <w:tc>
          <w:tcPr>
            <w:tcW w:w="605" w:type="dxa"/>
          </w:tcPr>
          <w:p w14:paraId="5DD713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1174</w:t>
            </w:r>
          </w:p>
        </w:tc>
        <w:tc>
          <w:tcPr>
            <w:tcW w:w="4288" w:type="dxa"/>
          </w:tcPr>
          <w:p w14:paraId="1F194E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</w:t>
            </w:r>
          </w:p>
        </w:tc>
        <w:tc>
          <w:tcPr>
            <w:tcW w:w="4117" w:type="dxa"/>
          </w:tcPr>
          <w:p w14:paraId="28D6E9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</w:t>
            </w:r>
          </w:p>
        </w:tc>
      </w:tr>
      <w:tr w:rsidR="001B11A7" w:rsidRPr="00C04F0B" w14:paraId="06AB29B9" w14:textId="77777777" w:rsidTr="00DB2132">
        <w:tc>
          <w:tcPr>
            <w:tcW w:w="605" w:type="dxa"/>
          </w:tcPr>
          <w:p w14:paraId="3EC628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1175</w:t>
            </w:r>
          </w:p>
        </w:tc>
        <w:tc>
          <w:tcPr>
            <w:tcW w:w="4288" w:type="dxa"/>
          </w:tcPr>
          <w:p w14:paraId="53129C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  <w:tc>
          <w:tcPr>
            <w:tcW w:w="4117" w:type="dxa"/>
          </w:tcPr>
          <w:p w14:paraId="0BF9BB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</w:tr>
      <w:tr w:rsidR="001B11A7" w:rsidRPr="00C04F0B" w14:paraId="68DA2713" w14:textId="77777777" w:rsidTr="00DB2132">
        <w:tc>
          <w:tcPr>
            <w:tcW w:w="605" w:type="dxa"/>
          </w:tcPr>
          <w:p w14:paraId="6F6C61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1176</w:t>
            </w:r>
          </w:p>
        </w:tc>
        <w:tc>
          <w:tcPr>
            <w:tcW w:w="4288" w:type="dxa"/>
          </w:tcPr>
          <w:p w14:paraId="2BEABC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association_count;</w:t>
            </w:r>
          </w:p>
        </w:tc>
        <w:tc>
          <w:tcPr>
            <w:tcW w:w="4117" w:type="dxa"/>
          </w:tcPr>
          <w:p w14:paraId="6755FD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association_count;</w:t>
            </w:r>
          </w:p>
        </w:tc>
      </w:tr>
      <w:tr w:rsidR="001B11A7" w:rsidRPr="00C04F0B" w14:paraId="05F9054B" w14:textId="77777777" w:rsidTr="00DB2132">
        <w:tc>
          <w:tcPr>
            <w:tcW w:w="605" w:type="dxa"/>
          </w:tcPr>
          <w:p w14:paraId="141A03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1177</w:t>
            </w:r>
          </w:p>
        </w:tc>
        <w:tc>
          <w:tcPr>
            <w:tcW w:w="4288" w:type="dxa"/>
          </w:tcPr>
          <w:p w14:paraId="44F413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(j=0; j&lt;association_count; j++) {</w:t>
            </w:r>
          </w:p>
        </w:tc>
        <w:tc>
          <w:tcPr>
            <w:tcW w:w="4117" w:type="dxa"/>
          </w:tcPr>
          <w:p w14:paraId="6294EA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(j=0; j&lt;association_count; j++) {</w:t>
            </w:r>
          </w:p>
        </w:tc>
      </w:tr>
      <w:tr w:rsidR="001B11A7" w:rsidRPr="00C04F0B" w14:paraId="4CFB63B2" w14:textId="77777777" w:rsidTr="00DB2132">
        <w:tc>
          <w:tcPr>
            <w:tcW w:w="605" w:type="dxa"/>
          </w:tcPr>
          <w:p w14:paraId="3D4CBE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1178</w:t>
            </w:r>
          </w:p>
        </w:tc>
        <w:tc>
          <w:tcPr>
            <w:tcW w:w="4288" w:type="dxa"/>
          </w:tcPr>
          <w:p w14:paraId="4437ED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bit(1) essential;</w:t>
            </w:r>
          </w:p>
        </w:tc>
        <w:tc>
          <w:tcPr>
            <w:tcW w:w="4117" w:type="dxa"/>
          </w:tcPr>
          <w:p w14:paraId="3097DC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bit(1) essential;</w:t>
            </w:r>
          </w:p>
        </w:tc>
      </w:tr>
      <w:tr w:rsidR="001B11A7" w:rsidRPr="00C04F0B" w14:paraId="3DF1C9D0" w14:textId="77777777" w:rsidTr="00DB2132">
        <w:tc>
          <w:tcPr>
            <w:tcW w:w="605" w:type="dxa"/>
          </w:tcPr>
          <w:p w14:paraId="632C90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1179</w:t>
            </w:r>
          </w:p>
        </w:tc>
        <w:tc>
          <w:tcPr>
            <w:tcW w:w="4288" w:type="dxa"/>
          </w:tcPr>
          <w:p w14:paraId="3FA62F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(flags &amp; 1)</w:t>
            </w:r>
          </w:p>
        </w:tc>
        <w:tc>
          <w:tcPr>
            <w:tcW w:w="4117" w:type="dxa"/>
          </w:tcPr>
          <w:p w14:paraId="656DBC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(flags &amp; 1)</w:t>
            </w:r>
          </w:p>
        </w:tc>
      </w:tr>
      <w:tr w:rsidR="001B11A7" w:rsidRPr="00C04F0B" w14:paraId="6E2026C3" w14:textId="77777777" w:rsidTr="00DB2132">
        <w:tc>
          <w:tcPr>
            <w:tcW w:w="605" w:type="dxa"/>
          </w:tcPr>
          <w:p w14:paraId="7FD7FE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1180</w:t>
            </w:r>
          </w:p>
        </w:tc>
        <w:tc>
          <w:tcPr>
            <w:tcW w:w="4288" w:type="dxa"/>
          </w:tcPr>
          <w:p w14:paraId="1C4238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int(15) property_index;</w:t>
            </w:r>
          </w:p>
        </w:tc>
        <w:tc>
          <w:tcPr>
            <w:tcW w:w="4117" w:type="dxa"/>
          </w:tcPr>
          <w:p w14:paraId="336CC0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int(15) property_index;</w:t>
            </w:r>
          </w:p>
        </w:tc>
      </w:tr>
      <w:tr w:rsidR="001B11A7" w:rsidRPr="00C04F0B" w14:paraId="22B9CD35" w14:textId="77777777" w:rsidTr="00DB2132">
        <w:tc>
          <w:tcPr>
            <w:tcW w:w="605" w:type="dxa"/>
          </w:tcPr>
          <w:p w14:paraId="627BF4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1181</w:t>
            </w:r>
          </w:p>
        </w:tc>
        <w:tc>
          <w:tcPr>
            <w:tcW w:w="4288" w:type="dxa"/>
          </w:tcPr>
          <w:p w14:paraId="484CE3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else</w:t>
            </w:r>
          </w:p>
        </w:tc>
        <w:tc>
          <w:tcPr>
            <w:tcW w:w="4117" w:type="dxa"/>
          </w:tcPr>
          <w:p w14:paraId="48C403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else</w:t>
            </w:r>
          </w:p>
        </w:tc>
      </w:tr>
      <w:tr w:rsidR="001B11A7" w:rsidRPr="00C04F0B" w14:paraId="7E5053FE" w14:textId="77777777" w:rsidTr="00DB2132">
        <w:tc>
          <w:tcPr>
            <w:tcW w:w="605" w:type="dxa"/>
          </w:tcPr>
          <w:p w14:paraId="4D021C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1182</w:t>
            </w:r>
          </w:p>
        </w:tc>
        <w:tc>
          <w:tcPr>
            <w:tcW w:w="4288" w:type="dxa"/>
          </w:tcPr>
          <w:p w14:paraId="64FF03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int(7) property_index;</w:t>
            </w:r>
          </w:p>
        </w:tc>
        <w:tc>
          <w:tcPr>
            <w:tcW w:w="4117" w:type="dxa"/>
          </w:tcPr>
          <w:p w14:paraId="262F43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int(7) property_index;</w:t>
            </w:r>
          </w:p>
        </w:tc>
      </w:tr>
      <w:tr w:rsidR="001B11A7" w:rsidRPr="00C04F0B" w14:paraId="570CF74A" w14:textId="77777777" w:rsidTr="00DB2132">
        <w:tc>
          <w:tcPr>
            <w:tcW w:w="605" w:type="dxa"/>
          </w:tcPr>
          <w:p w14:paraId="6AB326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1183</w:t>
            </w:r>
          </w:p>
        </w:tc>
        <w:tc>
          <w:tcPr>
            <w:tcW w:w="4288" w:type="dxa"/>
          </w:tcPr>
          <w:p w14:paraId="75DD52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46A8DC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3A6693C3" w14:textId="77777777" w:rsidTr="00DB2132">
        <w:tc>
          <w:tcPr>
            <w:tcW w:w="605" w:type="dxa"/>
          </w:tcPr>
          <w:p w14:paraId="2777C5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1184</w:t>
            </w:r>
          </w:p>
        </w:tc>
        <w:tc>
          <w:tcPr>
            <w:tcW w:w="4288" w:type="dxa"/>
          </w:tcPr>
          <w:p w14:paraId="38DD9D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8F0D6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4400B36" w14:textId="77777777" w:rsidTr="00DB2132">
        <w:tc>
          <w:tcPr>
            <w:tcW w:w="605" w:type="dxa"/>
          </w:tcPr>
          <w:p w14:paraId="0C3F7F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1185</w:t>
            </w:r>
          </w:p>
        </w:tc>
        <w:tc>
          <w:tcPr>
            <w:tcW w:w="4288" w:type="dxa"/>
          </w:tcPr>
          <w:p w14:paraId="7B0370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DF392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44C63C9" w14:textId="77777777" w:rsidTr="00DB2132">
        <w:tc>
          <w:tcPr>
            <w:tcW w:w="605" w:type="dxa"/>
          </w:tcPr>
          <w:p w14:paraId="77FAC0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1186</w:t>
            </w:r>
          </w:p>
        </w:tc>
        <w:tc>
          <w:tcPr>
            <w:tcW w:w="4288" w:type="dxa"/>
          </w:tcPr>
          <w:p w14:paraId="69B4FD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F5D95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F604933" w14:textId="77777777" w:rsidTr="00DB2132">
        <w:tc>
          <w:tcPr>
            <w:tcW w:w="605" w:type="dxa"/>
          </w:tcPr>
          <w:p w14:paraId="219CD7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1187</w:t>
            </w:r>
          </w:p>
        </w:tc>
        <w:tc>
          <w:tcPr>
            <w:tcW w:w="4288" w:type="dxa"/>
          </w:tcPr>
          <w:p w14:paraId="190746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72848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2444D69" w14:textId="77777777" w:rsidTr="00DB2132">
        <w:tc>
          <w:tcPr>
            <w:tcW w:w="605" w:type="dxa"/>
          </w:tcPr>
          <w:p w14:paraId="5BE511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1188</w:t>
            </w:r>
          </w:p>
        </w:tc>
        <w:tc>
          <w:tcPr>
            <w:tcW w:w="4288" w:type="dxa"/>
          </w:tcPr>
          <w:p w14:paraId="7DE6E6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ItemPropertiesBox extends Box('iprp')</w:t>
            </w:r>
          </w:p>
        </w:tc>
        <w:tc>
          <w:tcPr>
            <w:tcW w:w="4117" w:type="dxa"/>
          </w:tcPr>
          <w:p w14:paraId="1E14E2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ItemPropertiesBox extends Box('iprp')</w:t>
            </w:r>
          </w:p>
        </w:tc>
      </w:tr>
      <w:tr w:rsidR="001B11A7" w:rsidRPr="00C04F0B" w14:paraId="20DB963F" w14:textId="77777777" w:rsidTr="00DB2132">
        <w:tc>
          <w:tcPr>
            <w:tcW w:w="605" w:type="dxa"/>
          </w:tcPr>
          <w:p w14:paraId="315A77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1189</w:t>
            </w:r>
          </w:p>
        </w:tc>
        <w:tc>
          <w:tcPr>
            <w:tcW w:w="4288" w:type="dxa"/>
          </w:tcPr>
          <w:p w14:paraId="769CF4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E51BD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360DBA8" w14:textId="77777777" w:rsidTr="00DB2132">
        <w:tc>
          <w:tcPr>
            <w:tcW w:w="605" w:type="dxa"/>
          </w:tcPr>
          <w:p w14:paraId="231FBE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1190</w:t>
            </w:r>
          </w:p>
        </w:tc>
        <w:tc>
          <w:tcPr>
            <w:tcW w:w="4288" w:type="dxa"/>
          </w:tcPr>
          <w:p w14:paraId="13DD6A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ItemPropertyContainerBox property_container;</w:t>
            </w:r>
          </w:p>
        </w:tc>
        <w:tc>
          <w:tcPr>
            <w:tcW w:w="4117" w:type="dxa"/>
          </w:tcPr>
          <w:p w14:paraId="305837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ItemPropertyContainerBox property_container;</w:t>
            </w:r>
          </w:p>
        </w:tc>
      </w:tr>
      <w:tr w:rsidR="001B11A7" w:rsidRPr="00C04F0B" w14:paraId="512EECF0" w14:textId="77777777" w:rsidTr="00DB2132">
        <w:tc>
          <w:tcPr>
            <w:tcW w:w="605" w:type="dxa"/>
          </w:tcPr>
          <w:p w14:paraId="75D79A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1191</w:t>
            </w:r>
          </w:p>
        </w:tc>
        <w:tc>
          <w:tcPr>
            <w:tcW w:w="4288" w:type="dxa"/>
          </w:tcPr>
          <w:p w14:paraId="6B49D5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ItemPropertyAssociationBox association[];</w:t>
            </w:r>
          </w:p>
        </w:tc>
        <w:tc>
          <w:tcPr>
            <w:tcW w:w="4117" w:type="dxa"/>
          </w:tcPr>
          <w:p w14:paraId="0AA0AD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ItemPropertyAssociationBox association[];</w:t>
            </w:r>
          </w:p>
        </w:tc>
      </w:tr>
      <w:tr w:rsidR="001B11A7" w:rsidRPr="00C04F0B" w14:paraId="61792E44" w14:textId="77777777" w:rsidTr="00DB2132">
        <w:tc>
          <w:tcPr>
            <w:tcW w:w="605" w:type="dxa"/>
          </w:tcPr>
          <w:p w14:paraId="104490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1192</w:t>
            </w:r>
          </w:p>
        </w:tc>
        <w:tc>
          <w:tcPr>
            <w:tcW w:w="4288" w:type="dxa"/>
          </w:tcPr>
          <w:p w14:paraId="316A31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1EBE3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175B2DE" w14:textId="77777777" w:rsidTr="00DB2132">
        <w:tc>
          <w:tcPr>
            <w:tcW w:w="605" w:type="dxa"/>
          </w:tcPr>
          <w:p w14:paraId="00F0CC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1193</w:t>
            </w:r>
          </w:p>
        </w:tc>
        <w:tc>
          <w:tcPr>
            <w:tcW w:w="4288" w:type="dxa"/>
          </w:tcPr>
          <w:p w14:paraId="30EBF1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68CC5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7AD4384" w14:textId="77777777" w:rsidTr="00DB2132">
        <w:tc>
          <w:tcPr>
            <w:tcW w:w="605" w:type="dxa"/>
          </w:tcPr>
          <w:p w14:paraId="5B5BCA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1194</w:t>
            </w:r>
          </w:p>
        </w:tc>
        <w:tc>
          <w:tcPr>
            <w:tcW w:w="4288" w:type="dxa"/>
          </w:tcPr>
          <w:p w14:paraId="6B74D1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B996B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CC9BFDC" w14:textId="77777777" w:rsidTr="00DB2132">
        <w:tc>
          <w:tcPr>
            <w:tcW w:w="605" w:type="dxa"/>
          </w:tcPr>
          <w:p w14:paraId="5D03FE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1195</w:t>
            </w:r>
          </w:p>
        </w:tc>
        <w:tc>
          <w:tcPr>
            <w:tcW w:w="4288" w:type="dxa"/>
          </w:tcPr>
          <w:p w14:paraId="7D524B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BrandProperty extends GeneralTypeBox ('brnd')</w:t>
            </w:r>
          </w:p>
        </w:tc>
        <w:tc>
          <w:tcPr>
            <w:tcW w:w="4117" w:type="dxa"/>
          </w:tcPr>
          <w:p w14:paraId="5916DA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BrandProperty extends GeneralTypeBox ('brnd')</w:t>
            </w:r>
          </w:p>
        </w:tc>
      </w:tr>
      <w:tr w:rsidR="001B11A7" w:rsidRPr="00C04F0B" w14:paraId="19111C47" w14:textId="77777777" w:rsidTr="00DB2132">
        <w:tc>
          <w:tcPr>
            <w:tcW w:w="605" w:type="dxa"/>
          </w:tcPr>
          <w:p w14:paraId="42D246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1196</w:t>
            </w:r>
          </w:p>
        </w:tc>
        <w:tc>
          <w:tcPr>
            <w:tcW w:w="4288" w:type="dxa"/>
          </w:tcPr>
          <w:p w14:paraId="17F3AF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A9AA0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D04C912" w14:textId="77777777" w:rsidTr="00DB2132">
        <w:tc>
          <w:tcPr>
            <w:tcW w:w="605" w:type="dxa"/>
          </w:tcPr>
          <w:p w14:paraId="407696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1197</w:t>
            </w:r>
          </w:p>
        </w:tc>
        <w:tc>
          <w:tcPr>
            <w:tcW w:w="4288" w:type="dxa"/>
          </w:tcPr>
          <w:p w14:paraId="2087DD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756EE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5FCA0D0" w14:textId="77777777" w:rsidTr="00DB2132">
        <w:tc>
          <w:tcPr>
            <w:tcW w:w="605" w:type="dxa"/>
          </w:tcPr>
          <w:p w14:paraId="3BA2A7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1198</w:t>
            </w:r>
          </w:p>
        </w:tc>
        <w:tc>
          <w:tcPr>
            <w:tcW w:w="4288" w:type="dxa"/>
          </w:tcPr>
          <w:p w14:paraId="6A08A1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82672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DF71499" w14:textId="77777777" w:rsidTr="00DB2132">
        <w:tc>
          <w:tcPr>
            <w:tcW w:w="605" w:type="dxa"/>
          </w:tcPr>
          <w:p w14:paraId="67B20A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1199</w:t>
            </w:r>
          </w:p>
        </w:tc>
        <w:tc>
          <w:tcPr>
            <w:tcW w:w="4288" w:type="dxa"/>
          </w:tcPr>
          <w:p w14:paraId="343881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6C4FB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3D13503" w14:textId="77777777" w:rsidTr="00DB2132">
        <w:tc>
          <w:tcPr>
            <w:tcW w:w="605" w:type="dxa"/>
          </w:tcPr>
          <w:p w14:paraId="0ADE37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1200</w:t>
            </w:r>
          </w:p>
        </w:tc>
        <w:tc>
          <w:tcPr>
            <w:tcW w:w="4288" w:type="dxa"/>
          </w:tcPr>
          <w:p w14:paraId="09F7B4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HandlerProperty</w:t>
            </w:r>
          </w:p>
        </w:tc>
        <w:tc>
          <w:tcPr>
            <w:tcW w:w="4117" w:type="dxa"/>
          </w:tcPr>
          <w:p w14:paraId="7ED2B0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HandlerProperty</w:t>
            </w:r>
          </w:p>
        </w:tc>
      </w:tr>
      <w:tr w:rsidR="001B11A7" w:rsidRPr="00C04F0B" w14:paraId="6E17669A" w14:textId="77777777" w:rsidTr="00DB2132">
        <w:tc>
          <w:tcPr>
            <w:tcW w:w="605" w:type="dxa"/>
          </w:tcPr>
          <w:p w14:paraId="3BEBB5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1201</w:t>
            </w:r>
          </w:p>
        </w:tc>
        <w:tc>
          <w:tcPr>
            <w:tcW w:w="4288" w:type="dxa"/>
          </w:tcPr>
          <w:p w14:paraId="5CA430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extends ItemFullProperty('hdlp', version = 0, flags = 0)</w:t>
            </w:r>
          </w:p>
        </w:tc>
        <w:tc>
          <w:tcPr>
            <w:tcW w:w="4117" w:type="dxa"/>
          </w:tcPr>
          <w:p w14:paraId="21EBCC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extends ItemFullProperty('hdlp', 0, 0)</w:t>
            </w:r>
          </w:p>
        </w:tc>
      </w:tr>
      <w:tr w:rsidR="001B11A7" w:rsidRPr="00C04F0B" w14:paraId="4824D91C" w14:textId="77777777" w:rsidTr="00DB2132">
        <w:tc>
          <w:tcPr>
            <w:tcW w:w="605" w:type="dxa"/>
          </w:tcPr>
          <w:p w14:paraId="12C821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1202</w:t>
            </w:r>
          </w:p>
        </w:tc>
        <w:tc>
          <w:tcPr>
            <w:tcW w:w="4288" w:type="dxa"/>
          </w:tcPr>
          <w:p w14:paraId="22C47E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72D18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EBFD437" w14:textId="77777777" w:rsidTr="00DB2132">
        <w:tc>
          <w:tcPr>
            <w:tcW w:w="605" w:type="dxa"/>
          </w:tcPr>
          <w:p w14:paraId="48A9E5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1203</w:t>
            </w:r>
          </w:p>
        </w:tc>
        <w:tc>
          <w:tcPr>
            <w:tcW w:w="4288" w:type="dxa"/>
          </w:tcPr>
          <w:p w14:paraId="38CDDA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handler_type;</w:t>
            </w:r>
          </w:p>
        </w:tc>
        <w:tc>
          <w:tcPr>
            <w:tcW w:w="4117" w:type="dxa"/>
          </w:tcPr>
          <w:p w14:paraId="4C4002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handler_type;</w:t>
            </w:r>
          </w:p>
        </w:tc>
      </w:tr>
      <w:tr w:rsidR="001B11A7" w:rsidRPr="00C04F0B" w14:paraId="6F4D1044" w14:textId="77777777" w:rsidTr="00DB2132">
        <w:tc>
          <w:tcPr>
            <w:tcW w:w="605" w:type="dxa"/>
          </w:tcPr>
          <w:p w14:paraId="303D2B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1204</w:t>
            </w:r>
          </w:p>
        </w:tc>
        <w:tc>
          <w:tcPr>
            <w:tcW w:w="4288" w:type="dxa"/>
          </w:tcPr>
          <w:p w14:paraId="35AE5E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D6A3A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2AC56D5" w14:textId="77777777" w:rsidTr="00DB2132">
        <w:tc>
          <w:tcPr>
            <w:tcW w:w="605" w:type="dxa"/>
          </w:tcPr>
          <w:p w14:paraId="7A75F9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1205</w:t>
            </w:r>
          </w:p>
        </w:tc>
        <w:tc>
          <w:tcPr>
            <w:tcW w:w="4288" w:type="dxa"/>
          </w:tcPr>
          <w:p w14:paraId="1AFF62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26689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9F5CBB" w14:textId="77777777" w:rsidTr="00DB2132">
        <w:tc>
          <w:tcPr>
            <w:tcW w:w="605" w:type="dxa"/>
          </w:tcPr>
          <w:p w14:paraId="688C09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1206</w:t>
            </w:r>
          </w:p>
        </w:tc>
        <w:tc>
          <w:tcPr>
            <w:tcW w:w="4288" w:type="dxa"/>
          </w:tcPr>
          <w:p w14:paraId="5F55C2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8062A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78F768A" w14:textId="77777777" w:rsidTr="00DB2132">
        <w:tc>
          <w:tcPr>
            <w:tcW w:w="605" w:type="dxa"/>
          </w:tcPr>
          <w:p w14:paraId="3FB522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1207</w:t>
            </w:r>
          </w:p>
        </w:tc>
        <w:tc>
          <w:tcPr>
            <w:tcW w:w="4288" w:type="dxa"/>
          </w:tcPr>
          <w:p w14:paraId="22F603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T35Item {</w:t>
            </w:r>
          </w:p>
        </w:tc>
        <w:tc>
          <w:tcPr>
            <w:tcW w:w="4117" w:type="dxa"/>
          </w:tcPr>
          <w:p w14:paraId="5303E5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T35Item {</w:t>
            </w:r>
          </w:p>
        </w:tc>
      </w:tr>
      <w:tr w:rsidR="001B11A7" w:rsidRPr="00190E55" w14:paraId="4564A118" w14:textId="77777777" w:rsidTr="00DB2132">
        <w:tc>
          <w:tcPr>
            <w:tcW w:w="605" w:type="dxa"/>
          </w:tcPr>
          <w:p w14:paraId="35C371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1208</w:t>
            </w:r>
          </w:p>
        </w:tc>
        <w:tc>
          <w:tcPr>
            <w:tcW w:w="4288" w:type="dxa"/>
          </w:tcPr>
          <w:p w14:paraId="25EC3EF5" w14:textId="77777777" w:rsidR="001B11A7" w:rsidRPr="00190E55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190E55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bit(8) itu_t_t35_data[];</w:t>
            </w:r>
          </w:p>
        </w:tc>
        <w:tc>
          <w:tcPr>
            <w:tcW w:w="4117" w:type="dxa"/>
          </w:tcPr>
          <w:p w14:paraId="7337F952" w14:textId="77777777" w:rsidR="001B11A7" w:rsidRPr="00190E55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190E55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bit(8) itu_t_t35_data[];</w:t>
            </w:r>
          </w:p>
        </w:tc>
      </w:tr>
      <w:tr w:rsidR="001B11A7" w:rsidRPr="00C04F0B" w14:paraId="2A7CC1D6" w14:textId="77777777" w:rsidTr="00DB2132">
        <w:tc>
          <w:tcPr>
            <w:tcW w:w="605" w:type="dxa"/>
          </w:tcPr>
          <w:p w14:paraId="4084FB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1209</w:t>
            </w:r>
          </w:p>
        </w:tc>
        <w:tc>
          <w:tcPr>
            <w:tcW w:w="4288" w:type="dxa"/>
          </w:tcPr>
          <w:p w14:paraId="48B2FD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5C465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31108D5" w14:textId="77777777" w:rsidTr="00DB2132">
        <w:tc>
          <w:tcPr>
            <w:tcW w:w="605" w:type="dxa"/>
          </w:tcPr>
          <w:p w14:paraId="0F2506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1210</w:t>
            </w:r>
          </w:p>
        </w:tc>
        <w:tc>
          <w:tcPr>
            <w:tcW w:w="4288" w:type="dxa"/>
          </w:tcPr>
          <w:p w14:paraId="1A7691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1B5B5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76EB285" w14:textId="77777777" w:rsidTr="00DB2132">
        <w:tc>
          <w:tcPr>
            <w:tcW w:w="605" w:type="dxa"/>
          </w:tcPr>
          <w:p w14:paraId="7F8CB5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1211</w:t>
            </w:r>
          </w:p>
        </w:tc>
        <w:tc>
          <w:tcPr>
            <w:tcW w:w="4288" w:type="dxa"/>
          </w:tcPr>
          <w:p w14:paraId="540901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88DEA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1FB5AFB" w14:textId="77777777" w:rsidTr="00DB2132">
        <w:tc>
          <w:tcPr>
            <w:tcW w:w="605" w:type="dxa"/>
          </w:tcPr>
          <w:p w14:paraId="6CC393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1212</w:t>
            </w:r>
          </w:p>
        </w:tc>
        <w:tc>
          <w:tcPr>
            <w:tcW w:w="4288" w:type="dxa"/>
          </w:tcPr>
          <w:p w14:paraId="260700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PartitionEntry() extends Box('paen')</w:t>
            </w:r>
          </w:p>
        </w:tc>
        <w:tc>
          <w:tcPr>
            <w:tcW w:w="4117" w:type="dxa"/>
          </w:tcPr>
          <w:p w14:paraId="75A4E5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PartitionEntry extends Box('paen')</w:t>
            </w:r>
          </w:p>
        </w:tc>
      </w:tr>
      <w:tr w:rsidR="001B11A7" w:rsidRPr="00C04F0B" w14:paraId="37B523B4" w14:textId="77777777" w:rsidTr="00DB2132">
        <w:tc>
          <w:tcPr>
            <w:tcW w:w="605" w:type="dxa"/>
          </w:tcPr>
          <w:p w14:paraId="32DE38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1213</w:t>
            </w:r>
          </w:p>
        </w:tc>
        <w:tc>
          <w:tcPr>
            <w:tcW w:w="4288" w:type="dxa"/>
          </w:tcPr>
          <w:p w14:paraId="123A01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655E1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6CD98AC" w14:textId="77777777" w:rsidTr="00DB2132">
        <w:tc>
          <w:tcPr>
            <w:tcW w:w="605" w:type="dxa"/>
          </w:tcPr>
          <w:p w14:paraId="3B2790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1214</w:t>
            </w:r>
          </w:p>
        </w:tc>
        <w:tc>
          <w:tcPr>
            <w:tcW w:w="4288" w:type="dxa"/>
          </w:tcPr>
          <w:p w14:paraId="77EBBF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FilePartitionBox   blocks_and_symbols;</w:t>
            </w:r>
          </w:p>
        </w:tc>
        <w:tc>
          <w:tcPr>
            <w:tcW w:w="4117" w:type="dxa"/>
          </w:tcPr>
          <w:p w14:paraId="2A270A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FilePartitionBox   blocks_and_symbols;</w:t>
            </w:r>
          </w:p>
        </w:tc>
      </w:tr>
      <w:tr w:rsidR="001B11A7" w:rsidRPr="00C04F0B" w14:paraId="4C5B01FF" w14:textId="77777777" w:rsidTr="00DB2132">
        <w:tc>
          <w:tcPr>
            <w:tcW w:w="605" w:type="dxa"/>
          </w:tcPr>
          <w:p w14:paraId="0866CE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1215</w:t>
            </w:r>
          </w:p>
        </w:tc>
        <w:tc>
          <w:tcPr>
            <w:tcW w:w="4288" w:type="dxa"/>
          </w:tcPr>
          <w:p w14:paraId="6B01AB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FECReservoirBox    FEC_symbol_locations; //optional</w:t>
            </w:r>
          </w:p>
        </w:tc>
        <w:tc>
          <w:tcPr>
            <w:tcW w:w="4117" w:type="dxa"/>
          </w:tcPr>
          <w:p w14:paraId="3A14D5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FECReservoirBox    FEC_symbol_locations; //optional</w:t>
            </w:r>
          </w:p>
        </w:tc>
      </w:tr>
      <w:tr w:rsidR="001B11A7" w:rsidRPr="00C04F0B" w14:paraId="339F0756" w14:textId="77777777" w:rsidTr="00DB2132">
        <w:tc>
          <w:tcPr>
            <w:tcW w:w="605" w:type="dxa"/>
          </w:tcPr>
          <w:p w14:paraId="5A687C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1216</w:t>
            </w:r>
          </w:p>
        </w:tc>
        <w:tc>
          <w:tcPr>
            <w:tcW w:w="4288" w:type="dxa"/>
          </w:tcPr>
          <w:p w14:paraId="7578B9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FileReservoirBox   File_symbol_locations; //optional</w:t>
            </w:r>
          </w:p>
        </w:tc>
        <w:tc>
          <w:tcPr>
            <w:tcW w:w="4117" w:type="dxa"/>
          </w:tcPr>
          <w:p w14:paraId="3367E3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FileReservoirBox   File_symbol_locations; //optional</w:t>
            </w:r>
          </w:p>
        </w:tc>
      </w:tr>
      <w:tr w:rsidR="001B11A7" w:rsidRPr="00C04F0B" w14:paraId="1E7C1A0F" w14:textId="77777777" w:rsidTr="00DB2132">
        <w:tc>
          <w:tcPr>
            <w:tcW w:w="605" w:type="dxa"/>
          </w:tcPr>
          <w:p w14:paraId="76E92F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1217</w:t>
            </w:r>
          </w:p>
        </w:tc>
        <w:tc>
          <w:tcPr>
            <w:tcW w:w="4288" w:type="dxa"/>
          </w:tcPr>
          <w:p w14:paraId="6AD8E9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E7C37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3F22466" w14:textId="77777777" w:rsidTr="00DB2132">
        <w:tc>
          <w:tcPr>
            <w:tcW w:w="605" w:type="dxa"/>
          </w:tcPr>
          <w:p w14:paraId="1A0079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1218</w:t>
            </w:r>
          </w:p>
        </w:tc>
        <w:tc>
          <w:tcPr>
            <w:tcW w:w="4288" w:type="dxa"/>
          </w:tcPr>
          <w:p w14:paraId="1F48E5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AAA57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E96936B" w14:textId="77777777" w:rsidTr="00DB2132">
        <w:tc>
          <w:tcPr>
            <w:tcW w:w="605" w:type="dxa"/>
          </w:tcPr>
          <w:p w14:paraId="7B6B18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1219</w:t>
            </w:r>
          </w:p>
        </w:tc>
        <w:tc>
          <w:tcPr>
            <w:tcW w:w="4288" w:type="dxa"/>
          </w:tcPr>
          <w:p w14:paraId="5693D5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0725E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9BBF9AB" w14:textId="77777777" w:rsidTr="00DB2132">
        <w:tc>
          <w:tcPr>
            <w:tcW w:w="605" w:type="dxa"/>
          </w:tcPr>
          <w:p w14:paraId="31A245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1220</w:t>
            </w:r>
          </w:p>
        </w:tc>
        <w:tc>
          <w:tcPr>
            <w:tcW w:w="4288" w:type="dxa"/>
          </w:tcPr>
          <w:p w14:paraId="394BEF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FDItemInformationBox</w:t>
            </w:r>
          </w:p>
        </w:tc>
        <w:tc>
          <w:tcPr>
            <w:tcW w:w="4117" w:type="dxa"/>
          </w:tcPr>
          <w:p w14:paraId="313999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FDItemInformationBox</w:t>
            </w:r>
          </w:p>
        </w:tc>
      </w:tr>
      <w:tr w:rsidR="001B11A7" w:rsidRPr="00C04F0B" w14:paraId="0FD90D6E" w14:textId="77777777" w:rsidTr="00DB2132">
        <w:tc>
          <w:tcPr>
            <w:tcW w:w="605" w:type="dxa"/>
          </w:tcPr>
          <w:p w14:paraId="0B65D9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1221</w:t>
            </w:r>
          </w:p>
        </w:tc>
        <w:tc>
          <w:tcPr>
            <w:tcW w:w="4288" w:type="dxa"/>
          </w:tcPr>
          <w:p w14:paraId="5D6569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FullBox('fiin', version = 0, 0)</w:t>
            </w:r>
          </w:p>
        </w:tc>
        <w:tc>
          <w:tcPr>
            <w:tcW w:w="4117" w:type="dxa"/>
          </w:tcPr>
          <w:p w14:paraId="16888E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FullBox('fiin', 0, 0)</w:t>
            </w:r>
          </w:p>
        </w:tc>
      </w:tr>
      <w:tr w:rsidR="001B11A7" w:rsidRPr="00C04F0B" w14:paraId="3AD5E232" w14:textId="77777777" w:rsidTr="00DB2132">
        <w:tc>
          <w:tcPr>
            <w:tcW w:w="605" w:type="dxa"/>
          </w:tcPr>
          <w:p w14:paraId="14E4F8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1222</w:t>
            </w:r>
          </w:p>
        </w:tc>
        <w:tc>
          <w:tcPr>
            <w:tcW w:w="4288" w:type="dxa"/>
          </w:tcPr>
          <w:p w14:paraId="2F2B66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EF652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2DABCC2" w14:textId="77777777" w:rsidTr="00DB2132">
        <w:tc>
          <w:tcPr>
            <w:tcW w:w="605" w:type="dxa"/>
          </w:tcPr>
          <w:p w14:paraId="3A535F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1223</w:t>
            </w:r>
          </w:p>
        </w:tc>
        <w:tc>
          <w:tcPr>
            <w:tcW w:w="4288" w:type="dxa"/>
          </w:tcPr>
          <w:p w14:paraId="2B94A1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entry_count;</w:t>
            </w:r>
          </w:p>
        </w:tc>
        <w:tc>
          <w:tcPr>
            <w:tcW w:w="4117" w:type="dxa"/>
          </w:tcPr>
          <w:p w14:paraId="7FF91D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entry_count;</w:t>
            </w:r>
          </w:p>
        </w:tc>
      </w:tr>
      <w:tr w:rsidR="001B11A7" w:rsidRPr="00C04F0B" w14:paraId="66071BF6" w14:textId="77777777" w:rsidTr="00DB2132">
        <w:tc>
          <w:tcPr>
            <w:tcW w:w="605" w:type="dxa"/>
          </w:tcPr>
          <w:p w14:paraId="6C8808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1224</w:t>
            </w:r>
          </w:p>
        </w:tc>
        <w:tc>
          <w:tcPr>
            <w:tcW w:w="4288" w:type="dxa"/>
          </w:tcPr>
          <w:p w14:paraId="39C11F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PartitionEntry     partition_entries[ entry_count ];</w:t>
            </w:r>
          </w:p>
        </w:tc>
        <w:tc>
          <w:tcPr>
            <w:tcW w:w="4117" w:type="dxa"/>
          </w:tcPr>
          <w:p w14:paraId="40DC7F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PartitionEntry     partition_entries[ entry_count ];</w:t>
            </w:r>
          </w:p>
        </w:tc>
      </w:tr>
      <w:tr w:rsidR="001B11A7" w:rsidRPr="00C04F0B" w14:paraId="01D8B5C6" w14:textId="77777777" w:rsidTr="00DB2132">
        <w:tc>
          <w:tcPr>
            <w:tcW w:w="605" w:type="dxa"/>
          </w:tcPr>
          <w:p w14:paraId="39C8A4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1225</w:t>
            </w:r>
          </w:p>
        </w:tc>
        <w:tc>
          <w:tcPr>
            <w:tcW w:w="4288" w:type="dxa"/>
          </w:tcPr>
          <w:p w14:paraId="616BFB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FDSessionGroupBox  session_info;     //optional</w:t>
            </w:r>
          </w:p>
        </w:tc>
        <w:tc>
          <w:tcPr>
            <w:tcW w:w="4117" w:type="dxa"/>
          </w:tcPr>
          <w:p w14:paraId="06ABA4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FDSessionGroupBox  session_info;     //optional</w:t>
            </w:r>
          </w:p>
        </w:tc>
      </w:tr>
      <w:tr w:rsidR="001B11A7" w:rsidRPr="00C04F0B" w14:paraId="4ADDD565" w14:textId="77777777" w:rsidTr="00DB2132">
        <w:tc>
          <w:tcPr>
            <w:tcW w:w="605" w:type="dxa"/>
          </w:tcPr>
          <w:p w14:paraId="71C220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1226</w:t>
            </w:r>
          </w:p>
        </w:tc>
        <w:tc>
          <w:tcPr>
            <w:tcW w:w="4288" w:type="dxa"/>
          </w:tcPr>
          <w:p w14:paraId="3F5C47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GroupIdToNameBox   group_id_to_name; //optional</w:t>
            </w:r>
          </w:p>
        </w:tc>
        <w:tc>
          <w:tcPr>
            <w:tcW w:w="4117" w:type="dxa"/>
          </w:tcPr>
          <w:p w14:paraId="523809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GroupIdToNameBox   group_id_to_name; //optional</w:t>
            </w:r>
          </w:p>
        </w:tc>
      </w:tr>
      <w:tr w:rsidR="001B11A7" w:rsidRPr="00C04F0B" w14:paraId="77C61346" w14:textId="77777777" w:rsidTr="00DB2132">
        <w:tc>
          <w:tcPr>
            <w:tcW w:w="605" w:type="dxa"/>
          </w:tcPr>
          <w:p w14:paraId="3B5053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1227</w:t>
            </w:r>
          </w:p>
        </w:tc>
        <w:tc>
          <w:tcPr>
            <w:tcW w:w="4288" w:type="dxa"/>
          </w:tcPr>
          <w:p w14:paraId="13944D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B7E4F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8380411" w14:textId="77777777" w:rsidTr="00DB2132">
        <w:tc>
          <w:tcPr>
            <w:tcW w:w="605" w:type="dxa"/>
          </w:tcPr>
          <w:p w14:paraId="04DE49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1228</w:t>
            </w:r>
          </w:p>
        </w:tc>
        <w:tc>
          <w:tcPr>
            <w:tcW w:w="4288" w:type="dxa"/>
          </w:tcPr>
          <w:p w14:paraId="5EC25A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125F5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7655A62" w14:textId="77777777" w:rsidTr="00DB2132">
        <w:tc>
          <w:tcPr>
            <w:tcW w:w="605" w:type="dxa"/>
          </w:tcPr>
          <w:p w14:paraId="6800C7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1229</w:t>
            </w:r>
          </w:p>
        </w:tc>
        <w:tc>
          <w:tcPr>
            <w:tcW w:w="4288" w:type="dxa"/>
          </w:tcPr>
          <w:p w14:paraId="00E15D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0DA07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56D1508" w14:textId="77777777" w:rsidTr="00DB2132">
        <w:tc>
          <w:tcPr>
            <w:tcW w:w="605" w:type="dxa"/>
          </w:tcPr>
          <w:p w14:paraId="76491B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1230</w:t>
            </w:r>
          </w:p>
        </w:tc>
        <w:tc>
          <w:tcPr>
            <w:tcW w:w="4288" w:type="dxa"/>
          </w:tcPr>
          <w:p w14:paraId="6DA067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FilePartitionBox extends FullBox('fpar', version, 0)</w:t>
            </w:r>
          </w:p>
        </w:tc>
        <w:tc>
          <w:tcPr>
            <w:tcW w:w="4117" w:type="dxa"/>
          </w:tcPr>
          <w:p w14:paraId="3DB2F4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FilePartitionBox extends FullBox('fpar', version, 0)</w:t>
            </w:r>
          </w:p>
        </w:tc>
      </w:tr>
      <w:tr w:rsidR="001B11A7" w:rsidRPr="00C04F0B" w14:paraId="65C37B13" w14:textId="77777777" w:rsidTr="00DB2132">
        <w:tc>
          <w:tcPr>
            <w:tcW w:w="605" w:type="dxa"/>
          </w:tcPr>
          <w:p w14:paraId="14CC91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1231</w:t>
            </w:r>
          </w:p>
        </w:tc>
        <w:tc>
          <w:tcPr>
            <w:tcW w:w="4288" w:type="dxa"/>
          </w:tcPr>
          <w:p w14:paraId="06EB1B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48462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884035E" w14:textId="77777777" w:rsidTr="00DB2132">
        <w:tc>
          <w:tcPr>
            <w:tcW w:w="605" w:type="dxa"/>
          </w:tcPr>
          <w:p w14:paraId="175579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1232</w:t>
            </w:r>
          </w:p>
        </w:tc>
        <w:tc>
          <w:tcPr>
            <w:tcW w:w="4288" w:type="dxa"/>
          </w:tcPr>
          <w:p w14:paraId="45117F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  <w:tc>
          <w:tcPr>
            <w:tcW w:w="4117" w:type="dxa"/>
          </w:tcPr>
          <w:p w14:paraId="4B5435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</w:tr>
      <w:tr w:rsidR="001B11A7" w:rsidRPr="00C04F0B" w14:paraId="76B59ABA" w14:textId="77777777" w:rsidTr="00DB2132">
        <w:tc>
          <w:tcPr>
            <w:tcW w:w="605" w:type="dxa"/>
          </w:tcPr>
          <w:p w14:paraId="7B8230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1233</w:t>
            </w:r>
          </w:p>
        </w:tc>
        <w:tc>
          <w:tcPr>
            <w:tcW w:w="4288" w:type="dxa"/>
          </w:tcPr>
          <w:p w14:paraId="4C8E41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item_ID;</w:t>
            </w:r>
          </w:p>
        </w:tc>
        <w:tc>
          <w:tcPr>
            <w:tcW w:w="4117" w:type="dxa"/>
          </w:tcPr>
          <w:p w14:paraId="088523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item_ID;</w:t>
            </w:r>
          </w:p>
        </w:tc>
      </w:tr>
      <w:tr w:rsidR="001B11A7" w:rsidRPr="00C04F0B" w14:paraId="0714E498" w14:textId="77777777" w:rsidTr="00DB2132">
        <w:tc>
          <w:tcPr>
            <w:tcW w:w="605" w:type="dxa"/>
          </w:tcPr>
          <w:p w14:paraId="2FFDC2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1234</w:t>
            </w:r>
          </w:p>
        </w:tc>
        <w:tc>
          <w:tcPr>
            <w:tcW w:w="4288" w:type="dxa"/>
          </w:tcPr>
          <w:p w14:paraId="351545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0C1119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4AF616A5" w14:textId="77777777" w:rsidTr="00DB2132">
        <w:tc>
          <w:tcPr>
            <w:tcW w:w="605" w:type="dxa"/>
          </w:tcPr>
          <w:p w14:paraId="47923D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1235</w:t>
            </w:r>
          </w:p>
        </w:tc>
        <w:tc>
          <w:tcPr>
            <w:tcW w:w="4288" w:type="dxa"/>
          </w:tcPr>
          <w:p w14:paraId="504F91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item_ID;</w:t>
            </w:r>
          </w:p>
        </w:tc>
        <w:tc>
          <w:tcPr>
            <w:tcW w:w="4117" w:type="dxa"/>
          </w:tcPr>
          <w:p w14:paraId="179F07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item_ID;</w:t>
            </w:r>
          </w:p>
        </w:tc>
      </w:tr>
      <w:tr w:rsidR="001B11A7" w:rsidRPr="00C04F0B" w14:paraId="1533E09F" w14:textId="77777777" w:rsidTr="00DB2132">
        <w:tc>
          <w:tcPr>
            <w:tcW w:w="605" w:type="dxa"/>
          </w:tcPr>
          <w:p w14:paraId="5DCF84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1236</w:t>
            </w:r>
          </w:p>
        </w:tc>
        <w:tc>
          <w:tcPr>
            <w:tcW w:w="4288" w:type="dxa"/>
          </w:tcPr>
          <w:p w14:paraId="7D1BAE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9F774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01D6281" w14:textId="77777777" w:rsidTr="00DB2132">
        <w:tc>
          <w:tcPr>
            <w:tcW w:w="605" w:type="dxa"/>
          </w:tcPr>
          <w:p w14:paraId="023CE2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1237</w:t>
            </w:r>
          </w:p>
        </w:tc>
        <w:tc>
          <w:tcPr>
            <w:tcW w:w="4288" w:type="dxa"/>
          </w:tcPr>
          <w:p w14:paraId="74D088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packet_payload_size;</w:t>
            </w:r>
          </w:p>
        </w:tc>
        <w:tc>
          <w:tcPr>
            <w:tcW w:w="4117" w:type="dxa"/>
          </w:tcPr>
          <w:p w14:paraId="7F19E9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packet_payload_size;</w:t>
            </w:r>
          </w:p>
        </w:tc>
      </w:tr>
      <w:tr w:rsidR="001B11A7" w:rsidRPr="00C04F0B" w14:paraId="51DE31F4" w14:textId="77777777" w:rsidTr="00DB2132">
        <w:tc>
          <w:tcPr>
            <w:tcW w:w="605" w:type="dxa"/>
          </w:tcPr>
          <w:p w14:paraId="2258A9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1238</w:t>
            </w:r>
          </w:p>
        </w:tc>
        <w:tc>
          <w:tcPr>
            <w:tcW w:w="4288" w:type="dxa"/>
          </w:tcPr>
          <w:p w14:paraId="3E6129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int(8)  reserved = 0;</w:t>
            </w:r>
          </w:p>
        </w:tc>
        <w:tc>
          <w:tcPr>
            <w:tcW w:w="4117" w:type="dxa"/>
          </w:tcPr>
          <w:p w14:paraId="307D4C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int(8) field = 0;</w:t>
            </w:r>
          </w:p>
        </w:tc>
      </w:tr>
      <w:tr w:rsidR="001B11A7" w:rsidRPr="00C04F0B" w14:paraId="19707C79" w14:textId="77777777" w:rsidTr="00DB2132">
        <w:tc>
          <w:tcPr>
            <w:tcW w:w="605" w:type="dxa"/>
          </w:tcPr>
          <w:p w14:paraId="542F3E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1239</w:t>
            </w:r>
          </w:p>
        </w:tc>
        <w:tc>
          <w:tcPr>
            <w:tcW w:w="4288" w:type="dxa"/>
          </w:tcPr>
          <w:p w14:paraId="33842E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FEC_encoding_ID;</w:t>
            </w:r>
          </w:p>
        </w:tc>
        <w:tc>
          <w:tcPr>
            <w:tcW w:w="4117" w:type="dxa"/>
          </w:tcPr>
          <w:p w14:paraId="7109A0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FEC_encoding_ID;</w:t>
            </w:r>
          </w:p>
        </w:tc>
      </w:tr>
      <w:tr w:rsidR="001B11A7" w:rsidRPr="00C04F0B" w14:paraId="6A4F881D" w14:textId="77777777" w:rsidTr="00DB2132">
        <w:tc>
          <w:tcPr>
            <w:tcW w:w="605" w:type="dxa"/>
          </w:tcPr>
          <w:p w14:paraId="0B63DA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1240</w:t>
            </w:r>
          </w:p>
        </w:tc>
        <w:tc>
          <w:tcPr>
            <w:tcW w:w="4288" w:type="dxa"/>
          </w:tcPr>
          <w:p w14:paraId="10C3BC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FEC_instance_ID;</w:t>
            </w:r>
          </w:p>
        </w:tc>
        <w:tc>
          <w:tcPr>
            <w:tcW w:w="4117" w:type="dxa"/>
          </w:tcPr>
          <w:p w14:paraId="403272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FEC_instance_ID;</w:t>
            </w:r>
          </w:p>
        </w:tc>
      </w:tr>
      <w:tr w:rsidR="001B11A7" w:rsidRPr="00C04F0B" w14:paraId="2090C797" w14:textId="77777777" w:rsidTr="00DB2132">
        <w:tc>
          <w:tcPr>
            <w:tcW w:w="605" w:type="dxa"/>
          </w:tcPr>
          <w:p w14:paraId="08259D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1241</w:t>
            </w:r>
          </w:p>
        </w:tc>
        <w:tc>
          <w:tcPr>
            <w:tcW w:w="4288" w:type="dxa"/>
          </w:tcPr>
          <w:p w14:paraId="261321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max_source_block_length;</w:t>
            </w:r>
          </w:p>
        </w:tc>
        <w:tc>
          <w:tcPr>
            <w:tcW w:w="4117" w:type="dxa"/>
          </w:tcPr>
          <w:p w14:paraId="46F42D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max_source_block_length;</w:t>
            </w:r>
          </w:p>
        </w:tc>
      </w:tr>
      <w:tr w:rsidR="001B11A7" w:rsidRPr="00C04F0B" w14:paraId="6A223BF2" w14:textId="77777777" w:rsidTr="00DB2132">
        <w:tc>
          <w:tcPr>
            <w:tcW w:w="605" w:type="dxa"/>
          </w:tcPr>
          <w:p w14:paraId="6D459D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1242</w:t>
            </w:r>
          </w:p>
        </w:tc>
        <w:tc>
          <w:tcPr>
            <w:tcW w:w="4288" w:type="dxa"/>
          </w:tcPr>
          <w:p w14:paraId="22C4D4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encoding_symbol_length;</w:t>
            </w:r>
          </w:p>
        </w:tc>
        <w:tc>
          <w:tcPr>
            <w:tcW w:w="4117" w:type="dxa"/>
          </w:tcPr>
          <w:p w14:paraId="740B21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encoding_symbol_length;</w:t>
            </w:r>
          </w:p>
        </w:tc>
      </w:tr>
      <w:tr w:rsidR="001B11A7" w:rsidRPr="00C04F0B" w14:paraId="4E7D1E22" w14:textId="77777777" w:rsidTr="00DB2132">
        <w:tc>
          <w:tcPr>
            <w:tcW w:w="605" w:type="dxa"/>
          </w:tcPr>
          <w:p w14:paraId="3E6296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1243</w:t>
            </w:r>
          </w:p>
        </w:tc>
        <w:tc>
          <w:tcPr>
            <w:tcW w:w="4288" w:type="dxa"/>
          </w:tcPr>
          <w:p w14:paraId="673A08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max_number_of_encoding_symbols;</w:t>
            </w:r>
          </w:p>
        </w:tc>
        <w:tc>
          <w:tcPr>
            <w:tcW w:w="4117" w:type="dxa"/>
          </w:tcPr>
          <w:p w14:paraId="386D26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max_number_of_encoding_symbols;</w:t>
            </w:r>
          </w:p>
        </w:tc>
      </w:tr>
      <w:tr w:rsidR="001B11A7" w:rsidRPr="00C04F0B" w14:paraId="5F0A7229" w14:textId="77777777" w:rsidTr="00DB2132">
        <w:tc>
          <w:tcPr>
            <w:tcW w:w="605" w:type="dxa"/>
          </w:tcPr>
          <w:p w14:paraId="30F9EB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1244</w:t>
            </w:r>
          </w:p>
        </w:tc>
        <w:tc>
          <w:tcPr>
            <w:tcW w:w="4288" w:type="dxa"/>
          </w:tcPr>
          <w:p w14:paraId="7EDE7F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base64string     scheme_specific_info;</w:t>
            </w:r>
          </w:p>
        </w:tc>
        <w:tc>
          <w:tcPr>
            <w:tcW w:w="4117" w:type="dxa"/>
          </w:tcPr>
          <w:p w14:paraId="38C7AB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base64string     scheme_specific_info;</w:t>
            </w:r>
          </w:p>
        </w:tc>
      </w:tr>
      <w:tr w:rsidR="001B11A7" w:rsidRPr="00C04F0B" w14:paraId="5871337E" w14:textId="77777777" w:rsidTr="00DB2132">
        <w:tc>
          <w:tcPr>
            <w:tcW w:w="605" w:type="dxa"/>
          </w:tcPr>
          <w:p w14:paraId="2ECA7E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1245</w:t>
            </w:r>
          </w:p>
        </w:tc>
        <w:tc>
          <w:tcPr>
            <w:tcW w:w="4288" w:type="dxa"/>
          </w:tcPr>
          <w:p w14:paraId="29767F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  <w:tc>
          <w:tcPr>
            <w:tcW w:w="4117" w:type="dxa"/>
          </w:tcPr>
          <w:p w14:paraId="42086E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</w:tr>
      <w:tr w:rsidR="001B11A7" w:rsidRPr="00C04F0B" w14:paraId="360C66FE" w14:textId="77777777" w:rsidTr="00DB2132">
        <w:tc>
          <w:tcPr>
            <w:tcW w:w="605" w:type="dxa"/>
          </w:tcPr>
          <w:p w14:paraId="09D150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1246</w:t>
            </w:r>
          </w:p>
        </w:tc>
        <w:tc>
          <w:tcPr>
            <w:tcW w:w="4288" w:type="dxa"/>
          </w:tcPr>
          <w:p w14:paraId="3E149A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entry_count;</w:t>
            </w:r>
          </w:p>
        </w:tc>
        <w:tc>
          <w:tcPr>
            <w:tcW w:w="4117" w:type="dxa"/>
          </w:tcPr>
          <w:p w14:paraId="376EF0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entry_count;</w:t>
            </w:r>
          </w:p>
        </w:tc>
      </w:tr>
      <w:tr w:rsidR="001B11A7" w:rsidRPr="00C04F0B" w14:paraId="19BBC1C1" w14:textId="77777777" w:rsidTr="00DB2132">
        <w:tc>
          <w:tcPr>
            <w:tcW w:w="605" w:type="dxa"/>
          </w:tcPr>
          <w:p w14:paraId="14D7DC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1247</w:t>
            </w:r>
          </w:p>
        </w:tc>
        <w:tc>
          <w:tcPr>
            <w:tcW w:w="4288" w:type="dxa"/>
          </w:tcPr>
          <w:p w14:paraId="383751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3D44F6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4D3F9428" w14:textId="77777777" w:rsidTr="00DB2132">
        <w:tc>
          <w:tcPr>
            <w:tcW w:w="605" w:type="dxa"/>
          </w:tcPr>
          <w:p w14:paraId="5304C8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1248</w:t>
            </w:r>
          </w:p>
        </w:tc>
        <w:tc>
          <w:tcPr>
            <w:tcW w:w="4288" w:type="dxa"/>
          </w:tcPr>
          <w:p w14:paraId="799E09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entry_count;</w:t>
            </w:r>
          </w:p>
        </w:tc>
        <w:tc>
          <w:tcPr>
            <w:tcW w:w="4117" w:type="dxa"/>
          </w:tcPr>
          <w:p w14:paraId="3ED35A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entry_count;</w:t>
            </w:r>
          </w:p>
        </w:tc>
      </w:tr>
      <w:tr w:rsidR="001B11A7" w:rsidRPr="00C04F0B" w14:paraId="086261D9" w14:textId="77777777" w:rsidTr="00DB2132">
        <w:tc>
          <w:tcPr>
            <w:tcW w:w="605" w:type="dxa"/>
          </w:tcPr>
          <w:p w14:paraId="1B2396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1249</w:t>
            </w:r>
          </w:p>
        </w:tc>
        <w:tc>
          <w:tcPr>
            <w:tcW w:w="4288" w:type="dxa"/>
          </w:tcPr>
          <w:p w14:paraId="3F5564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9EF9C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3E64F1E" w14:textId="77777777" w:rsidTr="00DB2132">
        <w:tc>
          <w:tcPr>
            <w:tcW w:w="605" w:type="dxa"/>
          </w:tcPr>
          <w:p w14:paraId="415069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1250</w:t>
            </w:r>
          </w:p>
        </w:tc>
        <w:tc>
          <w:tcPr>
            <w:tcW w:w="4288" w:type="dxa"/>
          </w:tcPr>
          <w:p w14:paraId="44F95D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  <w:tc>
          <w:tcPr>
            <w:tcW w:w="4117" w:type="dxa"/>
          </w:tcPr>
          <w:p w14:paraId="2D77B1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</w:tr>
      <w:tr w:rsidR="001B11A7" w:rsidRPr="00C04F0B" w14:paraId="7BDED4A6" w14:textId="77777777" w:rsidTr="00DB2132">
        <w:tc>
          <w:tcPr>
            <w:tcW w:w="605" w:type="dxa"/>
          </w:tcPr>
          <w:p w14:paraId="157625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1251</w:t>
            </w:r>
          </w:p>
        </w:tc>
        <w:tc>
          <w:tcPr>
            <w:tcW w:w="4288" w:type="dxa"/>
          </w:tcPr>
          <w:p w14:paraId="709296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block_count;</w:t>
            </w:r>
          </w:p>
        </w:tc>
        <w:tc>
          <w:tcPr>
            <w:tcW w:w="4117" w:type="dxa"/>
          </w:tcPr>
          <w:p w14:paraId="42A2D5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block_count;</w:t>
            </w:r>
          </w:p>
        </w:tc>
      </w:tr>
      <w:tr w:rsidR="001B11A7" w:rsidRPr="00C04F0B" w14:paraId="488AAF02" w14:textId="77777777" w:rsidTr="00DB2132">
        <w:tc>
          <w:tcPr>
            <w:tcW w:w="605" w:type="dxa"/>
          </w:tcPr>
          <w:p w14:paraId="2E90DC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1252</w:t>
            </w:r>
          </w:p>
        </w:tc>
        <w:tc>
          <w:tcPr>
            <w:tcW w:w="4288" w:type="dxa"/>
          </w:tcPr>
          <w:p w14:paraId="06564F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block_size;</w:t>
            </w:r>
          </w:p>
        </w:tc>
        <w:tc>
          <w:tcPr>
            <w:tcW w:w="4117" w:type="dxa"/>
          </w:tcPr>
          <w:p w14:paraId="383AF3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block_size;</w:t>
            </w:r>
          </w:p>
        </w:tc>
      </w:tr>
      <w:tr w:rsidR="001B11A7" w:rsidRPr="00C04F0B" w14:paraId="49953611" w14:textId="77777777" w:rsidTr="00DB2132">
        <w:tc>
          <w:tcPr>
            <w:tcW w:w="605" w:type="dxa"/>
          </w:tcPr>
          <w:p w14:paraId="0B68BA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1253</w:t>
            </w:r>
          </w:p>
        </w:tc>
        <w:tc>
          <w:tcPr>
            <w:tcW w:w="4288" w:type="dxa"/>
          </w:tcPr>
          <w:p w14:paraId="4BC91F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7DD0AD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F633D93" w14:textId="77777777" w:rsidTr="00DB2132">
        <w:tc>
          <w:tcPr>
            <w:tcW w:w="605" w:type="dxa"/>
          </w:tcPr>
          <w:p w14:paraId="7C4814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1254</w:t>
            </w:r>
          </w:p>
        </w:tc>
        <w:tc>
          <w:tcPr>
            <w:tcW w:w="4288" w:type="dxa"/>
          </w:tcPr>
          <w:p w14:paraId="745881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27C23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244A40C" w14:textId="77777777" w:rsidTr="00DB2132">
        <w:tc>
          <w:tcPr>
            <w:tcW w:w="605" w:type="dxa"/>
          </w:tcPr>
          <w:p w14:paraId="4D3E33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1255</w:t>
            </w:r>
          </w:p>
        </w:tc>
        <w:tc>
          <w:tcPr>
            <w:tcW w:w="4288" w:type="dxa"/>
          </w:tcPr>
          <w:p w14:paraId="66402E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745F7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9A8B2DF" w14:textId="77777777" w:rsidTr="00DB2132">
        <w:tc>
          <w:tcPr>
            <w:tcW w:w="605" w:type="dxa"/>
          </w:tcPr>
          <w:p w14:paraId="7E564A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1256</w:t>
            </w:r>
          </w:p>
        </w:tc>
        <w:tc>
          <w:tcPr>
            <w:tcW w:w="4288" w:type="dxa"/>
          </w:tcPr>
          <w:p w14:paraId="4F790B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C97C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47E1A9" w14:textId="77777777" w:rsidTr="00DB2132">
        <w:tc>
          <w:tcPr>
            <w:tcW w:w="605" w:type="dxa"/>
          </w:tcPr>
          <w:p w14:paraId="37E2FF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1257</w:t>
            </w:r>
          </w:p>
        </w:tc>
        <w:tc>
          <w:tcPr>
            <w:tcW w:w="4288" w:type="dxa"/>
          </w:tcPr>
          <w:p w14:paraId="1A5ED6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FECReservoirBox extends FullBox('fecr', version, 0)</w:t>
            </w:r>
          </w:p>
        </w:tc>
        <w:tc>
          <w:tcPr>
            <w:tcW w:w="4117" w:type="dxa"/>
          </w:tcPr>
          <w:p w14:paraId="436860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FECReservoirBox extends FullBox('fecr', version, 0)</w:t>
            </w:r>
          </w:p>
        </w:tc>
      </w:tr>
      <w:tr w:rsidR="001B11A7" w:rsidRPr="00C04F0B" w14:paraId="237CF2AE" w14:textId="77777777" w:rsidTr="00DB2132">
        <w:tc>
          <w:tcPr>
            <w:tcW w:w="605" w:type="dxa"/>
          </w:tcPr>
          <w:p w14:paraId="5EA8BC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1258</w:t>
            </w:r>
          </w:p>
        </w:tc>
        <w:tc>
          <w:tcPr>
            <w:tcW w:w="4288" w:type="dxa"/>
          </w:tcPr>
          <w:p w14:paraId="0A4FA0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BD19C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69A8364" w14:textId="77777777" w:rsidTr="00DB2132">
        <w:tc>
          <w:tcPr>
            <w:tcW w:w="605" w:type="dxa"/>
          </w:tcPr>
          <w:p w14:paraId="0B76CF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1259</w:t>
            </w:r>
          </w:p>
        </w:tc>
        <w:tc>
          <w:tcPr>
            <w:tcW w:w="4288" w:type="dxa"/>
          </w:tcPr>
          <w:p w14:paraId="6810EB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  <w:tc>
          <w:tcPr>
            <w:tcW w:w="4117" w:type="dxa"/>
          </w:tcPr>
          <w:p w14:paraId="6C3349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</w:tr>
      <w:tr w:rsidR="001B11A7" w:rsidRPr="00C04F0B" w14:paraId="6CB1BB98" w14:textId="77777777" w:rsidTr="00DB2132">
        <w:tc>
          <w:tcPr>
            <w:tcW w:w="605" w:type="dxa"/>
          </w:tcPr>
          <w:p w14:paraId="70AF57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1260</w:t>
            </w:r>
          </w:p>
        </w:tc>
        <w:tc>
          <w:tcPr>
            <w:tcW w:w="4288" w:type="dxa"/>
          </w:tcPr>
          <w:p w14:paraId="11CB81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entry_count;</w:t>
            </w:r>
          </w:p>
        </w:tc>
        <w:tc>
          <w:tcPr>
            <w:tcW w:w="4117" w:type="dxa"/>
          </w:tcPr>
          <w:p w14:paraId="472189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entry_count;</w:t>
            </w:r>
          </w:p>
        </w:tc>
      </w:tr>
      <w:tr w:rsidR="001B11A7" w:rsidRPr="00C04F0B" w14:paraId="6D366058" w14:textId="77777777" w:rsidTr="00DB2132">
        <w:tc>
          <w:tcPr>
            <w:tcW w:w="605" w:type="dxa"/>
          </w:tcPr>
          <w:p w14:paraId="7976A2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1261</w:t>
            </w:r>
          </w:p>
        </w:tc>
        <w:tc>
          <w:tcPr>
            <w:tcW w:w="4288" w:type="dxa"/>
          </w:tcPr>
          <w:p w14:paraId="575000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333E04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54AEEB5D" w14:textId="77777777" w:rsidTr="00DB2132">
        <w:tc>
          <w:tcPr>
            <w:tcW w:w="605" w:type="dxa"/>
          </w:tcPr>
          <w:p w14:paraId="5A1B00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1262</w:t>
            </w:r>
          </w:p>
        </w:tc>
        <w:tc>
          <w:tcPr>
            <w:tcW w:w="4288" w:type="dxa"/>
          </w:tcPr>
          <w:p w14:paraId="58E6D5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entry_count;</w:t>
            </w:r>
          </w:p>
        </w:tc>
        <w:tc>
          <w:tcPr>
            <w:tcW w:w="4117" w:type="dxa"/>
          </w:tcPr>
          <w:p w14:paraId="2A8BEA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entry_count;</w:t>
            </w:r>
          </w:p>
        </w:tc>
      </w:tr>
      <w:tr w:rsidR="001B11A7" w:rsidRPr="00C04F0B" w14:paraId="0C3FA17A" w14:textId="77777777" w:rsidTr="00DB2132">
        <w:tc>
          <w:tcPr>
            <w:tcW w:w="605" w:type="dxa"/>
          </w:tcPr>
          <w:p w14:paraId="55882C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1263</w:t>
            </w:r>
          </w:p>
        </w:tc>
        <w:tc>
          <w:tcPr>
            <w:tcW w:w="4288" w:type="dxa"/>
          </w:tcPr>
          <w:p w14:paraId="6423AC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7AE7E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CE3BDD7" w14:textId="77777777" w:rsidTr="00DB2132">
        <w:tc>
          <w:tcPr>
            <w:tcW w:w="605" w:type="dxa"/>
          </w:tcPr>
          <w:p w14:paraId="00226F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1264</w:t>
            </w:r>
          </w:p>
        </w:tc>
        <w:tc>
          <w:tcPr>
            <w:tcW w:w="4288" w:type="dxa"/>
          </w:tcPr>
          <w:p w14:paraId="442AEB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  <w:tc>
          <w:tcPr>
            <w:tcW w:w="4117" w:type="dxa"/>
          </w:tcPr>
          <w:p w14:paraId="3D8CC8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</w:tr>
      <w:tr w:rsidR="001B11A7" w:rsidRPr="00C04F0B" w14:paraId="26632F24" w14:textId="77777777" w:rsidTr="00DB2132">
        <w:tc>
          <w:tcPr>
            <w:tcW w:w="605" w:type="dxa"/>
          </w:tcPr>
          <w:p w14:paraId="27F6CB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1265</w:t>
            </w:r>
          </w:p>
        </w:tc>
        <w:tc>
          <w:tcPr>
            <w:tcW w:w="4288" w:type="dxa"/>
          </w:tcPr>
          <w:p w14:paraId="41E9EB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== 0) {</w:t>
            </w:r>
          </w:p>
        </w:tc>
        <w:tc>
          <w:tcPr>
            <w:tcW w:w="4117" w:type="dxa"/>
          </w:tcPr>
          <w:p w14:paraId="45E968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== 0) {</w:t>
            </w:r>
          </w:p>
        </w:tc>
      </w:tr>
      <w:tr w:rsidR="001B11A7" w:rsidRPr="00C04F0B" w14:paraId="4C667943" w14:textId="77777777" w:rsidTr="00DB2132">
        <w:tc>
          <w:tcPr>
            <w:tcW w:w="605" w:type="dxa"/>
          </w:tcPr>
          <w:p w14:paraId="461438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1266</w:t>
            </w:r>
          </w:p>
        </w:tc>
        <w:tc>
          <w:tcPr>
            <w:tcW w:w="4288" w:type="dxa"/>
          </w:tcPr>
          <w:p w14:paraId="10D481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  <w:tc>
          <w:tcPr>
            <w:tcW w:w="4117" w:type="dxa"/>
          </w:tcPr>
          <w:p w14:paraId="4373CC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</w:tr>
      <w:tr w:rsidR="001B11A7" w:rsidRPr="00C04F0B" w14:paraId="3DDF2172" w14:textId="77777777" w:rsidTr="00DB2132">
        <w:tc>
          <w:tcPr>
            <w:tcW w:w="605" w:type="dxa"/>
          </w:tcPr>
          <w:p w14:paraId="1246E7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1267</w:t>
            </w:r>
          </w:p>
        </w:tc>
        <w:tc>
          <w:tcPr>
            <w:tcW w:w="4288" w:type="dxa"/>
          </w:tcPr>
          <w:p w14:paraId="453CD1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</w:tc>
        <w:tc>
          <w:tcPr>
            <w:tcW w:w="4117" w:type="dxa"/>
          </w:tcPr>
          <w:p w14:paraId="494D84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</w:tc>
      </w:tr>
      <w:tr w:rsidR="001B11A7" w:rsidRPr="00C04F0B" w14:paraId="6ED54207" w14:textId="77777777" w:rsidTr="00DB2132">
        <w:tc>
          <w:tcPr>
            <w:tcW w:w="605" w:type="dxa"/>
          </w:tcPr>
          <w:p w14:paraId="3412DA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1268</w:t>
            </w:r>
          </w:p>
        </w:tc>
        <w:tc>
          <w:tcPr>
            <w:tcW w:w="4288" w:type="dxa"/>
          </w:tcPr>
          <w:p w14:paraId="526649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  <w:tc>
          <w:tcPr>
            <w:tcW w:w="4117" w:type="dxa"/>
          </w:tcPr>
          <w:p w14:paraId="39117C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</w:tr>
      <w:tr w:rsidR="001B11A7" w:rsidRPr="00C04F0B" w14:paraId="44C09480" w14:textId="77777777" w:rsidTr="00DB2132">
        <w:tc>
          <w:tcPr>
            <w:tcW w:w="605" w:type="dxa"/>
          </w:tcPr>
          <w:p w14:paraId="065300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1269</w:t>
            </w:r>
          </w:p>
        </w:tc>
        <w:tc>
          <w:tcPr>
            <w:tcW w:w="4288" w:type="dxa"/>
          </w:tcPr>
          <w:p w14:paraId="394809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1BAC86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1E3F9B75" w14:textId="77777777" w:rsidTr="00DB2132">
        <w:tc>
          <w:tcPr>
            <w:tcW w:w="605" w:type="dxa"/>
          </w:tcPr>
          <w:p w14:paraId="2B0DD6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1270</w:t>
            </w:r>
          </w:p>
        </w:tc>
        <w:tc>
          <w:tcPr>
            <w:tcW w:w="4288" w:type="dxa"/>
          </w:tcPr>
          <w:p w14:paraId="4CD7C6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symbol_count;</w:t>
            </w:r>
          </w:p>
        </w:tc>
        <w:tc>
          <w:tcPr>
            <w:tcW w:w="4117" w:type="dxa"/>
          </w:tcPr>
          <w:p w14:paraId="0CEA94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symbol_count;</w:t>
            </w:r>
          </w:p>
        </w:tc>
      </w:tr>
      <w:tr w:rsidR="001B11A7" w:rsidRPr="00C04F0B" w14:paraId="1186ECA0" w14:textId="77777777" w:rsidTr="00DB2132">
        <w:tc>
          <w:tcPr>
            <w:tcW w:w="605" w:type="dxa"/>
          </w:tcPr>
          <w:p w14:paraId="093BA9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1271</w:t>
            </w:r>
          </w:p>
        </w:tc>
        <w:tc>
          <w:tcPr>
            <w:tcW w:w="4288" w:type="dxa"/>
          </w:tcPr>
          <w:p w14:paraId="50DBBC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8DA80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C02A93D" w14:textId="77777777" w:rsidTr="00DB2132">
        <w:tc>
          <w:tcPr>
            <w:tcW w:w="605" w:type="dxa"/>
          </w:tcPr>
          <w:p w14:paraId="00307B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1272</w:t>
            </w:r>
          </w:p>
        </w:tc>
        <w:tc>
          <w:tcPr>
            <w:tcW w:w="4288" w:type="dxa"/>
          </w:tcPr>
          <w:p w14:paraId="5EEDCC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3CA89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F6546F9" w14:textId="77777777" w:rsidTr="00DB2132">
        <w:tc>
          <w:tcPr>
            <w:tcW w:w="605" w:type="dxa"/>
          </w:tcPr>
          <w:p w14:paraId="3D2367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1273</w:t>
            </w:r>
          </w:p>
        </w:tc>
        <w:tc>
          <w:tcPr>
            <w:tcW w:w="4288" w:type="dxa"/>
          </w:tcPr>
          <w:p w14:paraId="124920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A7B83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C2080DE" w14:textId="77777777" w:rsidTr="00DB2132">
        <w:tc>
          <w:tcPr>
            <w:tcW w:w="605" w:type="dxa"/>
          </w:tcPr>
          <w:p w14:paraId="3B6073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1274</w:t>
            </w:r>
          </w:p>
        </w:tc>
        <w:tc>
          <w:tcPr>
            <w:tcW w:w="4288" w:type="dxa"/>
          </w:tcPr>
          <w:p w14:paraId="7E308D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7A97C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3D15163" w14:textId="77777777" w:rsidTr="00DB2132">
        <w:tc>
          <w:tcPr>
            <w:tcW w:w="605" w:type="dxa"/>
          </w:tcPr>
          <w:p w14:paraId="75FC88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1275</w:t>
            </w:r>
          </w:p>
        </w:tc>
        <w:tc>
          <w:tcPr>
            <w:tcW w:w="4288" w:type="dxa"/>
          </w:tcPr>
          <w:p w14:paraId="741A38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FDSessionGroupBox extends Box('segr')</w:t>
            </w:r>
          </w:p>
        </w:tc>
        <w:tc>
          <w:tcPr>
            <w:tcW w:w="4117" w:type="dxa"/>
          </w:tcPr>
          <w:p w14:paraId="2CF4BB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FDSessionGroupBox extends Box('segr')</w:t>
            </w:r>
          </w:p>
        </w:tc>
      </w:tr>
      <w:tr w:rsidR="001B11A7" w:rsidRPr="00C04F0B" w14:paraId="5266A428" w14:textId="77777777" w:rsidTr="00DB2132">
        <w:tc>
          <w:tcPr>
            <w:tcW w:w="605" w:type="dxa"/>
          </w:tcPr>
          <w:p w14:paraId="502C25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1276</w:t>
            </w:r>
          </w:p>
        </w:tc>
        <w:tc>
          <w:tcPr>
            <w:tcW w:w="4288" w:type="dxa"/>
          </w:tcPr>
          <w:p w14:paraId="48B5AC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CB54D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D272833" w14:textId="77777777" w:rsidTr="00DB2132">
        <w:tc>
          <w:tcPr>
            <w:tcW w:w="605" w:type="dxa"/>
          </w:tcPr>
          <w:p w14:paraId="46B480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1277</w:t>
            </w:r>
          </w:p>
        </w:tc>
        <w:tc>
          <w:tcPr>
            <w:tcW w:w="4288" w:type="dxa"/>
          </w:tcPr>
          <w:p w14:paraId="15B667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num_session_groups;</w:t>
            </w:r>
          </w:p>
        </w:tc>
        <w:tc>
          <w:tcPr>
            <w:tcW w:w="4117" w:type="dxa"/>
          </w:tcPr>
          <w:p w14:paraId="11A474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num_session_groups;</w:t>
            </w:r>
          </w:p>
        </w:tc>
      </w:tr>
      <w:tr w:rsidR="001B11A7" w:rsidRPr="00C04F0B" w14:paraId="537D2D54" w14:textId="77777777" w:rsidTr="00DB2132">
        <w:tc>
          <w:tcPr>
            <w:tcW w:w="605" w:type="dxa"/>
          </w:tcPr>
          <w:p w14:paraId="123E26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1278</w:t>
            </w:r>
          </w:p>
        </w:tc>
        <w:tc>
          <w:tcPr>
            <w:tcW w:w="4288" w:type="dxa"/>
          </w:tcPr>
          <w:p w14:paraId="75669D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num_session_groups; i++) {</w:t>
            </w:r>
          </w:p>
        </w:tc>
        <w:tc>
          <w:tcPr>
            <w:tcW w:w="4117" w:type="dxa"/>
          </w:tcPr>
          <w:p w14:paraId="7CBF57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 &lt; num_session_groups; i++) {</w:t>
            </w:r>
          </w:p>
        </w:tc>
      </w:tr>
      <w:tr w:rsidR="001B11A7" w:rsidRPr="00C04F0B" w14:paraId="78F1EE19" w14:textId="77777777" w:rsidTr="00DB2132">
        <w:tc>
          <w:tcPr>
            <w:tcW w:w="605" w:type="dxa"/>
          </w:tcPr>
          <w:p w14:paraId="0440C1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1279</w:t>
            </w:r>
          </w:p>
        </w:tc>
        <w:tc>
          <w:tcPr>
            <w:tcW w:w="4288" w:type="dxa"/>
          </w:tcPr>
          <w:p w14:paraId="435A06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entry_count;</w:t>
            </w:r>
          </w:p>
        </w:tc>
        <w:tc>
          <w:tcPr>
            <w:tcW w:w="4117" w:type="dxa"/>
          </w:tcPr>
          <w:p w14:paraId="6FBE77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entry_count;</w:t>
            </w:r>
          </w:p>
        </w:tc>
      </w:tr>
      <w:tr w:rsidR="001B11A7" w:rsidRPr="00C04F0B" w14:paraId="0E0D8453" w14:textId="77777777" w:rsidTr="00DB2132">
        <w:tc>
          <w:tcPr>
            <w:tcW w:w="605" w:type="dxa"/>
          </w:tcPr>
          <w:p w14:paraId="74482E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1280</w:t>
            </w:r>
          </w:p>
        </w:tc>
        <w:tc>
          <w:tcPr>
            <w:tcW w:w="4288" w:type="dxa"/>
          </w:tcPr>
          <w:p w14:paraId="101D0F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(j=0; j &lt; entry_count; j++) {</w:t>
            </w:r>
          </w:p>
        </w:tc>
        <w:tc>
          <w:tcPr>
            <w:tcW w:w="4117" w:type="dxa"/>
          </w:tcPr>
          <w:p w14:paraId="45EF72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(j=0; j &lt; entry_count; j++) {</w:t>
            </w:r>
          </w:p>
        </w:tc>
      </w:tr>
      <w:tr w:rsidR="001B11A7" w:rsidRPr="00C04F0B" w14:paraId="1F683DD7" w14:textId="77777777" w:rsidTr="00DB2132">
        <w:tc>
          <w:tcPr>
            <w:tcW w:w="605" w:type="dxa"/>
          </w:tcPr>
          <w:p w14:paraId="379A24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1281</w:t>
            </w:r>
          </w:p>
        </w:tc>
        <w:tc>
          <w:tcPr>
            <w:tcW w:w="4288" w:type="dxa"/>
          </w:tcPr>
          <w:p w14:paraId="2F88F6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group_ID;</w:t>
            </w:r>
          </w:p>
        </w:tc>
        <w:tc>
          <w:tcPr>
            <w:tcW w:w="4117" w:type="dxa"/>
          </w:tcPr>
          <w:p w14:paraId="345797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group_ID;</w:t>
            </w:r>
          </w:p>
        </w:tc>
      </w:tr>
      <w:tr w:rsidR="001B11A7" w:rsidRPr="00C04F0B" w14:paraId="414508ED" w14:textId="77777777" w:rsidTr="00DB2132">
        <w:tc>
          <w:tcPr>
            <w:tcW w:w="605" w:type="dxa"/>
          </w:tcPr>
          <w:p w14:paraId="7D191F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1282</w:t>
            </w:r>
          </w:p>
        </w:tc>
        <w:tc>
          <w:tcPr>
            <w:tcW w:w="4288" w:type="dxa"/>
          </w:tcPr>
          <w:p w14:paraId="47E696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7424C2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03A0CB81" w14:textId="77777777" w:rsidTr="00DB2132">
        <w:tc>
          <w:tcPr>
            <w:tcW w:w="605" w:type="dxa"/>
          </w:tcPr>
          <w:p w14:paraId="107440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1283</w:t>
            </w:r>
          </w:p>
        </w:tc>
        <w:tc>
          <w:tcPr>
            <w:tcW w:w="4288" w:type="dxa"/>
          </w:tcPr>
          <w:p w14:paraId="56E862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num_channels_in_session_group;</w:t>
            </w:r>
          </w:p>
        </w:tc>
        <w:tc>
          <w:tcPr>
            <w:tcW w:w="4117" w:type="dxa"/>
          </w:tcPr>
          <w:p w14:paraId="2C1D85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num_channels_in_session_group;</w:t>
            </w:r>
          </w:p>
        </w:tc>
      </w:tr>
      <w:tr w:rsidR="001B11A7" w:rsidRPr="00C04F0B" w14:paraId="0CE50B53" w14:textId="77777777" w:rsidTr="00DB2132">
        <w:tc>
          <w:tcPr>
            <w:tcW w:w="605" w:type="dxa"/>
          </w:tcPr>
          <w:p w14:paraId="4AABC2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1284</w:t>
            </w:r>
          </w:p>
        </w:tc>
        <w:tc>
          <w:tcPr>
            <w:tcW w:w="4288" w:type="dxa"/>
          </w:tcPr>
          <w:p w14:paraId="3A532E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(k=0; k &lt; num_channels_in_session_group; k++) {</w:t>
            </w:r>
          </w:p>
        </w:tc>
        <w:tc>
          <w:tcPr>
            <w:tcW w:w="4117" w:type="dxa"/>
          </w:tcPr>
          <w:p w14:paraId="242DD2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(k=0; k &lt; num_channels_in_session_group; k++) {</w:t>
            </w:r>
          </w:p>
        </w:tc>
      </w:tr>
      <w:tr w:rsidR="001B11A7" w:rsidRPr="00C04F0B" w14:paraId="53202577" w14:textId="77777777" w:rsidTr="00DB2132">
        <w:tc>
          <w:tcPr>
            <w:tcW w:w="605" w:type="dxa"/>
          </w:tcPr>
          <w:p w14:paraId="49F036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1285</w:t>
            </w:r>
          </w:p>
        </w:tc>
        <w:tc>
          <w:tcPr>
            <w:tcW w:w="4288" w:type="dxa"/>
          </w:tcPr>
          <w:p w14:paraId="1F58AA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hint_track_ID;</w:t>
            </w:r>
          </w:p>
        </w:tc>
        <w:tc>
          <w:tcPr>
            <w:tcW w:w="4117" w:type="dxa"/>
          </w:tcPr>
          <w:p w14:paraId="279325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hint_track_ID;</w:t>
            </w:r>
          </w:p>
        </w:tc>
      </w:tr>
      <w:tr w:rsidR="001B11A7" w:rsidRPr="00C04F0B" w14:paraId="5ABE539E" w14:textId="77777777" w:rsidTr="00DB2132">
        <w:tc>
          <w:tcPr>
            <w:tcW w:w="605" w:type="dxa"/>
          </w:tcPr>
          <w:p w14:paraId="134A17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1286</w:t>
            </w:r>
          </w:p>
        </w:tc>
        <w:tc>
          <w:tcPr>
            <w:tcW w:w="4288" w:type="dxa"/>
          </w:tcPr>
          <w:p w14:paraId="1C6433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4B2162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0A914E1D" w14:textId="77777777" w:rsidTr="00DB2132">
        <w:tc>
          <w:tcPr>
            <w:tcW w:w="605" w:type="dxa"/>
          </w:tcPr>
          <w:p w14:paraId="529AC7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1287</w:t>
            </w:r>
          </w:p>
        </w:tc>
        <w:tc>
          <w:tcPr>
            <w:tcW w:w="4288" w:type="dxa"/>
          </w:tcPr>
          <w:p w14:paraId="16D580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7BEB7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8398DE2" w14:textId="77777777" w:rsidTr="00DB2132">
        <w:tc>
          <w:tcPr>
            <w:tcW w:w="605" w:type="dxa"/>
          </w:tcPr>
          <w:p w14:paraId="036E68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1288</w:t>
            </w:r>
          </w:p>
        </w:tc>
        <w:tc>
          <w:tcPr>
            <w:tcW w:w="4288" w:type="dxa"/>
          </w:tcPr>
          <w:p w14:paraId="3D98D4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B19CF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3A8EE3E" w14:textId="77777777" w:rsidTr="00DB2132">
        <w:tc>
          <w:tcPr>
            <w:tcW w:w="605" w:type="dxa"/>
          </w:tcPr>
          <w:p w14:paraId="7304D5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1289</w:t>
            </w:r>
          </w:p>
        </w:tc>
        <w:tc>
          <w:tcPr>
            <w:tcW w:w="4288" w:type="dxa"/>
          </w:tcPr>
          <w:p w14:paraId="1B85CE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74817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E4D9662" w14:textId="77777777" w:rsidTr="00DB2132">
        <w:tc>
          <w:tcPr>
            <w:tcW w:w="605" w:type="dxa"/>
          </w:tcPr>
          <w:p w14:paraId="22C894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1290</w:t>
            </w:r>
          </w:p>
        </w:tc>
        <w:tc>
          <w:tcPr>
            <w:tcW w:w="4288" w:type="dxa"/>
          </w:tcPr>
          <w:p w14:paraId="03E53E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C94AA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E62CC7F" w14:textId="77777777" w:rsidTr="00DB2132">
        <w:tc>
          <w:tcPr>
            <w:tcW w:w="605" w:type="dxa"/>
          </w:tcPr>
          <w:p w14:paraId="418F14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1291</w:t>
            </w:r>
          </w:p>
        </w:tc>
        <w:tc>
          <w:tcPr>
            <w:tcW w:w="4288" w:type="dxa"/>
          </w:tcPr>
          <w:p w14:paraId="291734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GroupIdToNameBox extends FullBox('gitn', version = 0, 0)</w:t>
            </w:r>
          </w:p>
        </w:tc>
        <w:tc>
          <w:tcPr>
            <w:tcW w:w="4117" w:type="dxa"/>
          </w:tcPr>
          <w:p w14:paraId="7A579E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GroupIdToNameBox extends FullBox('gitn', 0, 0)</w:t>
            </w:r>
          </w:p>
        </w:tc>
      </w:tr>
      <w:tr w:rsidR="001B11A7" w:rsidRPr="00C04F0B" w14:paraId="4A444AE2" w14:textId="77777777" w:rsidTr="00DB2132">
        <w:tc>
          <w:tcPr>
            <w:tcW w:w="605" w:type="dxa"/>
          </w:tcPr>
          <w:p w14:paraId="7F4BE9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1292</w:t>
            </w:r>
          </w:p>
        </w:tc>
        <w:tc>
          <w:tcPr>
            <w:tcW w:w="4288" w:type="dxa"/>
          </w:tcPr>
          <w:p w14:paraId="1E58D4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0CFAD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1EFA756" w14:textId="77777777" w:rsidTr="00DB2132">
        <w:tc>
          <w:tcPr>
            <w:tcW w:w="605" w:type="dxa"/>
          </w:tcPr>
          <w:p w14:paraId="38F99A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1293</w:t>
            </w:r>
          </w:p>
        </w:tc>
        <w:tc>
          <w:tcPr>
            <w:tcW w:w="4288" w:type="dxa"/>
          </w:tcPr>
          <w:p w14:paraId="5AB042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entry_count;</w:t>
            </w:r>
          </w:p>
        </w:tc>
        <w:tc>
          <w:tcPr>
            <w:tcW w:w="4117" w:type="dxa"/>
          </w:tcPr>
          <w:p w14:paraId="37047B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entry_count;</w:t>
            </w:r>
          </w:p>
        </w:tc>
      </w:tr>
      <w:tr w:rsidR="001B11A7" w:rsidRPr="00C04F0B" w14:paraId="0D07EE69" w14:textId="77777777" w:rsidTr="00DB2132">
        <w:tc>
          <w:tcPr>
            <w:tcW w:w="605" w:type="dxa"/>
          </w:tcPr>
          <w:p w14:paraId="21F35D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104912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E4B62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5895935B" w14:textId="77777777" w:rsidTr="00DB2132">
        <w:tc>
          <w:tcPr>
            <w:tcW w:w="605" w:type="dxa"/>
          </w:tcPr>
          <w:p w14:paraId="0451E6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1294</w:t>
            </w:r>
          </w:p>
        </w:tc>
        <w:tc>
          <w:tcPr>
            <w:tcW w:w="4288" w:type="dxa"/>
          </w:tcPr>
          <w:p w14:paraId="551694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  <w:tc>
          <w:tcPr>
            <w:tcW w:w="4117" w:type="dxa"/>
          </w:tcPr>
          <w:p w14:paraId="5E3CAB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</w:tr>
      <w:tr w:rsidR="001B11A7" w:rsidRPr="00C04F0B" w14:paraId="081E3D12" w14:textId="77777777" w:rsidTr="00DB2132">
        <w:tc>
          <w:tcPr>
            <w:tcW w:w="605" w:type="dxa"/>
          </w:tcPr>
          <w:p w14:paraId="7D42E3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1295</w:t>
            </w:r>
          </w:p>
        </w:tc>
        <w:tc>
          <w:tcPr>
            <w:tcW w:w="4288" w:type="dxa"/>
          </w:tcPr>
          <w:p w14:paraId="0A1101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int(32 group_ID;</w:t>
            </w:r>
          </w:p>
        </w:tc>
        <w:tc>
          <w:tcPr>
            <w:tcW w:w="4117" w:type="dxa"/>
          </w:tcPr>
          <w:p w14:paraId="497427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unsigned int(32) group_ID;</w:t>
            </w:r>
          </w:p>
        </w:tc>
      </w:tr>
      <w:tr w:rsidR="001B11A7" w:rsidRPr="00C04F0B" w14:paraId="1F24181F" w14:textId="77777777" w:rsidTr="00DB2132">
        <w:tc>
          <w:tcPr>
            <w:tcW w:w="605" w:type="dxa"/>
          </w:tcPr>
          <w:p w14:paraId="0B197D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1296</w:t>
            </w:r>
          </w:p>
        </w:tc>
        <w:tc>
          <w:tcPr>
            <w:tcW w:w="4288" w:type="dxa"/>
          </w:tcPr>
          <w:p w14:paraId="6BFB3B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     group_name;</w:t>
            </w:r>
          </w:p>
        </w:tc>
        <w:tc>
          <w:tcPr>
            <w:tcW w:w="4117" w:type="dxa"/>
          </w:tcPr>
          <w:p w14:paraId="2034A8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     group_name;</w:t>
            </w:r>
          </w:p>
        </w:tc>
      </w:tr>
      <w:tr w:rsidR="001B11A7" w:rsidRPr="00C04F0B" w14:paraId="62B69FCA" w14:textId="77777777" w:rsidTr="00DB2132">
        <w:tc>
          <w:tcPr>
            <w:tcW w:w="605" w:type="dxa"/>
          </w:tcPr>
          <w:p w14:paraId="46BE0D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1297</w:t>
            </w:r>
          </w:p>
        </w:tc>
        <w:tc>
          <w:tcPr>
            <w:tcW w:w="4288" w:type="dxa"/>
          </w:tcPr>
          <w:p w14:paraId="042A99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7140EC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C3A31F6" w14:textId="77777777" w:rsidTr="00DB2132">
        <w:tc>
          <w:tcPr>
            <w:tcW w:w="605" w:type="dxa"/>
          </w:tcPr>
          <w:p w14:paraId="131CE3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1298</w:t>
            </w:r>
          </w:p>
        </w:tc>
        <w:tc>
          <w:tcPr>
            <w:tcW w:w="4288" w:type="dxa"/>
          </w:tcPr>
          <w:p w14:paraId="564D74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473DE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39EE198" w14:textId="77777777" w:rsidTr="00DB2132">
        <w:tc>
          <w:tcPr>
            <w:tcW w:w="605" w:type="dxa"/>
          </w:tcPr>
          <w:p w14:paraId="7F9B64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1299</w:t>
            </w:r>
          </w:p>
        </w:tc>
        <w:tc>
          <w:tcPr>
            <w:tcW w:w="4288" w:type="dxa"/>
          </w:tcPr>
          <w:p w14:paraId="075D6E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65C72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995CB7A" w14:textId="77777777" w:rsidTr="00DB2132">
        <w:tc>
          <w:tcPr>
            <w:tcW w:w="605" w:type="dxa"/>
          </w:tcPr>
          <w:p w14:paraId="414152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1300</w:t>
            </w:r>
          </w:p>
        </w:tc>
        <w:tc>
          <w:tcPr>
            <w:tcW w:w="4288" w:type="dxa"/>
          </w:tcPr>
          <w:p w14:paraId="02130A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F876E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828786C" w14:textId="77777777" w:rsidTr="00DB2132">
        <w:tc>
          <w:tcPr>
            <w:tcW w:w="605" w:type="dxa"/>
          </w:tcPr>
          <w:p w14:paraId="02AC07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1301</w:t>
            </w:r>
          </w:p>
        </w:tc>
        <w:tc>
          <w:tcPr>
            <w:tcW w:w="4288" w:type="dxa"/>
          </w:tcPr>
          <w:p w14:paraId="1CAC51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FileReservoirBox extends FullBox('fire', version, 0)</w:t>
            </w:r>
          </w:p>
        </w:tc>
        <w:tc>
          <w:tcPr>
            <w:tcW w:w="4117" w:type="dxa"/>
          </w:tcPr>
          <w:p w14:paraId="19B4CC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FileReservoirBox extends FullBox('fire', version, 0)</w:t>
            </w:r>
          </w:p>
        </w:tc>
      </w:tr>
      <w:tr w:rsidR="001B11A7" w:rsidRPr="00C04F0B" w14:paraId="1F51189B" w14:textId="77777777" w:rsidTr="00DB2132">
        <w:tc>
          <w:tcPr>
            <w:tcW w:w="605" w:type="dxa"/>
          </w:tcPr>
          <w:p w14:paraId="53A0AC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1302</w:t>
            </w:r>
          </w:p>
        </w:tc>
        <w:tc>
          <w:tcPr>
            <w:tcW w:w="4288" w:type="dxa"/>
          </w:tcPr>
          <w:p w14:paraId="561093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4F392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9DFA0F9" w14:textId="77777777" w:rsidTr="00DB2132">
        <w:tc>
          <w:tcPr>
            <w:tcW w:w="605" w:type="dxa"/>
          </w:tcPr>
          <w:p w14:paraId="0529B1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1303</w:t>
            </w:r>
          </w:p>
        </w:tc>
        <w:tc>
          <w:tcPr>
            <w:tcW w:w="4288" w:type="dxa"/>
          </w:tcPr>
          <w:p w14:paraId="2B95CD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  <w:tc>
          <w:tcPr>
            <w:tcW w:w="4117" w:type="dxa"/>
          </w:tcPr>
          <w:p w14:paraId="2CE64B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== 0) {</w:t>
            </w:r>
          </w:p>
        </w:tc>
      </w:tr>
      <w:tr w:rsidR="001B11A7" w:rsidRPr="00C04F0B" w14:paraId="1FCFE198" w14:textId="77777777" w:rsidTr="00DB2132">
        <w:tc>
          <w:tcPr>
            <w:tcW w:w="605" w:type="dxa"/>
          </w:tcPr>
          <w:p w14:paraId="332F21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1304</w:t>
            </w:r>
          </w:p>
        </w:tc>
        <w:tc>
          <w:tcPr>
            <w:tcW w:w="4288" w:type="dxa"/>
          </w:tcPr>
          <w:p w14:paraId="3231DD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entry_count;</w:t>
            </w:r>
          </w:p>
        </w:tc>
        <w:tc>
          <w:tcPr>
            <w:tcW w:w="4117" w:type="dxa"/>
          </w:tcPr>
          <w:p w14:paraId="3DFCA1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entry_count;</w:t>
            </w:r>
          </w:p>
        </w:tc>
      </w:tr>
      <w:tr w:rsidR="001B11A7" w:rsidRPr="00C04F0B" w14:paraId="21ADF72B" w14:textId="77777777" w:rsidTr="00DB2132">
        <w:tc>
          <w:tcPr>
            <w:tcW w:w="605" w:type="dxa"/>
          </w:tcPr>
          <w:p w14:paraId="050E3F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1305</w:t>
            </w:r>
          </w:p>
        </w:tc>
        <w:tc>
          <w:tcPr>
            <w:tcW w:w="4288" w:type="dxa"/>
          </w:tcPr>
          <w:p w14:paraId="0EA66B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2185B6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00A8ED17" w14:textId="77777777" w:rsidTr="00DB2132">
        <w:tc>
          <w:tcPr>
            <w:tcW w:w="605" w:type="dxa"/>
          </w:tcPr>
          <w:p w14:paraId="29EFE3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1306</w:t>
            </w:r>
          </w:p>
        </w:tc>
        <w:tc>
          <w:tcPr>
            <w:tcW w:w="4288" w:type="dxa"/>
          </w:tcPr>
          <w:p w14:paraId="72F36B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entry_count;</w:t>
            </w:r>
          </w:p>
        </w:tc>
        <w:tc>
          <w:tcPr>
            <w:tcW w:w="4117" w:type="dxa"/>
          </w:tcPr>
          <w:p w14:paraId="7F5F28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entry_count;</w:t>
            </w:r>
          </w:p>
        </w:tc>
      </w:tr>
      <w:tr w:rsidR="001B11A7" w:rsidRPr="00C04F0B" w14:paraId="509ED2BA" w14:textId="77777777" w:rsidTr="00DB2132">
        <w:tc>
          <w:tcPr>
            <w:tcW w:w="605" w:type="dxa"/>
          </w:tcPr>
          <w:p w14:paraId="6B9C36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1307</w:t>
            </w:r>
          </w:p>
        </w:tc>
        <w:tc>
          <w:tcPr>
            <w:tcW w:w="4288" w:type="dxa"/>
          </w:tcPr>
          <w:p w14:paraId="62DB91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C7507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D340DFB" w14:textId="77777777" w:rsidTr="00DB2132">
        <w:tc>
          <w:tcPr>
            <w:tcW w:w="605" w:type="dxa"/>
          </w:tcPr>
          <w:p w14:paraId="780718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1308</w:t>
            </w:r>
          </w:p>
        </w:tc>
        <w:tc>
          <w:tcPr>
            <w:tcW w:w="4288" w:type="dxa"/>
          </w:tcPr>
          <w:p w14:paraId="434B00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  <w:tc>
          <w:tcPr>
            <w:tcW w:w="4117" w:type="dxa"/>
          </w:tcPr>
          <w:p w14:paraId="2F4F38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entry_count; i++) {</w:t>
            </w:r>
          </w:p>
        </w:tc>
      </w:tr>
      <w:tr w:rsidR="001B11A7" w:rsidRPr="00C04F0B" w14:paraId="38413812" w14:textId="77777777" w:rsidTr="00DB2132">
        <w:tc>
          <w:tcPr>
            <w:tcW w:w="605" w:type="dxa"/>
          </w:tcPr>
          <w:p w14:paraId="210917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1309</w:t>
            </w:r>
          </w:p>
        </w:tc>
        <w:tc>
          <w:tcPr>
            <w:tcW w:w="4288" w:type="dxa"/>
          </w:tcPr>
          <w:p w14:paraId="74C413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== 0) {</w:t>
            </w:r>
          </w:p>
        </w:tc>
        <w:tc>
          <w:tcPr>
            <w:tcW w:w="4117" w:type="dxa"/>
          </w:tcPr>
          <w:p w14:paraId="211B88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== 0) {</w:t>
            </w:r>
          </w:p>
        </w:tc>
      </w:tr>
      <w:tr w:rsidR="001B11A7" w:rsidRPr="00C04F0B" w14:paraId="76B032F3" w14:textId="77777777" w:rsidTr="00DB2132">
        <w:tc>
          <w:tcPr>
            <w:tcW w:w="605" w:type="dxa"/>
          </w:tcPr>
          <w:p w14:paraId="3910D0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1310</w:t>
            </w:r>
          </w:p>
        </w:tc>
        <w:tc>
          <w:tcPr>
            <w:tcW w:w="4288" w:type="dxa"/>
          </w:tcPr>
          <w:p w14:paraId="5510F1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  <w:tc>
          <w:tcPr>
            <w:tcW w:w="4117" w:type="dxa"/>
          </w:tcPr>
          <w:p w14:paraId="061535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item_ID;</w:t>
            </w:r>
          </w:p>
        </w:tc>
      </w:tr>
      <w:tr w:rsidR="001B11A7" w:rsidRPr="00C04F0B" w14:paraId="7560F7D4" w14:textId="77777777" w:rsidTr="00DB2132">
        <w:tc>
          <w:tcPr>
            <w:tcW w:w="605" w:type="dxa"/>
          </w:tcPr>
          <w:p w14:paraId="609F7A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1311</w:t>
            </w:r>
          </w:p>
        </w:tc>
        <w:tc>
          <w:tcPr>
            <w:tcW w:w="4288" w:type="dxa"/>
          </w:tcPr>
          <w:p w14:paraId="613051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</w:tc>
        <w:tc>
          <w:tcPr>
            <w:tcW w:w="4117" w:type="dxa"/>
          </w:tcPr>
          <w:p w14:paraId="15A4FB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</w:tc>
      </w:tr>
      <w:tr w:rsidR="001B11A7" w:rsidRPr="00C04F0B" w14:paraId="4462C656" w14:textId="77777777" w:rsidTr="00DB2132">
        <w:tc>
          <w:tcPr>
            <w:tcW w:w="605" w:type="dxa"/>
          </w:tcPr>
          <w:p w14:paraId="241066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1312</w:t>
            </w:r>
          </w:p>
        </w:tc>
        <w:tc>
          <w:tcPr>
            <w:tcW w:w="4288" w:type="dxa"/>
          </w:tcPr>
          <w:p w14:paraId="242E42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  <w:tc>
          <w:tcPr>
            <w:tcW w:w="4117" w:type="dxa"/>
          </w:tcPr>
          <w:p w14:paraId="1DC908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item_ID;</w:t>
            </w:r>
          </w:p>
        </w:tc>
      </w:tr>
      <w:tr w:rsidR="001B11A7" w:rsidRPr="00C04F0B" w14:paraId="3C9C95AF" w14:textId="77777777" w:rsidTr="00DB2132">
        <w:tc>
          <w:tcPr>
            <w:tcW w:w="605" w:type="dxa"/>
          </w:tcPr>
          <w:p w14:paraId="1C5F97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1313</w:t>
            </w:r>
          </w:p>
        </w:tc>
        <w:tc>
          <w:tcPr>
            <w:tcW w:w="4288" w:type="dxa"/>
          </w:tcPr>
          <w:p w14:paraId="1A3F18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019498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660F539F" w14:textId="77777777" w:rsidTr="00DB2132">
        <w:tc>
          <w:tcPr>
            <w:tcW w:w="605" w:type="dxa"/>
          </w:tcPr>
          <w:p w14:paraId="5E272B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1314</w:t>
            </w:r>
          </w:p>
        </w:tc>
        <w:tc>
          <w:tcPr>
            <w:tcW w:w="4288" w:type="dxa"/>
          </w:tcPr>
          <w:p w14:paraId="1FC812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symbol_count;</w:t>
            </w:r>
          </w:p>
        </w:tc>
        <w:tc>
          <w:tcPr>
            <w:tcW w:w="4117" w:type="dxa"/>
          </w:tcPr>
          <w:p w14:paraId="597B30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symbol_count;</w:t>
            </w:r>
          </w:p>
        </w:tc>
      </w:tr>
      <w:tr w:rsidR="001B11A7" w:rsidRPr="00C04F0B" w14:paraId="32B05994" w14:textId="77777777" w:rsidTr="00DB2132">
        <w:tc>
          <w:tcPr>
            <w:tcW w:w="605" w:type="dxa"/>
          </w:tcPr>
          <w:p w14:paraId="7507EE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1315</w:t>
            </w:r>
          </w:p>
        </w:tc>
        <w:tc>
          <w:tcPr>
            <w:tcW w:w="4288" w:type="dxa"/>
          </w:tcPr>
          <w:p w14:paraId="4C61FC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61AF1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49E8F1F" w14:textId="77777777" w:rsidTr="00DB2132">
        <w:tc>
          <w:tcPr>
            <w:tcW w:w="605" w:type="dxa"/>
          </w:tcPr>
          <w:p w14:paraId="326949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1316</w:t>
            </w:r>
          </w:p>
        </w:tc>
        <w:tc>
          <w:tcPr>
            <w:tcW w:w="4288" w:type="dxa"/>
          </w:tcPr>
          <w:p w14:paraId="0C3858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8B4A1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561898D" w14:textId="77777777" w:rsidTr="00DB2132">
        <w:tc>
          <w:tcPr>
            <w:tcW w:w="605" w:type="dxa"/>
          </w:tcPr>
          <w:p w14:paraId="01E596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1317</w:t>
            </w:r>
          </w:p>
        </w:tc>
        <w:tc>
          <w:tcPr>
            <w:tcW w:w="4288" w:type="dxa"/>
          </w:tcPr>
          <w:p w14:paraId="5FCC22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54E3C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4B1DEAD" w14:textId="77777777" w:rsidTr="00DB2132">
        <w:tc>
          <w:tcPr>
            <w:tcW w:w="605" w:type="dxa"/>
          </w:tcPr>
          <w:p w14:paraId="59E691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1318</w:t>
            </w:r>
          </w:p>
        </w:tc>
        <w:tc>
          <w:tcPr>
            <w:tcW w:w="4288" w:type="dxa"/>
          </w:tcPr>
          <w:p w14:paraId="7D7287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DC189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6791764" w14:textId="77777777" w:rsidTr="00DB2132">
        <w:tc>
          <w:tcPr>
            <w:tcW w:w="605" w:type="dxa"/>
          </w:tcPr>
          <w:p w14:paraId="66B881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1319</w:t>
            </w:r>
          </w:p>
        </w:tc>
        <w:tc>
          <w:tcPr>
            <w:tcW w:w="4288" w:type="dxa"/>
          </w:tcPr>
          <w:p w14:paraId="4F5069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SubTrackBox extends Box('strk')</w:t>
            </w:r>
          </w:p>
        </w:tc>
        <w:tc>
          <w:tcPr>
            <w:tcW w:w="4117" w:type="dxa"/>
          </w:tcPr>
          <w:p w14:paraId="5AF2FA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SubTrackBox extends Box('strk')</w:t>
            </w:r>
          </w:p>
        </w:tc>
      </w:tr>
      <w:tr w:rsidR="001B11A7" w:rsidRPr="00C04F0B" w14:paraId="7CDA5DB2" w14:textId="77777777" w:rsidTr="00DB2132">
        <w:tc>
          <w:tcPr>
            <w:tcW w:w="605" w:type="dxa"/>
          </w:tcPr>
          <w:p w14:paraId="5E8332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1320</w:t>
            </w:r>
          </w:p>
        </w:tc>
        <w:tc>
          <w:tcPr>
            <w:tcW w:w="4288" w:type="dxa"/>
          </w:tcPr>
          <w:p w14:paraId="6A3E6D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7FE96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93B646A" w14:textId="77777777" w:rsidTr="00DB2132">
        <w:tc>
          <w:tcPr>
            <w:tcW w:w="605" w:type="dxa"/>
          </w:tcPr>
          <w:p w14:paraId="60496A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1321</w:t>
            </w:r>
          </w:p>
        </w:tc>
        <w:tc>
          <w:tcPr>
            <w:tcW w:w="4288" w:type="dxa"/>
          </w:tcPr>
          <w:p w14:paraId="7B8C6A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4E9D2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83BC84E" w14:textId="77777777" w:rsidTr="00DB2132">
        <w:tc>
          <w:tcPr>
            <w:tcW w:w="605" w:type="dxa"/>
          </w:tcPr>
          <w:p w14:paraId="6687F9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1322</w:t>
            </w:r>
          </w:p>
        </w:tc>
        <w:tc>
          <w:tcPr>
            <w:tcW w:w="4288" w:type="dxa"/>
          </w:tcPr>
          <w:p w14:paraId="0986BE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15796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C36A9DA" w14:textId="77777777" w:rsidTr="00DB2132">
        <w:tc>
          <w:tcPr>
            <w:tcW w:w="605" w:type="dxa"/>
          </w:tcPr>
          <w:p w14:paraId="58803C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1323</w:t>
            </w:r>
          </w:p>
        </w:tc>
        <w:tc>
          <w:tcPr>
            <w:tcW w:w="4288" w:type="dxa"/>
          </w:tcPr>
          <w:p w14:paraId="4A95C8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F3C02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E4718CE" w14:textId="77777777" w:rsidTr="00DB2132">
        <w:tc>
          <w:tcPr>
            <w:tcW w:w="605" w:type="dxa"/>
          </w:tcPr>
          <w:p w14:paraId="081EF3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1324</w:t>
            </w:r>
          </w:p>
        </w:tc>
        <w:tc>
          <w:tcPr>
            <w:tcW w:w="4288" w:type="dxa"/>
          </w:tcPr>
          <w:p w14:paraId="26699C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SubTrackInformationBox</w:t>
            </w:r>
          </w:p>
        </w:tc>
        <w:tc>
          <w:tcPr>
            <w:tcW w:w="4117" w:type="dxa"/>
          </w:tcPr>
          <w:p w14:paraId="3CB81D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SubTrackInformationBox</w:t>
            </w:r>
          </w:p>
        </w:tc>
      </w:tr>
      <w:tr w:rsidR="001B11A7" w:rsidRPr="00C04F0B" w14:paraId="5ADEA9C3" w14:textId="77777777" w:rsidTr="00DB2132">
        <w:tc>
          <w:tcPr>
            <w:tcW w:w="605" w:type="dxa"/>
          </w:tcPr>
          <w:p w14:paraId="088FA1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1325</w:t>
            </w:r>
          </w:p>
        </w:tc>
        <w:tc>
          <w:tcPr>
            <w:tcW w:w="4288" w:type="dxa"/>
          </w:tcPr>
          <w:p w14:paraId="09207B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FullBox('stri', version = 0, 0)</w:t>
            </w:r>
          </w:p>
        </w:tc>
        <w:tc>
          <w:tcPr>
            <w:tcW w:w="4117" w:type="dxa"/>
          </w:tcPr>
          <w:p w14:paraId="3E1F89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FullBox('stri', 0, 0)</w:t>
            </w:r>
          </w:p>
        </w:tc>
      </w:tr>
      <w:tr w:rsidR="001B11A7" w:rsidRPr="00C04F0B" w14:paraId="7B787DFF" w14:textId="77777777" w:rsidTr="00DB2132">
        <w:tc>
          <w:tcPr>
            <w:tcW w:w="605" w:type="dxa"/>
          </w:tcPr>
          <w:p w14:paraId="2B2387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1326</w:t>
            </w:r>
          </w:p>
        </w:tc>
        <w:tc>
          <w:tcPr>
            <w:tcW w:w="4288" w:type="dxa"/>
          </w:tcPr>
          <w:p w14:paraId="0D22E3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E8ABC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B1144FF" w14:textId="77777777" w:rsidTr="00DB2132">
        <w:tc>
          <w:tcPr>
            <w:tcW w:w="605" w:type="dxa"/>
          </w:tcPr>
          <w:p w14:paraId="588694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1327</w:t>
            </w:r>
          </w:p>
        </w:tc>
        <w:tc>
          <w:tcPr>
            <w:tcW w:w="4288" w:type="dxa"/>
          </w:tcPr>
          <w:p w14:paraId="3E083F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switch_group = 0;</w:t>
            </w:r>
          </w:p>
        </w:tc>
        <w:tc>
          <w:tcPr>
            <w:tcW w:w="4117" w:type="dxa"/>
          </w:tcPr>
          <w:p w14:paraId="5D83F9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switch_group = 0;</w:t>
            </w:r>
          </w:p>
        </w:tc>
      </w:tr>
      <w:tr w:rsidR="001B11A7" w:rsidRPr="00C04F0B" w14:paraId="68CE5758" w14:textId="77777777" w:rsidTr="00DB2132">
        <w:tc>
          <w:tcPr>
            <w:tcW w:w="605" w:type="dxa"/>
          </w:tcPr>
          <w:p w14:paraId="5090A2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1328</w:t>
            </w:r>
          </w:p>
        </w:tc>
        <w:tc>
          <w:tcPr>
            <w:tcW w:w="4288" w:type="dxa"/>
          </w:tcPr>
          <w:p w14:paraId="57C967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alternate_group = 0;</w:t>
            </w:r>
          </w:p>
        </w:tc>
        <w:tc>
          <w:tcPr>
            <w:tcW w:w="4117" w:type="dxa"/>
          </w:tcPr>
          <w:p w14:paraId="649FFD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alternate_group = 0;</w:t>
            </w:r>
          </w:p>
        </w:tc>
      </w:tr>
      <w:tr w:rsidR="001B11A7" w:rsidRPr="00C04F0B" w14:paraId="591300C9" w14:textId="77777777" w:rsidTr="00DB2132">
        <w:tc>
          <w:tcPr>
            <w:tcW w:w="605" w:type="dxa"/>
          </w:tcPr>
          <w:p w14:paraId="4EF9BE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1329</w:t>
            </w:r>
          </w:p>
        </w:tc>
        <w:tc>
          <w:tcPr>
            <w:tcW w:w="4288" w:type="dxa"/>
          </w:tcPr>
          <w:p w14:paraId="5E089E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  sub_track_ID = 0;</w:t>
            </w:r>
          </w:p>
        </w:tc>
        <w:tc>
          <w:tcPr>
            <w:tcW w:w="4117" w:type="dxa"/>
          </w:tcPr>
          <w:p w14:paraId="0BBFD3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  sub_track_ID = 0;</w:t>
            </w:r>
          </w:p>
        </w:tc>
      </w:tr>
      <w:tr w:rsidR="001B11A7" w:rsidRPr="00C04F0B" w14:paraId="68A7EA2A" w14:textId="77777777" w:rsidTr="00DB2132">
        <w:tc>
          <w:tcPr>
            <w:tcW w:w="605" w:type="dxa"/>
          </w:tcPr>
          <w:p w14:paraId="491205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1330</w:t>
            </w:r>
          </w:p>
        </w:tc>
        <w:tc>
          <w:tcPr>
            <w:tcW w:w="4288" w:type="dxa"/>
          </w:tcPr>
          <w:p w14:paraId="536AAB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attribute_list[]; // to the end of the box</w:t>
            </w:r>
          </w:p>
        </w:tc>
        <w:tc>
          <w:tcPr>
            <w:tcW w:w="4117" w:type="dxa"/>
          </w:tcPr>
          <w:p w14:paraId="3E4B45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attribute_list[]; // to the end of the box</w:t>
            </w:r>
          </w:p>
        </w:tc>
      </w:tr>
      <w:tr w:rsidR="001B11A7" w:rsidRPr="00C04F0B" w14:paraId="1B8EA376" w14:textId="77777777" w:rsidTr="00DB2132">
        <w:tc>
          <w:tcPr>
            <w:tcW w:w="605" w:type="dxa"/>
          </w:tcPr>
          <w:p w14:paraId="0CCF2B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1331</w:t>
            </w:r>
          </w:p>
        </w:tc>
        <w:tc>
          <w:tcPr>
            <w:tcW w:w="4288" w:type="dxa"/>
          </w:tcPr>
          <w:p w14:paraId="02CB13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3C5EF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8BF7C04" w14:textId="77777777" w:rsidTr="00DB2132">
        <w:tc>
          <w:tcPr>
            <w:tcW w:w="605" w:type="dxa"/>
          </w:tcPr>
          <w:p w14:paraId="4A21B1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1332</w:t>
            </w:r>
          </w:p>
        </w:tc>
        <w:tc>
          <w:tcPr>
            <w:tcW w:w="4288" w:type="dxa"/>
          </w:tcPr>
          <w:p w14:paraId="09A7EC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A31EF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0DAC4B7" w14:textId="77777777" w:rsidTr="00DB2132">
        <w:tc>
          <w:tcPr>
            <w:tcW w:w="605" w:type="dxa"/>
          </w:tcPr>
          <w:p w14:paraId="25057B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1333</w:t>
            </w:r>
          </w:p>
        </w:tc>
        <w:tc>
          <w:tcPr>
            <w:tcW w:w="4288" w:type="dxa"/>
          </w:tcPr>
          <w:p w14:paraId="5E5039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6ADB3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2BDEFDD" w14:textId="77777777" w:rsidTr="00DB2132">
        <w:tc>
          <w:tcPr>
            <w:tcW w:w="605" w:type="dxa"/>
          </w:tcPr>
          <w:p w14:paraId="33B94B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1334</w:t>
            </w:r>
          </w:p>
        </w:tc>
        <w:tc>
          <w:tcPr>
            <w:tcW w:w="4288" w:type="dxa"/>
          </w:tcPr>
          <w:p w14:paraId="66893E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SubTrackDefinitionBox extends Box('strd')</w:t>
            </w:r>
          </w:p>
        </w:tc>
        <w:tc>
          <w:tcPr>
            <w:tcW w:w="4117" w:type="dxa"/>
          </w:tcPr>
          <w:p w14:paraId="3A365D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SubTrackDefinitionBox extends Box('strd')</w:t>
            </w:r>
          </w:p>
        </w:tc>
      </w:tr>
      <w:tr w:rsidR="001B11A7" w:rsidRPr="00C04F0B" w14:paraId="7D72506C" w14:textId="77777777" w:rsidTr="00DB2132">
        <w:tc>
          <w:tcPr>
            <w:tcW w:w="605" w:type="dxa"/>
          </w:tcPr>
          <w:p w14:paraId="5BA7D5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1335</w:t>
            </w:r>
          </w:p>
        </w:tc>
        <w:tc>
          <w:tcPr>
            <w:tcW w:w="4288" w:type="dxa"/>
          </w:tcPr>
          <w:p w14:paraId="50C649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20539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D7A65D8" w14:textId="77777777" w:rsidTr="00DB2132">
        <w:tc>
          <w:tcPr>
            <w:tcW w:w="605" w:type="dxa"/>
          </w:tcPr>
          <w:p w14:paraId="258428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1336</w:t>
            </w:r>
          </w:p>
        </w:tc>
        <w:tc>
          <w:tcPr>
            <w:tcW w:w="4288" w:type="dxa"/>
          </w:tcPr>
          <w:p w14:paraId="5A2424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78ED4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A130CF7" w14:textId="77777777" w:rsidTr="00DB2132">
        <w:tc>
          <w:tcPr>
            <w:tcW w:w="605" w:type="dxa"/>
          </w:tcPr>
          <w:p w14:paraId="5BA216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1337</w:t>
            </w:r>
          </w:p>
        </w:tc>
        <w:tc>
          <w:tcPr>
            <w:tcW w:w="4288" w:type="dxa"/>
          </w:tcPr>
          <w:p w14:paraId="744B5F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A8D4E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507EAFA" w14:textId="77777777" w:rsidTr="00DB2132">
        <w:tc>
          <w:tcPr>
            <w:tcW w:w="605" w:type="dxa"/>
          </w:tcPr>
          <w:p w14:paraId="77E54B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1338</w:t>
            </w:r>
          </w:p>
        </w:tc>
        <w:tc>
          <w:tcPr>
            <w:tcW w:w="4288" w:type="dxa"/>
          </w:tcPr>
          <w:p w14:paraId="3281E9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CE0BE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751B3F6" w14:textId="77777777" w:rsidTr="00DB2132">
        <w:tc>
          <w:tcPr>
            <w:tcW w:w="605" w:type="dxa"/>
          </w:tcPr>
          <w:p w14:paraId="6BCE2A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1339</w:t>
            </w:r>
          </w:p>
        </w:tc>
        <w:tc>
          <w:tcPr>
            <w:tcW w:w="4288" w:type="dxa"/>
          </w:tcPr>
          <w:p w14:paraId="5F4134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SubTrackSampleGroupBox extends FullBox('stsg', 0, 0)</w:t>
            </w:r>
          </w:p>
        </w:tc>
        <w:tc>
          <w:tcPr>
            <w:tcW w:w="4117" w:type="dxa"/>
          </w:tcPr>
          <w:p w14:paraId="638383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SubTrackSampleGroupBox extends FullBox('stsg', 0, 0)</w:t>
            </w:r>
          </w:p>
        </w:tc>
      </w:tr>
      <w:tr w:rsidR="001B11A7" w:rsidRPr="00C04F0B" w14:paraId="2AD9934D" w14:textId="77777777" w:rsidTr="00DB2132">
        <w:tc>
          <w:tcPr>
            <w:tcW w:w="605" w:type="dxa"/>
          </w:tcPr>
          <w:p w14:paraId="2471AF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1340</w:t>
            </w:r>
          </w:p>
        </w:tc>
        <w:tc>
          <w:tcPr>
            <w:tcW w:w="4288" w:type="dxa"/>
          </w:tcPr>
          <w:p w14:paraId="386D22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DBEC6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69617AD" w14:textId="77777777" w:rsidTr="00DB2132">
        <w:tc>
          <w:tcPr>
            <w:tcW w:w="605" w:type="dxa"/>
          </w:tcPr>
          <w:p w14:paraId="77F4B5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1341</w:t>
            </w:r>
          </w:p>
        </w:tc>
        <w:tc>
          <w:tcPr>
            <w:tcW w:w="4288" w:type="dxa"/>
          </w:tcPr>
          <w:p w14:paraId="01DF44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grouping_type;</w:t>
            </w:r>
          </w:p>
        </w:tc>
        <w:tc>
          <w:tcPr>
            <w:tcW w:w="4117" w:type="dxa"/>
          </w:tcPr>
          <w:p w14:paraId="6D490D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grouping_type;</w:t>
            </w:r>
          </w:p>
        </w:tc>
      </w:tr>
      <w:tr w:rsidR="001B11A7" w:rsidRPr="00C04F0B" w14:paraId="0FE84EFE" w14:textId="77777777" w:rsidTr="00DB2132">
        <w:tc>
          <w:tcPr>
            <w:tcW w:w="605" w:type="dxa"/>
          </w:tcPr>
          <w:p w14:paraId="67170E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1342</w:t>
            </w:r>
          </w:p>
        </w:tc>
        <w:tc>
          <w:tcPr>
            <w:tcW w:w="4288" w:type="dxa"/>
          </w:tcPr>
          <w:p w14:paraId="7A8310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item_count;</w:t>
            </w:r>
          </w:p>
        </w:tc>
        <w:tc>
          <w:tcPr>
            <w:tcW w:w="4117" w:type="dxa"/>
          </w:tcPr>
          <w:p w14:paraId="111C90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item_count;</w:t>
            </w:r>
          </w:p>
        </w:tc>
      </w:tr>
      <w:tr w:rsidR="001B11A7" w:rsidRPr="00C04F0B" w14:paraId="2ED11E5C" w14:textId="77777777" w:rsidTr="00DB2132">
        <w:tc>
          <w:tcPr>
            <w:tcW w:w="605" w:type="dxa"/>
          </w:tcPr>
          <w:p w14:paraId="5E2B14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1343</w:t>
            </w:r>
          </w:p>
        </w:tc>
        <w:tc>
          <w:tcPr>
            <w:tcW w:w="4288" w:type="dxa"/>
          </w:tcPr>
          <w:p w14:paraId="35C155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0; i&lt; item_count; i++) {</w:t>
            </w:r>
          </w:p>
        </w:tc>
        <w:tc>
          <w:tcPr>
            <w:tcW w:w="4117" w:type="dxa"/>
          </w:tcPr>
          <w:p w14:paraId="54F3FA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0; i&lt; item_count; i++) {</w:t>
            </w:r>
          </w:p>
        </w:tc>
      </w:tr>
      <w:tr w:rsidR="001B11A7" w:rsidRPr="00C04F0B" w14:paraId="4531EE76" w14:textId="77777777" w:rsidTr="00DB2132">
        <w:tc>
          <w:tcPr>
            <w:tcW w:w="605" w:type="dxa"/>
          </w:tcPr>
          <w:p w14:paraId="278687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1344</w:t>
            </w:r>
          </w:p>
        </w:tc>
        <w:tc>
          <w:tcPr>
            <w:tcW w:w="4288" w:type="dxa"/>
          </w:tcPr>
          <w:p w14:paraId="6F1BC3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group_description_index;</w:t>
            </w:r>
          </w:p>
        </w:tc>
        <w:tc>
          <w:tcPr>
            <w:tcW w:w="4117" w:type="dxa"/>
          </w:tcPr>
          <w:p w14:paraId="171CC1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group_description_index;</w:t>
            </w:r>
          </w:p>
        </w:tc>
      </w:tr>
      <w:tr w:rsidR="001B11A7" w:rsidRPr="00C04F0B" w14:paraId="7CCAA135" w14:textId="77777777" w:rsidTr="00DB2132">
        <w:tc>
          <w:tcPr>
            <w:tcW w:w="605" w:type="dxa"/>
          </w:tcPr>
          <w:p w14:paraId="279606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1345</w:t>
            </w:r>
          </w:p>
        </w:tc>
        <w:tc>
          <w:tcPr>
            <w:tcW w:w="4288" w:type="dxa"/>
          </w:tcPr>
          <w:p w14:paraId="4175CA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EEB1D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DF4A06D" w14:textId="77777777" w:rsidTr="00DB2132">
        <w:tc>
          <w:tcPr>
            <w:tcW w:w="605" w:type="dxa"/>
          </w:tcPr>
          <w:p w14:paraId="04975D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1346</w:t>
            </w:r>
          </w:p>
        </w:tc>
        <w:tc>
          <w:tcPr>
            <w:tcW w:w="4288" w:type="dxa"/>
          </w:tcPr>
          <w:p w14:paraId="3DD78E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18106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1D7753C" w14:textId="77777777" w:rsidTr="00DB2132">
        <w:tc>
          <w:tcPr>
            <w:tcW w:w="605" w:type="dxa"/>
          </w:tcPr>
          <w:p w14:paraId="4CBB2A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1347</w:t>
            </w:r>
          </w:p>
        </w:tc>
        <w:tc>
          <w:tcPr>
            <w:tcW w:w="4288" w:type="dxa"/>
          </w:tcPr>
          <w:p w14:paraId="435FEC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20E83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3C0985A" w14:textId="77777777" w:rsidTr="00DB2132">
        <w:tc>
          <w:tcPr>
            <w:tcW w:w="605" w:type="dxa"/>
          </w:tcPr>
          <w:p w14:paraId="11B926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1348</w:t>
            </w:r>
          </w:p>
        </w:tc>
        <w:tc>
          <w:tcPr>
            <w:tcW w:w="4288" w:type="dxa"/>
          </w:tcPr>
          <w:p w14:paraId="07186C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F0C3E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765E7C3" w14:textId="77777777" w:rsidTr="00DB2132">
        <w:tc>
          <w:tcPr>
            <w:tcW w:w="605" w:type="dxa"/>
          </w:tcPr>
          <w:p w14:paraId="2EA17B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1349</w:t>
            </w:r>
          </w:p>
        </w:tc>
        <w:tc>
          <w:tcPr>
            <w:tcW w:w="4288" w:type="dxa"/>
          </w:tcPr>
          <w:p w14:paraId="03FD70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SegmentTypeBox extends GeneralTypeBox ('styp')</w:t>
            </w:r>
          </w:p>
        </w:tc>
        <w:tc>
          <w:tcPr>
            <w:tcW w:w="4117" w:type="dxa"/>
          </w:tcPr>
          <w:p w14:paraId="2CE279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SegmentTypeBox extends GeneralTypeBox ('styp')</w:t>
            </w:r>
          </w:p>
        </w:tc>
      </w:tr>
      <w:tr w:rsidR="001B11A7" w:rsidRPr="00C04F0B" w14:paraId="4CD4126E" w14:textId="77777777" w:rsidTr="00DB2132">
        <w:tc>
          <w:tcPr>
            <w:tcW w:w="605" w:type="dxa"/>
          </w:tcPr>
          <w:p w14:paraId="6B78E6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1350</w:t>
            </w:r>
          </w:p>
        </w:tc>
        <w:tc>
          <w:tcPr>
            <w:tcW w:w="4288" w:type="dxa"/>
          </w:tcPr>
          <w:p w14:paraId="1841D5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097DB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6FE45E3" w14:textId="77777777" w:rsidTr="00DB2132">
        <w:tc>
          <w:tcPr>
            <w:tcW w:w="605" w:type="dxa"/>
          </w:tcPr>
          <w:p w14:paraId="7ED3EC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1351</w:t>
            </w:r>
          </w:p>
        </w:tc>
        <w:tc>
          <w:tcPr>
            <w:tcW w:w="4288" w:type="dxa"/>
          </w:tcPr>
          <w:p w14:paraId="2331B6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53896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38954D7" w14:textId="77777777" w:rsidTr="00DB2132">
        <w:tc>
          <w:tcPr>
            <w:tcW w:w="605" w:type="dxa"/>
          </w:tcPr>
          <w:p w14:paraId="03CBE2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1352</w:t>
            </w:r>
          </w:p>
        </w:tc>
        <w:tc>
          <w:tcPr>
            <w:tcW w:w="4288" w:type="dxa"/>
          </w:tcPr>
          <w:p w14:paraId="3FB42B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DF60E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74F897" w14:textId="77777777" w:rsidTr="00DB2132">
        <w:tc>
          <w:tcPr>
            <w:tcW w:w="605" w:type="dxa"/>
          </w:tcPr>
          <w:p w14:paraId="2688AD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1353</w:t>
            </w:r>
          </w:p>
        </w:tc>
        <w:tc>
          <w:tcPr>
            <w:tcW w:w="4288" w:type="dxa"/>
          </w:tcPr>
          <w:p w14:paraId="646E0E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D24FF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F84E857" w14:textId="77777777" w:rsidTr="00DB2132">
        <w:tc>
          <w:tcPr>
            <w:tcW w:w="605" w:type="dxa"/>
          </w:tcPr>
          <w:p w14:paraId="057192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1354</w:t>
            </w:r>
          </w:p>
        </w:tc>
        <w:tc>
          <w:tcPr>
            <w:tcW w:w="4288" w:type="dxa"/>
          </w:tcPr>
          <w:p w14:paraId="710A08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SegmentIndexBox extends FullBox('sidx', version, 0)</w:t>
            </w:r>
          </w:p>
        </w:tc>
        <w:tc>
          <w:tcPr>
            <w:tcW w:w="4117" w:type="dxa"/>
          </w:tcPr>
          <w:p w14:paraId="29027D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SegmentIndexBox extends FullBox('sidx', version, 0)</w:t>
            </w:r>
          </w:p>
        </w:tc>
      </w:tr>
      <w:tr w:rsidR="001B11A7" w:rsidRPr="00C04F0B" w14:paraId="0DE847B1" w14:textId="77777777" w:rsidTr="00DB2132">
        <w:tc>
          <w:tcPr>
            <w:tcW w:w="605" w:type="dxa"/>
          </w:tcPr>
          <w:p w14:paraId="08D232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1355</w:t>
            </w:r>
          </w:p>
        </w:tc>
        <w:tc>
          <w:tcPr>
            <w:tcW w:w="4288" w:type="dxa"/>
          </w:tcPr>
          <w:p w14:paraId="02E4DA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08E4B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2CBEBDB" w14:textId="77777777" w:rsidTr="00DB2132">
        <w:tc>
          <w:tcPr>
            <w:tcW w:w="605" w:type="dxa"/>
          </w:tcPr>
          <w:p w14:paraId="2312F9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1356</w:t>
            </w:r>
          </w:p>
        </w:tc>
        <w:tc>
          <w:tcPr>
            <w:tcW w:w="4288" w:type="dxa"/>
          </w:tcPr>
          <w:p w14:paraId="29EAAC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reference_ID;</w:t>
            </w:r>
          </w:p>
        </w:tc>
        <w:tc>
          <w:tcPr>
            <w:tcW w:w="4117" w:type="dxa"/>
          </w:tcPr>
          <w:p w14:paraId="2ADAB1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reference_ID;</w:t>
            </w:r>
          </w:p>
        </w:tc>
      </w:tr>
      <w:tr w:rsidR="001B11A7" w:rsidRPr="00C04F0B" w14:paraId="1DEB9ACE" w14:textId="77777777" w:rsidTr="00DB2132">
        <w:tc>
          <w:tcPr>
            <w:tcW w:w="605" w:type="dxa"/>
          </w:tcPr>
          <w:p w14:paraId="042408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1357</w:t>
            </w:r>
          </w:p>
        </w:tc>
        <w:tc>
          <w:tcPr>
            <w:tcW w:w="4288" w:type="dxa"/>
          </w:tcPr>
          <w:p w14:paraId="756ABF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timescale;</w:t>
            </w:r>
          </w:p>
        </w:tc>
        <w:tc>
          <w:tcPr>
            <w:tcW w:w="4117" w:type="dxa"/>
          </w:tcPr>
          <w:p w14:paraId="1B4E17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timescale;</w:t>
            </w:r>
          </w:p>
        </w:tc>
      </w:tr>
      <w:tr w:rsidR="001B11A7" w:rsidRPr="00C04F0B" w14:paraId="564602DB" w14:textId="77777777" w:rsidTr="00DB2132">
        <w:tc>
          <w:tcPr>
            <w:tcW w:w="605" w:type="dxa"/>
          </w:tcPr>
          <w:p w14:paraId="729E84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1358</w:t>
            </w:r>
          </w:p>
        </w:tc>
        <w:tc>
          <w:tcPr>
            <w:tcW w:w="4288" w:type="dxa"/>
          </w:tcPr>
          <w:p w14:paraId="4660A1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  <w:tc>
          <w:tcPr>
            <w:tcW w:w="4117" w:type="dxa"/>
          </w:tcPr>
          <w:p w14:paraId="042338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</w:tr>
      <w:tr w:rsidR="001B11A7" w:rsidRPr="00C04F0B" w14:paraId="0FB90F30" w14:textId="77777777" w:rsidTr="00DB2132">
        <w:tc>
          <w:tcPr>
            <w:tcW w:w="605" w:type="dxa"/>
          </w:tcPr>
          <w:p w14:paraId="56E880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1359</w:t>
            </w:r>
          </w:p>
        </w:tc>
        <w:tc>
          <w:tcPr>
            <w:tcW w:w="4288" w:type="dxa"/>
          </w:tcPr>
          <w:p w14:paraId="308BDD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earliest_presentation_time;</w:t>
            </w:r>
          </w:p>
        </w:tc>
        <w:tc>
          <w:tcPr>
            <w:tcW w:w="4117" w:type="dxa"/>
          </w:tcPr>
          <w:p w14:paraId="00BA8C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earliest_presentation_time;</w:t>
            </w:r>
          </w:p>
        </w:tc>
      </w:tr>
      <w:tr w:rsidR="001B11A7" w:rsidRPr="00C04F0B" w14:paraId="526DD986" w14:textId="77777777" w:rsidTr="00DB2132">
        <w:tc>
          <w:tcPr>
            <w:tcW w:w="605" w:type="dxa"/>
          </w:tcPr>
          <w:p w14:paraId="49884F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1360</w:t>
            </w:r>
          </w:p>
        </w:tc>
        <w:tc>
          <w:tcPr>
            <w:tcW w:w="4288" w:type="dxa"/>
          </w:tcPr>
          <w:p w14:paraId="0D4E58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first_offset;</w:t>
            </w:r>
          </w:p>
        </w:tc>
        <w:tc>
          <w:tcPr>
            <w:tcW w:w="4117" w:type="dxa"/>
          </w:tcPr>
          <w:p w14:paraId="11A3C2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first_offset;</w:t>
            </w:r>
          </w:p>
        </w:tc>
      </w:tr>
      <w:tr w:rsidR="001B11A7" w:rsidRPr="00C04F0B" w14:paraId="73C4FAEE" w14:textId="77777777" w:rsidTr="00DB2132">
        <w:tc>
          <w:tcPr>
            <w:tcW w:w="605" w:type="dxa"/>
          </w:tcPr>
          <w:p w14:paraId="5B3ED7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1361</w:t>
            </w:r>
          </w:p>
        </w:tc>
        <w:tc>
          <w:tcPr>
            <w:tcW w:w="4288" w:type="dxa"/>
          </w:tcPr>
          <w:p w14:paraId="14D954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7093DE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68B8FD08" w14:textId="77777777" w:rsidTr="00DB2132">
        <w:tc>
          <w:tcPr>
            <w:tcW w:w="605" w:type="dxa"/>
          </w:tcPr>
          <w:p w14:paraId="66DB62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1362</w:t>
            </w:r>
          </w:p>
        </w:tc>
        <w:tc>
          <w:tcPr>
            <w:tcW w:w="4288" w:type="dxa"/>
          </w:tcPr>
          <w:p w14:paraId="0950C5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{</w:t>
            </w:r>
          </w:p>
        </w:tc>
        <w:tc>
          <w:tcPr>
            <w:tcW w:w="4117" w:type="dxa"/>
          </w:tcPr>
          <w:p w14:paraId="7AAD62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{</w:t>
            </w:r>
          </w:p>
        </w:tc>
      </w:tr>
      <w:tr w:rsidR="001B11A7" w:rsidRPr="00C04F0B" w14:paraId="471DCEEE" w14:textId="77777777" w:rsidTr="00DB2132">
        <w:tc>
          <w:tcPr>
            <w:tcW w:w="605" w:type="dxa"/>
          </w:tcPr>
          <w:p w14:paraId="1BCFFB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1363</w:t>
            </w:r>
          </w:p>
        </w:tc>
        <w:tc>
          <w:tcPr>
            <w:tcW w:w="4288" w:type="dxa"/>
          </w:tcPr>
          <w:p w14:paraId="14E268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earliest_presentation_time;</w:t>
            </w:r>
          </w:p>
        </w:tc>
        <w:tc>
          <w:tcPr>
            <w:tcW w:w="4117" w:type="dxa"/>
          </w:tcPr>
          <w:p w14:paraId="4CD94A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earliest_presentation_time;</w:t>
            </w:r>
          </w:p>
        </w:tc>
      </w:tr>
      <w:tr w:rsidR="001B11A7" w:rsidRPr="00C04F0B" w14:paraId="61BDE989" w14:textId="77777777" w:rsidTr="00DB2132">
        <w:tc>
          <w:tcPr>
            <w:tcW w:w="605" w:type="dxa"/>
          </w:tcPr>
          <w:p w14:paraId="5D985B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1364</w:t>
            </w:r>
          </w:p>
        </w:tc>
        <w:tc>
          <w:tcPr>
            <w:tcW w:w="4288" w:type="dxa"/>
          </w:tcPr>
          <w:p w14:paraId="38EF8C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first_offset;</w:t>
            </w:r>
          </w:p>
        </w:tc>
        <w:tc>
          <w:tcPr>
            <w:tcW w:w="4117" w:type="dxa"/>
          </w:tcPr>
          <w:p w14:paraId="58DE43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first_offset;</w:t>
            </w:r>
          </w:p>
        </w:tc>
      </w:tr>
      <w:tr w:rsidR="001B11A7" w:rsidRPr="00C04F0B" w14:paraId="0B8973CE" w14:textId="77777777" w:rsidTr="00DB2132">
        <w:tc>
          <w:tcPr>
            <w:tcW w:w="605" w:type="dxa"/>
          </w:tcPr>
          <w:p w14:paraId="4DB51A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1365</w:t>
            </w:r>
          </w:p>
        </w:tc>
        <w:tc>
          <w:tcPr>
            <w:tcW w:w="4288" w:type="dxa"/>
          </w:tcPr>
          <w:p w14:paraId="37D93D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240C6B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217B974A" w14:textId="77777777" w:rsidTr="00DB2132">
        <w:tc>
          <w:tcPr>
            <w:tcW w:w="605" w:type="dxa"/>
          </w:tcPr>
          <w:p w14:paraId="332C4C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1366</w:t>
            </w:r>
          </w:p>
        </w:tc>
        <w:tc>
          <w:tcPr>
            <w:tcW w:w="4288" w:type="dxa"/>
          </w:tcPr>
          <w:p w14:paraId="457CB9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int(16) reserved = 0;</w:t>
            </w:r>
          </w:p>
        </w:tc>
        <w:tc>
          <w:tcPr>
            <w:tcW w:w="4117" w:type="dxa"/>
          </w:tcPr>
          <w:p w14:paraId="5CF797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int(16) field = 0;</w:t>
            </w:r>
          </w:p>
        </w:tc>
      </w:tr>
      <w:tr w:rsidR="001B11A7" w:rsidRPr="00C04F0B" w14:paraId="459B0232" w14:textId="77777777" w:rsidTr="00DB2132">
        <w:tc>
          <w:tcPr>
            <w:tcW w:w="605" w:type="dxa"/>
          </w:tcPr>
          <w:p w14:paraId="1D67B5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1367</w:t>
            </w:r>
          </w:p>
        </w:tc>
        <w:tc>
          <w:tcPr>
            <w:tcW w:w="4288" w:type="dxa"/>
          </w:tcPr>
          <w:p w14:paraId="2EAC70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reference_count;</w:t>
            </w:r>
          </w:p>
        </w:tc>
        <w:tc>
          <w:tcPr>
            <w:tcW w:w="4117" w:type="dxa"/>
          </w:tcPr>
          <w:p w14:paraId="2857A6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reference_count;</w:t>
            </w:r>
          </w:p>
        </w:tc>
      </w:tr>
      <w:tr w:rsidR="001B11A7" w:rsidRPr="00C04F0B" w14:paraId="7EB20957" w14:textId="77777777" w:rsidTr="00DB2132">
        <w:tc>
          <w:tcPr>
            <w:tcW w:w="605" w:type="dxa"/>
          </w:tcPr>
          <w:p w14:paraId="66B00A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1368</w:t>
            </w:r>
          </w:p>
        </w:tc>
        <w:tc>
          <w:tcPr>
            <w:tcW w:w="4288" w:type="dxa"/>
          </w:tcPr>
          <w:p w14:paraId="0A900E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reference_count; i++)</w:t>
            </w:r>
          </w:p>
        </w:tc>
        <w:tc>
          <w:tcPr>
            <w:tcW w:w="4117" w:type="dxa"/>
          </w:tcPr>
          <w:p w14:paraId="539B0F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reference_count; i++)</w:t>
            </w:r>
          </w:p>
        </w:tc>
      </w:tr>
      <w:tr w:rsidR="001B11A7" w:rsidRPr="00C04F0B" w14:paraId="6196D437" w14:textId="77777777" w:rsidTr="00DB2132">
        <w:tc>
          <w:tcPr>
            <w:tcW w:w="605" w:type="dxa"/>
          </w:tcPr>
          <w:p w14:paraId="0F1D47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1369</w:t>
            </w:r>
          </w:p>
        </w:tc>
        <w:tc>
          <w:tcPr>
            <w:tcW w:w="4288" w:type="dxa"/>
          </w:tcPr>
          <w:p w14:paraId="715139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  <w:tc>
          <w:tcPr>
            <w:tcW w:w="4117" w:type="dxa"/>
          </w:tcPr>
          <w:p w14:paraId="54126A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</w:tr>
      <w:tr w:rsidR="001B11A7" w:rsidRPr="00C04F0B" w14:paraId="13A1FB89" w14:textId="77777777" w:rsidTr="00DB2132">
        <w:tc>
          <w:tcPr>
            <w:tcW w:w="605" w:type="dxa"/>
          </w:tcPr>
          <w:p w14:paraId="72583B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1370</w:t>
            </w:r>
          </w:p>
        </w:tc>
        <w:tc>
          <w:tcPr>
            <w:tcW w:w="4288" w:type="dxa"/>
          </w:tcPr>
          <w:p w14:paraId="3DE482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 (1)          reference_type;</w:t>
            </w:r>
          </w:p>
        </w:tc>
        <w:tc>
          <w:tcPr>
            <w:tcW w:w="4117" w:type="dxa"/>
          </w:tcPr>
          <w:p w14:paraId="0279BF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 (1)          reference_type;</w:t>
            </w:r>
          </w:p>
        </w:tc>
      </w:tr>
      <w:tr w:rsidR="001B11A7" w:rsidRPr="00C04F0B" w14:paraId="583F89C0" w14:textId="77777777" w:rsidTr="00DB2132">
        <w:tc>
          <w:tcPr>
            <w:tcW w:w="605" w:type="dxa"/>
          </w:tcPr>
          <w:p w14:paraId="483B6C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1371</w:t>
            </w:r>
          </w:p>
        </w:tc>
        <w:tc>
          <w:tcPr>
            <w:tcW w:w="4288" w:type="dxa"/>
          </w:tcPr>
          <w:p w14:paraId="2AC3D7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int(31) referenced_size;</w:t>
            </w:r>
          </w:p>
        </w:tc>
        <w:tc>
          <w:tcPr>
            <w:tcW w:w="4117" w:type="dxa"/>
          </w:tcPr>
          <w:p w14:paraId="362C30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int(31) referenced_size;</w:t>
            </w:r>
          </w:p>
        </w:tc>
      </w:tr>
      <w:tr w:rsidR="001B11A7" w:rsidRPr="00C04F0B" w14:paraId="4EF16288" w14:textId="77777777" w:rsidTr="00DB2132">
        <w:tc>
          <w:tcPr>
            <w:tcW w:w="605" w:type="dxa"/>
          </w:tcPr>
          <w:p w14:paraId="18947F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1372</w:t>
            </w:r>
          </w:p>
        </w:tc>
        <w:tc>
          <w:tcPr>
            <w:tcW w:w="4288" w:type="dxa"/>
          </w:tcPr>
          <w:p w14:paraId="13E038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subsegment_duration;</w:t>
            </w:r>
          </w:p>
        </w:tc>
        <w:tc>
          <w:tcPr>
            <w:tcW w:w="4117" w:type="dxa"/>
          </w:tcPr>
          <w:p w14:paraId="1BE8D9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subsegment_duration;</w:t>
            </w:r>
          </w:p>
        </w:tc>
      </w:tr>
      <w:tr w:rsidR="001B11A7" w:rsidRPr="00C04F0B" w14:paraId="3A63D27F" w14:textId="77777777" w:rsidTr="00DB2132">
        <w:tc>
          <w:tcPr>
            <w:tcW w:w="605" w:type="dxa"/>
          </w:tcPr>
          <w:p w14:paraId="1D5DD6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1373</w:t>
            </w:r>
          </w:p>
        </w:tc>
        <w:tc>
          <w:tcPr>
            <w:tcW w:w="4288" w:type="dxa"/>
          </w:tcPr>
          <w:p w14:paraId="340CC0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          starts_with_SAP;</w:t>
            </w:r>
          </w:p>
        </w:tc>
        <w:tc>
          <w:tcPr>
            <w:tcW w:w="4117" w:type="dxa"/>
          </w:tcPr>
          <w:p w14:paraId="684501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          starts_with_SAP;</w:t>
            </w:r>
          </w:p>
        </w:tc>
      </w:tr>
      <w:tr w:rsidR="001B11A7" w:rsidRPr="00C04F0B" w14:paraId="2C59A5CF" w14:textId="77777777" w:rsidTr="00DB2132">
        <w:tc>
          <w:tcPr>
            <w:tcW w:w="605" w:type="dxa"/>
          </w:tcPr>
          <w:p w14:paraId="228F19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1374</w:t>
            </w:r>
          </w:p>
        </w:tc>
        <w:tc>
          <w:tcPr>
            <w:tcW w:w="4288" w:type="dxa"/>
          </w:tcPr>
          <w:p w14:paraId="66D6A7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int(3)  SAP_type;</w:t>
            </w:r>
          </w:p>
        </w:tc>
        <w:tc>
          <w:tcPr>
            <w:tcW w:w="4117" w:type="dxa"/>
          </w:tcPr>
          <w:p w14:paraId="53D84E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int(3)  SAP_type;</w:t>
            </w:r>
          </w:p>
        </w:tc>
      </w:tr>
      <w:tr w:rsidR="001B11A7" w:rsidRPr="00C04F0B" w14:paraId="0F4070C2" w14:textId="77777777" w:rsidTr="00DB2132">
        <w:tc>
          <w:tcPr>
            <w:tcW w:w="605" w:type="dxa"/>
          </w:tcPr>
          <w:p w14:paraId="063AAE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1375</w:t>
            </w:r>
          </w:p>
        </w:tc>
        <w:tc>
          <w:tcPr>
            <w:tcW w:w="4288" w:type="dxa"/>
          </w:tcPr>
          <w:p w14:paraId="14413B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int(28) SAP_delta_time;</w:t>
            </w:r>
          </w:p>
        </w:tc>
        <w:tc>
          <w:tcPr>
            <w:tcW w:w="4117" w:type="dxa"/>
          </w:tcPr>
          <w:p w14:paraId="258F8D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int(28) SAP_delta_time;</w:t>
            </w:r>
          </w:p>
        </w:tc>
      </w:tr>
      <w:tr w:rsidR="001B11A7" w:rsidRPr="00C04F0B" w14:paraId="7B7809C0" w14:textId="77777777" w:rsidTr="00DB2132">
        <w:tc>
          <w:tcPr>
            <w:tcW w:w="605" w:type="dxa"/>
          </w:tcPr>
          <w:p w14:paraId="363270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1376</w:t>
            </w:r>
          </w:p>
        </w:tc>
        <w:tc>
          <w:tcPr>
            <w:tcW w:w="4288" w:type="dxa"/>
          </w:tcPr>
          <w:p w14:paraId="48068D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E6673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54FF746" w14:textId="77777777" w:rsidTr="00DB2132">
        <w:tc>
          <w:tcPr>
            <w:tcW w:w="605" w:type="dxa"/>
          </w:tcPr>
          <w:p w14:paraId="471AFF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1377</w:t>
            </w:r>
          </w:p>
        </w:tc>
        <w:tc>
          <w:tcPr>
            <w:tcW w:w="4288" w:type="dxa"/>
          </w:tcPr>
          <w:p w14:paraId="71C838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922C0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C96353C" w14:textId="77777777" w:rsidTr="00DB2132">
        <w:tc>
          <w:tcPr>
            <w:tcW w:w="605" w:type="dxa"/>
          </w:tcPr>
          <w:p w14:paraId="57CE14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1378</w:t>
            </w:r>
          </w:p>
        </w:tc>
        <w:tc>
          <w:tcPr>
            <w:tcW w:w="4288" w:type="dxa"/>
          </w:tcPr>
          <w:p w14:paraId="17F8CE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F1FA8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BE0E8AE" w14:textId="77777777" w:rsidTr="00DB2132">
        <w:tc>
          <w:tcPr>
            <w:tcW w:w="605" w:type="dxa"/>
          </w:tcPr>
          <w:p w14:paraId="698510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1379</w:t>
            </w:r>
          </w:p>
        </w:tc>
        <w:tc>
          <w:tcPr>
            <w:tcW w:w="4288" w:type="dxa"/>
          </w:tcPr>
          <w:p w14:paraId="30D5A4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F2725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7D5B2F0" w14:textId="77777777" w:rsidTr="00DB2132">
        <w:tc>
          <w:tcPr>
            <w:tcW w:w="605" w:type="dxa"/>
          </w:tcPr>
          <w:p w14:paraId="2E4B4D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1380</w:t>
            </w:r>
          </w:p>
        </w:tc>
        <w:tc>
          <w:tcPr>
            <w:tcW w:w="4288" w:type="dxa"/>
          </w:tcPr>
          <w:p w14:paraId="19EAFB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SubsegmentIndexBox extends FullBox('ssix', 0, 0)</w:t>
            </w:r>
          </w:p>
        </w:tc>
        <w:tc>
          <w:tcPr>
            <w:tcW w:w="4117" w:type="dxa"/>
          </w:tcPr>
          <w:p w14:paraId="66B5CF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SubsegmentIndexBox extends FullBox('ssix', 0, 0)</w:t>
            </w:r>
          </w:p>
        </w:tc>
      </w:tr>
      <w:tr w:rsidR="001B11A7" w:rsidRPr="00C04F0B" w14:paraId="4E29ECA3" w14:textId="77777777" w:rsidTr="00DB2132">
        <w:tc>
          <w:tcPr>
            <w:tcW w:w="605" w:type="dxa"/>
          </w:tcPr>
          <w:p w14:paraId="0C3E93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1381</w:t>
            </w:r>
          </w:p>
        </w:tc>
        <w:tc>
          <w:tcPr>
            <w:tcW w:w="4288" w:type="dxa"/>
          </w:tcPr>
          <w:p w14:paraId="57A8C3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054BE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53D60FF" w14:textId="77777777" w:rsidTr="00DB2132">
        <w:tc>
          <w:tcPr>
            <w:tcW w:w="605" w:type="dxa"/>
          </w:tcPr>
          <w:p w14:paraId="3967FB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1382</w:t>
            </w:r>
          </w:p>
        </w:tc>
        <w:tc>
          <w:tcPr>
            <w:tcW w:w="4288" w:type="dxa"/>
          </w:tcPr>
          <w:p w14:paraId="6521FD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subsegment_count;</w:t>
            </w:r>
          </w:p>
        </w:tc>
        <w:tc>
          <w:tcPr>
            <w:tcW w:w="4117" w:type="dxa"/>
          </w:tcPr>
          <w:p w14:paraId="640595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subsegment_count;</w:t>
            </w:r>
          </w:p>
        </w:tc>
      </w:tr>
      <w:tr w:rsidR="001B11A7" w:rsidRPr="00C04F0B" w14:paraId="09AB4A22" w14:textId="77777777" w:rsidTr="00DB2132">
        <w:tc>
          <w:tcPr>
            <w:tcW w:w="605" w:type="dxa"/>
          </w:tcPr>
          <w:p w14:paraId="5EBEEF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1383</w:t>
            </w:r>
          </w:p>
        </w:tc>
        <w:tc>
          <w:tcPr>
            <w:tcW w:w="4288" w:type="dxa"/>
          </w:tcPr>
          <w:p w14:paraId="5DE5AC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subsegment_count; i++)</w:t>
            </w:r>
          </w:p>
        </w:tc>
        <w:tc>
          <w:tcPr>
            <w:tcW w:w="4117" w:type="dxa"/>
          </w:tcPr>
          <w:p w14:paraId="4F1592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(i=1; i &lt;= subsegment_count; i++)</w:t>
            </w:r>
          </w:p>
        </w:tc>
      </w:tr>
      <w:tr w:rsidR="001B11A7" w:rsidRPr="00C04F0B" w14:paraId="40A5B7E0" w14:textId="77777777" w:rsidTr="00DB2132">
        <w:tc>
          <w:tcPr>
            <w:tcW w:w="605" w:type="dxa"/>
          </w:tcPr>
          <w:p w14:paraId="0B47BC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1384</w:t>
            </w:r>
          </w:p>
        </w:tc>
        <w:tc>
          <w:tcPr>
            <w:tcW w:w="4288" w:type="dxa"/>
          </w:tcPr>
          <w:p w14:paraId="5A0F36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  <w:tc>
          <w:tcPr>
            <w:tcW w:w="4117" w:type="dxa"/>
          </w:tcPr>
          <w:p w14:paraId="14B361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</w:tr>
      <w:tr w:rsidR="001B11A7" w:rsidRPr="00C04F0B" w14:paraId="5A4739F5" w14:textId="77777777" w:rsidTr="00DB2132">
        <w:tc>
          <w:tcPr>
            <w:tcW w:w="605" w:type="dxa"/>
          </w:tcPr>
          <w:p w14:paraId="308BE2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1385</w:t>
            </w:r>
          </w:p>
        </w:tc>
        <w:tc>
          <w:tcPr>
            <w:tcW w:w="4288" w:type="dxa"/>
          </w:tcPr>
          <w:p w14:paraId="019003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range_count;</w:t>
            </w:r>
          </w:p>
        </w:tc>
        <w:tc>
          <w:tcPr>
            <w:tcW w:w="4117" w:type="dxa"/>
          </w:tcPr>
          <w:p w14:paraId="0CD81F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range_count;</w:t>
            </w:r>
          </w:p>
        </w:tc>
      </w:tr>
      <w:tr w:rsidR="001B11A7" w:rsidRPr="00C04F0B" w14:paraId="53779F25" w14:textId="77777777" w:rsidTr="00DB2132">
        <w:tc>
          <w:tcPr>
            <w:tcW w:w="605" w:type="dxa"/>
          </w:tcPr>
          <w:p w14:paraId="798741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1386</w:t>
            </w:r>
          </w:p>
        </w:tc>
        <w:tc>
          <w:tcPr>
            <w:tcW w:w="4288" w:type="dxa"/>
          </w:tcPr>
          <w:p w14:paraId="54DE79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(j=1; j &lt;= range_count; j++) {</w:t>
            </w:r>
          </w:p>
        </w:tc>
        <w:tc>
          <w:tcPr>
            <w:tcW w:w="4117" w:type="dxa"/>
          </w:tcPr>
          <w:p w14:paraId="75D6FB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(j=1; j &lt;= range_count; j++) {</w:t>
            </w:r>
          </w:p>
        </w:tc>
      </w:tr>
      <w:tr w:rsidR="001B11A7" w:rsidRPr="00C04F0B" w14:paraId="262D4B7F" w14:textId="77777777" w:rsidTr="00DB2132">
        <w:tc>
          <w:tcPr>
            <w:tcW w:w="605" w:type="dxa"/>
          </w:tcPr>
          <w:p w14:paraId="2F212A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1387</w:t>
            </w:r>
          </w:p>
        </w:tc>
        <w:tc>
          <w:tcPr>
            <w:tcW w:w="4288" w:type="dxa"/>
          </w:tcPr>
          <w:p w14:paraId="266F1F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level;</w:t>
            </w:r>
          </w:p>
        </w:tc>
        <w:tc>
          <w:tcPr>
            <w:tcW w:w="4117" w:type="dxa"/>
          </w:tcPr>
          <w:p w14:paraId="101F91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level;</w:t>
            </w:r>
          </w:p>
        </w:tc>
      </w:tr>
      <w:tr w:rsidR="001B11A7" w:rsidRPr="00C04F0B" w14:paraId="010C50DB" w14:textId="77777777" w:rsidTr="00DB2132">
        <w:tc>
          <w:tcPr>
            <w:tcW w:w="605" w:type="dxa"/>
          </w:tcPr>
          <w:p w14:paraId="32B615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1388</w:t>
            </w:r>
          </w:p>
        </w:tc>
        <w:tc>
          <w:tcPr>
            <w:tcW w:w="4288" w:type="dxa"/>
          </w:tcPr>
          <w:p w14:paraId="0E5B7C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int(24) range_size;</w:t>
            </w:r>
          </w:p>
        </w:tc>
        <w:tc>
          <w:tcPr>
            <w:tcW w:w="4117" w:type="dxa"/>
          </w:tcPr>
          <w:p w14:paraId="66CA7C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int(24) range_size;</w:t>
            </w:r>
          </w:p>
        </w:tc>
      </w:tr>
      <w:tr w:rsidR="001B11A7" w:rsidRPr="00C04F0B" w14:paraId="02387420" w14:textId="77777777" w:rsidTr="00DB2132">
        <w:tc>
          <w:tcPr>
            <w:tcW w:w="605" w:type="dxa"/>
          </w:tcPr>
          <w:p w14:paraId="508693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1389</w:t>
            </w:r>
          </w:p>
        </w:tc>
        <w:tc>
          <w:tcPr>
            <w:tcW w:w="4288" w:type="dxa"/>
          </w:tcPr>
          <w:p w14:paraId="55CB4F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73A454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34DCBD2D" w14:textId="77777777" w:rsidTr="00DB2132">
        <w:tc>
          <w:tcPr>
            <w:tcW w:w="605" w:type="dxa"/>
          </w:tcPr>
          <w:p w14:paraId="4ACBB2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1390</w:t>
            </w:r>
          </w:p>
        </w:tc>
        <w:tc>
          <w:tcPr>
            <w:tcW w:w="4288" w:type="dxa"/>
          </w:tcPr>
          <w:p w14:paraId="038D13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6311A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4438F6FA" w14:textId="77777777" w:rsidTr="00DB2132">
        <w:tc>
          <w:tcPr>
            <w:tcW w:w="605" w:type="dxa"/>
          </w:tcPr>
          <w:p w14:paraId="135237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1391</w:t>
            </w:r>
          </w:p>
        </w:tc>
        <w:tc>
          <w:tcPr>
            <w:tcW w:w="4288" w:type="dxa"/>
          </w:tcPr>
          <w:p w14:paraId="542311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051FB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0C7D96B" w14:textId="77777777" w:rsidTr="00DB2132">
        <w:tc>
          <w:tcPr>
            <w:tcW w:w="605" w:type="dxa"/>
          </w:tcPr>
          <w:p w14:paraId="5867A1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1392</w:t>
            </w:r>
          </w:p>
        </w:tc>
        <w:tc>
          <w:tcPr>
            <w:tcW w:w="4288" w:type="dxa"/>
          </w:tcPr>
          <w:p w14:paraId="1AAD51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62411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F2352AC" w14:textId="77777777" w:rsidTr="00DB2132">
        <w:tc>
          <w:tcPr>
            <w:tcW w:w="605" w:type="dxa"/>
          </w:tcPr>
          <w:p w14:paraId="7DECAC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1393</w:t>
            </w:r>
          </w:p>
        </w:tc>
        <w:tc>
          <w:tcPr>
            <w:tcW w:w="4288" w:type="dxa"/>
          </w:tcPr>
          <w:p w14:paraId="7B9306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27A0B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898B07A" w14:textId="77777777" w:rsidTr="00DB2132">
        <w:tc>
          <w:tcPr>
            <w:tcW w:w="605" w:type="dxa"/>
          </w:tcPr>
          <w:p w14:paraId="792767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1394</w:t>
            </w:r>
          </w:p>
        </w:tc>
        <w:tc>
          <w:tcPr>
            <w:tcW w:w="4288" w:type="dxa"/>
          </w:tcPr>
          <w:p w14:paraId="77C7E8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ProducerReferenceTimeBox</w:t>
            </w:r>
          </w:p>
        </w:tc>
        <w:tc>
          <w:tcPr>
            <w:tcW w:w="4117" w:type="dxa"/>
          </w:tcPr>
          <w:p w14:paraId="4B1FA8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ProducerReferenceTimeBox</w:t>
            </w:r>
          </w:p>
        </w:tc>
      </w:tr>
      <w:tr w:rsidR="001B11A7" w:rsidRPr="00C04F0B" w14:paraId="0A7D532E" w14:textId="77777777" w:rsidTr="00DB2132">
        <w:tc>
          <w:tcPr>
            <w:tcW w:w="605" w:type="dxa"/>
          </w:tcPr>
          <w:p w14:paraId="34B708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1395</w:t>
            </w:r>
          </w:p>
        </w:tc>
        <w:tc>
          <w:tcPr>
            <w:tcW w:w="4288" w:type="dxa"/>
          </w:tcPr>
          <w:p w14:paraId="6CBC72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FullBox('prft', version, flags)</w:t>
            </w:r>
          </w:p>
        </w:tc>
        <w:tc>
          <w:tcPr>
            <w:tcW w:w="4117" w:type="dxa"/>
          </w:tcPr>
          <w:p w14:paraId="146F3C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FullBox('prft', version, flags)</w:t>
            </w:r>
          </w:p>
        </w:tc>
      </w:tr>
      <w:tr w:rsidR="001B11A7" w:rsidRPr="00C04F0B" w14:paraId="490CCFE3" w14:textId="77777777" w:rsidTr="00DB2132">
        <w:tc>
          <w:tcPr>
            <w:tcW w:w="605" w:type="dxa"/>
          </w:tcPr>
          <w:p w14:paraId="04ECCE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1396</w:t>
            </w:r>
          </w:p>
        </w:tc>
        <w:tc>
          <w:tcPr>
            <w:tcW w:w="4288" w:type="dxa"/>
          </w:tcPr>
          <w:p w14:paraId="0BAB6C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A6969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18B180A" w14:textId="77777777" w:rsidTr="00DB2132">
        <w:tc>
          <w:tcPr>
            <w:tcW w:w="605" w:type="dxa"/>
          </w:tcPr>
          <w:p w14:paraId="0B901F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1397</w:t>
            </w:r>
          </w:p>
        </w:tc>
        <w:tc>
          <w:tcPr>
            <w:tcW w:w="4288" w:type="dxa"/>
          </w:tcPr>
          <w:p w14:paraId="330E36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reference_track_ID;</w:t>
            </w:r>
          </w:p>
        </w:tc>
        <w:tc>
          <w:tcPr>
            <w:tcW w:w="4117" w:type="dxa"/>
          </w:tcPr>
          <w:p w14:paraId="435A12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reference_track_ID;</w:t>
            </w:r>
          </w:p>
        </w:tc>
      </w:tr>
      <w:tr w:rsidR="001B11A7" w:rsidRPr="00C04F0B" w14:paraId="1818DD98" w14:textId="77777777" w:rsidTr="00DB2132">
        <w:tc>
          <w:tcPr>
            <w:tcW w:w="605" w:type="dxa"/>
          </w:tcPr>
          <w:p w14:paraId="002623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1398</w:t>
            </w:r>
          </w:p>
        </w:tc>
        <w:tc>
          <w:tcPr>
            <w:tcW w:w="4288" w:type="dxa"/>
          </w:tcPr>
          <w:p w14:paraId="522821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ntp_timestamp;</w:t>
            </w:r>
          </w:p>
        </w:tc>
        <w:tc>
          <w:tcPr>
            <w:tcW w:w="4117" w:type="dxa"/>
          </w:tcPr>
          <w:p w14:paraId="68A835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ntp_timestamp;</w:t>
            </w:r>
          </w:p>
        </w:tc>
      </w:tr>
      <w:tr w:rsidR="001B11A7" w:rsidRPr="00C04F0B" w14:paraId="3C616B1C" w14:textId="77777777" w:rsidTr="00DB2132">
        <w:tc>
          <w:tcPr>
            <w:tcW w:w="605" w:type="dxa"/>
          </w:tcPr>
          <w:p w14:paraId="0CF9DA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1399</w:t>
            </w:r>
          </w:p>
        </w:tc>
        <w:tc>
          <w:tcPr>
            <w:tcW w:w="4288" w:type="dxa"/>
          </w:tcPr>
          <w:p w14:paraId="68368E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  <w:tc>
          <w:tcPr>
            <w:tcW w:w="4117" w:type="dxa"/>
          </w:tcPr>
          <w:p w14:paraId="10021E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</w:tr>
      <w:tr w:rsidR="001B11A7" w:rsidRPr="00C04F0B" w14:paraId="1A3F8940" w14:textId="77777777" w:rsidTr="00DB2132">
        <w:tc>
          <w:tcPr>
            <w:tcW w:w="605" w:type="dxa"/>
          </w:tcPr>
          <w:p w14:paraId="0056EB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1400</w:t>
            </w:r>
          </w:p>
        </w:tc>
        <w:tc>
          <w:tcPr>
            <w:tcW w:w="4288" w:type="dxa"/>
          </w:tcPr>
          <w:p w14:paraId="218583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media_time;</w:t>
            </w:r>
          </w:p>
        </w:tc>
        <w:tc>
          <w:tcPr>
            <w:tcW w:w="4117" w:type="dxa"/>
          </w:tcPr>
          <w:p w14:paraId="1A17B3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media_time;</w:t>
            </w:r>
          </w:p>
        </w:tc>
      </w:tr>
      <w:tr w:rsidR="001B11A7" w:rsidRPr="00C04F0B" w14:paraId="73C89592" w14:textId="77777777" w:rsidTr="00DB2132">
        <w:tc>
          <w:tcPr>
            <w:tcW w:w="605" w:type="dxa"/>
          </w:tcPr>
          <w:p w14:paraId="12811F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1401</w:t>
            </w:r>
          </w:p>
        </w:tc>
        <w:tc>
          <w:tcPr>
            <w:tcW w:w="4288" w:type="dxa"/>
          </w:tcPr>
          <w:p w14:paraId="7EA968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442252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373D20AD" w14:textId="77777777" w:rsidTr="00DB2132">
        <w:tc>
          <w:tcPr>
            <w:tcW w:w="605" w:type="dxa"/>
          </w:tcPr>
          <w:p w14:paraId="711EEC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1402</w:t>
            </w:r>
          </w:p>
        </w:tc>
        <w:tc>
          <w:tcPr>
            <w:tcW w:w="4288" w:type="dxa"/>
          </w:tcPr>
          <w:p w14:paraId="4A729B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media_time;</w:t>
            </w:r>
          </w:p>
        </w:tc>
        <w:tc>
          <w:tcPr>
            <w:tcW w:w="4117" w:type="dxa"/>
          </w:tcPr>
          <w:p w14:paraId="29B8F2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int(64) media_time;</w:t>
            </w:r>
          </w:p>
        </w:tc>
      </w:tr>
      <w:tr w:rsidR="001B11A7" w:rsidRPr="00C04F0B" w14:paraId="6E48BE9F" w14:textId="77777777" w:rsidTr="00DB2132">
        <w:tc>
          <w:tcPr>
            <w:tcW w:w="605" w:type="dxa"/>
          </w:tcPr>
          <w:p w14:paraId="3F1B5B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1403</w:t>
            </w:r>
          </w:p>
        </w:tc>
        <w:tc>
          <w:tcPr>
            <w:tcW w:w="4288" w:type="dxa"/>
          </w:tcPr>
          <w:p w14:paraId="179013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D3611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6F9E136" w14:textId="77777777" w:rsidTr="00DB2132">
        <w:tc>
          <w:tcPr>
            <w:tcW w:w="605" w:type="dxa"/>
          </w:tcPr>
          <w:p w14:paraId="77C5C3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1404</w:t>
            </w:r>
          </w:p>
        </w:tc>
        <w:tc>
          <w:tcPr>
            <w:tcW w:w="4288" w:type="dxa"/>
          </w:tcPr>
          <w:p w14:paraId="78D812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43958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7504F7F" w14:textId="77777777" w:rsidTr="00DB2132">
        <w:tc>
          <w:tcPr>
            <w:tcW w:w="605" w:type="dxa"/>
          </w:tcPr>
          <w:p w14:paraId="6B41CD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1405</w:t>
            </w:r>
          </w:p>
        </w:tc>
        <w:tc>
          <w:tcPr>
            <w:tcW w:w="4288" w:type="dxa"/>
          </w:tcPr>
          <w:p w14:paraId="5671BA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16BC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359D43A" w14:textId="77777777" w:rsidTr="00DB2132">
        <w:tc>
          <w:tcPr>
            <w:tcW w:w="605" w:type="dxa"/>
          </w:tcPr>
          <w:p w14:paraId="3F06AC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1406</w:t>
            </w:r>
          </w:p>
        </w:tc>
        <w:tc>
          <w:tcPr>
            <w:tcW w:w="4288" w:type="dxa"/>
          </w:tcPr>
          <w:p w14:paraId="7E14A3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8DFF8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F9ACD57" w14:textId="77777777" w:rsidTr="00DB2132">
        <w:tc>
          <w:tcPr>
            <w:tcW w:w="605" w:type="dxa"/>
          </w:tcPr>
          <w:p w14:paraId="682F8E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1407</w:t>
            </w:r>
          </w:p>
        </w:tc>
        <w:tc>
          <w:tcPr>
            <w:tcW w:w="4288" w:type="dxa"/>
          </w:tcPr>
          <w:p w14:paraId="037ED2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GroupsListBox extends Box('grpl')</w:t>
            </w:r>
          </w:p>
        </w:tc>
        <w:tc>
          <w:tcPr>
            <w:tcW w:w="4117" w:type="dxa"/>
          </w:tcPr>
          <w:p w14:paraId="336B1F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GroupsListBox extends Box('grpl')</w:t>
            </w:r>
          </w:p>
        </w:tc>
      </w:tr>
      <w:tr w:rsidR="001B11A7" w:rsidRPr="00C04F0B" w14:paraId="2C3219D4" w14:textId="77777777" w:rsidTr="00DB2132">
        <w:tc>
          <w:tcPr>
            <w:tcW w:w="605" w:type="dxa"/>
          </w:tcPr>
          <w:p w14:paraId="60C45C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1408</w:t>
            </w:r>
          </w:p>
        </w:tc>
        <w:tc>
          <w:tcPr>
            <w:tcW w:w="4288" w:type="dxa"/>
          </w:tcPr>
          <w:p w14:paraId="681B53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B4F4C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D92F0D5" w14:textId="77777777" w:rsidTr="00DB2132">
        <w:tc>
          <w:tcPr>
            <w:tcW w:w="605" w:type="dxa"/>
          </w:tcPr>
          <w:p w14:paraId="1915A5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1409</w:t>
            </w:r>
          </w:p>
        </w:tc>
        <w:tc>
          <w:tcPr>
            <w:tcW w:w="4288" w:type="dxa"/>
          </w:tcPr>
          <w:p w14:paraId="6E8542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956AF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2D65D33" w14:textId="77777777" w:rsidTr="00DB2132">
        <w:tc>
          <w:tcPr>
            <w:tcW w:w="605" w:type="dxa"/>
          </w:tcPr>
          <w:p w14:paraId="692DF7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1410</w:t>
            </w:r>
          </w:p>
        </w:tc>
        <w:tc>
          <w:tcPr>
            <w:tcW w:w="4288" w:type="dxa"/>
          </w:tcPr>
          <w:p w14:paraId="238F92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5E9BB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A180974" w14:textId="77777777" w:rsidTr="00DB2132">
        <w:tc>
          <w:tcPr>
            <w:tcW w:w="605" w:type="dxa"/>
          </w:tcPr>
          <w:p w14:paraId="74C22A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1411</w:t>
            </w:r>
          </w:p>
        </w:tc>
        <w:tc>
          <w:tcPr>
            <w:tcW w:w="4288" w:type="dxa"/>
          </w:tcPr>
          <w:p w14:paraId="57D4C5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8A5576F" w14:textId="0D1B8DAC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aligned(8) class EntityToGroupBox(unsigned int grouping_type, unsigned int version, </w:t>
            </w:r>
            <w:r w:rsidR="0077756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unsigned int</w:t>
            </w:r>
            <w:r w:rsidR="00777562"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</w:t>
            </w: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flags)</w:t>
            </w:r>
          </w:p>
        </w:tc>
      </w:tr>
      <w:tr w:rsidR="001B11A7" w:rsidRPr="00C04F0B" w14:paraId="4C972976" w14:textId="77777777" w:rsidTr="00DB2132">
        <w:tc>
          <w:tcPr>
            <w:tcW w:w="605" w:type="dxa"/>
          </w:tcPr>
          <w:p w14:paraId="272F6F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1412</w:t>
            </w:r>
          </w:p>
        </w:tc>
        <w:tc>
          <w:tcPr>
            <w:tcW w:w="4288" w:type="dxa"/>
          </w:tcPr>
          <w:p w14:paraId="61D90C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FullBox(grouping_type, version, flags)</w:t>
            </w:r>
          </w:p>
        </w:tc>
        <w:tc>
          <w:tcPr>
            <w:tcW w:w="4117" w:type="dxa"/>
          </w:tcPr>
          <w:p w14:paraId="5ECF2A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FullBox(grouping_type, version, flags)</w:t>
            </w:r>
          </w:p>
        </w:tc>
      </w:tr>
      <w:tr w:rsidR="001B11A7" w:rsidRPr="00C04F0B" w14:paraId="63EE80D5" w14:textId="77777777" w:rsidTr="00DB2132">
        <w:tc>
          <w:tcPr>
            <w:tcW w:w="605" w:type="dxa"/>
          </w:tcPr>
          <w:p w14:paraId="5E1E6B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1413</w:t>
            </w:r>
          </w:p>
        </w:tc>
        <w:tc>
          <w:tcPr>
            <w:tcW w:w="4288" w:type="dxa"/>
          </w:tcPr>
          <w:p w14:paraId="4FFC0F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3DB6C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F95B706" w14:textId="77777777" w:rsidTr="00DB2132">
        <w:tc>
          <w:tcPr>
            <w:tcW w:w="605" w:type="dxa"/>
          </w:tcPr>
          <w:p w14:paraId="4FD169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1414</w:t>
            </w:r>
          </w:p>
        </w:tc>
        <w:tc>
          <w:tcPr>
            <w:tcW w:w="4288" w:type="dxa"/>
          </w:tcPr>
          <w:p w14:paraId="2FBD08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group_id;</w:t>
            </w:r>
          </w:p>
        </w:tc>
        <w:tc>
          <w:tcPr>
            <w:tcW w:w="4117" w:type="dxa"/>
          </w:tcPr>
          <w:p w14:paraId="020CC9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group_id;</w:t>
            </w:r>
          </w:p>
        </w:tc>
      </w:tr>
      <w:tr w:rsidR="001B11A7" w:rsidRPr="00C04F0B" w14:paraId="0A4F3A79" w14:textId="77777777" w:rsidTr="00DB2132">
        <w:tc>
          <w:tcPr>
            <w:tcW w:w="605" w:type="dxa"/>
          </w:tcPr>
          <w:p w14:paraId="6D9B2A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1415</w:t>
            </w:r>
          </w:p>
        </w:tc>
        <w:tc>
          <w:tcPr>
            <w:tcW w:w="4288" w:type="dxa"/>
          </w:tcPr>
          <w:p w14:paraId="74BBB3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num_entities_in_group;</w:t>
            </w:r>
          </w:p>
        </w:tc>
        <w:tc>
          <w:tcPr>
            <w:tcW w:w="4117" w:type="dxa"/>
          </w:tcPr>
          <w:p w14:paraId="5FF30D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num_entities_in_group;</w:t>
            </w:r>
          </w:p>
        </w:tc>
      </w:tr>
      <w:tr w:rsidR="001B11A7" w:rsidRPr="00C04F0B" w14:paraId="75D37E6D" w14:textId="77777777" w:rsidTr="00DB2132">
        <w:tc>
          <w:tcPr>
            <w:tcW w:w="605" w:type="dxa"/>
          </w:tcPr>
          <w:p w14:paraId="1C82E3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6462C5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C431D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2078F796" w14:textId="77777777" w:rsidTr="00DB2132">
        <w:tc>
          <w:tcPr>
            <w:tcW w:w="605" w:type="dxa"/>
          </w:tcPr>
          <w:p w14:paraId="4DA601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1416</w:t>
            </w:r>
          </w:p>
        </w:tc>
        <w:tc>
          <w:tcPr>
            <w:tcW w:w="4288" w:type="dxa"/>
          </w:tcPr>
          <w:p w14:paraId="749466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i&lt;num_entities_in_group; i++) {</w:t>
            </w:r>
          </w:p>
        </w:tc>
        <w:tc>
          <w:tcPr>
            <w:tcW w:w="4117" w:type="dxa"/>
          </w:tcPr>
          <w:p w14:paraId="7C2E8A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i&lt;num_entities_in_group; i++) {</w:t>
            </w:r>
          </w:p>
        </w:tc>
      </w:tr>
      <w:tr w:rsidR="001B11A7" w:rsidRPr="00C04F0B" w14:paraId="5CB49F27" w14:textId="77777777" w:rsidTr="00DB2132">
        <w:tc>
          <w:tcPr>
            <w:tcW w:w="605" w:type="dxa"/>
          </w:tcPr>
          <w:p w14:paraId="5BBEF1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1417</w:t>
            </w:r>
          </w:p>
        </w:tc>
        <w:tc>
          <w:tcPr>
            <w:tcW w:w="4288" w:type="dxa"/>
          </w:tcPr>
          <w:p w14:paraId="473E35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entity_id;</w:t>
            </w:r>
          </w:p>
        </w:tc>
        <w:tc>
          <w:tcPr>
            <w:tcW w:w="4117" w:type="dxa"/>
          </w:tcPr>
          <w:p w14:paraId="388EE3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entity_id;</w:t>
            </w:r>
          </w:p>
        </w:tc>
      </w:tr>
      <w:tr w:rsidR="001B11A7" w:rsidRPr="00C04F0B" w14:paraId="55597936" w14:textId="77777777" w:rsidTr="00DB2132">
        <w:tc>
          <w:tcPr>
            <w:tcW w:w="605" w:type="dxa"/>
          </w:tcPr>
          <w:p w14:paraId="184A82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1418</w:t>
            </w:r>
          </w:p>
        </w:tc>
        <w:tc>
          <w:tcPr>
            <w:tcW w:w="4288" w:type="dxa"/>
          </w:tcPr>
          <w:p w14:paraId="7D7D08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0AD59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2CDD218" w14:textId="77777777" w:rsidTr="00DB2132">
        <w:tc>
          <w:tcPr>
            <w:tcW w:w="605" w:type="dxa"/>
          </w:tcPr>
          <w:p w14:paraId="648BF1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1419</w:t>
            </w:r>
          </w:p>
        </w:tc>
        <w:tc>
          <w:tcPr>
            <w:tcW w:w="4288" w:type="dxa"/>
          </w:tcPr>
          <w:p w14:paraId="67C134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remaining data may be specified for a particular grouping_type</w:t>
            </w:r>
          </w:p>
        </w:tc>
        <w:tc>
          <w:tcPr>
            <w:tcW w:w="4117" w:type="dxa"/>
          </w:tcPr>
          <w:p w14:paraId="7A1781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remaining data may be specified for a particular grouping_type</w:t>
            </w:r>
          </w:p>
        </w:tc>
      </w:tr>
      <w:tr w:rsidR="001B11A7" w:rsidRPr="00C04F0B" w14:paraId="5EBA8FA3" w14:textId="77777777" w:rsidTr="00DB2132">
        <w:tc>
          <w:tcPr>
            <w:tcW w:w="605" w:type="dxa"/>
          </w:tcPr>
          <w:p w14:paraId="5D01E1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1420</w:t>
            </w:r>
          </w:p>
        </w:tc>
        <w:tc>
          <w:tcPr>
            <w:tcW w:w="4288" w:type="dxa"/>
          </w:tcPr>
          <w:p w14:paraId="2C2C0C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0E1BA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9DA829C" w14:textId="77777777" w:rsidTr="00DB2132">
        <w:tc>
          <w:tcPr>
            <w:tcW w:w="605" w:type="dxa"/>
          </w:tcPr>
          <w:p w14:paraId="362553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1421</w:t>
            </w:r>
          </w:p>
        </w:tc>
        <w:tc>
          <w:tcPr>
            <w:tcW w:w="4288" w:type="dxa"/>
          </w:tcPr>
          <w:p w14:paraId="50FF70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29BB0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5F68FB0" w14:textId="77777777" w:rsidTr="00DB2132">
        <w:tc>
          <w:tcPr>
            <w:tcW w:w="605" w:type="dxa"/>
          </w:tcPr>
          <w:p w14:paraId="2ED188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1422</w:t>
            </w:r>
          </w:p>
        </w:tc>
        <w:tc>
          <w:tcPr>
            <w:tcW w:w="4288" w:type="dxa"/>
          </w:tcPr>
          <w:p w14:paraId="376675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0A7F1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703E6BD" w14:textId="77777777" w:rsidTr="00DB2132">
        <w:tc>
          <w:tcPr>
            <w:tcW w:w="605" w:type="dxa"/>
          </w:tcPr>
          <w:p w14:paraId="0EF33C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1423</w:t>
            </w:r>
          </w:p>
        </w:tc>
        <w:tc>
          <w:tcPr>
            <w:tcW w:w="4288" w:type="dxa"/>
          </w:tcPr>
          <w:p w14:paraId="245405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PreselectionGroupBox</w:t>
            </w:r>
          </w:p>
        </w:tc>
        <w:tc>
          <w:tcPr>
            <w:tcW w:w="4117" w:type="dxa"/>
          </w:tcPr>
          <w:p w14:paraId="4669E1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PreselectionGroupBox</w:t>
            </w:r>
          </w:p>
        </w:tc>
      </w:tr>
      <w:tr w:rsidR="001B11A7" w:rsidRPr="00C04F0B" w14:paraId="2CC6CF59" w14:textId="77777777" w:rsidTr="00DB2132">
        <w:tc>
          <w:tcPr>
            <w:tcW w:w="605" w:type="dxa"/>
          </w:tcPr>
          <w:p w14:paraId="1BB7DD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1424</w:t>
            </w:r>
          </w:p>
        </w:tc>
        <w:tc>
          <w:tcPr>
            <w:tcW w:w="4288" w:type="dxa"/>
          </w:tcPr>
          <w:p w14:paraId="77BEB5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EntityToGroupBox('prsl', version=0, flags)</w:t>
            </w:r>
          </w:p>
        </w:tc>
        <w:tc>
          <w:tcPr>
            <w:tcW w:w="4117" w:type="dxa"/>
          </w:tcPr>
          <w:p w14:paraId="6A467A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EntityToGroupBox('prsl', 0, flags)</w:t>
            </w:r>
          </w:p>
        </w:tc>
      </w:tr>
      <w:tr w:rsidR="001B11A7" w:rsidRPr="00C04F0B" w14:paraId="23897595" w14:textId="77777777" w:rsidTr="00DB2132">
        <w:tc>
          <w:tcPr>
            <w:tcW w:w="605" w:type="dxa"/>
          </w:tcPr>
          <w:p w14:paraId="620D60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1425</w:t>
            </w:r>
          </w:p>
        </w:tc>
        <w:tc>
          <w:tcPr>
            <w:tcW w:w="4288" w:type="dxa"/>
          </w:tcPr>
          <w:p w14:paraId="364F04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068E7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7E02D1E" w14:textId="77777777" w:rsidTr="00DB2132">
        <w:tc>
          <w:tcPr>
            <w:tcW w:w="605" w:type="dxa"/>
          </w:tcPr>
          <w:p w14:paraId="6B7093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1426</w:t>
            </w:r>
          </w:p>
        </w:tc>
        <w:tc>
          <w:tcPr>
            <w:tcW w:w="4288" w:type="dxa"/>
          </w:tcPr>
          <w:p w14:paraId="58E780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preselection_tag_present)</w:t>
            </w:r>
          </w:p>
        </w:tc>
        <w:tc>
          <w:tcPr>
            <w:tcW w:w="4117" w:type="dxa"/>
          </w:tcPr>
          <w:p w14:paraId="4437B3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preselection_tag_present)</w:t>
            </w:r>
          </w:p>
        </w:tc>
      </w:tr>
      <w:tr w:rsidR="001B11A7" w:rsidRPr="00C04F0B" w14:paraId="1378796B" w14:textId="77777777" w:rsidTr="00DB2132">
        <w:tc>
          <w:tcPr>
            <w:tcW w:w="605" w:type="dxa"/>
          </w:tcPr>
          <w:p w14:paraId="5E2FA4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1427</w:t>
            </w:r>
          </w:p>
        </w:tc>
        <w:tc>
          <w:tcPr>
            <w:tcW w:w="4288" w:type="dxa"/>
          </w:tcPr>
          <w:p w14:paraId="64D407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preselection_tag;</w:t>
            </w:r>
          </w:p>
        </w:tc>
        <w:tc>
          <w:tcPr>
            <w:tcW w:w="4117" w:type="dxa"/>
          </w:tcPr>
          <w:p w14:paraId="35337E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preselection_tag;</w:t>
            </w:r>
          </w:p>
        </w:tc>
      </w:tr>
      <w:tr w:rsidR="001B11A7" w:rsidRPr="00C04F0B" w14:paraId="00AAE624" w14:textId="77777777" w:rsidTr="00DB2132">
        <w:tc>
          <w:tcPr>
            <w:tcW w:w="605" w:type="dxa"/>
          </w:tcPr>
          <w:p w14:paraId="0FD6C1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1428</w:t>
            </w:r>
          </w:p>
        </w:tc>
        <w:tc>
          <w:tcPr>
            <w:tcW w:w="4288" w:type="dxa"/>
          </w:tcPr>
          <w:p w14:paraId="3CCB59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selection_priority_present)</w:t>
            </w:r>
          </w:p>
        </w:tc>
        <w:tc>
          <w:tcPr>
            <w:tcW w:w="4117" w:type="dxa"/>
          </w:tcPr>
          <w:p w14:paraId="6024D9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selection_priority_present)</w:t>
            </w:r>
          </w:p>
        </w:tc>
      </w:tr>
      <w:tr w:rsidR="001B11A7" w:rsidRPr="00C04F0B" w14:paraId="2BB8E476" w14:textId="77777777" w:rsidTr="00DB2132">
        <w:tc>
          <w:tcPr>
            <w:tcW w:w="605" w:type="dxa"/>
          </w:tcPr>
          <w:p w14:paraId="374B9F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1429</w:t>
            </w:r>
          </w:p>
        </w:tc>
        <w:tc>
          <w:tcPr>
            <w:tcW w:w="4288" w:type="dxa"/>
          </w:tcPr>
          <w:p w14:paraId="6B21F4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selection_priority;</w:t>
            </w:r>
          </w:p>
        </w:tc>
        <w:tc>
          <w:tcPr>
            <w:tcW w:w="4117" w:type="dxa"/>
          </w:tcPr>
          <w:p w14:paraId="10A1D6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selection_priority;</w:t>
            </w:r>
          </w:p>
        </w:tc>
      </w:tr>
      <w:tr w:rsidR="001B11A7" w:rsidRPr="00C04F0B" w14:paraId="40CDA81D" w14:textId="77777777" w:rsidTr="00DB2132">
        <w:tc>
          <w:tcPr>
            <w:tcW w:w="605" w:type="dxa"/>
          </w:tcPr>
          <w:p w14:paraId="6F2152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1430</w:t>
            </w:r>
          </w:p>
        </w:tc>
        <w:tc>
          <w:tcPr>
            <w:tcW w:w="4288" w:type="dxa"/>
          </w:tcPr>
          <w:p w14:paraId="6C700E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interleaving_tag_present)</w:t>
            </w:r>
          </w:p>
        </w:tc>
        <w:tc>
          <w:tcPr>
            <w:tcW w:w="4117" w:type="dxa"/>
          </w:tcPr>
          <w:p w14:paraId="21EDF4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interleaving_tag_present)</w:t>
            </w:r>
          </w:p>
        </w:tc>
      </w:tr>
      <w:tr w:rsidR="001B11A7" w:rsidRPr="00C04F0B" w14:paraId="6AAAE6C1" w14:textId="77777777" w:rsidTr="00DB2132">
        <w:tc>
          <w:tcPr>
            <w:tcW w:w="605" w:type="dxa"/>
          </w:tcPr>
          <w:p w14:paraId="2CB737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1431</w:t>
            </w:r>
          </w:p>
        </w:tc>
        <w:tc>
          <w:tcPr>
            <w:tcW w:w="4288" w:type="dxa"/>
          </w:tcPr>
          <w:p w14:paraId="0BCBAC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interleaving_tag;</w:t>
            </w:r>
          </w:p>
        </w:tc>
        <w:tc>
          <w:tcPr>
            <w:tcW w:w="4117" w:type="dxa"/>
          </w:tcPr>
          <w:p w14:paraId="1F9678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interleaving_tag;</w:t>
            </w:r>
          </w:p>
        </w:tc>
      </w:tr>
      <w:tr w:rsidR="001B11A7" w:rsidRPr="00C04F0B" w14:paraId="04598B97" w14:textId="77777777" w:rsidTr="00DB2132">
        <w:tc>
          <w:tcPr>
            <w:tcW w:w="605" w:type="dxa"/>
          </w:tcPr>
          <w:p w14:paraId="39636A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1432</w:t>
            </w:r>
          </w:p>
        </w:tc>
        <w:tc>
          <w:tcPr>
            <w:tcW w:w="4288" w:type="dxa"/>
          </w:tcPr>
          <w:p w14:paraId="35EE42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boxes[]; // Boxes describing the preselection</w:t>
            </w:r>
          </w:p>
        </w:tc>
        <w:tc>
          <w:tcPr>
            <w:tcW w:w="4117" w:type="dxa"/>
          </w:tcPr>
          <w:p w14:paraId="108974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boxes[]; // Boxes describing the preselection</w:t>
            </w:r>
          </w:p>
        </w:tc>
      </w:tr>
      <w:tr w:rsidR="001B11A7" w:rsidRPr="00C04F0B" w14:paraId="5930DA87" w14:textId="77777777" w:rsidTr="00DB2132">
        <w:tc>
          <w:tcPr>
            <w:tcW w:w="605" w:type="dxa"/>
          </w:tcPr>
          <w:p w14:paraId="7A4CE1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1433</w:t>
            </w:r>
          </w:p>
        </w:tc>
        <w:tc>
          <w:tcPr>
            <w:tcW w:w="4288" w:type="dxa"/>
          </w:tcPr>
          <w:p w14:paraId="72737D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39369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88E8320" w14:textId="77777777" w:rsidTr="00DB2132">
        <w:tc>
          <w:tcPr>
            <w:tcW w:w="605" w:type="dxa"/>
          </w:tcPr>
          <w:p w14:paraId="423C54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1434</w:t>
            </w:r>
          </w:p>
        </w:tc>
        <w:tc>
          <w:tcPr>
            <w:tcW w:w="4288" w:type="dxa"/>
          </w:tcPr>
          <w:p w14:paraId="1F8626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870C0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142A914" w14:textId="77777777" w:rsidTr="00DB2132">
        <w:tc>
          <w:tcPr>
            <w:tcW w:w="605" w:type="dxa"/>
          </w:tcPr>
          <w:p w14:paraId="2E490F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1435</w:t>
            </w:r>
          </w:p>
        </w:tc>
        <w:tc>
          <w:tcPr>
            <w:tcW w:w="4288" w:type="dxa"/>
          </w:tcPr>
          <w:p w14:paraId="43F03F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2D35A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CompressedBox(unsigned int box_type, unsigned int replacement_type)</w:t>
            </w:r>
          </w:p>
        </w:tc>
      </w:tr>
      <w:tr w:rsidR="001B11A7" w:rsidRPr="00C04F0B" w14:paraId="499C45FF" w14:textId="77777777" w:rsidTr="00DB2132">
        <w:tc>
          <w:tcPr>
            <w:tcW w:w="605" w:type="dxa"/>
          </w:tcPr>
          <w:p w14:paraId="655D24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1436</w:t>
            </w:r>
          </w:p>
        </w:tc>
        <w:tc>
          <w:tcPr>
            <w:tcW w:w="4288" w:type="dxa"/>
          </w:tcPr>
          <w:p w14:paraId="415E8E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Box(box_type)</w:t>
            </w:r>
          </w:p>
        </w:tc>
        <w:tc>
          <w:tcPr>
            <w:tcW w:w="4117" w:type="dxa"/>
          </w:tcPr>
          <w:p w14:paraId="639E43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Box(box_type)</w:t>
            </w:r>
          </w:p>
        </w:tc>
      </w:tr>
      <w:tr w:rsidR="001B11A7" w:rsidRPr="00C04F0B" w14:paraId="4CADA475" w14:textId="77777777" w:rsidTr="00DB2132">
        <w:tc>
          <w:tcPr>
            <w:tcW w:w="605" w:type="dxa"/>
          </w:tcPr>
          <w:p w14:paraId="0B3633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1437</w:t>
            </w:r>
          </w:p>
        </w:tc>
        <w:tc>
          <w:tcPr>
            <w:tcW w:w="4288" w:type="dxa"/>
          </w:tcPr>
          <w:p w14:paraId="396C77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12ED4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BA663A7" w14:textId="77777777" w:rsidTr="00DB2132">
        <w:tc>
          <w:tcPr>
            <w:tcW w:w="605" w:type="dxa"/>
          </w:tcPr>
          <w:p w14:paraId="3C8AFF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1438</w:t>
            </w:r>
          </w:p>
        </w:tc>
        <w:tc>
          <w:tcPr>
            <w:tcW w:w="4288" w:type="dxa"/>
          </w:tcPr>
          <w:p w14:paraId="3B7250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compressed_data[]; // to end of box</w:t>
            </w:r>
          </w:p>
        </w:tc>
        <w:tc>
          <w:tcPr>
            <w:tcW w:w="4117" w:type="dxa"/>
          </w:tcPr>
          <w:p w14:paraId="2B7892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compressed_data[]; // to end of box</w:t>
            </w:r>
          </w:p>
        </w:tc>
      </w:tr>
      <w:tr w:rsidR="001B11A7" w:rsidRPr="00C04F0B" w14:paraId="26B49966" w14:textId="77777777" w:rsidTr="00DB2132">
        <w:tc>
          <w:tcPr>
            <w:tcW w:w="605" w:type="dxa"/>
          </w:tcPr>
          <w:p w14:paraId="4949C8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1439</w:t>
            </w:r>
          </w:p>
        </w:tc>
        <w:tc>
          <w:tcPr>
            <w:tcW w:w="4288" w:type="dxa"/>
          </w:tcPr>
          <w:p w14:paraId="2EAA01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AFEA9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18553F5" w14:textId="77777777" w:rsidTr="00DB2132">
        <w:tc>
          <w:tcPr>
            <w:tcW w:w="605" w:type="dxa"/>
          </w:tcPr>
          <w:p w14:paraId="796DA9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1440</w:t>
            </w:r>
          </w:p>
        </w:tc>
        <w:tc>
          <w:tcPr>
            <w:tcW w:w="4288" w:type="dxa"/>
          </w:tcPr>
          <w:p w14:paraId="7F0CB6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5C995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DB9A24" w14:textId="77777777" w:rsidTr="00DB2132">
        <w:tc>
          <w:tcPr>
            <w:tcW w:w="605" w:type="dxa"/>
          </w:tcPr>
          <w:p w14:paraId="32F2C0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1441</w:t>
            </w:r>
          </w:p>
        </w:tc>
        <w:tc>
          <w:tcPr>
            <w:tcW w:w="4288" w:type="dxa"/>
          </w:tcPr>
          <w:p w14:paraId="25CE3C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3EAEE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DEBFF7D" w14:textId="77777777" w:rsidTr="00DB2132">
        <w:tc>
          <w:tcPr>
            <w:tcW w:w="605" w:type="dxa"/>
          </w:tcPr>
          <w:p w14:paraId="01B50D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1442</w:t>
            </w:r>
          </w:p>
        </w:tc>
        <w:tc>
          <w:tcPr>
            <w:tcW w:w="4288" w:type="dxa"/>
          </w:tcPr>
          <w:p w14:paraId="19D5B6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OriginalFileTypeBox extends Box('otyp')</w:t>
            </w:r>
          </w:p>
        </w:tc>
        <w:tc>
          <w:tcPr>
            <w:tcW w:w="4117" w:type="dxa"/>
          </w:tcPr>
          <w:p w14:paraId="36B737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OriginalFileTypeBox extends Box('otyp')</w:t>
            </w:r>
          </w:p>
        </w:tc>
      </w:tr>
      <w:tr w:rsidR="001B11A7" w:rsidRPr="00C04F0B" w14:paraId="0E612843" w14:textId="77777777" w:rsidTr="00DB2132">
        <w:tc>
          <w:tcPr>
            <w:tcW w:w="605" w:type="dxa"/>
          </w:tcPr>
          <w:p w14:paraId="51B52D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1443</w:t>
            </w:r>
          </w:p>
        </w:tc>
        <w:tc>
          <w:tcPr>
            <w:tcW w:w="4288" w:type="dxa"/>
          </w:tcPr>
          <w:p w14:paraId="2EA673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29CA4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2874C81" w14:textId="77777777" w:rsidTr="00DB2132">
        <w:tc>
          <w:tcPr>
            <w:tcW w:w="605" w:type="dxa"/>
          </w:tcPr>
          <w:p w14:paraId="40525B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1444</w:t>
            </w:r>
          </w:p>
        </w:tc>
        <w:tc>
          <w:tcPr>
            <w:tcW w:w="4288" w:type="dxa"/>
          </w:tcPr>
          <w:p w14:paraId="329D2E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30BB0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83E2329" w14:textId="77777777" w:rsidTr="00DB2132">
        <w:tc>
          <w:tcPr>
            <w:tcW w:w="605" w:type="dxa"/>
          </w:tcPr>
          <w:p w14:paraId="1B8E93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1445</w:t>
            </w:r>
          </w:p>
        </w:tc>
        <w:tc>
          <w:tcPr>
            <w:tcW w:w="4288" w:type="dxa"/>
          </w:tcPr>
          <w:p w14:paraId="47B12C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3142E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00FAED5" w14:textId="77777777" w:rsidTr="00DB2132">
        <w:tc>
          <w:tcPr>
            <w:tcW w:w="605" w:type="dxa"/>
          </w:tcPr>
          <w:p w14:paraId="32D7CF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1446</w:t>
            </w:r>
          </w:p>
        </w:tc>
        <w:tc>
          <w:tcPr>
            <w:tcW w:w="4288" w:type="dxa"/>
          </w:tcPr>
          <w:p w14:paraId="1C4C11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D59FB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84C94F6" w14:textId="77777777" w:rsidTr="00DB2132">
        <w:tc>
          <w:tcPr>
            <w:tcW w:w="605" w:type="dxa"/>
          </w:tcPr>
          <w:p w14:paraId="24B315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1447</w:t>
            </w:r>
          </w:p>
        </w:tc>
        <w:tc>
          <w:tcPr>
            <w:tcW w:w="4288" w:type="dxa"/>
          </w:tcPr>
          <w:p w14:paraId="055037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CompressedMovieBox extends CompressedBox('!mov', 'moov')</w:t>
            </w:r>
          </w:p>
        </w:tc>
        <w:tc>
          <w:tcPr>
            <w:tcW w:w="4117" w:type="dxa"/>
          </w:tcPr>
          <w:p w14:paraId="71709D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CompressedMovieBox extends CompressedBox('!mov', 'moov')</w:t>
            </w:r>
          </w:p>
        </w:tc>
      </w:tr>
      <w:tr w:rsidR="001B11A7" w:rsidRPr="00C04F0B" w14:paraId="6013E64A" w14:textId="77777777" w:rsidTr="00DB2132">
        <w:tc>
          <w:tcPr>
            <w:tcW w:w="605" w:type="dxa"/>
          </w:tcPr>
          <w:p w14:paraId="7CFB61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1448</w:t>
            </w:r>
          </w:p>
        </w:tc>
        <w:tc>
          <w:tcPr>
            <w:tcW w:w="4288" w:type="dxa"/>
          </w:tcPr>
          <w:p w14:paraId="52DB5E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4B7F3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625A00E" w14:textId="77777777" w:rsidTr="00DB2132">
        <w:tc>
          <w:tcPr>
            <w:tcW w:w="605" w:type="dxa"/>
          </w:tcPr>
          <w:p w14:paraId="76767F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1449</w:t>
            </w:r>
          </w:p>
        </w:tc>
        <w:tc>
          <w:tcPr>
            <w:tcW w:w="4288" w:type="dxa"/>
          </w:tcPr>
          <w:p w14:paraId="3B108F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54D6B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B1F1E81" w14:textId="77777777" w:rsidTr="00DB2132">
        <w:tc>
          <w:tcPr>
            <w:tcW w:w="605" w:type="dxa"/>
          </w:tcPr>
          <w:p w14:paraId="6C79F9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1450</w:t>
            </w:r>
          </w:p>
        </w:tc>
        <w:tc>
          <w:tcPr>
            <w:tcW w:w="4288" w:type="dxa"/>
          </w:tcPr>
          <w:p w14:paraId="1E74CA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19B3A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0EC8ACD" w14:textId="77777777" w:rsidTr="00DB2132">
        <w:tc>
          <w:tcPr>
            <w:tcW w:w="605" w:type="dxa"/>
          </w:tcPr>
          <w:p w14:paraId="33E21F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1451</w:t>
            </w:r>
          </w:p>
        </w:tc>
        <w:tc>
          <w:tcPr>
            <w:tcW w:w="4288" w:type="dxa"/>
          </w:tcPr>
          <w:p w14:paraId="04F047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0E58A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8759646" w14:textId="77777777" w:rsidTr="00DB2132">
        <w:tc>
          <w:tcPr>
            <w:tcW w:w="605" w:type="dxa"/>
          </w:tcPr>
          <w:p w14:paraId="1D95C2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1452</w:t>
            </w:r>
          </w:p>
        </w:tc>
        <w:tc>
          <w:tcPr>
            <w:tcW w:w="4288" w:type="dxa"/>
          </w:tcPr>
          <w:p w14:paraId="15413B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CompressedMovieFragmentBox</w:t>
            </w:r>
          </w:p>
        </w:tc>
        <w:tc>
          <w:tcPr>
            <w:tcW w:w="4117" w:type="dxa"/>
          </w:tcPr>
          <w:p w14:paraId="0283E1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CompressedMovieFragmentBox</w:t>
            </w:r>
          </w:p>
        </w:tc>
      </w:tr>
      <w:tr w:rsidR="001B11A7" w:rsidRPr="00C04F0B" w14:paraId="58824154" w14:textId="77777777" w:rsidTr="00DB2132">
        <w:tc>
          <w:tcPr>
            <w:tcW w:w="605" w:type="dxa"/>
          </w:tcPr>
          <w:p w14:paraId="7212A8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1453</w:t>
            </w:r>
          </w:p>
        </w:tc>
        <w:tc>
          <w:tcPr>
            <w:tcW w:w="4288" w:type="dxa"/>
          </w:tcPr>
          <w:p w14:paraId="50D88D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CompressedBox('!mof', 'moof')</w:t>
            </w:r>
          </w:p>
        </w:tc>
        <w:tc>
          <w:tcPr>
            <w:tcW w:w="4117" w:type="dxa"/>
          </w:tcPr>
          <w:p w14:paraId="1ECA78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CompressedBox('!mof', 'moof')</w:t>
            </w:r>
          </w:p>
        </w:tc>
      </w:tr>
      <w:tr w:rsidR="001B11A7" w:rsidRPr="00C04F0B" w14:paraId="43202364" w14:textId="77777777" w:rsidTr="00DB2132">
        <w:tc>
          <w:tcPr>
            <w:tcW w:w="605" w:type="dxa"/>
          </w:tcPr>
          <w:p w14:paraId="18111D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1454</w:t>
            </w:r>
          </w:p>
        </w:tc>
        <w:tc>
          <w:tcPr>
            <w:tcW w:w="4288" w:type="dxa"/>
          </w:tcPr>
          <w:p w14:paraId="63B851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1090C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E8D4FCC" w14:textId="77777777" w:rsidTr="00DB2132">
        <w:tc>
          <w:tcPr>
            <w:tcW w:w="605" w:type="dxa"/>
          </w:tcPr>
          <w:p w14:paraId="42FA96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1455</w:t>
            </w:r>
          </w:p>
        </w:tc>
        <w:tc>
          <w:tcPr>
            <w:tcW w:w="4288" w:type="dxa"/>
          </w:tcPr>
          <w:p w14:paraId="227C2B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09CE8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ECA40D4" w14:textId="77777777" w:rsidTr="00DB2132">
        <w:tc>
          <w:tcPr>
            <w:tcW w:w="605" w:type="dxa"/>
          </w:tcPr>
          <w:p w14:paraId="3E3B39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1456</w:t>
            </w:r>
          </w:p>
        </w:tc>
        <w:tc>
          <w:tcPr>
            <w:tcW w:w="4288" w:type="dxa"/>
          </w:tcPr>
          <w:p w14:paraId="012433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E135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37335FE" w14:textId="77777777" w:rsidTr="00DB2132">
        <w:tc>
          <w:tcPr>
            <w:tcW w:w="605" w:type="dxa"/>
          </w:tcPr>
          <w:p w14:paraId="2025E1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1457</w:t>
            </w:r>
          </w:p>
        </w:tc>
        <w:tc>
          <w:tcPr>
            <w:tcW w:w="4288" w:type="dxa"/>
          </w:tcPr>
          <w:p w14:paraId="685644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07DC1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7C9CF09" w14:textId="77777777" w:rsidTr="00DB2132">
        <w:tc>
          <w:tcPr>
            <w:tcW w:w="605" w:type="dxa"/>
          </w:tcPr>
          <w:p w14:paraId="75EB03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1458</w:t>
            </w:r>
          </w:p>
        </w:tc>
        <w:tc>
          <w:tcPr>
            <w:tcW w:w="4288" w:type="dxa"/>
          </w:tcPr>
          <w:p w14:paraId="53E88E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CompressedSegmentIndexBox</w:t>
            </w:r>
          </w:p>
        </w:tc>
        <w:tc>
          <w:tcPr>
            <w:tcW w:w="4117" w:type="dxa"/>
          </w:tcPr>
          <w:p w14:paraId="1B9CC1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CompressedSegmentIndexBox</w:t>
            </w:r>
          </w:p>
        </w:tc>
      </w:tr>
      <w:tr w:rsidR="001B11A7" w:rsidRPr="00C04F0B" w14:paraId="6041D494" w14:textId="77777777" w:rsidTr="00DB2132">
        <w:tc>
          <w:tcPr>
            <w:tcW w:w="605" w:type="dxa"/>
          </w:tcPr>
          <w:p w14:paraId="44186F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1459</w:t>
            </w:r>
          </w:p>
        </w:tc>
        <w:tc>
          <w:tcPr>
            <w:tcW w:w="4288" w:type="dxa"/>
          </w:tcPr>
          <w:p w14:paraId="7887C1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CompressedBox('!six', 'sidx')</w:t>
            </w:r>
          </w:p>
        </w:tc>
        <w:tc>
          <w:tcPr>
            <w:tcW w:w="4117" w:type="dxa"/>
          </w:tcPr>
          <w:p w14:paraId="0B052A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CompressedBox('!six', 'sidx')</w:t>
            </w:r>
          </w:p>
        </w:tc>
      </w:tr>
      <w:tr w:rsidR="001B11A7" w:rsidRPr="00C04F0B" w14:paraId="2609D914" w14:textId="77777777" w:rsidTr="00DB2132">
        <w:tc>
          <w:tcPr>
            <w:tcW w:w="605" w:type="dxa"/>
          </w:tcPr>
          <w:p w14:paraId="58852D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1460</w:t>
            </w:r>
          </w:p>
        </w:tc>
        <w:tc>
          <w:tcPr>
            <w:tcW w:w="4288" w:type="dxa"/>
          </w:tcPr>
          <w:p w14:paraId="082B70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58DA5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88C9A72" w14:textId="77777777" w:rsidTr="00DB2132">
        <w:tc>
          <w:tcPr>
            <w:tcW w:w="605" w:type="dxa"/>
          </w:tcPr>
          <w:p w14:paraId="62D990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1461</w:t>
            </w:r>
          </w:p>
        </w:tc>
        <w:tc>
          <w:tcPr>
            <w:tcW w:w="4288" w:type="dxa"/>
          </w:tcPr>
          <w:p w14:paraId="4F8F66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B54A0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7F553D7" w14:textId="77777777" w:rsidTr="00DB2132">
        <w:tc>
          <w:tcPr>
            <w:tcW w:w="605" w:type="dxa"/>
          </w:tcPr>
          <w:p w14:paraId="150DAF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1462</w:t>
            </w:r>
          </w:p>
        </w:tc>
        <w:tc>
          <w:tcPr>
            <w:tcW w:w="4288" w:type="dxa"/>
          </w:tcPr>
          <w:p w14:paraId="491B41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5B6FC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9D3892" w14:textId="77777777" w:rsidTr="00DB2132">
        <w:tc>
          <w:tcPr>
            <w:tcW w:w="605" w:type="dxa"/>
          </w:tcPr>
          <w:p w14:paraId="299E44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1463</w:t>
            </w:r>
          </w:p>
        </w:tc>
        <w:tc>
          <w:tcPr>
            <w:tcW w:w="4288" w:type="dxa"/>
          </w:tcPr>
          <w:p w14:paraId="37C479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763B1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139EE07" w14:textId="77777777" w:rsidTr="00DB2132">
        <w:tc>
          <w:tcPr>
            <w:tcW w:w="605" w:type="dxa"/>
          </w:tcPr>
          <w:p w14:paraId="288FED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1464</w:t>
            </w:r>
          </w:p>
        </w:tc>
        <w:tc>
          <w:tcPr>
            <w:tcW w:w="4288" w:type="dxa"/>
          </w:tcPr>
          <w:p w14:paraId="34A7F3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CompressedSubsegmentIndexBox</w:t>
            </w:r>
          </w:p>
        </w:tc>
        <w:tc>
          <w:tcPr>
            <w:tcW w:w="4117" w:type="dxa"/>
          </w:tcPr>
          <w:p w14:paraId="2A2890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CompressedSubsegmentIndexBox</w:t>
            </w:r>
          </w:p>
        </w:tc>
      </w:tr>
      <w:tr w:rsidR="001B11A7" w:rsidRPr="00C04F0B" w14:paraId="6C71F98D" w14:textId="77777777" w:rsidTr="00DB2132">
        <w:tc>
          <w:tcPr>
            <w:tcW w:w="605" w:type="dxa"/>
          </w:tcPr>
          <w:p w14:paraId="566D7E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1465</w:t>
            </w:r>
          </w:p>
        </w:tc>
        <w:tc>
          <w:tcPr>
            <w:tcW w:w="4288" w:type="dxa"/>
          </w:tcPr>
          <w:p w14:paraId="4199D2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CompressedBox('!ssx', 'ssix')</w:t>
            </w:r>
          </w:p>
        </w:tc>
        <w:tc>
          <w:tcPr>
            <w:tcW w:w="4117" w:type="dxa"/>
          </w:tcPr>
          <w:p w14:paraId="453063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CompressedBox('!ssx', 'ssix')</w:t>
            </w:r>
          </w:p>
        </w:tc>
      </w:tr>
      <w:tr w:rsidR="001B11A7" w:rsidRPr="00C04F0B" w14:paraId="7273B7A2" w14:textId="77777777" w:rsidTr="00DB2132">
        <w:tc>
          <w:tcPr>
            <w:tcW w:w="605" w:type="dxa"/>
          </w:tcPr>
          <w:p w14:paraId="6B7F92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1466</w:t>
            </w:r>
          </w:p>
        </w:tc>
        <w:tc>
          <w:tcPr>
            <w:tcW w:w="4288" w:type="dxa"/>
          </w:tcPr>
          <w:p w14:paraId="18110C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128B9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062F9AF" w14:textId="77777777" w:rsidTr="00DB2132">
        <w:tc>
          <w:tcPr>
            <w:tcW w:w="605" w:type="dxa"/>
          </w:tcPr>
          <w:p w14:paraId="5C58BF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1467</w:t>
            </w:r>
          </w:p>
        </w:tc>
        <w:tc>
          <w:tcPr>
            <w:tcW w:w="4288" w:type="dxa"/>
          </w:tcPr>
          <w:p w14:paraId="53C328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0FDB7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491653B" w14:textId="77777777" w:rsidTr="00DB2132">
        <w:tc>
          <w:tcPr>
            <w:tcW w:w="605" w:type="dxa"/>
          </w:tcPr>
          <w:p w14:paraId="101171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1468</w:t>
            </w:r>
          </w:p>
        </w:tc>
        <w:tc>
          <w:tcPr>
            <w:tcW w:w="4288" w:type="dxa"/>
          </w:tcPr>
          <w:p w14:paraId="0832EF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52056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5B5DA0" w14:textId="77777777" w:rsidTr="00DB2132">
        <w:tc>
          <w:tcPr>
            <w:tcW w:w="605" w:type="dxa"/>
          </w:tcPr>
          <w:p w14:paraId="38E575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1469</w:t>
            </w:r>
          </w:p>
        </w:tc>
        <w:tc>
          <w:tcPr>
            <w:tcW w:w="4288" w:type="dxa"/>
          </w:tcPr>
          <w:p w14:paraId="55D378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CB539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89FE000" w14:textId="77777777" w:rsidTr="00DB2132">
        <w:tc>
          <w:tcPr>
            <w:tcW w:w="605" w:type="dxa"/>
          </w:tcPr>
          <w:p w14:paraId="2F23A7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1470</w:t>
            </w:r>
          </w:p>
        </w:tc>
        <w:tc>
          <w:tcPr>
            <w:tcW w:w="4288" w:type="dxa"/>
          </w:tcPr>
          <w:p w14:paraId="05D06F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RtpHintSampleEntry() extends HintSampleEntry ('rtp ')</w:t>
            </w:r>
          </w:p>
        </w:tc>
        <w:tc>
          <w:tcPr>
            <w:tcW w:w="4117" w:type="dxa"/>
          </w:tcPr>
          <w:p w14:paraId="285E66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RtpHintSampleEntry extends HintSampleEntry ('rtp ')</w:t>
            </w:r>
          </w:p>
        </w:tc>
      </w:tr>
      <w:tr w:rsidR="001B11A7" w:rsidRPr="00C04F0B" w14:paraId="20202436" w14:textId="77777777" w:rsidTr="00DB2132">
        <w:tc>
          <w:tcPr>
            <w:tcW w:w="605" w:type="dxa"/>
          </w:tcPr>
          <w:p w14:paraId="38613F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1471</w:t>
            </w:r>
          </w:p>
        </w:tc>
        <w:tc>
          <w:tcPr>
            <w:tcW w:w="4288" w:type="dxa"/>
          </w:tcPr>
          <w:p w14:paraId="05CF34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92F21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DEA9B33" w14:textId="77777777" w:rsidTr="00DB2132">
        <w:tc>
          <w:tcPr>
            <w:tcW w:w="605" w:type="dxa"/>
          </w:tcPr>
          <w:p w14:paraId="0C19F8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1472</w:t>
            </w:r>
          </w:p>
        </w:tc>
        <w:tc>
          <w:tcPr>
            <w:tcW w:w="4288" w:type="dxa"/>
          </w:tcPr>
          <w:p w14:paraId="5B5641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hinttrackversion = 1;</w:t>
            </w:r>
          </w:p>
        </w:tc>
        <w:tc>
          <w:tcPr>
            <w:tcW w:w="4117" w:type="dxa"/>
          </w:tcPr>
          <w:p w14:paraId="172C69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hinttrackversion = 1;</w:t>
            </w:r>
          </w:p>
        </w:tc>
      </w:tr>
      <w:tr w:rsidR="001B11A7" w:rsidRPr="00C04F0B" w14:paraId="3C7AD88A" w14:textId="77777777" w:rsidTr="00DB2132">
        <w:tc>
          <w:tcPr>
            <w:tcW w:w="605" w:type="dxa"/>
          </w:tcPr>
          <w:p w14:paraId="4C50C5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1473</w:t>
            </w:r>
          </w:p>
        </w:tc>
        <w:tc>
          <w:tcPr>
            <w:tcW w:w="4288" w:type="dxa"/>
          </w:tcPr>
          <w:p w14:paraId="51ACEE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highestcompatibleversion = 1;</w:t>
            </w:r>
          </w:p>
        </w:tc>
        <w:tc>
          <w:tcPr>
            <w:tcW w:w="4117" w:type="dxa"/>
          </w:tcPr>
          <w:p w14:paraId="725185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highestcompatibleversion = 1;</w:t>
            </w:r>
          </w:p>
        </w:tc>
      </w:tr>
      <w:tr w:rsidR="001B11A7" w:rsidRPr="00C04F0B" w14:paraId="1E54146D" w14:textId="77777777" w:rsidTr="00DB2132">
        <w:tc>
          <w:tcPr>
            <w:tcW w:w="605" w:type="dxa"/>
          </w:tcPr>
          <w:p w14:paraId="4FD1EE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1474</w:t>
            </w:r>
          </w:p>
        </w:tc>
        <w:tc>
          <w:tcPr>
            <w:tcW w:w="4288" w:type="dxa"/>
          </w:tcPr>
          <w:p w14:paraId="43BAE3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maxpacketsize;</w:t>
            </w:r>
          </w:p>
        </w:tc>
        <w:tc>
          <w:tcPr>
            <w:tcW w:w="4117" w:type="dxa"/>
          </w:tcPr>
          <w:p w14:paraId="73A865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maxpacketsize;</w:t>
            </w:r>
          </w:p>
        </w:tc>
      </w:tr>
      <w:tr w:rsidR="001B11A7" w:rsidRPr="00C04F0B" w14:paraId="0B734DAD" w14:textId="77777777" w:rsidTr="00DB2132">
        <w:tc>
          <w:tcPr>
            <w:tcW w:w="605" w:type="dxa"/>
          </w:tcPr>
          <w:p w14:paraId="1AA04A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1475</w:t>
            </w:r>
          </w:p>
        </w:tc>
        <w:tc>
          <w:tcPr>
            <w:tcW w:w="4288" w:type="dxa"/>
          </w:tcPr>
          <w:p w14:paraId="125228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4DE33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72B0BBD" w14:textId="77777777" w:rsidTr="00DB2132">
        <w:tc>
          <w:tcPr>
            <w:tcW w:w="605" w:type="dxa"/>
          </w:tcPr>
          <w:p w14:paraId="617796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1476</w:t>
            </w:r>
          </w:p>
        </w:tc>
        <w:tc>
          <w:tcPr>
            <w:tcW w:w="4288" w:type="dxa"/>
          </w:tcPr>
          <w:p w14:paraId="43E5DA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0DF9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39AC0AD" w14:textId="77777777" w:rsidTr="00DB2132">
        <w:tc>
          <w:tcPr>
            <w:tcW w:w="605" w:type="dxa"/>
          </w:tcPr>
          <w:p w14:paraId="196DF4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1477</w:t>
            </w:r>
          </w:p>
        </w:tc>
        <w:tc>
          <w:tcPr>
            <w:tcW w:w="4288" w:type="dxa"/>
          </w:tcPr>
          <w:p w14:paraId="2A4F7D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69B6C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E998AF0" w14:textId="77777777" w:rsidTr="00DB2132">
        <w:tc>
          <w:tcPr>
            <w:tcW w:w="605" w:type="dxa"/>
          </w:tcPr>
          <w:p w14:paraId="72DE80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1478</w:t>
            </w:r>
          </w:p>
        </w:tc>
        <w:tc>
          <w:tcPr>
            <w:tcW w:w="4288" w:type="dxa"/>
          </w:tcPr>
          <w:p w14:paraId="5CE4EA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timescaleentry() extends Box('tims')</w:t>
            </w:r>
          </w:p>
        </w:tc>
        <w:tc>
          <w:tcPr>
            <w:tcW w:w="4117" w:type="dxa"/>
          </w:tcPr>
          <w:p w14:paraId="5517D6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timescaleentry extends Box('tims')</w:t>
            </w:r>
          </w:p>
        </w:tc>
      </w:tr>
      <w:tr w:rsidR="001B11A7" w:rsidRPr="00C04F0B" w14:paraId="3D2A9E80" w14:textId="77777777" w:rsidTr="00DB2132">
        <w:tc>
          <w:tcPr>
            <w:tcW w:w="605" w:type="dxa"/>
          </w:tcPr>
          <w:p w14:paraId="3373DF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1479</w:t>
            </w:r>
          </w:p>
        </w:tc>
        <w:tc>
          <w:tcPr>
            <w:tcW w:w="4288" w:type="dxa"/>
          </w:tcPr>
          <w:p w14:paraId="7F5986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88CD0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DC6D730" w14:textId="77777777" w:rsidTr="00DB2132">
        <w:tc>
          <w:tcPr>
            <w:tcW w:w="605" w:type="dxa"/>
          </w:tcPr>
          <w:p w14:paraId="270F5B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1480</w:t>
            </w:r>
          </w:p>
        </w:tc>
        <w:tc>
          <w:tcPr>
            <w:tcW w:w="4288" w:type="dxa"/>
          </w:tcPr>
          <w:p w14:paraId="132612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timescale;</w:t>
            </w:r>
          </w:p>
        </w:tc>
        <w:tc>
          <w:tcPr>
            <w:tcW w:w="4117" w:type="dxa"/>
          </w:tcPr>
          <w:p w14:paraId="36A11C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timescale;</w:t>
            </w:r>
          </w:p>
        </w:tc>
      </w:tr>
      <w:tr w:rsidR="001B11A7" w:rsidRPr="00C04F0B" w14:paraId="11047A4F" w14:textId="77777777" w:rsidTr="00DB2132">
        <w:tc>
          <w:tcPr>
            <w:tcW w:w="605" w:type="dxa"/>
          </w:tcPr>
          <w:p w14:paraId="303A2E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1481</w:t>
            </w:r>
          </w:p>
        </w:tc>
        <w:tc>
          <w:tcPr>
            <w:tcW w:w="4288" w:type="dxa"/>
          </w:tcPr>
          <w:p w14:paraId="4325D4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D5997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B12C841" w14:textId="77777777" w:rsidTr="00DB2132">
        <w:tc>
          <w:tcPr>
            <w:tcW w:w="605" w:type="dxa"/>
          </w:tcPr>
          <w:p w14:paraId="73D4DF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1482</w:t>
            </w:r>
          </w:p>
        </w:tc>
        <w:tc>
          <w:tcPr>
            <w:tcW w:w="4288" w:type="dxa"/>
          </w:tcPr>
          <w:p w14:paraId="487F96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1CFC7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BE824E4" w14:textId="77777777" w:rsidTr="00DB2132">
        <w:tc>
          <w:tcPr>
            <w:tcW w:w="605" w:type="dxa"/>
          </w:tcPr>
          <w:p w14:paraId="1A9963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1483</w:t>
            </w:r>
          </w:p>
        </w:tc>
        <w:tc>
          <w:tcPr>
            <w:tcW w:w="4288" w:type="dxa"/>
          </w:tcPr>
          <w:p w14:paraId="099358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4AF15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76196F3" w14:textId="77777777" w:rsidTr="00DB2132">
        <w:tc>
          <w:tcPr>
            <w:tcW w:w="605" w:type="dxa"/>
          </w:tcPr>
          <w:p w14:paraId="13DC47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1484</w:t>
            </w:r>
          </w:p>
        </w:tc>
        <w:tc>
          <w:tcPr>
            <w:tcW w:w="4288" w:type="dxa"/>
          </w:tcPr>
          <w:p w14:paraId="04A719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timeoffset() extends Box('tsro')</w:t>
            </w:r>
          </w:p>
        </w:tc>
        <w:tc>
          <w:tcPr>
            <w:tcW w:w="4117" w:type="dxa"/>
          </w:tcPr>
          <w:p w14:paraId="198752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timeoffset extends Box('tsro')</w:t>
            </w:r>
          </w:p>
        </w:tc>
      </w:tr>
      <w:tr w:rsidR="001B11A7" w:rsidRPr="00C04F0B" w14:paraId="56D59269" w14:textId="77777777" w:rsidTr="00DB2132">
        <w:tc>
          <w:tcPr>
            <w:tcW w:w="605" w:type="dxa"/>
          </w:tcPr>
          <w:p w14:paraId="75E8D7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1485</w:t>
            </w:r>
          </w:p>
        </w:tc>
        <w:tc>
          <w:tcPr>
            <w:tcW w:w="4288" w:type="dxa"/>
          </w:tcPr>
          <w:p w14:paraId="008DC6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A0A43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C3083A7" w14:textId="77777777" w:rsidTr="00DB2132">
        <w:tc>
          <w:tcPr>
            <w:tcW w:w="605" w:type="dxa"/>
          </w:tcPr>
          <w:p w14:paraId="5A5EA8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1486</w:t>
            </w:r>
          </w:p>
        </w:tc>
        <w:tc>
          <w:tcPr>
            <w:tcW w:w="4288" w:type="dxa"/>
          </w:tcPr>
          <w:p w14:paraId="7C8268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   offset;</w:t>
            </w:r>
          </w:p>
        </w:tc>
        <w:tc>
          <w:tcPr>
            <w:tcW w:w="4117" w:type="dxa"/>
          </w:tcPr>
          <w:p w14:paraId="31FC6E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   offset;</w:t>
            </w:r>
          </w:p>
        </w:tc>
      </w:tr>
      <w:tr w:rsidR="001B11A7" w:rsidRPr="00C04F0B" w14:paraId="355B72EE" w14:textId="77777777" w:rsidTr="00DB2132">
        <w:tc>
          <w:tcPr>
            <w:tcW w:w="605" w:type="dxa"/>
          </w:tcPr>
          <w:p w14:paraId="2C376C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1487</w:t>
            </w:r>
          </w:p>
        </w:tc>
        <w:tc>
          <w:tcPr>
            <w:tcW w:w="4288" w:type="dxa"/>
          </w:tcPr>
          <w:p w14:paraId="65443B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59EBA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B3E7386" w14:textId="77777777" w:rsidTr="00DB2132">
        <w:tc>
          <w:tcPr>
            <w:tcW w:w="605" w:type="dxa"/>
          </w:tcPr>
          <w:p w14:paraId="1054D3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1488</w:t>
            </w:r>
          </w:p>
        </w:tc>
        <w:tc>
          <w:tcPr>
            <w:tcW w:w="4288" w:type="dxa"/>
          </w:tcPr>
          <w:p w14:paraId="21501F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9CD7C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DE0DEA6" w14:textId="77777777" w:rsidTr="00DB2132">
        <w:tc>
          <w:tcPr>
            <w:tcW w:w="605" w:type="dxa"/>
          </w:tcPr>
          <w:p w14:paraId="25E2DD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1489</w:t>
            </w:r>
          </w:p>
        </w:tc>
        <w:tc>
          <w:tcPr>
            <w:tcW w:w="4288" w:type="dxa"/>
          </w:tcPr>
          <w:p w14:paraId="0B50DC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826A6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2BD2AAA" w14:textId="77777777" w:rsidTr="00DB2132">
        <w:tc>
          <w:tcPr>
            <w:tcW w:w="605" w:type="dxa"/>
          </w:tcPr>
          <w:p w14:paraId="76CA5C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1490</w:t>
            </w:r>
          </w:p>
        </w:tc>
        <w:tc>
          <w:tcPr>
            <w:tcW w:w="4288" w:type="dxa"/>
          </w:tcPr>
          <w:p w14:paraId="4C5023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sequenceoffset() extends Box('snro')</w:t>
            </w:r>
          </w:p>
        </w:tc>
        <w:tc>
          <w:tcPr>
            <w:tcW w:w="4117" w:type="dxa"/>
          </w:tcPr>
          <w:p w14:paraId="3962EA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sequenceoffset extends Box('snro')</w:t>
            </w:r>
          </w:p>
        </w:tc>
      </w:tr>
      <w:tr w:rsidR="001B11A7" w:rsidRPr="00C04F0B" w14:paraId="0C3AFF0A" w14:textId="77777777" w:rsidTr="00DB2132">
        <w:tc>
          <w:tcPr>
            <w:tcW w:w="605" w:type="dxa"/>
          </w:tcPr>
          <w:p w14:paraId="4E1A8F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1491</w:t>
            </w:r>
          </w:p>
        </w:tc>
        <w:tc>
          <w:tcPr>
            <w:tcW w:w="4288" w:type="dxa"/>
          </w:tcPr>
          <w:p w14:paraId="6BFE2A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0BF0B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F641DA2" w14:textId="77777777" w:rsidTr="00DB2132">
        <w:tc>
          <w:tcPr>
            <w:tcW w:w="605" w:type="dxa"/>
          </w:tcPr>
          <w:p w14:paraId="4E56E3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1492</w:t>
            </w:r>
          </w:p>
        </w:tc>
        <w:tc>
          <w:tcPr>
            <w:tcW w:w="4288" w:type="dxa"/>
          </w:tcPr>
          <w:p w14:paraId="7657CB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   offset;</w:t>
            </w:r>
          </w:p>
        </w:tc>
        <w:tc>
          <w:tcPr>
            <w:tcW w:w="4117" w:type="dxa"/>
          </w:tcPr>
          <w:p w14:paraId="211BB7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   offset;</w:t>
            </w:r>
          </w:p>
        </w:tc>
      </w:tr>
      <w:tr w:rsidR="001B11A7" w:rsidRPr="00C04F0B" w14:paraId="6CDC771D" w14:textId="77777777" w:rsidTr="00DB2132">
        <w:tc>
          <w:tcPr>
            <w:tcW w:w="605" w:type="dxa"/>
          </w:tcPr>
          <w:p w14:paraId="7ED199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1493</w:t>
            </w:r>
          </w:p>
        </w:tc>
        <w:tc>
          <w:tcPr>
            <w:tcW w:w="4288" w:type="dxa"/>
          </w:tcPr>
          <w:p w14:paraId="49EC79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0000C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0251CB8" w14:textId="77777777" w:rsidTr="00DB2132">
        <w:tc>
          <w:tcPr>
            <w:tcW w:w="605" w:type="dxa"/>
          </w:tcPr>
          <w:p w14:paraId="60D28C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1494</w:t>
            </w:r>
          </w:p>
        </w:tc>
        <w:tc>
          <w:tcPr>
            <w:tcW w:w="4288" w:type="dxa"/>
          </w:tcPr>
          <w:p w14:paraId="086697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2DB3F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846664" w14:textId="77777777" w:rsidTr="00DB2132">
        <w:tc>
          <w:tcPr>
            <w:tcW w:w="605" w:type="dxa"/>
          </w:tcPr>
          <w:p w14:paraId="7ACB83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1495</w:t>
            </w:r>
          </w:p>
        </w:tc>
        <w:tc>
          <w:tcPr>
            <w:tcW w:w="4288" w:type="dxa"/>
          </w:tcPr>
          <w:p w14:paraId="6C8B47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63C39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033597E" w14:textId="77777777" w:rsidTr="00DB2132">
        <w:tc>
          <w:tcPr>
            <w:tcW w:w="605" w:type="dxa"/>
          </w:tcPr>
          <w:p w14:paraId="5558F0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1496</w:t>
            </w:r>
          </w:p>
        </w:tc>
        <w:tc>
          <w:tcPr>
            <w:tcW w:w="4288" w:type="dxa"/>
          </w:tcPr>
          <w:p w14:paraId="500AA2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SrtpHintSampleEntry() extends HintSampleEntry ('srtp')</w:t>
            </w:r>
          </w:p>
        </w:tc>
        <w:tc>
          <w:tcPr>
            <w:tcW w:w="4117" w:type="dxa"/>
          </w:tcPr>
          <w:p w14:paraId="42FDDD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SrtpHintSampleEntry extends HintSampleEntry ('srtp')</w:t>
            </w:r>
          </w:p>
        </w:tc>
      </w:tr>
      <w:tr w:rsidR="001B11A7" w:rsidRPr="00C04F0B" w14:paraId="0C222446" w14:textId="77777777" w:rsidTr="00DB2132">
        <w:tc>
          <w:tcPr>
            <w:tcW w:w="605" w:type="dxa"/>
          </w:tcPr>
          <w:p w14:paraId="6CFD03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1497</w:t>
            </w:r>
          </w:p>
        </w:tc>
        <w:tc>
          <w:tcPr>
            <w:tcW w:w="4288" w:type="dxa"/>
          </w:tcPr>
          <w:p w14:paraId="418D5E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77199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1601844" w14:textId="77777777" w:rsidTr="00DB2132">
        <w:tc>
          <w:tcPr>
            <w:tcW w:w="605" w:type="dxa"/>
          </w:tcPr>
          <w:p w14:paraId="14D646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1498</w:t>
            </w:r>
          </w:p>
        </w:tc>
        <w:tc>
          <w:tcPr>
            <w:tcW w:w="4288" w:type="dxa"/>
          </w:tcPr>
          <w:p w14:paraId="7B57C7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hinttrackversion = 1;</w:t>
            </w:r>
          </w:p>
        </w:tc>
        <w:tc>
          <w:tcPr>
            <w:tcW w:w="4117" w:type="dxa"/>
          </w:tcPr>
          <w:p w14:paraId="718834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hinttrackversion = 1;</w:t>
            </w:r>
          </w:p>
        </w:tc>
      </w:tr>
      <w:tr w:rsidR="001B11A7" w:rsidRPr="00C04F0B" w14:paraId="31EE1679" w14:textId="77777777" w:rsidTr="00DB2132">
        <w:tc>
          <w:tcPr>
            <w:tcW w:w="605" w:type="dxa"/>
          </w:tcPr>
          <w:p w14:paraId="2E8F9B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1499</w:t>
            </w:r>
          </w:p>
        </w:tc>
        <w:tc>
          <w:tcPr>
            <w:tcW w:w="4288" w:type="dxa"/>
          </w:tcPr>
          <w:p w14:paraId="564AA3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highestcompatibleversion = 1;</w:t>
            </w:r>
          </w:p>
        </w:tc>
        <w:tc>
          <w:tcPr>
            <w:tcW w:w="4117" w:type="dxa"/>
          </w:tcPr>
          <w:p w14:paraId="087600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highestcompatibleversion = 1;</w:t>
            </w:r>
          </w:p>
        </w:tc>
      </w:tr>
      <w:tr w:rsidR="001B11A7" w:rsidRPr="00C04F0B" w14:paraId="034D6E07" w14:textId="77777777" w:rsidTr="00DB2132">
        <w:tc>
          <w:tcPr>
            <w:tcW w:w="605" w:type="dxa"/>
          </w:tcPr>
          <w:p w14:paraId="15E0E8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1500</w:t>
            </w:r>
          </w:p>
        </w:tc>
        <w:tc>
          <w:tcPr>
            <w:tcW w:w="4288" w:type="dxa"/>
          </w:tcPr>
          <w:p w14:paraId="7046B6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maxpacketsize;</w:t>
            </w:r>
          </w:p>
        </w:tc>
        <w:tc>
          <w:tcPr>
            <w:tcW w:w="4117" w:type="dxa"/>
          </w:tcPr>
          <w:p w14:paraId="63D527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maxpacketsize;</w:t>
            </w:r>
          </w:p>
        </w:tc>
      </w:tr>
      <w:tr w:rsidR="001B11A7" w:rsidRPr="00C04F0B" w14:paraId="3E78927E" w14:textId="77777777" w:rsidTr="00DB2132">
        <w:tc>
          <w:tcPr>
            <w:tcW w:w="605" w:type="dxa"/>
          </w:tcPr>
          <w:p w14:paraId="4C82B3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1501</w:t>
            </w:r>
          </w:p>
        </w:tc>
        <w:tc>
          <w:tcPr>
            <w:tcW w:w="4288" w:type="dxa"/>
          </w:tcPr>
          <w:p w14:paraId="4D2354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F64F0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FB2E4F0" w14:textId="77777777" w:rsidTr="00DB2132">
        <w:tc>
          <w:tcPr>
            <w:tcW w:w="605" w:type="dxa"/>
          </w:tcPr>
          <w:p w14:paraId="3298C7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1502</w:t>
            </w:r>
          </w:p>
        </w:tc>
        <w:tc>
          <w:tcPr>
            <w:tcW w:w="4288" w:type="dxa"/>
          </w:tcPr>
          <w:p w14:paraId="2A2CA6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DF65F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88B665C" w14:textId="77777777" w:rsidTr="00DB2132">
        <w:tc>
          <w:tcPr>
            <w:tcW w:w="605" w:type="dxa"/>
          </w:tcPr>
          <w:p w14:paraId="4D05AE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1503</w:t>
            </w:r>
          </w:p>
        </w:tc>
        <w:tc>
          <w:tcPr>
            <w:tcW w:w="4288" w:type="dxa"/>
          </w:tcPr>
          <w:p w14:paraId="6E02FE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3FA68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42BD3AA" w14:textId="77777777" w:rsidTr="00DB2132">
        <w:tc>
          <w:tcPr>
            <w:tcW w:w="605" w:type="dxa"/>
          </w:tcPr>
          <w:p w14:paraId="56E2BA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1504</w:t>
            </w:r>
          </w:p>
        </w:tc>
        <w:tc>
          <w:tcPr>
            <w:tcW w:w="4288" w:type="dxa"/>
          </w:tcPr>
          <w:p w14:paraId="532438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SRTPProcessBox extends FullBox('srpp', version, 0)</w:t>
            </w:r>
          </w:p>
        </w:tc>
        <w:tc>
          <w:tcPr>
            <w:tcW w:w="4117" w:type="dxa"/>
          </w:tcPr>
          <w:p w14:paraId="2F9BB9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SRTPProcessBox extends FullBox('srpp', version, 0)</w:t>
            </w:r>
          </w:p>
        </w:tc>
      </w:tr>
      <w:tr w:rsidR="001B11A7" w:rsidRPr="00C04F0B" w14:paraId="08832E24" w14:textId="77777777" w:rsidTr="00DB2132">
        <w:tc>
          <w:tcPr>
            <w:tcW w:w="605" w:type="dxa"/>
          </w:tcPr>
          <w:p w14:paraId="2063D3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1505</w:t>
            </w:r>
          </w:p>
        </w:tc>
        <w:tc>
          <w:tcPr>
            <w:tcW w:w="4288" w:type="dxa"/>
          </w:tcPr>
          <w:p w14:paraId="30AC75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3171B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AD35254" w14:textId="77777777" w:rsidTr="00DB2132">
        <w:tc>
          <w:tcPr>
            <w:tcW w:w="605" w:type="dxa"/>
          </w:tcPr>
          <w:p w14:paraId="2B8DC7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1506</w:t>
            </w:r>
          </w:p>
        </w:tc>
        <w:tc>
          <w:tcPr>
            <w:tcW w:w="4288" w:type="dxa"/>
          </w:tcPr>
          <w:p w14:paraId="793A1A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encryption_algorithm_rtp;</w:t>
            </w:r>
          </w:p>
        </w:tc>
        <w:tc>
          <w:tcPr>
            <w:tcW w:w="4117" w:type="dxa"/>
          </w:tcPr>
          <w:p w14:paraId="4521C0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encryption_algorithm_rtp;</w:t>
            </w:r>
          </w:p>
        </w:tc>
      </w:tr>
      <w:tr w:rsidR="001B11A7" w:rsidRPr="00C04F0B" w14:paraId="1BDCD2E7" w14:textId="77777777" w:rsidTr="00DB2132">
        <w:tc>
          <w:tcPr>
            <w:tcW w:w="605" w:type="dxa"/>
          </w:tcPr>
          <w:p w14:paraId="580A32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1507</w:t>
            </w:r>
          </w:p>
        </w:tc>
        <w:tc>
          <w:tcPr>
            <w:tcW w:w="4288" w:type="dxa"/>
          </w:tcPr>
          <w:p w14:paraId="1A4B33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encryption_algorithm_rtcp;</w:t>
            </w:r>
          </w:p>
        </w:tc>
        <w:tc>
          <w:tcPr>
            <w:tcW w:w="4117" w:type="dxa"/>
          </w:tcPr>
          <w:p w14:paraId="520EC6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encryption_algorithm_rtcp;</w:t>
            </w:r>
          </w:p>
        </w:tc>
      </w:tr>
      <w:tr w:rsidR="001B11A7" w:rsidRPr="00C04F0B" w14:paraId="5E19DE23" w14:textId="77777777" w:rsidTr="00DB2132">
        <w:tc>
          <w:tcPr>
            <w:tcW w:w="605" w:type="dxa"/>
          </w:tcPr>
          <w:p w14:paraId="019397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1508</w:t>
            </w:r>
          </w:p>
        </w:tc>
        <w:tc>
          <w:tcPr>
            <w:tcW w:w="4288" w:type="dxa"/>
          </w:tcPr>
          <w:p w14:paraId="163069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integrity_algorithm_rtp;</w:t>
            </w:r>
          </w:p>
        </w:tc>
        <w:tc>
          <w:tcPr>
            <w:tcW w:w="4117" w:type="dxa"/>
          </w:tcPr>
          <w:p w14:paraId="5A53DB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integrity_algorithm_rtp;</w:t>
            </w:r>
          </w:p>
        </w:tc>
      </w:tr>
      <w:tr w:rsidR="001B11A7" w:rsidRPr="00C04F0B" w14:paraId="449749B4" w14:textId="77777777" w:rsidTr="00DB2132">
        <w:tc>
          <w:tcPr>
            <w:tcW w:w="605" w:type="dxa"/>
          </w:tcPr>
          <w:p w14:paraId="216BD2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1509</w:t>
            </w:r>
          </w:p>
        </w:tc>
        <w:tc>
          <w:tcPr>
            <w:tcW w:w="4288" w:type="dxa"/>
          </w:tcPr>
          <w:p w14:paraId="406E1D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integrity_algorithm_rtcp;</w:t>
            </w:r>
          </w:p>
        </w:tc>
        <w:tc>
          <w:tcPr>
            <w:tcW w:w="4117" w:type="dxa"/>
          </w:tcPr>
          <w:p w14:paraId="5B64C9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integrity_algorithm_rtcp;</w:t>
            </w:r>
          </w:p>
        </w:tc>
      </w:tr>
      <w:tr w:rsidR="001B11A7" w:rsidRPr="00C04F0B" w14:paraId="79B227B3" w14:textId="77777777" w:rsidTr="00DB2132">
        <w:tc>
          <w:tcPr>
            <w:tcW w:w="605" w:type="dxa"/>
          </w:tcPr>
          <w:p w14:paraId="7AF344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1510</w:t>
            </w:r>
          </w:p>
        </w:tc>
        <w:tc>
          <w:tcPr>
            <w:tcW w:w="4288" w:type="dxa"/>
          </w:tcPr>
          <w:p w14:paraId="619E62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SchemeTypeBox      scheme_type_box;</w:t>
            </w:r>
          </w:p>
        </w:tc>
        <w:tc>
          <w:tcPr>
            <w:tcW w:w="4117" w:type="dxa"/>
          </w:tcPr>
          <w:p w14:paraId="14436C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SchemeTypeBox      scheme_type_box;</w:t>
            </w:r>
          </w:p>
        </w:tc>
      </w:tr>
      <w:tr w:rsidR="001B11A7" w:rsidRPr="00C04F0B" w14:paraId="4851FF1D" w14:textId="77777777" w:rsidTr="00DB2132">
        <w:tc>
          <w:tcPr>
            <w:tcW w:w="605" w:type="dxa"/>
          </w:tcPr>
          <w:p w14:paraId="42A9EA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1511</w:t>
            </w:r>
          </w:p>
        </w:tc>
        <w:tc>
          <w:tcPr>
            <w:tcW w:w="4288" w:type="dxa"/>
          </w:tcPr>
          <w:p w14:paraId="0B9411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SchemeInformationBox info;</w:t>
            </w:r>
          </w:p>
        </w:tc>
        <w:tc>
          <w:tcPr>
            <w:tcW w:w="4117" w:type="dxa"/>
          </w:tcPr>
          <w:p w14:paraId="4A6964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SchemeInformationBox info;</w:t>
            </w:r>
          </w:p>
        </w:tc>
      </w:tr>
      <w:tr w:rsidR="001B11A7" w:rsidRPr="00C04F0B" w14:paraId="6AC0A9B3" w14:textId="77777777" w:rsidTr="00DB2132">
        <w:tc>
          <w:tcPr>
            <w:tcW w:w="605" w:type="dxa"/>
          </w:tcPr>
          <w:p w14:paraId="0CB4D0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1512</w:t>
            </w:r>
          </w:p>
        </w:tc>
        <w:tc>
          <w:tcPr>
            <w:tcW w:w="4288" w:type="dxa"/>
          </w:tcPr>
          <w:p w14:paraId="0FB57D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0A3E6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9C59FFF" w14:textId="77777777" w:rsidTr="00DB2132">
        <w:tc>
          <w:tcPr>
            <w:tcW w:w="605" w:type="dxa"/>
          </w:tcPr>
          <w:p w14:paraId="7C3B21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1513</w:t>
            </w:r>
          </w:p>
        </w:tc>
        <w:tc>
          <w:tcPr>
            <w:tcW w:w="4288" w:type="dxa"/>
          </w:tcPr>
          <w:p w14:paraId="038D87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79E94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EBD4A24" w14:textId="77777777" w:rsidTr="00DB2132">
        <w:tc>
          <w:tcPr>
            <w:tcW w:w="605" w:type="dxa"/>
          </w:tcPr>
          <w:p w14:paraId="3D97D2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1514</w:t>
            </w:r>
          </w:p>
        </w:tc>
        <w:tc>
          <w:tcPr>
            <w:tcW w:w="4288" w:type="dxa"/>
          </w:tcPr>
          <w:p w14:paraId="047082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B56DF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2AAC1C9" w14:textId="77777777" w:rsidTr="00DB2132">
        <w:tc>
          <w:tcPr>
            <w:tcW w:w="605" w:type="dxa"/>
          </w:tcPr>
          <w:p w14:paraId="3ED244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1515</w:t>
            </w:r>
          </w:p>
        </w:tc>
        <w:tc>
          <w:tcPr>
            <w:tcW w:w="4288" w:type="dxa"/>
          </w:tcPr>
          <w:p w14:paraId="23926C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RTPsample</w:t>
            </w:r>
          </w:p>
        </w:tc>
        <w:tc>
          <w:tcPr>
            <w:tcW w:w="4117" w:type="dxa"/>
          </w:tcPr>
          <w:p w14:paraId="434900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RTPsample</w:t>
            </w:r>
          </w:p>
        </w:tc>
      </w:tr>
      <w:tr w:rsidR="001B11A7" w:rsidRPr="00C04F0B" w14:paraId="51D0F98B" w14:textId="77777777" w:rsidTr="00DB2132">
        <w:tc>
          <w:tcPr>
            <w:tcW w:w="605" w:type="dxa"/>
          </w:tcPr>
          <w:p w14:paraId="4BD921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1516</w:t>
            </w:r>
          </w:p>
        </w:tc>
        <w:tc>
          <w:tcPr>
            <w:tcW w:w="4288" w:type="dxa"/>
          </w:tcPr>
          <w:p w14:paraId="63F735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DD6BB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F599D12" w14:textId="77777777" w:rsidTr="00DB2132">
        <w:tc>
          <w:tcPr>
            <w:tcW w:w="605" w:type="dxa"/>
          </w:tcPr>
          <w:p w14:paraId="59021D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1517</w:t>
            </w:r>
          </w:p>
        </w:tc>
        <w:tc>
          <w:tcPr>
            <w:tcW w:w="4288" w:type="dxa"/>
          </w:tcPr>
          <w:p w14:paraId="413AD5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packetcount;</w:t>
            </w:r>
          </w:p>
        </w:tc>
        <w:tc>
          <w:tcPr>
            <w:tcW w:w="4117" w:type="dxa"/>
          </w:tcPr>
          <w:p w14:paraId="0921C3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packetcount;</w:t>
            </w:r>
          </w:p>
        </w:tc>
      </w:tr>
      <w:tr w:rsidR="001B11A7" w:rsidRPr="00C04F0B" w14:paraId="436CF461" w14:textId="77777777" w:rsidTr="00DB2132">
        <w:tc>
          <w:tcPr>
            <w:tcW w:w="605" w:type="dxa"/>
          </w:tcPr>
          <w:p w14:paraId="5BEBA9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1518</w:t>
            </w:r>
          </w:p>
        </w:tc>
        <w:tc>
          <w:tcPr>
            <w:tcW w:w="4288" w:type="dxa"/>
          </w:tcPr>
          <w:p w14:paraId="7AC839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int(16) reserved;</w:t>
            </w:r>
          </w:p>
        </w:tc>
        <w:tc>
          <w:tcPr>
            <w:tcW w:w="4117" w:type="dxa"/>
          </w:tcPr>
          <w:p w14:paraId="6E5810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int(16) field;</w:t>
            </w:r>
          </w:p>
        </w:tc>
      </w:tr>
      <w:tr w:rsidR="001B11A7" w:rsidRPr="00C04F0B" w14:paraId="14A45D01" w14:textId="77777777" w:rsidTr="00DB2132">
        <w:tc>
          <w:tcPr>
            <w:tcW w:w="605" w:type="dxa"/>
          </w:tcPr>
          <w:p w14:paraId="45E7FA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1519</w:t>
            </w:r>
          </w:p>
        </w:tc>
        <w:tc>
          <w:tcPr>
            <w:tcW w:w="4288" w:type="dxa"/>
          </w:tcPr>
          <w:p w14:paraId="6F8171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RTPpacket packets[packetcount];</w:t>
            </w:r>
          </w:p>
        </w:tc>
        <w:tc>
          <w:tcPr>
            <w:tcW w:w="4117" w:type="dxa"/>
          </w:tcPr>
          <w:p w14:paraId="53F261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RTPpacket packets[packetcount];</w:t>
            </w:r>
          </w:p>
        </w:tc>
      </w:tr>
      <w:tr w:rsidR="001B11A7" w:rsidRPr="00C04F0B" w14:paraId="327F55CD" w14:textId="77777777" w:rsidTr="00DB2132">
        <w:tc>
          <w:tcPr>
            <w:tcW w:w="605" w:type="dxa"/>
          </w:tcPr>
          <w:p w14:paraId="0090AB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1520</w:t>
            </w:r>
          </w:p>
        </w:tc>
        <w:tc>
          <w:tcPr>
            <w:tcW w:w="4288" w:type="dxa"/>
          </w:tcPr>
          <w:p w14:paraId="491FB4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   extradata[];</w:t>
            </w:r>
          </w:p>
        </w:tc>
        <w:tc>
          <w:tcPr>
            <w:tcW w:w="4117" w:type="dxa"/>
          </w:tcPr>
          <w:p w14:paraId="604E2F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   extradata[];</w:t>
            </w:r>
          </w:p>
        </w:tc>
      </w:tr>
      <w:tr w:rsidR="001B11A7" w:rsidRPr="00C04F0B" w14:paraId="53175532" w14:textId="77777777" w:rsidTr="00DB2132">
        <w:tc>
          <w:tcPr>
            <w:tcW w:w="605" w:type="dxa"/>
          </w:tcPr>
          <w:p w14:paraId="5A0B59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1521</w:t>
            </w:r>
          </w:p>
        </w:tc>
        <w:tc>
          <w:tcPr>
            <w:tcW w:w="4288" w:type="dxa"/>
          </w:tcPr>
          <w:p w14:paraId="006583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15F60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7440ED1" w14:textId="77777777" w:rsidTr="00DB2132">
        <w:tc>
          <w:tcPr>
            <w:tcW w:w="605" w:type="dxa"/>
          </w:tcPr>
          <w:p w14:paraId="412C3E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1522</w:t>
            </w:r>
          </w:p>
        </w:tc>
        <w:tc>
          <w:tcPr>
            <w:tcW w:w="4288" w:type="dxa"/>
          </w:tcPr>
          <w:p w14:paraId="595CE3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BA300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7F1722F" w14:textId="77777777" w:rsidTr="00DB2132">
        <w:tc>
          <w:tcPr>
            <w:tcW w:w="605" w:type="dxa"/>
          </w:tcPr>
          <w:p w14:paraId="28F923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1523</w:t>
            </w:r>
          </w:p>
        </w:tc>
        <w:tc>
          <w:tcPr>
            <w:tcW w:w="4288" w:type="dxa"/>
          </w:tcPr>
          <w:p w14:paraId="78CDC2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8A6F4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372A712" w14:textId="77777777" w:rsidTr="00DB2132">
        <w:tc>
          <w:tcPr>
            <w:tcW w:w="605" w:type="dxa"/>
          </w:tcPr>
          <w:p w14:paraId="54B62B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1524</w:t>
            </w:r>
          </w:p>
        </w:tc>
        <w:tc>
          <w:tcPr>
            <w:tcW w:w="4288" w:type="dxa"/>
          </w:tcPr>
          <w:p w14:paraId="6BBA15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RTPpacket</w:t>
            </w:r>
          </w:p>
        </w:tc>
        <w:tc>
          <w:tcPr>
            <w:tcW w:w="4117" w:type="dxa"/>
          </w:tcPr>
          <w:p w14:paraId="5CD145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RTPpacket</w:t>
            </w:r>
          </w:p>
        </w:tc>
      </w:tr>
      <w:tr w:rsidR="001B11A7" w:rsidRPr="00C04F0B" w14:paraId="7A870FAA" w14:textId="77777777" w:rsidTr="00DB2132">
        <w:tc>
          <w:tcPr>
            <w:tcW w:w="605" w:type="dxa"/>
          </w:tcPr>
          <w:p w14:paraId="408051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1525</w:t>
            </w:r>
          </w:p>
        </w:tc>
        <w:tc>
          <w:tcPr>
            <w:tcW w:w="4288" w:type="dxa"/>
          </w:tcPr>
          <w:p w14:paraId="15CA48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C4CD4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6169328" w14:textId="77777777" w:rsidTr="00DB2132">
        <w:tc>
          <w:tcPr>
            <w:tcW w:w="605" w:type="dxa"/>
          </w:tcPr>
          <w:p w14:paraId="2A70D6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1526</w:t>
            </w:r>
          </w:p>
        </w:tc>
        <w:tc>
          <w:tcPr>
            <w:tcW w:w="4288" w:type="dxa"/>
          </w:tcPr>
          <w:p w14:paraId="45DE32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relative_time;</w:t>
            </w:r>
          </w:p>
        </w:tc>
        <w:tc>
          <w:tcPr>
            <w:tcW w:w="4117" w:type="dxa"/>
          </w:tcPr>
          <w:p w14:paraId="783576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relative_time;</w:t>
            </w:r>
          </w:p>
        </w:tc>
      </w:tr>
      <w:tr w:rsidR="001B11A7" w:rsidRPr="00C04F0B" w14:paraId="475B063E" w14:textId="77777777" w:rsidTr="00DB2132">
        <w:tc>
          <w:tcPr>
            <w:tcW w:w="605" w:type="dxa"/>
          </w:tcPr>
          <w:p w14:paraId="1B1823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1527</w:t>
            </w:r>
          </w:p>
        </w:tc>
        <w:tc>
          <w:tcPr>
            <w:tcW w:w="4288" w:type="dxa"/>
          </w:tcPr>
          <w:p w14:paraId="0827E0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next fields form initialization for the RTP</w:t>
            </w:r>
          </w:p>
        </w:tc>
        <w:tc>
          <w:tcPr>
            <w:tcW w:w="4117" w:type="dxa"/>
          </w:tcPr>
          <w:p w14:paraId="7CDD0D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the next fields form initialization for the RTP</w:t>
            </w:r>
          </w:p>
        </w:tc>
      </w:tr>
      <w:tr w:rsidR="001B11A7" w:rsidRPr="00C04F0B" w14:paraId="2B2B17D3" w14:textId="77777777" w:rsidTr="00DB2132">
        <w:tc>
          <w:tcPr>
            <w:tcW w:w="605" w:type="dxa"/>
          </w:tcPr>
          <w:p w14:paraId="0A0B5B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1528</w:t>
            </w:r>
          </w:p>
        </w:tc>
        <w:tc>
          <w:tcPr>
            <w:tcW w:w="4288" w:type="dxa"/>
          </w:tcPr>
          <w:p w14:paraId="70BC7B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header (16 bits), and the bit positions correspond</w:t>
            </w:r>
          </w:p>
        </w:tc>
        <w:tc>
          <w:tcPr>
            <w:tcW w:w="4117" w:type="dxa"/>
          </w:tcPr>
          <w:p w14:paraId="09EB83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header (16 bits), and the bit positions correspond</w:t>
            </w:r>
          </w:p>
        </w:tc>
      </w:tr>
      <w:tr w:rsidR="001B11A7" w:rsidRPr="00C04F0B" w14:paraId="74C28853" w14:textId="77777777" w:rsidTr="00DB2132">
        <w:tc>
          <w:tcPr>
            <w:tcW w:w="605" w:type="dxa"/>
          </w:tcPr>
          <w:p w14:paraId="2F3DCB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1529</w:t>
            </w:r>
          </w:p>
        </w:tc>
        <w:tc>
          <w:tcPr>
            <w:tcW w:w="4288" w:type="dxa"/>
          </w:tcPr>
          <w:p w14:paraId="70BF47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bit(2)  RTP_version;</w:t>
            </w:r>
          </w:p>
        </w:tc>
        <w:tc>
          <w:tcPr>
            <w:tcW w:w="4117" w:type="dxa"/>
          </w:tcPr>
          <w:p w14:paraId="753106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bit(2)  RTP_version;</w:t>
            </w:r>
          </w:p>
        </w:tc>
      </w:tr>
      <w:tr w:rsidR="001B11A7" w:rsidRPr="00C04F0B" w14:paraId="06CC3EA6" w14:textId="77777777" w:rsidTr="00DB2132">
        <w:tc>
          <w:tcPr>
            <w:tcW w:w="605" w:type="dxa"/>
          </w:tcPr>
          <w:p w14:paraId="65F4C3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1530</w:t>
            </w:r>
          </w:p>
        </w:tc>
        <w:tc>
          <w:tcPr>
            <w:tcW w:w="4288" w:type="dxa"/>
          </w:tcPr>
          <w:p w14:paraId="79F811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 P_bit;</w:t>
            </w:r>
          </w:p>
        </w:tc>
        <w:tc>
          <w:tcPr>
            <w:tcW w:w="4117" w:type="dxa"/>
          </w:tcPr>
          <w:p w14:paraId="3CB1A9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 P_bit;</w:t>
            </w:r>
          </w:p>
        </w:tc>
      </w:tr>
      <w:tr w:rsidR="001B11A7" w:rsidRPr="00C04F0B" w14:paraId="757B4E4B" w14:textId="77777777" w:rsidTr="00DB2132">
        <w:tc>
          <w:tcPr>
            <w:tcW w:w="605" w:type="dxa"/>
          </w:tcPr>
          <w:p w14:paraId="648C0E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1531</w:t>
            </w:r>
          </w:p>
        </w:tc>
        <w:tc>
          <w:tcPr>
            <w:tcW w:w="4288" w:type="dxa"/>
          </w:tcPr>
          <w:p w14:paraId="6C1992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 X_bit;</w:t>
            </w:r>
          </w:p>
        </w:tc>
        <w:tc>
          <w:tcPr>
            <w:tcW w:w="4117" w:type="dxa"/>
          </w:tcPr>
          <w:p w14:paraId="2C19D1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 X_bit;</w:t>
            </w:r>
          </w:p>
        </w:tc>
      </w:tr>
      <w:tr w:rsidR="001B11A7" w:rsidRPr="00C04F0B" w14:paraId="6DD0310D" w14:textId="77777777" w:rsidTr="00DB2132">
        <w:tc>
          <w:tcPr>
            <w:tcW w:w="605" w:type="dxa"/>
          </w:tcPr>
          <w:p w14:paraId="167779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1532</w:t>
            </w:r>
          </w:p>
        </w:tc>
        <w:tc>
          <w:tcPr>
            <w:tcW w:w="4288" w:type="dxa"/>
          </w:tcPr>
          <w:p w14:paraId="0069C2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bit(4)  CSRC_count;</w:t>
            </w:r>
          </w:p>
        </w:tc>
        <w:tc>
          <w:tcPr>
            <w:tcW w:w="4117" w:type="dxa"/>
          </w:tcPr>
          <w:p w14:paraId="744DF5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bit(4)  CSRC_count;</w:t>
            </w:r>
          </w:p>
        </w:tc>
      </w:tr>
      <w:tr w:rsidR="001B11A7" w:rsidRPr="00C04F0B" w14:paraId="1D1AB252" w14:textId="77777777" w:rsidTr="00DB2132">
        <w:tc>
          <w:tcPr>
            <w:tcW w:w="605" w:type="dxa"/>
          </w:tcPr>
          <w:p w14:paraId="66F6AA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1533</w:t>
            </w:r>
          </w:p>
        </w:tc>
        <w:tc>
          <w:tcPr>
            <w:tcW w:w="4288" w:type="dxa"/>
          </w:tcPr>
          <w:p w14:paraId="1FEC1E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 M_bit;</w:t>
            </w:r>
          </w:p>
        </w:tc>
        <w:tc>
          <w:tcPr>
            <w:tcW w:w="4117" w:type="dxa"/>
          </w:tcPr>
          <w:p w14:paraId="405522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 M_bit;</w:t>
            </w:r>
          </w:p>
        </w:tc>
      </w:tr>
      <w:tr w:rsidR="001B11A7" w:rsidRPr="00C04F0B" w14:paraId="503AEB4D" w14:textId="77777777" w:rsidTr="00DB2132">
        <w:tc>
          <w:tcPr>
            <w:tcW w:w="605" w:type="dxa"/>
          </w:tcPr>
          <w:p w14:paraId="2437B1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1534</w:t>
            </w:r>
          </w:p>
        </w:tc>
        <w:tc>
          <w:tcPr>
            <w:tcW w:w="4288" w:type="dxa"/>
          </w:tcPr>
          <w:p w14:paraId="079CBB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bit(7)  payload_type;</w:t>
            </w:r>
          </w:p>
        </w:tc>
        <w:tc>
          <w:tcPr>
            <w:tcW w:w="4117" w:type="dxa"/>
          </w:tcPr>
          <w:p w14:paraId="22E1EC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bit(7)  payload_type;</w:t>
            </w:r>
          </w:p>
        </w:tc>
      </w:tr>
      <w:tr w:rsidR="001B11A7" w:rsidRPr="00C04F0B" w14:paraId="1A65F27A" w14:textId="77777777" w:rsidTr="00DB2132">
        <w:tc>
          <w:tcPr>
            <w:tcW w:w="605" w:type="dxa"/>
          </w:tcPr>
          <w:p w14:paraId="7F61CC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1535</w:t>
            </w:r>
          </w:p>
        </w:tc>
        <w:tc>
          <w:tcPr>
            <w:tcW w:w="4288" w:type="dxa"/>
          </w:tcPr>
          <w:p w14:paraId="65DD07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RTPsequenceseed;</w:t>
            </w:r>
          </w:p>
        </w:tc>
        <w:tc>
          <w:tcPr>
            <w:tcW w:w="4117" w:type="dxa"/>
          </w:tcPr>
          <w:p w14:paraId="6B6EF2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RTPsequenceseed;</w:t>
            </w:r>
          </w:p>
        </w:tc>
      </w:tr>
      <w:tr w:rsidR="001B11A7" w:rsidRPr="00C04F0B" w14:paraId="0901B0EC" w14:textId="77777777" w:rsidTr="00DB2132">
        <w:tc>
          <w:tcPr>
            <w:tcW w:w="605" w:type="dxa"/>
          </w:tcPr>
          <w:p w14:paraId="5413EE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1536</w:t>
            </w:r>
          </w:p>
        </w:tc>
        <w:tc>
          <w:tcPr>
            <w:tcW w:w="4288" w:type="dxa"/>
          </w:tcPr>
          <w:p w14:paraId="1BBC85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int(13) reserved = 0;</w:t>
            </w:r>
          </w:p>
        </w:tc>
        <w:tc>
          <w:tcPr>
            <w:tcW w:w="4117" w:type="dxa"/>
          </w:tcPr>
          <w:p w14:paraId="2A5138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int(13) field = 0;</w:t>
            </w:r>
          </w:p>
        </w:tc>
      </w:tr>
      <w:tr w:rsidR="001B11A7" w:rsidRPr="00C04F0B" w14:paraId="24D509EA" w14:textId="77777777" w:rsidTr="00DB2132">
        <w:tc>
          <w:tcPr>
            <w:tcW w:w="605" w:type="dxa"/>
          </w:tcPr>
          <w:p w14:paraId="20ECF2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1537</w:t>
            </w:r>
          </w:p>
        </w:tc>
        <w:tc>
          <w:tcPr>
            <w:tcW w:w="4288" w:type="dxa"/>
          </w:tcPr>
          <w:p w14:paraId="3D20DF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extra_flag;</w:t>
            </w:r>
          </w:p>
        </w:tc>
        <w:tc>
          <w:tcPr>
            <w:tcW w:w="4117" w:type="dxa"/>
          </w:tcPr>
          <w:p w14:paraId="31304B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extra_flag;</w:t>
            </w:r>
          </w:p>
        </w:tc>
      </w:tr>
      <w:tr w:rsidR="001B11A7" w:rsidRPr="00C04F0B" w14:paraId="79C08BE8" w14:textId="77777777" w:rsidTr="00DB2132">
        <w:tc>
          <w:tcPr>
            <w:tcW w:w="605" w:type="dxa"/>
          </w:tcPr>
          <w:p w14:paraId="1BEA21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1538</w:t>
            </w:r>
          </w:p>
        </w:tc>
        <w:tc>
          <w:tcPr>
            <w:tcW w:w="4288" w:type="dxa"/>
          </w:tcPr>
          <w:p w14:paraId="001282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bframe_flag;</w:t>
            </w:r>
          </w:p>
        </w:tc>
        <w:tc>
          <w:tcPr>
            <w:tcW w:w="4117" w:type="dxa"/>
          </w:tcPr>
          <w:p w14:paraId="611EE8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bframe_flag;</w:t>
            </w:r>
          </w:p>
        </w:tc>
      </w:tr>
      <w:tr w:rsidR="001B11A7" w:rsidRPr="00C04F0B" w14:paraId="1132AEA4" w14:textId="77777777" w:rsidTr="00DB2132">
        <w:tc>
          <w:tcPr>
            <w:tcW w:w="605" w:type="dxa"/>
          </w:tcPr>
          <w:p w14:paraId="6AC434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1539</w:t>
            </w:r>
          </w:p>
        </w:tc>
        <w:tc>
          <w:tcPr>
            <w:tcW w:w="4288" w:type="dxa"/>
          </w:tcPr>
          <w:p w14:paraId="042497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repeat_flag;</w:t>
            </w:r>
          </w:p>
        </w:tc>
        <w:tc>
          <w:tcPr>
            <w:tcW w:w="4117" w:type="dxa"/>
          </w:tcPr>
          <w:p w14:paraId="0AD10E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repeat_flag;</w:t>
            </w:r>
          </w:p>
        </w:tc>
      </w:tr>
      <w:tr w:rsidR="001B11A7" w:rsidRPr="00C04F0B" w14:paraId="7C383EDC" w14:textId="77777777" w:rsidTr="00DB2132">
        <w:tc>
          <w:tcPr>
            <w:tcW w:w="605" w:type="dxa"/>
          </w:tcPr>
          <w:p w14:paraId="606271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1540</w:t>
            </w:r>
          </w:p>
        </w:tc>
        <w:tc>
          <w:tcPr>
            <w:tcW w:w="4288" w:type="dxa"/>
          </w:tcPr>
          <w:p w14:paraId="3BBAE6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entrycount;</w:t>
            </w:r>
          </w:p>
        </w:tc>
        <w:tc>
          <w:tcPr>
            <w:tcW w:w="4117" w:type="dxa"/>
          </w:tcPr>
          <w:p w14:paraId="0C38DB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entrycount;</w:t>
            </w:r>
          </w:p>
        </w:tc>
      </w:tr>
      <w:tr w:rsidR="001B11A7" w:rsidRPr="00C04F0B" w14:paraId="74D232D3" w14:textId="77777777" w:rsidTr="00DB2132">
        <w:tc>
          <w:tcPr>
            <w:tcW w:w="605" w:type="dxa"/>
          </w:tcPr>
          <w:p w14:paraId="14D086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1541</w:t>
            </w:r>
          </w:p>
        </w:tc>
        <w:tc>
          <w:tcPr>
            <w:tcW w:w="4288" w:type="dxa"/>
          </w:tcPr>
          <w:p w14:paraId="1EC554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(extra_flag)  {</w:t>
            </w:r>
          </w:p>
        </w:tc>
        <w:tc>
          <w:tcPr>
            <w:tcW w:w="4117" w:type="dxa"/>
          </w:tcPr>
          <w:p w14:paraId="135667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(extra_flag)  {</w:t>
            </w:r>
          </w:p>
        </w:tc>
      </w:tr>
      <w:tr w:rsidR="001B11A7" w:rsidRPr="00C04F0B" w14:paraId="67E6CD92" w14:textId="77777777" w:rsidTr="00DB2132">
        <w:tc>
          <w:tcPr>
            <w:tcW w:w="605" w:type="dxa"/>
          </w:tcPr>
          <w:p w14:paraId="3EF4B0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1542</w:t>
            </w:r>
          </w:p>
        </w:tc>
        <w:tc>
          <w:tcPr>
            <w:tcW w:w="4288" w:type="dxa"/>
          </w:tcPr>
          <w:p w14:paraId="4C1E55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extra_information_length;</w:t>
            </w:r>
          </w:p>
        </w:tc>
        <w:tc>
          <w:tcPr>
            <w:tcW w:w="4117" w:type="dxa"/>
          </w:tcPr>
          <w:p w14:paraId="42C3AD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extra_information_length;</w:t>
            </w:r>
          </w:p>
        </w:tc>
      </w:tr>
      <w:tr w:rsidR="001B11A7" w:rsidRPr="00C04F0B" w14:paraId="2D7A5A84" w14:textId="77777777" w:rsidTr="00DB2132">
        <w:tc>
          <w:tcPr>
            <w:tcW w:w="605" w:type="dxa"/>
          </w:tcPr>
          <w:p w14:paraId="1C694C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1543</w:t>
            </w:r>
          </w:p>
        </w:tc>
        <w:tc>
          <w:tcPr>
            <w:tcW w:w="4288" w:type="dxa"/>
          </w:tcPr>
          <w:p w14:paraId="0EB545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box  extra_data_tlv[];</w:t>
            </w:r>
          </w:p>
        </w:tc>
        <w:tc>
          <w:tcPr>
            <w:tcW w:w="4117" w:type="dxa"/>
          </w:tcPr>
          <w:p w14:paraId="5B3223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box  extra_data_tlv[];</w:t>
            </w:r>
          </w:p>
        </w:tc>
      </w:tr>
      <w:tr w:rsidR="001B11A7" w:rsidRPr="00C04F0B" w14:paraId="4277CD68" w14:textId="77777777" w:rsidTr="00DB2132">
        <w:tc>
          <w:tcPr>
            <w:tcW w:w="605" w:type="dxa"/>
          </w:tcPr>
          <w:p w14:paraId="49EF56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1544</w:t>
            </w:r>
          </w:p>
        </w:tc>
        <w:tc>
          <w:tcPr>
            <w:tcW w:w="4288" w:type="dxa"/>
          </w:tcPr>
          <w:p w14:paraId="7DCD40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622DC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834AB42" w14:textId="77777777" w:rsidTr="00DB2132">
        <w:tc>
          <w:tcPr>
            <w:tcW w:w="605" w:type="dxa"/>
          </w:tcPr>
          <w:p w14:paraId="090FE7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1545</w:t>
            </w:r>
          </w:p>
        </w:tc>
        <w:tc>
          <w:tcPr>
            <w:tcW w:w="4288" w:type="dxa"/>
          </w:tcPr>
          <w:p w14:paraId="422B0F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dataentry  constructors[entrycount];</w:t>
            </w:r>
          </w:p>
        </w:tc>
        <w:tc>
          <w:tcPr>
            <w:tcW w:w="4117" w:type="dxa"/>
          </w:tcPr>
          <w:p w14:paraId="09038C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dataentry  constructors[entrycount];</w:t>
            </w:r>
          </w:p>
        </w:tc>
      </w:tr>
      <w:tr w:rsidR="001B11A7" w:rsidRPr="00C04F0B" w14:paraId="4B7CD7C1" w14:textId="77777777" w:rsidTr="00DB2132">
        <w:tc>
          <w:tcPr>
            <w:tcW w:w="605" w:type="dxa"/>
          </w:tcPr>
          <w:p w14:paraId="479AE4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1546</w:t>
            </w:r>
          </w:p>
        </w:tc>
        <w:tc>
          <w:tcPr>
            <w:tcW w:w="4288" w:type="dxa"/>
          </w:tcPr>
          <w:p w14:paraId="1C32A2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D9C2D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C58A8EF" w14:textId="77777777" w:rsidTr="00DB2132">
        <w:tc>
          <w:tcPr>
            <w:tcW w:w="605" w:type="dxa"/>
          </w:tcPr>
          <w:p w14:paraId="0F6DF5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1547</w:t>
            </w:r>
          </w:p>
        </w:tc>
        <w:tc>
          <w:tcPr>
            <w:tcW w:w="4288" w:type="dxa"/>
          </w:tcPr>
          <w:p w14:paraId="087DBE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F7B7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0136C0" w14:textId="77777777" w:rsidTr="00DB2132">
        <w:tc>
          <w:tcPr>
            <w:tcW w:w="605" w:type="dxa"/>
          </w:tcPr>
          <w:p w14:paraId="2055D9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1548</w:t>
            </w:r>
          </w:p>
        </w:tc>
        <w:tc>
          <w:tcPr>
            <w:tcW w:w="4288" w:type="dxa"/>
          </w:tcPr>
          <w:p w14:paraId="189351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6BB6A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14A1271" w14:textId="77777777" w:rsidTr="00DB2132">
        <w:tc>
          <w:tcPr>
            <w:tcW w:w="605" w:type="dxa"/>
          </w:tcPr>
          <w:p w14:paraId="2C9E2F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1549</w:t>
            </w:r>
          </w:p>
        </w:tc>
        <w:tc>
          <w:tcPr>
            <w:tcW w:w="4288" w:type="dxa"/>
          </w:tcPr>
          <w:p w14:paraId="4B9F93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RTPconstructor(type)</w:t>
            </w:r>
          </w:p>
        </w:tc>
        <w:tc>
          <w:tcPr>
            <w:tcW w:w="4117" w:type="dxa"/>
          </w:tcPr>
          <w:p w14:paraId="43DEB1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RTPconstructor(unsigned int type)</w:t>
            </w:r>
          </w:p>
        </w:tc>
      </w:tr>
      <w:tr w:rsidR="001B11A7" w:rsidRPr="00C04F0B" w14:paraId="2A3836DE" w14:textId="77777777" w:rsidTr="00DB2132">
        <w:tc>
          <w:tcPr>
            <w:tcW w:w="605" w:type="dxa"/>
          </w:tcPr>
          <w:p w14:paraId="21B263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1550</w:t>
            </w:r>
          </w:p>
        </w:tc>
        <w:tc>
          <w:tcPr>
            <w:tcW w:w="4288" w:type="dxa"/>
          </w:tcPr>
          <w:p w14:paraId="539E09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0EF5F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AF9EE51" w14:textId="77777777" w:rsidTr="00DB2132">
        <w:tc>
          <w:tcPr>
            <w:tcW w:w="605" w:type="dxa"/>
          </w:tcPr>
          <w:p w14:paraId="499DA3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1551</w:t>
            </w:r>
          </w:p>
        </w:tc>
        <w:tc>
          <w:tcPr>
            <w:tcW w:w="4288" w:type="dxa"/>
          </w:tcPr>
          <w:p w14:paraId="3F94C4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constructor_type = type;</w:t>
            </w:r>
          </w:p>
        </w:tc>
        <w:tc>
          <w:tcPr>
            <w:tcW w:w="4117" w:type="dxa"/>
          </w:tcPr>
          <w:p w14:paraId="493AAC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constructor_type = type;</w:t>
            </w:r>
          </w:p>
        </w:tc>
      </w:tr>
      <w:tr w:rsidR="001B11A7" w:rsidRPr="00C04F0B" w14:paraId="545E043C" w14:textId="77777777" w:rsidTr="00DB2132">
        <w:tc>
          <w:tcPr>
            <w:tcW w:w="605" w:type="dxa"/>
          </w:tcPr>
          <w:p w14:paraId="11387E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1552</w:t>
            </w:r>
          </w:p>
        </w:tc>
        <w:tc>
          <w:tcPr>
            <w:tcW w:w="4288" w:type="dxa"/>
          </w:tcPr>
          <w:p w14:paraId="3F59F6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9412C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EB400CF" w14:textId="77777777" w:rsidTr="00DB2132">
        <w:tc>
          <w:tcPr>
            <w:tcW w:w="605" w:type="dxa"/>
          </w:tcPr>
          <w:p w14:paraId="35D546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1553</w:t>
            </w:r>
          </w:p>
        </w:tc>
        <w:tc>
          <w:tcPr>
            <w:tcW w:w="4288" w:type="dxa"/>
          </w:tcPr>
          <w:p w14:paraId="520B86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F26CD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5B73B3" w14:textId="77777777" w:rsidTr="00DB2132">
        <w:tc>
          <w:tcPr>
            <w:tcW w:w="605" w:type="dxa"/>
          </w:tcPr>
          <w:p w14:paraId="4A8FCC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1554</w:t>
            </w:r>
          </w:p>
        </w:tc>
        <w:tc>
          <w:tcPr>
            <w:tcW w:w="4288" w:type="dxa"/>
          </w:tcPr>
          <w:p w14:paraId="0997F4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59AD1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923569B" w14:textId="77777777" w:rsidTr="00DB2132">
        <w:tc>
          <w:tcPr>
            <w:tcW w:w="605" w:type="dxa"/>
          </w:tcPr>
          <w:p w14:paraId="32726A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1555</w:t>
            </w:r>
          </w:p>
        </w:tc>
        <w:tc>
          <w:tcPr>
            <w:tcW w:w="4288" w:type="dxa"/>
          </w:tcPr>
          <w:p w14:paraId="6A7AEC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RTPnoopconstructor extends RTPconstructor(0)</w:t>
            </w:r>
          </w:p>
        </w:tc>
        <w:tc>
          <w:tcPr>
            <w:tcW w:w="4117" w:type="dxa"/>
          </w:tcPr>
          <w:p w14:paraId="08DCC9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RTPnoopconstructor extends RTPconstructor(0)</w:t>
            </w:r>
          </w:p>
        </w:tc>
      </w:tr>
      <w:tr w:rsidR="001B11A7" w:rsidRPr="00C04F0B" w14:paraId="1CC1E197" w14:textId="77777777" w:rsidTr="00DB2132">
        <w:tc>
          <w:tcPr>
            <w:tcW w:w="605" w:type="dxa"/>
          </w:tcPr>
          <w:p w14:paraId="7BBE44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1556</w:t>
            </w:r>
          </w:p>
        </w:tc>
        <w:tc>
          <w:tcPr>
            <w:tcW w:w="4288" w:type="dxa"/>
          </w:tcPr>
          <w:p w14:paraId="4D5CE4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FC0A6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5463495" w14:textId="77777777" w:rsidTr="00DB2132">
        <w:tc>
          <w:tcPr>
            <w:tcW w:w="605" w:type="dxa"/>
          </w:tcPr>
          <w:p w14:paraId="54F80F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1557</w:t>
            </w:r>
          </w:p>
        </w:tc>
        <w:tc>
          <w:tcPr>
            <w:tcW w:w="4288" w:type="dxa"/>
          </w:tcPr>
          <w:p w14:paraId="4B6D3F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pad[15];</w:t>
            </w:r>
          </w:p>
        </w:tc>
        <w:tc>
          <w:tcPr>
            <w:tcW w:w="4117" w:type="dxa"/>
          </w:tcPr>
          <w:p w14:paraId="391D54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pad[15];</w:t>
            </w:r>
          </w:p>
        </w:tc>
      </w:tr>
      <w:tr w:rsidR="001B11A7" w:rsidRPr="00C04F0B" w14:paraId="716BEA87" w14:textId="77777777" w:rsidTr="00DB2132">
        <w:tc>
          <w:tcPr>
            <w:tcW w:w="605" w:type="dxa"/>
          </w:tcPr>
          <w:p w14:paraId="615C19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1558</w:t>
            </w:r>
          </w:p>
        </w:tc>
        <w:tc>
          <w:tcPr>
            <w:tcW w:w="4288" w:type="dxa"/>
          </w:tcPr>
          <w:p w14:paraId="25551B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D05C5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0ADD8A4" w14:textId="77777777" w:rsidTr="00DB2132">
        <w:tc>
          <w:tcPr>
            <w:tcW w:w="605" w:type="dxa"/>
          </w:tcPr>
          <w:p w14:paraId="541140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1559</w:t>
            </w:r>
          </w:p>
        </w:tc>
        <w:tc>
          <w:tcPr>
            <w:tcW w:w="4288" w:type="dxa"/>
          </w:tcPr>
          <w:p w14:paraId="34E5E5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2B339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CD36DA0" w14:textId="77777777" w:rsidTr="00DB2132">
        <w:tc>
          <w:tcPr>
            <w:tcW w:w="605" w:type="dxa"/>
          </w:tcPr>
          <w:p w14:paraId="085CFC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1560</w:t>
            </w:r>
          </w:p>
        </w:tc>
        <w:tc>
          <w:tcPr>
            <w:tcW w:w="4288" w:type="dxa"/>
          </w:tcPr>
          <w:p w14:paraId="725523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73DE6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87741B6" w14:textId="77777777" w:rsidTr="00DB2132">
        <w:tc>
          <w:tcPr>
            <w:tcW w:w="605" w:type="dxa"/>
          </w:tcPr>
          <w:p w14:paraId="462154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1561</w:t>
            </w:r>
          </w:p>
        </w:tc>
        <w:tc>
          <w:tcPr>
            <w:tcW w:w="4288" w:type="dxa"/>
          </w:tcPr>
          <w:p w14:paraId="07AC5B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RTPimmediateconstructor extends RTPconstructor(1)</w:t>
            </w:r>
          </w:p>
        </w:tc>
        <w:tc>
          <w:tcPr>
            <w:tcW w:w="4117" w:type="dxa"/>
          </w:tcPr>
          <w:p w14:paraId="7A505F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RTPimmediateconstructor extends RTPconstructor(1)</w:t>
            </w:r>
          </w:p>
        </w:tc>
      </w:tr>
      <w:tr w:rsidR="001B11A7" w:rsidRPr="00C04F0B" w14:paraId="703BD50F" w14:textId="77777777" w:rsidTr="00DB2132">
        <w:tc>
          <w:tcPr>
            <w:tcW w:w="605" w:type="dxa"/>
          </w:tcPr>
          <w:p w14:paraId="1220DD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1562</w:t>
            </w:r>
          </w:p>
        </w:tc>
        <w:tc>
          <w:tcPr>
            <w:tcW w:w="4288" w:type="dxa"/>
          </w:tcPr>
          <w:p w14:paraId="11CC1D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E90B3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1B923C0" w14:textId="77777777" w:rsidTr="00DB2132">
        <w:tc>
          <w:tcPr>
            <w:tcW w:w="605" w:type="dxa"/>
          </w:tcPr>
          <w:p w14:paraId="426987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1563</w:t>
            </w:r>
          </w:p>
        </w:tc>
        <w:tc>
          <w:tcPr>
            <w:tcW w:w="4288" w:type="dxa"/>
          </w:tcPr>
          <w:p w14:paraId="658D83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count;</w:t>
            </w:r>
          </w:p>
        </w:tc>
        <w:tc>
          <w:tcPr>
            <w:tcW w:w="4117" w:type="dxa"/>
          </w:tcPr>
          <w:p w14:paraId="00ED11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count;</w:t>
            </w:r>
          </w:p>
        </w:tc>
      </w:tr>
      <w:tr w:rsidR="001B11A7" w:rsidRPr="00C04F0B" w14:paraId="09A33CB7" w14:textId="77777777" w:rsidTr="00DB2132">
        <w:tc>
          <w:tcPr>
            <w:tcW w:w="605" w:type="dxa"/>
          </w:tcPr>
          <w:p w14:paraId="569D30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1564</w:t>
            </w:r>
          </w:p>
        </w:tc>
        <w:tc>
          <w:tcPr>
            <w:tcW w:w="4288" w:type="dxa"/>
          </w:tcPr>
          <w:p w14:paraId="6769DD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data[count];</w:t>
            </w:r>
          </w:p>
        </w:tc>
        <w:tc>
          <w:tcPr>
            <w:tcW w:w="4117" w:type="dxa"/>
          </w:tcPr>
          <w:p w14:paraId="635331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data[count];</w:t>
            </w:r>
          </w:p>
        </w:tc>
      </w:tr>
      <w:tr w:rsidR="001B11A7" w:rsidRPr="00C04F0B" w14:paraId="726875A2" w14:textId="77777777" w:rsidTr="00DB2132">
        <w:tc>
          <w:tcPr>
            <w:tcW w:w="605" w:type="dxa"/>
          </w:tcPr>
          <w:p w14:paraId="565CE2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1565</w:t>
            </w:r>
          </w:p>
        </w:tc>
        <w:tc>
          <w:tcPr>
            <w:tcW w:w="4288" w:type="dxa"/>
          </w:tcPr>
          <w:p w14:paraId="4467D8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pad[14 - count];</w:t>
            </w:r>
          </w:p>
        </w:tc>
        <w:tc>
          <w:tcPr>
            <w:tcW w:w="4117" w:type="dxa"/>
          </w:tcPr>
          <w:p w14:paraId="5EDA29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pad[14 - count];</w:t>
            </w:r>
          </w:p>
        </w:tc>
      </w:tr>
      <w:tr w:rsidR="001B11A7" w:rsidRPr="00C04F0B" w14:paraId="17195A46" w14:textId="77777777" w:rsidTr="00DB2132">
        <w:tc>
          <w:tcPr>
            <w:tcW w:w="605" w:type="dxa"/>
          </w:tcPr>
          <w:p w14:paraId="2C75AC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1566</w:t>
            </w:r>
          </w:p>
        </w:tc>
        <w:tc>
          <w:tcPr>
            <w:tcW w:w="4288" w:type="dxa"/>
          </w:tcPr>
          <w:p w14:paraId="397521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D9ACF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E1BB578" w14:textId="77777777" w:rsidTr="00DB2132">
        <w:tc>
          <w:tcPr>
            <w:tcW w:w="605" w:type="dxa"/>
          </w:tcPr>
          <w:p w14:paraId="42A8E1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1567</w:t>
            </w:r>
          </w:p>
        </w:tc>
        <w:tc>
          <w:tcPr>
            <w:tcW w:w="4288" w:type="dxa"/>
          </w:tcPr>
          <w:p w14:paraId="63D392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6B879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D6AB913" w14:textId="77777777" w:rsidTr="00DB2132">
        <w:tc>
          <w:tcPr>
            <w:tcW w:w="605" w:type="dxa"/>
          </w:tcPr>
          <w:p w14:paraId="780D8C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1568</w:t>
            </w:r>
          </w:p>
        </w:tc>
        <w:tc>
          <w:tcPr>
            <w:tcW w:w="4288" w:type="dxa"/>
          </w:tcPr>
          <w:p w14:paraId="3AD862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A586D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25A8B7E" w14:textId="77777777" w:rsidTr="00DB2132">
        <w:tc>
          <w:tcPr>
            <w:tcW w:w="605" w:type="dxa"/>
          </w:tcPr>
          <w:p w14:paraId="124AFC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1569</w:t>
            </w:r>
          </w:p>
        </w:tc>
        <w:tc>
          <w:tcPr>
            <w:tcW w:w="4288" w:type="dxa"/>
          </w:tcPr>
          <w:p w14:paraId="61D3D1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RTPsampleconstructor extends RTPconstructor(2)</w:t>
            </w:r>
          </w:p>
        </w:tc>
        <w:tc>
          <w:tcPr>
            <w:tcW w:w="4117" w:type="dxa"/>
          </w:tcPr>
          <w:p w14:paraId="160E6C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RTPsampleconstructor extends RTPconstructor(2)</w:t>
            </w:r>
          </w:p>
        </w:tc>
      </w:tr>
      <w:tr w:rsidR="001B11A7" w:rsidRPr="00C04F0B" w14:paraId="73DD4E4E" w14:textId="77777777" w:rsidTr="00DB2132">
        <w:tc>
          <w:tcPr>
            <w:tcW w:w="605" w:type="dxa"/>
          </w:tcPr>
          <w:p w14:paraId="26A630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1570</w:t>
            </w:r>
          </w:p>
        </w:tc>
        <w:tc>
          <w:tcPr>
            <w:tcW w:w="4288" w:type="dxa"/>
          </w:tcPr>
          <w:p w14:paraId="50ADBB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3FFB5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57A092D" w14:textId="77777777" w:rsidTr="00DB2132">
        <w:tc>
          <w:tcPr>
            <w:tcW w:w="605" w:type="dxa"/>
          </w:tcPr>
          <w:p w14:paraId="0C11F5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1571</w:t>
            </w:r>
          </w:p>
        </w:tc>
        <w:tc>
          <w:tcPr>
            <w:tcW w:w="4288" w:type="dxa"/>
          </w:tcPr>
          <w:p w14:paraId="28138A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int(8) trackrefindex;</w:t>
            </w:r>
          </w:p>
        </w:tc>
        <w:tc>
          <w:tcPr>
            <w:tcW w:w="4117" w:type="dxa"/>
          </w:tcPr>
          <w:p w14:paraId="10B89D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int(8) trackrefindex;</w:t>
            </w:r>
          </w:p>
        </w:tc>
      </w:tr>
      <w:tr w:rsidR="001B11A7" w:rsidRPr="00C04F0B" w14:paraId="29EC17F4" w14:textId="77777777" w:rsidTr="00DB2132">
        <w:tc>
          <w:tcPr>
            <w:tcW w:w="605" w:type="dxa"/>
          </w:tcPr>
          <w:p w14:paraId="05BEB7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1572</w:t>
            </w:r>
          </w:p>
        </w:tc>
        <w:tc>
          <w:tcPr>
            <w:tcW w:w="4288" w:type="dxa"/>
          </w:tcPr>
          <w:p w14:paraId="00982C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length;</w:t>
            </w:r>
          </w:p>
        </w:tc>
        <w:tc>
          <w:tcPr>
            <w:tcW w:w="4117" w:type="dxa"/>
          </w:tcPr>
          <w:p w14:paraId="68FF6C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length;</w:t>
            </w:r>
          </w:p>
        </w:tc>
      </w:tr>
      <w:tr w:rsidR="001B11A7" w:rsidRPr="00C04F0B" w14:paraId="13C8A6E5" w14:textId="77777777" w:rsidTr="00DB2132">
        <w:tc>
          <w:tcPr>
            <w:tcW w:w="605" w:type="dxa"/>
          </w:tcPr>
          <w:p w14:paraId="615FC2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1573</w:t>
            </w:r>
          </w:p>
        </w:tc>
        <w:tc>
          <w:tcPr>
            <w:tcW w:w="4288" w:type="dxa"/>
          </w:tcPr>
          <w:p w14:paraId="31B4D6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samplenumber;</w:t>
            </w:r>
          </w:p>
        </w:tc>
        <w:tc>
          <w:tcPr>
            <w:tcW w:w="4117" w:type="dxa"/>
          </w:tcPr>
          <w:p w14:paraId="0196DD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samplenumber;</w:t>
            </w:r>
          </w:p>
        </w:tc>
      </w:tr>
      <w:tr w:rsidR="001B11A7" w:rsidRPr="00C04F0B" w14:paraId="3A01CEE7" w14:textId="77777777" w:rsidTr="00DB2132">
        <w:tc>
          <w:tcPr>
            <w:tcW w:w="605" w:type="dxa"/>
          </w:tcPr>
          <w:p w14:paraId="13B75E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1574</w:t>
            </w:r>
          </w:p>
        </w:tc>
        <w:tc>
          <w:tcPr>
            <w:tcW w:w="4288" w:type="dxa"/>
          </w:tcPr>
          <w:p w14:paraId="7CABB3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sampleoffset;</w:t>
            </w:r>
          </w:p>
        </w:tc>
        <w:tc>
          <w:tcPr>
            <w:tcW w:w="4117" w:type="dxa"/>
          </w:tcPr>
          <w:p w14:paraId="620377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sampleoffset;</w:t>
            </w:r>
          </w:p>
        </w:tc>
      </w:tr>
      <w:tr w:rsidR="001B11A7" w:rsidRPr="00C04F0B" w14:paraId="576F7512" w14:textId="77777777" w:rsidTr="00DB2132">
        <w:tc>
          <w:tcPr>
            <w:tcW w:w="605" w:type="dxa"/>
          </w:tcPr>
          <w:p w14:paraId="726B3D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1575</w:t>
            </w:r>
          </w:p>
        </w:tc>
        <w:tc>
          <w:tcPr>
            <w:tcW w:w="4288" w:type="dxa"/>
          </w:tcPr>
          <w:p w14:paraId="172E98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bytesperblock = 1;</w:t>
            </w:r>
          </w:p>
        </w:tc>
        <w:tc>
          <w:tcPr>
            <w:tcW w:w="4117" w:type="dxa"/>
          </w:tcPr>
          <w:p w14:paraId="71A4B9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bytesperblock = 1;</w:t>
            </w:r>
          </w:p>
        </w:tc>
      </w:tr>
      <w:tr w:rsidR="001B11A7" w:rsidRPr="00C04F0B" w14:paraId="2117CEAF" w14:textId="77777777" w:rsidTr="00DB2132">
        <w:tc>
          <w:tcPr>
            <w:tcW w:w="605" w:type="dxa"/>
          </w:tcPr>
          <w:p w14:paraId="69EB10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1576</w:t>
            </w:r>
          </w:p>
        </w:tc>
        <w:tc>
          <w:tcPr>
            <w:tcW w:w="4288" w:type="dxa"/>
          </w:tcPr>
          <w:p w14:paraId="79E00E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samplesperblock = 1;</w:t>
            </w:r>
          </w:p>
        </w:tc>
        <w:tc>
          <w:tcPr>
            <w:tcW w:w="4117" w:type="dxa"/>
          </w:tcPr>
          <w:p w14:paraId="23A236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samplesperblock = 1;</w:t>
            </w:r>
          </w:p>
        </w:tc>
      </w:tr>
      <w:tr w:rsidR="001B11A7" w:rsidRPr="00C04F0B" w14:paraId="0DED11A9" w14:textId="77777777" w:rsidTr="00DB2132">
        <w:tc>
          <w:tcPr>
            <w:tcW w:w="605" w:type="dxa"/>
          </w:tcPr>
          <w:p w14:paraId="2960C8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1577</w:t>
            </w:r>
          </w:p>
        </w:tc>
        <w:tc>
          <w:tcPr>
            <w:tcW w:w="4288" w:type="dxa"/>
          </w:tcPr>
          <w:p w14:paraId="00F971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C957D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D3E0F4A" w14:textId="77777777" w:rsidTr="00DB2132">
        <w:tc>
          <w:tcPr>
            <w:tcW w:w="605" w:type="dxa"/>
          </w:tcPr>
          <w:p w14:paraId="5ACB3C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1578</w:t>
            </w:r>
          </w:p>
        </w:tc>
        <w:tc>
          <w:tcPr>
            <w:tcW w:w="4288" w:type="dxa"/>
          </w:tcPr>
          <w:p w14:paraId="41EAB4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0E8C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77C0E49" w14:textId="77777777" w:rsidTr="00DB2132">
        <w:tc>
          <w:tcPr>
            <w:tcW w:w="605" w:type="dxa"/>
          </w:tcPr>
          <w:p w14:paraId="70DD55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1579</w:t>
            </w:r>
          </w:p>
        </w:tc>
        <w:tc>
          <w:tcPr>
            <w:tcW w:w="4288" w:type="dxa"/>
          </w:tcPr>
          <w:p w14:paraId="76141B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C655B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E18BB0B" w14:textId="77777777" w:rsidTr="00DB2132">
        <w:tc>
          <w:tcPr>
            <w:tcW w:w="605" w:type="dxa"/>
          </w:tcPr>
          <w:p w14:paraId="4D3CF7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1580</w:t>
            </w:r>
          </w:p>
        </w:tc>
        <w:tc>
          <w:tcPr>
            <w:tcW w:w="4288" w:type="dxa"/>
          </w:tcPr>
          <w:p w14:paraId="36E1D3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RTPsampledescriptionconstructor</w:t>
            </w:r>
          </w:p>
        </w:tc>
        <w:tc>
          <w:tcPr>
            <w:tcW w:w="4117" w:type="dxa"/>
          </w:tcPr>
          <w:p w14:paraId="10865F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RTPsampledescriptionconstructor</w:t>
            </w:r>
          </w:p>
        </w:tc>
      </w:tr>
      <w:tr w:rsidR="001B11A7" w:rsidRPr="00C04F0B" w14:paraId="05C85194" w14:textId="77777777" w:rsidTr="00DB2132">
        <w:tc>
          <w:tcPr>
            <w:tcW w:w="605" w:type="dxa"/>
          </w:tcPr>
          <w:p w14:paraId="65CC3D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1581</w:t>
            </w:r>
          </w:p>
        </w:tc>
        <w:tc>
          <w:tcPr>
            <w:tcW w:w="4288" w:type="dxa"/>
          </w:tcPr>
          <w:p w14:paraId="6772AD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RTPconstructor(3)</w:t>
            </w:r>
          </w:p>
        </w:tc>
        <w:tc>
          <w:tcPr>
            <w:tcW w:w="4117" w:type="dxa"/>
          </w:tcPr>
          <w:p w14:paraId="357FE0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RTPconstructor(3)</w:t>
            </w:r>
          </w:p>
        </w:tc>
      </w:tr>
      <w:tr w:rsidR="001B11A7" w:rsidRPr="00C04F0B" w14:paraId="4F02A4D7" w14:textId="77777777" w:rsidTr="00DB2132">
        <w:tc>
          <w:tcPr>
            <w:tcW w:w="605" w:type="dxa"/>
          </w:tcPr>
          <w:p w14:paraId="70EE60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1582</w:t>
            </w:r>
          </w:p>
        </w:tc>
        <w:tc>
          <w:tcPr>
            <w:tcW w:w="4288" w:type="dxa"/>
          </w:tcPr>
          <w:p w14:paraId="040552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B2C56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C9DC53B" w14:textId="77777777" w:rsidTr="00DB2132">
        <w:tc>
          <w:tcPr>
            <w:tcW w:w="605" w:type="dxa"/>
          </w:tcPr>
          <w:p w14:paraId="337A98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1583</w:t>
            </w:r>
          </w:p>
        </w:tc>
        <w:tc>
          <w:tcPr>
            <w:tcW w:w="4288" w:type="dxa"/>
          </w:tcPr>
          <w:p w14:paraId="013D5D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int(8) trackrefindex;</w:t>
            </w:r>
          </w:p>
        </w:tc>
        <w:tc>
          <w:tcPr>
            <w:tcW w:w="4117" w:type="dxa"/>
          </w:tcPr>
          <w:p w14:paraId="2A3CE1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int(8) trackrefindex;</w:t>
            </w:r>
          </w:p>
        </w:tc>
      </w:tr>
      <w:tr w:rsidR="001B11A7" w:rsidRPr="00C04F0B" w14:paraId="55FAF1E8" w14:textId="77777777" w:rsidTr="00DB2132">
        <w:tc>
          <w:tcPr>
            <w:tcW w:w="605" w:type="dxa"/>
          </w:tcPr>
          <w:p w14:paraId="4BA473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1584</w:t>
            </w:r>
          </w:p>
        </w:tc>
        <w:tc>
          <w:tcPr>
            <w:tcW w:w="4288" w:type="dxa"/>
          </w:tcPr>
          <w:p w14:paraId="7EE004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length;</w:t>
            </w:r>
          </w:p>
        </w:tc>
        <w:tc>
          <w:tcPr>
            <w:tcW w:w="4117" w:type="dxa"/>
          </w:tcPr>
          <w:p w14:paraId="732B0F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length;</w:t>
            </w:r>
          </w:p>
        </w:tc>
      </w:tr>
      <w:tr w:rsidR="001B11A7" w:rsidRPr="00C04F0B" w14:paraId="1A2D3AFD" w14:textId="77777777" w:rsidTr="00DB2132">
        <w:tc>
          <w:tcPr>
            <w:tcW w:w="605" w:type="dxa"/>
          </w:tcPr>
          <w:p w14:paraId="171F25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1585</w:t>
            </w:r>
          </w:p>
        </w:tc>
        <w:tc>
          <w:tcPr>
            <w:tcW w:w="4288" w:type="dxa"/>
          </w:tcPr>
          <w:p w14:paraId="20E020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sampledescriptionindex;</w:t>
            </w:r>
          </w:p>
        </w:tc>
        <w:tc>
          <w:tcPr>
            <w:tcW w:w="4117" w:type="dxa"/>
          </w:tcPr>
          <w:p w14:paraId="514333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sampledescriptionindex;</w:t>
            </w:r>
          </w:p>
        </w:tc>
      </w:tr>
      <w:tr w:rsidR="001B11A7" w:rsidRPr="00C04F0B" w14:paraId="6F673E19" w14:textId="77777777" w:rsidTr="00DB2132">
        <w:tc>
          <w:tcPr>
            <w:tcW w:w="605" w:type="dxa"/>
          </w:tcPr>
          <w:p w14:paraId="543CAE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1586</w:t>
            </w:r>
          </w:p>
        </w:tc>
        <w:tc>
          <w:tcPr>
            <w:tcW w:w="4288" w:type="dxa"/>
          </w:tcPr>
          <w:p w14:paraId="36FEBC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sampledescriptionoffset;</w:t>
            </w:r>
          </w:p>
        </w:tc>
        <w:tc>
          <w:tcPr>
            <w:tcW w:w="4117" w:type="dxa"/>
          </w:tcPr>
          <w:p w14:paraId="658661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sampledescriptionoffset;</w:t>
            </w:r>
          </w:p>
        </w:tc>
      </w:tr>
      <w:tr w:rsidR="001B11A7" w:rsidRPr="00C04F0B" w14:paraId="73146C56" w14:textId="77777777" w:rsidTr="00DB2132">
        <w:tc>
          <w:tcPr>
            <w:tcW w:w="605" w:type="dxa"/>
          </w:tcPr>
          <w:p w14:paraId="66C63B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1587</w:t>
            </w:r>
          </w:p>
        </w:tc>
        <w:tc>
          <w:tcPr>
            <w:tcW w:w="4288" w:type="dxa"/>
          </w:tcPr>
          <w:p w14:paraId="5DD5E4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int(32) reserved;</w:t>
            </w:r>
          </w:p>
        </w:tc>
        <w:tc>
          <w:tcPr>
            <w:tcW w:w="4117" w:type="dxa"/>
          </w:tcPr>
          <w:p w14:paraId="71B976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int(32) field;</w:t>
            </w:r>
          </w:p>
        </w:tc>
      </w:tr>
      <w:tr w:rsidR="001B11A7" w:rsidRPr="00C04F0B" w14:paraId="596BDFF8" w14:textId="77777777" w:rsidTr="00DB2132">
        <w:tc>
          <w:tcPr>
            <w:tcW w:w="605" w:type="dxa"/>
          </w:tcPr>
          <w:p w14:paraId="718D24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1588</w:t>
            </w:r>
          </w:p>
        </w:tc>
        <w:tc>
          <w:tcPr>
            <w:tcW w:w="4288" w:type="dxa"/>
          </w:tcPr>
          <w:p w14:paraId="4EB9E1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C1194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FBD87BE" w14:textId="77777777" w:rsidTr="00DB2132">
        <w:tc>
          <w:tcPr>
            <w:tcW w:w="605" w:type="dxa"/>
          </w:tcPr>
          <w:p w14:paraId="1A7C19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1589</w:t>
            </w:r>
          </w:p>
        </w:tc>
        <w:tc>
          <w:tcPr>
            <w:tcW w:w="4288" w:type="dxa"/>
          </w:tcPr>
          <w:p w14:paraId="25E030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4C25E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5B15140" w14:textId="77777777" w:rsidTr="00DB2132">
        <w:tc>
          <w:tcPr>
            <w:tcW w:w="605" w:type="dxa"/>
          </w:tcPr>
          <w:p w14:paraId="350D66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1590</w:t>
            </w:r>
          </w:p>
        </w:tc>
        <w:tc>
          <w:tcPr>
            <w:tcW w:w="4288" w:type="dxa"/>
          </w:tcPr>
          <w:p w14:paraId="5E2FA9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5840B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6D9224E" w14:textId="77777777" w:rsidTr="00DB2132">
        <w:tc>
          <w:tcPr>
            <w:tcW w:w="605" w:type="dxa"/>
          </w:tcPr>
          <w:p w14:paraId="4E86CF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1591</w:t>
            </w:r>
          </w:p>
        </w:tc>
        <w:tc>
          <w:tcPr>
            <w:tcW w:w="4288" w:type="dxa"/>
          </w:tcPr>
          <w:p w14:paraId="24CF83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moviehintinformation extends Box('hnti')</w:t>
            </w:r>
          </w:p>
        </w:tc>
        <w:tc>
          <w:tcPr>
            <w:tcW w:w="4117" w:type="dxa"/>
          </w:tcPr>
          <w:p w14:paraId="47EFD5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moviehintinformation extends Box('hnti')</w:t>
            </w:r>
          </w:p>
        </w:tc>
      </w:tr>
      <w:tr w:rsidR="001B11A7" w:rsidRPr="00C04F0B" w14:paraId="2C091971" w14:textId="77777777" w:rsidTr="00DB2132">
        <w:tc>
          <w:tcPr>
            <w:tcW w:w="605" w:type="dxa"/>
          </w:tcPr>
          <w:p w14:paraId="6305FC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1592</w:t>
            </w:r>
          </w:p>
        </w:tc>
        <w:tc>
          <w:tcPr>
            <w:tcW w:w="4288" w:type="dxa"/>
          </w:tcPr>
          <w:p w14:paraId="77A73A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5814A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091A6BA" w14:textId="77777777" w:rsidTr="00DB2132">
        <w:tc>
          <w:tcPr>
            <w:tcW w:w="605" w:type="dxa"/>
          </w:tcPr>
          <w:p w14:paraId="7421C8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1593</w:t>
            </w:r>
          </w:p>
        </w:tc>
        <w:tc>
          <w:tcPr>
            <w:tcW w:w="4288" w:type="dxa"/>
          </w:tcPr>
          <w:p w14:paraId="4F114A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56862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A4A8CF9" w14:textId="77777777" w:rsidTr="00DB2132">
        <w:tc>
          <w:tcPr>
            <w:tcW w:w="605" w:type="dxa"/>
          </w:tcPr>
          <w:p w14:paraId="1EB628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1594</w:t>
            </w:r>
          </w:p>
        </w:tc>
        <w:tc>
          <w:tcPr>
            <w:tcW w:w="4288" w:type="dxa"/>
          </w:tcPr>
          <w:p w14:paraId="4D491F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93F3E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10F13BF" w14:textId="77777777" w:rsidTr="00DB2132">
        <w:tc>
          <w:tcPr>
            <w:tcW w:w="605" w:type="dxa"/>
          </w:tcPr>
          <w:p w14:paraId="790F21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1595</w:t>
            </w:r>
          </w:p>
        </w:tc>
        <w:tc>
          <w:tcPr>
            <w:tcW w:w="4288" w:type="dxa"/>
          </w:tcPr>
          <w:p w14:paraId="547954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DB919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87EE7F1" w14:textId="77777777" w:rsidTr="00DB2132">
        <w:tc>
          <w:tcPr>
            <w:tcW w:w="605" w:type="dxa"/>
          </w:tcPr>
          <w:p w14:paraId="4A7576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1596</w:t>
            </w:r>
          </w:p>
        </w:tc>
        <w:tc>
          <w:tcPr>
            <w:tcW w:w="4288" w:type="dxa"/>
          </w:tcPr>
          <w:p w14:paraId="1740BC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rtpmoviehintinformation extends Box('rtp ')</w:t>
            </w:r>
          </w:p>
        </w:tc>
        <w:tc>
          <w:tcPr>
            <w:tcW w:w="4117" w:type="dxa"/>
          </w:tcPr>
          <w:p w14:paraId="299EB4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rtpmoviehintinformation extends Box('rtp ')</w:t>
            </w:r>
          </w:p>
        </w:tc>
      </w:tr>
      <w:tr w:rsidR="001B11A7" w:rsidRPr="00C04F0B" w14:paraId="332435B6" w14:textId="77777777" w:rsidTr="00DB2132">
        <w:tc>
          <w:tcPr>
            <w:tcW w:w="605" w:type="dxa"/>
          </w:tcPr>
          <w:p w14:paraId="4794DB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1597</w:t>
            </w:r>
          </w:p>
        </w:tc>
        <w:tc>
          <w:tcPr>
            <w:tcW w:w="4288" w:type="dxa"/>
          </w:tcPr>
          <w:p w14:paraId="34C0F3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945BB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3A02A61" w14:textId="77777777" w:rsidTr="00DB2132">
        <w:tc>
          <w:tcPr>
            <w:tcW w:w="605" w:type="dxa"/>
          </w:tcPr>
          <w:p w14:paraId="0F2D55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1598</w:t>
            </w:r>
          </w:p>
        </w:tc>
        <w:tc>
          <w:tcPr>
            <w:tcW w:w="4288" w:type="dxa"/>
          </w:tcPr>
          <w:p w14:paraId="5943FB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bit(8) descriptionformat[4] = 'sdp ';</w:t>
            </w:r>
          </w:p>
        </w:tc>
        <w:tc>
          <w:tcPr>
            <w:tcW w:w="4117" w:type="dxa"/>
          </w:tcPr>
          <w:p w14:paraId="202056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unsigned int(32) descriptionformat = 'sdp ';</w:t>
            </w:r>
          </w:p>
        </w:tc>
      </w:tr>
      <w:tr w:rsidR="001B11A7" w:rsidRPr="00C04F0B" w14:paraId="6C04DAE3" w14:textId="77777777" w:rsidTr="00DB2132">
        <w:tc>
          <w:tcPr>
            <w:tcW w:w="605" w:type="dxa"/>
          </w:tcPr>
          <w:p w14:paraId="028687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1599</w:t>
            </w:r>
          </w:p>
        </w:tc>
        <w:tc>
          <w:tcPr>
            <w:tcW w:w="4288" w:type="dxa"/>
          </w:tcPr>
          <w:p w14:paraId="7DF9F5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sdptext[];</w:t>
            </w:r>
          </w:p>
        </w:tc>
        <w:tc>
          <w:tcPr>
            <w:tcW w:w="4117" w:type="dxa"/>
          </w:tcPr>
          <w:p w14:paraId="795279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sdptext[];</w:t>
            </w:r>
          </w:p>
        </w:tc>
      </w:tr>
      <w:tr w:rsidR="001B11A7" w:rsidRPr="00C04F0B" w14:paraId="75E3B354" w14:textId="77777777" w:rsidTr="00DB2132">
        <w:tc>
          <w:tcPr>
            <w:tcW w:w="605" w:type="dxa"/>
          </w:tcPr>
          <w:p w14:paraId="114E14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1600</w:t>
            </w:r>
          </w:p>
        </w:tc>
        <w:tc>
          <w:tcPr>
            <w:tcW w:w="4288" w:type="dxa"/>
          </w:tcPr>
          <w:p w14:paraId="7B80CA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6DEA1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DEF6003" w14:textId="77777777" w:rsidTr="00DB2132">
        <w:tc>
          <w:tcPr>
            <w:tcW w:w="605" w:type="dxa"/>
          </w:tcPr>
          <w:p w14:paraId="3B638A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1601</w:t>
            </w:r>
          </w:p>
        </w:tc>
        <w:tc>
          <w:tcPr>
            <w:tcW w:w="4288" w:type="dxa"/>
          </w:tcPr>
          <w:p w14:paraId="74C3AE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219AC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0034F17" w14:textId="77777777" w:rsidTr="00DB2132">
        <w:tc>
          <w:tcPr>
            <w:tcW w:w="605" w:type="dxa"/>
          </w:tcPr>
          <w:p w14:paraId="634344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1602</w:t>
            </w:r>
          </w:p>
        </w:tc>
        <w:tc>
          <w:tcPr>
            <w:tcW w:w="4288" w:type="dxa"/>
          </w:tcPr>
          <w:p w14:paraId="269D70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0E0ED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C9A2B98" w14:textId="77777777" w:rsidTr="00DB2132">
        <w:tc>
          <w:tcPr>
            <w:tcW w:w="605" w:type="dxa"/>
          </w:tcPr>
          <w:p w14:paraId="29FE03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1603</w:t>
            </w:r>
          </w:p>
        </w:tc>
        <w:tc>
          <w:tcPr>
            <w:tcW w:w="4288" w:type="dxa"/>
          </w:tcPr>
          <w:p w14:paraId="10CC57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trackhintinformation extends Box('hnti')</w:t>
            </w:r>
          </w:p>
        </w:tc>
        <w:tc>
          <w:tcPr>
            <w:tcW w:w="4117" w:type="dxa"/>
          </w:tcPr>
          <w:p w14:paraId="0A438D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trackhintinformation extends Box('hnti')</w:t>
            </w:r>
          </w:p>
        </w:tc>
      </w:tr>
      <w:tr w:rsidR="001B11A7" w:rsidRPr="00C04F0B" w14:paraId="622C2F10" w14:textId="77777777" w:rsidTr="00DB2132">
        <w:tc>
          <w:tcPr>
            <w:tcW w:w="605" w:type="dxa"/>
          </w:tcPr>
          <w:p w14:paraId="21874A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1604</w:t>
            </w:r>
          </w:p>
        </w:tc>
        <w:tc>
          <w:tcPr>
            <w:tcW w:w="4288" w:type="dxa"/>
          </w:tcPr>
          <w:p w14:paraId="5E327F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25D59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F819369" w14:textId="77777777" w:rsidTr="00DB2132">
        <w:tc>
          <w:tcPr>
            <w:tcW w:w="605" w:type="dxa"/>
          </w:tcPr>
          <w:p w14:paraId="54165F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1605</w:t>
            </w:r>
          </w:p>
        </w:tc>
        <w:tc>
          <w:tcPr>
            <w:tcW w:w="4288" w:type="dxa"/>
          </w:tcPr>
          <w:p w14:paraId="79564C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EBC0E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8223A59" w14:textId="77777777" w:rsidTr="00DB2132">
        <w:tc>
          <w:tcPr>
            <w:tcW w:w="605" w:type="dxa"/>
          </w:tcPr>
          <w:p w14:paraId="7900DE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1606</w:t>
            </w:r>
          </w:p>
        </w:tc>
        <w:tc>
          <w:tcPr>
            <w:tcW w:w="4288" w:type="dxa"/>
          </w:tcPr>
          <w:p w14:paraId="316CD5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7461F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B2652F6" w14:textId="77777777" w:rsidTr="00DB2132">
        <w:tc>
          <w:tcPr>
            <w:tcW w:w="605" w:type="dxa"/>
          </w:tcPr>
          <w:p w14:paraId="74252F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1607</w:t>
            </w:r>
          </w:p>
        </w:tc>
        <w:tc>
          <w:tcPr>
            <w:tcW w:w="4288" w:type="dxa"/>
          </w:tcPr>
          <w:p w14:paraId="518E44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9E6ED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8DC9C8D" w14:textId="77777777" w:rsidTr="00DB2132">
        <w:tc>
          <w:tcPr>
            <w:tcW w:w="605" w:type="dxa"/>
          </w:tcPr>
          <w:p w14:paraId="584958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1608</w:t>
            </w:r>
          </w:p>
        </w:tc>
        <w:tc>
          <w:tcPr>
            <w:tcW w:w="4288" w:type="dxa"/>
          </w:tcPr>
          <w:p w14:paraId="10E425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rtptracksdphintinformation extends Box('sdp ')</w:t>
            </w:r>
          </w:p>
        </w:tc>
        <w:tc>
          <w:tcPr>
            <w:tcW w:w="4117" w:type="dxa"/>
          </w:tcPr>
          <w:p w14:paraId="1B7F97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rtptracksdphintinformation extends Box('sdp ')</w:t>
            </w:r>
          </w:p>
        </w:tc>
      </w:tr>
      <w:tr w:rsidR="001B11A7" w:rsidRPr="00C04F0B" w14:paraId="1F65B920" w14:textId="77777777" w:rsidTr="00DB2132">
        <w:tc>
          <w:tcPr>
            <w:tcW w:w="605" w:type="dxa"/>
          </w:tcPr>
          <w:p w14:paraId="126E81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1609</w:t>
            </w:r>
          </w:p>
        </w:tc>
        <w:tc>
          <w:tcPr>
            <w:tcW w:w="4288" w:type="dxa"/>
          </w:tcPr>
          <w:p w14:paraId="3468E3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6E8E3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9D4BA51" w14:textId="77777777" w:rsidTr="00DB2132">
        <w:tc>
          <w:tcPr>
            <w:tcW w:w="605" w:type="dxa"/>
          </w:tcPr>
          <w:p w14:paraId="1C7BCF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1610</w:t>
            </w:r>
          </w:p>
        </w:tc>
        <w:tc>
          <w:tcPr>
            <w:tcW w:w="4288" w:type="dxa"/>
          </w:tcPr>
          <w:p w14:paraId="54D52B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sdptext[];</w:t>
            </w:r>
          </w:p>
        </w:tc>
        <w:tc>
          <w:tcPr>
            <w:tcW w:w="4117" w:type="dxa"/>
          </w:tcPr>
          <w:p w14:paraId="10FD8B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sdptext[];</w:t>
            </w:r>
          </w:p>
        </w:tc>
      </w:tr>
      <w:tr w:rsidR="001B11A7" w:rsidRPr="00C04F0B" w14:paraId="64133365" w14:textId="77777777" w:rsidTr="00DB2132">
        <w:tc>
          <w:tcPr>
            <w:tcW w:w="605" w:type="dxa"/>
          </w:tcPr>
          <w:p w14:paraId="20FCB6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1611</w:t>
            </w:r>
          </w:p>
        </w:tc>
        <w:tc>
          <w:tcPr>
            <w:tcW w:w="4288" w:type="dxa"/>
          </w:tcPr>
          <w:p w14:paraId="1A0470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76977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B51EB3A" w14:textId="77777777" w:rsidTr="00DB2132">
        <w:tc>
          <w:tcPr>
            <w:tcW w:w="605" w:type="dxa"/>
          </w:tcPr>
          <w:p w14:paraId="4FA782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1612</w:t>
            </w:r>
          </w:p>
        </w:tc>
        <w:tc>
          <w:tcPr>
            <w:tcW w:w="4288" w:type="dxa"/>
          </w:tcPr>
          <w:p w14:paraId="68510B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82E17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EE9839" w14:textId="77777777" w:rsidTr="00DB2132">
        <w:tc>
          <w:tcPr>
            <w:tcW w:w="605" w:type="dxa"/>
          </w:tcPr>
          <w:p w14:paraId="40B9FF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1613</w:t>
            </w:r>
          </w:p>
        </w:tc>
        <w:tc>
          <w:tcPr>
            <w:tcW w:w="4288" w:type="dxa"/>
          </w:tcPr>
          <w:p w14:paraId="3A79FC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4E8BE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B84D130" w14:textId="77777777" w:rsidTr="00DB2132">
        <w:tc>
          <w:tcPr>
            <w:tcW w:w="605" w:type="dxa"/>
          </w:tcPr>
          <w:p w14:paraId="1F5293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1614</w:t>
            </w:r>
          </w:p>
        </w:tc>
        <w:tc>
          <w:tcPr>
            <w:tcW w:w="4288" w:type="dxa"/>
          </w:tcPr>
          <w:p w14:paraId="3DE808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hintstatisticsbox extends Box('hinf')</w:t>
            </w:r>
          </w:p>
        </w:tc>
        <w:tc>
          <w:tcPr>
            <w:tcW w:w="4117" w:type="dxa"/>
          </w:tcPr>
          <w:p w14:paraId="099D88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hintstatisticsbox extends Box('hinf')</w:t>
            </w:r>
          </w:p>
        </w:tc>
      </w:tr>
      <w:tr w:rsidR="001B11A7" w:rsidRPr="00C04F0B" w14:paraId="2EB4E051" w14:textId="77777777" w:rsidTr="00DB2132">
        <w:tc>
          <w:tcPr>
            <w:tcW w:w="605" w:type="dxa"/>
          </w:tcPr>
          <w:p w14:paraId="315A1F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1615</w:t>
            </w:r>
          </w:p>
        </w:tc>
        <w:tc>
          <w:tcPr>
            <w:tcW w:w="4288" w:type="dxa"/>
          </w:tcPr>
          <w:p w14:paraId="696D4A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0C7DE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F5E5459" w14:textId="77777777" w:rsidTr="00DB2132">
        <w:tc>
          <w:tcPr>
            <w:tcW w:w="605" w:type="dxa"/>
          </w:tcPr>
          <w:p w14:paraId="6C0E59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1616</w:t>
            </w:r>
          </w:p>
        </w:tc>
        <w:tc>
          <w:tcPr>
            <w:tcW w:w="4288" w:type="dxa"/>
          </w:tcPr>
          <w:p w14:paraId="7D95B1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2C58A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658868B" w14:textId="77777777" w:rsidTr="00DB2132">
        <w:tc>
          <w:tcPr>
            <w:tcW w:w="605" w:type="dxa"/>
          </w:tcPr>
          <w:p w14:paraId="00D68E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1617</w:t>
            </w:r>
          </w:p>
        </w:tc>
        <w:tc>
          <w:tcPr>
            <w:tcW w:w="4288" w:type="dxa"/>
          </w:tcPr>
          <w:p w14:paraId="422D8E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8B9AE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AAC62DE" w14:textId="77777777" w:rsidTr="00DB2132">
        <w:tc>
          <w:tcPr>
            <w:tcW w:w="605" w:type="dxa"/>
          </w:tcPr>
          <w:p w14:paraId="7D2E42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1618</w:t>
            </w:r>
          </w:p>
        </w:tc>
        <w:tc>
          <w:tcPr>
            <w:tcW w:w="4288" w:type="dxa"/>
          </w:tcPr>
          <w:p w14:paraId="72B3AD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21F02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250509E" w14:textId="77777777" w:rsidTr="00DB2132">
        <w:tc>
          <w:tcPr>
            <w:tcW w:w="605" w:type="dxa"/>
          </w:tcPr>
          <w:p w14:paraId="3259A7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1619</w:t>
            </w:r>
          </w:p>
        </w:tc>
        <w:tc>
          <w:tcPr>
            <w:tcW w:w="4288" w:type="dxa"/>
          </w:tcPr>
          <w:p w14:paraId="348382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hintBytesSent extends Box('trpy') {</w:t>
            </w:r>
          </w:p>
        </w:tc>
        <w:tc>
          <w:tcPr>
            <w:tcW w:w="4117" w:type="dxa"/>
          </w:tcPr>
          <w:p w14:paraId="342108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hintBytesSent extends Box('trpy') {</w:t>
            </w:r>
          </w:p>
        </w:tc>
      </w:tr>
      <w:tr w:rsidR="001B11A7" w:rsidRPr="00C04F0B" w14:paraId="2F49FDC7" w14:textId="77777777" w:rsidTr="00DB2132">
        <w:tc>
          <w:tcPr>
            <w:tcW w:w="605" w:type="dxa"/>
          </w:tcPr>
          <w:p w14:paraId="0E31C5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1620</w:t>
            </w:r>
          </w:p>
        </w:tc>
        <w:tc>
          <w:tcPr>
            <w:tcW w:w="4288" w:type="dxa"/>
          </w:tcPr>
          <w:p w14:paraId="266301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bytessent; }</w:t>
            </w:r>
          </w:p>
        </w:tc>
        <w:tc>
          <w:tcPr>
            <w:tcW w:w="4117" w:type="dxa"/>
          </w:tcPr>
          <w:p w14:paraId="3F4759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bytessent; }</w:t>
            </w:r>
          </w:p>
        </w:tc>
      </w:tr>
      <w:tr w:rsidR="001B11A7" w:rsidRPr="00C04F0B" w14:paraId="21BB8D81" w14:textId="77777777" w:rsidTr="00DB2132">
        <w:tc>
          <w:tcPr>
            <w:tcW w:w="605" w:type="dxa"/>
          </w:tcPr>
          <w:p w14:paraId="449980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1621</w:t>
            </w:r>
          </w:p>
        </w:tc>
        <w:tc>
          <w:tcPr>
            <w:tcW w:w="4288" w:type="dxa"/>
          </w:tcPr>
          <w:p w14:paraId="4FE48E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E3EFE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0B82557" w14:textId="77777777" w:rsidTr="00DB2132">
        <w:tc>
          <w:tcPr>
            <w:tcW w:w="605" w:type="dxa"/>
          </w:tcPr>
          <w:p w14:paraId="333062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1622</w:t>
            </w:r>
          </w:p>
        </w:tc>
        <w:tc>
          <w:tcPr>
            <w:tcW w:w="4288" w:type="dxa"/>
          </w:tcPr>
          <w:p w14:paraId="62521E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35DCE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2108CE3" w14:textId="77777777" w:rsidTr="00DB2132">
        <w:tc>
          <w:tcPr>
            <w:tcW w:w="605" w:type="dxa"/>
          </w:tcPr>
          <w:p w14:paraId="737D64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1623</w:t>
            </w:r>
          </w:p>
        </w:tc>
        <w:tc>
          <w:tcPr>
            <w:tcW w:w="4288" w:type="dxa"/>
          </w:tcPr>
          <w:p w14:paraId="2C81AF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hintPacketsSent extends Box('nump') {</w:t>
            </w:r>
          </w:p>
        </w:tc>
        <w:tc>
          <w:tcPr>
            <w:tcW w:w="4117" w:type="dxa"/>
          </w:tcPr>
          <w:p w14:paraId="06381F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hintPacketsSent extends Box('nump') {</w:t>
            </w:r>
          </w:p>
        </w:tc>
      </w:tr>
      <w:tr w:rsidR="001B11A7" w:rsidRPr="00C04F0B" w14:paraId="37B86C49" w14:textId="77777777" w:rsidTr="00DB2132">
        <w:tc>
          <w:tcPr>
            <w:tcW w:w="605" w:type="dxa"/>
          </w:tcPr>
          <w:p w14:paraId="3FF9B9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1624</w:t>
            </w:r>
          </w:p>
        </w:tc>
        <w:tc>
          <w:tcPr>
            <w:tcW w:w="4288" w:type="dxa"/>
          </w:tcPr>
          <w:p w14:paraId="6A44D5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packetssent; }</w:t>
            </w:r>
          </w:p>
        </w:tc>
        <w:tc>
          <w:tcPr>
            <w:tcW w:w="4117" w:type="dxa"/>
          </w:tcPr>
          <w:p w14:paraId="6DCB9F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packetssent; }</w:t>
            </w:r>
          </w:p>
        </w:tc>
      </w:tr>
      <w:tr w:rsidR="001B11A7" w:rsidRPr="00C04F0B" w14:paraId="3AA7B35D" w14:textId="77777777" w:rsidTr="00DB2132">
        <w:tc>
          <w:tcPr>
            <w:tcW w:w="605" w:type="dxa"/>
          </w:tcPr>
          <w:p w14:paraId="391F03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1625</w:t>
            </w:r>
          </w:p>
        </w:tc>
        <w:tc>
          <w:tcPr>
            <w:tcW w:w="4288" w:type="dxa"/>
          </w:tcPr>
          <w:p w14:paraId="75D0CE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685EB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29FE966" w14:textId="77777777" w:rsidTr="00DB2132">
        <w:tc>
          <w:tcPr>
            <w:tcW w:w="605" w:type="dxa"/>
          </w:tcPr>
          <w:p w14:paraId="4E98BC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1626</w:t>
            </w:r>
          </w:p>
        </w:tc>
        <w:tc>
          <w:tcPr>
            <w:tcW w:w="4288" w:type="dxa"/>
          </w:tcPr>
          <w:p w14:paraId="54945D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DFB1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7C003C1" w14:textId="77777777" w:rsidTr="00DB2132">
        <w:tc>
          <w:tcPr>
            <w:tcW w:w="605" w:type="dxa"/>
          </w:tcPr>
          <w:p w14:paraId="5BC9BF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1627</w:t>
            </w:r>
          </w:p>
        </w:tc>
        <w:tc>
          <w:tcPr>
            <w:tcW w:w="4288" w:type="dxa"/>
          </w:tcPr>
          <w:p w14:paraId="65BBDC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hintBytesSent extends Box('tpyl') {</w:t>
            </w:r>
          </w:p>
        </w:tc>
        <w:tc>
          <w:tcPr>
            <w:tcW w:w="4117" w:type="dxa"/>
          </w:tcPr>
          <w:p w14:paraId="730FFF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hintBytesSent extends Box('tpyl') {</w:t>
            </w:r>
          </w:p>
        </w:tc>
      </w:tr>
      <w:tr w:rsidR="001B11A7" w:rsidRPr="00C04F0B" w14:paraId="10EEE03E" w14:textId="77777777" w:rsidTr="00DB2132">
        <w:tc>
          <w:tcPr>
            <w:tcW w:w="605" w:type="dxa"/>
          </w:tcPr>
          <w:p w14:paraId="2C5CE4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1628</w:t>
            </w:r>
          </w:p>
        </w:tc>
        <w:tc>
          <w:tcPr>
            <w:tcW w:w="4288" w:type="dxa"/>
          </w:tcPr>
          <w:p w14:paraId="02AF01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 (64) bytessent; }</w:t>
            </w:r>
          </w:p>
        </w:tc>
        <w:tc>
          <w:tcPr>
            <w:tcW w:w="4117" w:type="dxa"/>
          </w:tcPr>
          <w:p w14:paraId="0EDEB5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 (64) bytessent; }</w:t>
            </w:r>
          </w:p>
        </w:tc>
      </w:tr>
      <w:tr w:rsidR="001B11A7" w:rsidRPr="00C04F0B" w14:paraId="6441FA48" w14:textId="77777777" w:rsidTr="00DB2132">
        <w:tc>
          <w:tcPr>
            <w:tcW w:w="605" w:type="dxa"/>
          </w:tcPr>
          <w:p w14:paraId="371D67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1629</w:t>
            </w:r>
          </w:p>
        </w:tc>
        <w:tc>
          <w:tcPr>
            <w:tcW w:w="4288" w:type="dxa"/>
          </w:tcPr>
          <w:p w14:paraId="7E07C8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B9167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7054DD6" w14:textId="77777777" w:rsidTr="00DB2132">
        <w:tc>
          <w:tcPr>
            <w:tcW w:w="605" w:type="dxa"/>
          </w:tcPr>
          <w:p w14:paraId="522B98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1630</w:t>
            </w:r>
          </w:p>
        </w:tc>
        <w:tc>
          <w:tcPr>
            <w:tcW w:w="4288" w:type="dxa"/>
          </w:tcPr>
          <w:p w14:paraId="6D766E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378A9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1D99E95" w14:textId="77777777" w:rsidTr="00DB2132">
        <w:tc>
          <w:tcPr>
            <w:tcW w:w="605" w:type="dxa"/>
          </w:tcPr>
          <w:p w14:paraId="218805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1631</w:t>
            </w:r>
          </w:p>
        </w:tc>
        <w:tc>
          <w:tcPr>
            <w:tcW w:w="4288" w:type="dxa"/>
          </w:tcPr>
          <w:p w14:paraId="7A5540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hintBytesSent extends Box('totl') {</w:t>
            </w:r>
          </w:p>
        </w:tc>
        <w:tc>
          <w:tcPr>
            <w:tcW w:w="4117" w:type="dxa"/>
          </w:tcPr>
          <w:p w14:paraId="33968E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hintBytesSent extends Box('totl') {</w:t>
            </w:r>
          </w:p>
        </w:tc>
      </w:tr>
      <w:tr w:rsidR="001B11A7" w:rsidRPr="00C04F0B" w14:paraId="68A64160" w14:textId="77777777" w:rsidTr="00DB2132">
        <w:tc>
          <w:tcPr>
            <w:tcW w:w="605" w:type="dxa"/>
          </w:tcPr>
          <w:p w14:paraId="04A577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1632</w:t>
            </w:r>
          </w:p>
        </w:tc>
        <w:tc>
          <w:tcPr>
            <w:tcW w:w="4288" w:type="dxa"/>
          </w:tcPr>
          <w:p w14:paraId="5AD7B4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bytessent; }</w:t>
            </w:r>
          </w:p>
        </w:tc>
        <w:tc>
          <w:tcPr>
            <w:tcW w:w="4117" w:type="dxa"/>
          </w:tcPr>
          <w:p w14:paraId="203692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bytessent; }</w:t>
            </w:r>
          </w:p>
        </w:tc>
      </w:tr>
      <w:tr w:rsidR="001B11A7" w:rsidRPr="00C04F0B" w14:paraId="259BC95B" w14:textId="77777777" w:rsidTr="00DB2132">
        <w:tc>
          <w:tcPr>
            <w:tcW w:w="605" w:type="dxa"/>
          </w:tcPr>
          <w:p w14:paraId="4D26FF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1633</w:t>
            </w:r>
          </w:p>
        </w:tc>
        <w:tc>
          <w:tcPr>
            <w:tcW w:w="4288" w:type="dxa"/>
          </w:tcPr>
          <w:p w14:paraId="6C1572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DDB00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55D930C" w14:textId="77777777" w:rsidTr="00DB2132">
        <w:tc>
          <w:tcPr>
            <w:tcW w:w="605" w:type="dxa"/>
          </w:tcPr>
          <w:p w14:paraId="64887B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1634</w:t>
            </w:r>
          </w:p>
        </w:tc>
        <w:tc>
          <w:tcPr>
            <w:tcW w:w="4288" w:type="dxa"/>
          </w:tcPr>
          <w:p w14:paraId="62EC51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F0888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9C5B11D" w14:textId="77777777" w:rsidTr="00DB2132">
        <w:tc>
          <w:tcPr>
            <w:tcW w:w="605" w:type="dxa"/>
          </w:tcPr>
          <w:p w14:paraId="11DF05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1635</w:t>
            </w:r>
          </w:p>
        </w:tc>
        <w:tc>
          <w:tcPr>
            <w:tcW w:w="4288" w:type="dxa"/>
          </w:tcPr>
          <w:p w14:paraId="33E7DC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hintPacketsSent extends Box('npck') {</w:t>
            </w:r>
          </w:p>
        </w:tc>
        <w:tc>
          <w:tcPr>
            <w:tcW w:w="4117" w:type="dxa"/>
          </w:tcPr>
          <w:p w14:paraId="60F9C9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hintPacketsSent extends Box('npck') {</w:t>
            </w:r>
          </w:p>
        </w:tc>
      </w:tr>
      <w:tr w:rsidR="001B11A7" w:rsidRPr="00C04F0B" w14:paraId="4D9FC65B" w14:textId="77777777" w:rsidTr="00DB2132">
        <w:tc>
          <w:tcPr>
            <w:tcW w:w="605" w:type="dxa"/>
          </w:tcPr>
          <w:p w14:paraId="6028A2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1636</w:t>
            </w:r>
          </w:p>
        </w:tc>
        <w:tc>
          <w:tcPr>
            <w:tcW w:w="4288" w:type="dxa"/>
          </w:tcPr>
          <w:p w14:paraId="11DE3B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packetssent; }</w:t>
            </w:r>
          </w:p>
        </w:tc>
        <w:tc>
          <w:tcPr>
            <w:tcW w:w="4117" w:type="dxa"/>
          </w:tcPr>
          <w:p w14:paraId="15A3F2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packetssent; }</w:t>
            </w:r>
          </w:p>
        </w:tc>
      </w:tr>
      <w:tr w:rsidR="001B11A7" w:rsidRPr="00C04F0B" w14:paraId="0DEAFFAE" w14:textId="77777777" w:rsidTr="00DB2132">
        <w:tc>
          <w:tcPr>
            <w:tcW w:w="605" w:type="dxa"/>
          </w:tcPr>
          <w:p w14:paraId="05896F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1637</w:t>
            </w:r>
          </w:p>
        </w:tc>
        <w:tc>
          <w:tcPr>
            <w:tcW w:w="4288" w:type="dxa"/>
          </w:tcPr>
          <w:p w14:paraId="049762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EAD00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44D2E1F" w14:textId="77777777" w:rsidTr="00DB2132">
        <w:tc>
          <w:tcPr>
            <w:tcW w:w="605" w:type="dxa"/>
          </w:tcPr>
          <w:p w14:paraId="0B5F7C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1638</w:t>
            </w:r>
          </w:p>
        </w:tc>
        <w:tc>
          <w:tcPr>
            <w:tcW w:w="4288" w:type="dxa"/>
          </w:tcPr>
          <w:p w14:paraId="692C56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505A3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E8100DA" w14:textId="77777777" w:rsidTr="00DB2132">
        <w:tc>
          <w:tcPr>
            <w:tcW w:w="605" w:type="dxa"/>
          </w:tcPr>
          <w:p w14:paraId="3FEF33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1639</w:t>
            </w:r>
          </w:p>
        </w:tc>
        <w:tc>
          <w:tcPr>
            <w:tcW w:w="4288" w:type="dxa"/>
          </w:tcPr>
          <w:p w14:paraId="56989A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hintBytesSent extends Box('tpay') {</w:t>
            </w:r>
          </w:p>
        </w:tc>
        <w:tc>
          <w:tcPr>
            <w:tcW w:w="4117" w:type="dxa"/>
          </w:tcPr>
          <w:p w14:paraId="3778C0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hintBytesSent extends Box('tpay') {</w:t>
            </w:r>
          </w:p>
        </w:tc>
      </w:tr>
      <w:tr w:rsidR="001B11A7" w:rsidRPr="00C04F0B" w14:paraId="78A95F26" w14:textId="77777777" w:rsidTr="00DB2132">
        <w:tc>
          <w:tcPr>
            <w:tcW w:w="605" w:type="dxa"/>
          </w:tcPr>
          <w:p w14:paraId="260A74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1640</w:t>
            </w:r>
          </w:p>
        </w:tc>
        <w:tc>
          <w:tcPr>
            <w:tcW w:w="4288" w:type="dxa"/>
          </w:tcPr>
          <w:p w14:paraId="7A17B9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bytessent; }</w:t>
            </w:r>
          </w:p>
        </w:tc>
        <w:tc>
          <w:tcPr>
            <w:tcW w:w="4117" w:type="dxa"/>
          </w:tcPr>
          <w:p w14:paraId="7B2294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bytessent; }</w:t>
            </w:r>
          </w:p>
        </w:tc>
      </w:tr>
      <w:tr w:rsidR="001B11A7" w:rsidRPr="00C04F0B" w14:paraId="26269C8B" w14:textId="77777777" w:rsidTr="00DB2132">
        <w:tc>
          <w:tcPr>
            <w:tcW w:w="605" w:type="dxa"/>
          </w:tcPr>
          <w:p w14:paraId="14B440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1641</w:t>
            </w:r>
          </w:p>
        </w:tc>
        <w:tc>
          <w:tcPr>
            <w:tcW w:w="4288" w:type="dxa"/>
          </w:tcPr>
          <w:p w14:paraId="620BCC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9AABD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F852D8B" w14:textId="77777777" w:rsidTr="00DB2132">
        <w:tc>
          <w:tcPr>
            <w:tcW w:w="605" w:type="dxa"/>
          </w:tcPr>
          <w:p w14:paraId="325036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1642</w:t>
            </w:r>
          </w:p>
        </w:tc>
        <w:tc>
          <w:tcPr>
            <w:tcW w:w="4288" w:type="dxa"/>
          </w:tcPr>
          <w:p w14:paraId="4A3CE5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D3399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3E48B86" w14:textId="77777777" w:rsidTr="00DB2132">
        <w:tc>
          <w:tcPr>
            <w:tcW w:w="605" w:type="dxa"/>
          </w:tcPr>
          <w:p w14:paraId="133129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1643</w:t>
            </w:r>
          </w:p>
        </w:tc>
        <w:tc>
          <w:tcPr>
            <w:tcW w:w="4288" w:type="dxa"/>
          </w:tcPr>
          <w:p w14:paraId="6000C5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hintmaxrate extends Box('maxr') {  // maximum data rate</w:t>
            </w:r>
          </w:p>
        </w:tc>
        <w:tc>
          <w:tcPr>
            <w:tcW w:w="4117" w:type="dxa"/>
          </w:tcPr>
          <w:p w14:paraId="18ADF0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hintmaxrate extends Box('maxr') {  // maximum data rate</w:t>
            </w:r>
          </w:p>
        </w:tc>
      </w:tr>
      <w:tr w:rsidR="001B11A7" w:rsidRPr="00C04F0B" w14:paraId="70C748DB" w14:textId="77777777" w:rsidTr="00DB2132">
        <w:tc>
          <w:tcPr>
            <w:tcW w:w="605" w:type="dxa"/>
          </w:tcPr>
          <w:p w14:paraId="51C979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1644</w:t>
            </w:r>
          </w:p>
        </w:tc>
        <w:tc>
          <w:tcPr>
            <w:tcW w:w="4288" w:type="dxa"/>
          </w:tcPr>
          <w:p w14:paraId="395883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period;      // in milliseconds</w:t>
            </w:r>
          </w:p>
        </w:tc>
        <w:tc>
          <w:tcPr>
            <w:tcW w:w="4117" w:type="dxa"/>
          </w:tcPr>
          <w:p w14:paraId="13BA65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period;      // in milliseconds</w:t>
            </w:r>
          </w:p>
        </w:tc>
      </w:tr>
      <w:tr w:rsidR="001B11A7" w:rsidRPr="00C04F0B" w14:paraId="6232BF71" w14:textId="77777777" w:rsidTr="00DB2132">
        <w:tc>
          <w:tcPr>
            <w:tcW w:w="605" w:type="dxa"/>
          </w:tcPr>
          <w:p w14:paraId="2842E2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1645</w:t>
            </w:r>
          </w:p>
        </w:tc>
        <w:tc>
          <w:tcPr>
            <w:tcW w:w="4288" w:type="dxa"/>
          </w:tcPr>
          <w:p w14:paraId="28F967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bytes; }</w:t>
            </w:r>
          </w:p>
        </w:tc>
        <w:tc>
          <w:tcPr>
            <w:tcW w:w="4117" w:type="dxa"/>
          </w:tcPr>
          <w:p w14:paraId="030B43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bytes; }</w:t>
            </w:r>
          </w:p>
        </w:tc>
      </w:tr>
      <w:tr w:rsidR="001B11A7" w:rsidRPr="00C04F0B" w14:paraId="438C2DE7" w14:textId="77777777" w:rsidTr="00DB2132">
        <w:tc>
          <w:tcPr>
            <w:tcW w:w="605" w:type="dxa"/>
          </w:tcPr>
          <w:p w14:paraId="4FE72F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1646</w:t>
            </w:r>
          </w:p>
        </w:tc>
        <w:tc>
          <w:tcPr>
            <w:tcW w:w="4288" w:type="dxa"/>
          </w:tcPr>
          <w:p w14:paraId="731E4B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C52E7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C66ECEB" w14:textId="77777777" w:rsidTr="00DB2132">
        <w:tc>
          <w:tcPr>
            <w:tcW w:w="605" w:type="dxa"/>
          </w:tcPr>
          <w:p w14:paraId="73C9D5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1647</w:t>
            </w:r>
          </w:p>
        </w:tc>
        <w:tc>
          <w:tcPr>
            <w:tcW w:w="4288" w:type="dxa"/>
          </w:tcPr>
          <w:p w14:paraId="211DEB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3DACF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4E09FE8" w14:textId="77777777" w:rsidTr="00DB2132">
        <w:tc>
          <w:tcPr>
            <w:tcW w:w="605" w:type="dxa"/>
          </w:tcPr>
          <w:p w14:paraId="239BD3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1648</w:t>
            </w:r>
          </w:p>
        </w:tc>
        <w:tc>
          <w:tcPr>
            <w:tcW w:w="4288" w:type="dxa"/>
          </w:tcPr>
          <w:p w14:paraId="2C1F16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hintmediaBytesSent extends Box('dmed') {</w:t>
            </w:r>
          </w:p>
        </w:tc>
        <w:tc>
          <w:tcPr>
            <w:tcW w:w="4117" w:type="dxa"/>
          </w:tcPr>
          <w:p w14:paraId="3FB4C4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hintmediaBytesSent extends Box('dmed') {</w:t>
            </w:r>
          </w:p>
        </w:tc>
      </w:tr>
      <w:tr w:rsidR="001B11A7" w:rsidRPr="00C04F0B" w14:paraId="7E8E77E9" w14:textId="77777777" w:rsidTr="00DB2132">
        <w:tc>
          <w:tcPr>
            <w:tcW w:w="605" w:type="dxa"/>
          </w:tcPr>
          <w:p w14:paraId="086348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1649</w:t>
            </w:r>
          </w:p>
        </w:tc>
        <w:tc>
          <w:tcPr>
            <w:tcW w:w="4288" w:type="dxa"/>
          </w:tcPr>
          <w:p w14:paraId="63F41D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bytessent; }</w:t>
            </w:r>
          </w:p>
        </w:tc>
        <w:tc>
          <w:tcPr>
            <w:tcW w:w="4117" w:type="dxa"/>
          </w:tcPr>
          <w:p w14:paraId="271F80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bytessent; }</w:t>
            </w:r>
          </w:p>
        </w:tc>
      </w:tr>
      <w:tr w:rsidR="001B11A7" w:rsidRPr="00C04F0B" w14:paraId="401E9E9A" w14:textId="77777777" w:rsidTr="00DB2132">
        <w:tc>
          <w:tcPr>
            <w:tcW w:w="605" w:type="dxa"/>
          </w:tcPr>
          <w:p w14:paraId="3A9B2D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1650</w:t>
            </w:r>
          </w:p>
        </w:tc>
        <w:tc>
          <w:tcPr>
            <w:tcW w:w="4288" w:type="dxa"/>
          </w:tcPr>
          <w:p w14:paraId="6E217A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574E2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DF011B2" w14:textId="77777777" w:rsidTr="00DB2132">
        <w:tc>
          <w:tcPr>
            <w:tcW w:w="605" w:type="dxa"/>
          </w:tcPr>
          <w:p w14:paraId="71B746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1651</w:t>
            </w:r>
          </w:p>
        </w:tc>
        <w:tc>
          <w:tcPr>
            <w:tcW w:w="4288" w:type="dxa"/>
          </w:tcPr>
          <w:p w14:paraId="1F0DCF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FCEDC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AEC7D9B" w14:textId="77777777" w:rsidTr="00DB2132">
        <w:tc>
          <w:tcPr>
            <w:tcW w:w="605" w:type="dxa"/>
          </w:tcPr>
          <w:p w14:paraId="2DE3B8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1652</w:t>
            </w:r>
          </w:p>
        </w:tc>
        <w:tc>
          <w:tcPr>
            <w:tcW w:w="4288" w:type="dxa"/>
          </w:tcPr>
          <w:p w14:paraId="143924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hintimmediateBytesSent extends Box('dimm') {</w:t>
            </w:r>
          </w:p>
        </w:tc>
        <w:tc>
          <w:tcPr>
            <w:tcW w:w="4117" w:type="dxa"/>
          </w:tcPr>
          <w:p w14:paraId="6F3262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hintimmediateBytesSent extends Box('dimm') {</w:t>
            </w:r>
          </w:p>
        </w:tc>
      </w:tr>
      <w:tr w:rsidR="001B11A7" w:rsidRPr="00C04F0B" w14:paraId="5492D2B3" w14:textId="77777777" w:rsidTr="00DB2132">
        <w:tc>
          <w:tcPr>
            <w:tcW w:w="605" w:type="dxa"/>
          </w:tcPr>
          <w:p w14:paraId="5D9BA4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1653</w:t>
            </w:r>
          </w:p>
        </w:tc>
        <w:tc>
          <w:tcPr>
            <w:tcW w:w="4288" w:type="dxa"/>
          </w:tcPr>
          <w:p w14:paraId="371068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bytessent; }</w:t>
            </w:r>
          </w:p>
        </w:tc>
        <w:tc>
          <w:tcPr>
            <w:tcW w:w="4117" w:type="dxa"/>
          </w:tcPr>
          <w:p w14:paraId="0B72F7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bytessent; }</w:t>
            </w:r>
          </w:p>
        </w:tc>
      </w:tr>
      <w:tr w:rsidR="001B11A7" w:rsidRPr="00C04F0B" w14:paraId="0DD8ECED" w14:textId="77777777" w:rsidTr="00DB2132">
        <w:tc>
          <w:tcPr>
            <w:tcW w:w="605" w:type="dxa"/>
          </w:tcPr>
          <w:p w14:paraId="1FA9F6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1654</w:t>
            </w:r>
          </w:p>
        </w:tc>
        <w:tc>
          <w:tcPr>
            <w:tcW w:w="4288" w:type="dxa"/>
          </w:tcPr>
          <w:p w14:paraId="566214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BCB35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BC18F00" w14:textId="77777777" w:rsidTr="00DB2132">
        <w:tc>
          <w:tcPr>
            <w:tcW w:w="605" w:type="dxa"/>
          </w:tcPr>
          <w:p w14:paraId="5605F7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1655</w:t>
            </w:r>
          </w:p>
        </w:tc>
        <w:tc>
          <w:tcPr>
            <w:tcW w:w="4288" w:type="dxa"/>
          </w:tcPr>
          <w:p w14:paraId="3DE539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DEEC3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787F881" w14:textId="77777777" w:rsidTr="00DB2132">
        <w:tc>
          <w:tcPr>
            <w:tcW w:w="605" w:type="dxa"/>
          </w:tcPr>
          <w:p w14:paraId="7B97D9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1656</w:t>
            </w:r>
          </w:p>
        </w:tc>
        <w:tc>
          <w:tcPr>
            <w:tcW w:w="4288" w:type="dxa"/>
          </w:tcPr>
          <w:p w14:paraId="0B6EB0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hintrepeatedBytesSent extends Box('drep') {</w:t>
            </w:r>
          </w:p>
        </w:tc>
        <w:tc>
          <w:tcPr>
            <w:tcW w:w="4117" w:type="dxa"/>
          </w:tcPr>
          <w:p w14:paraId="308348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hintrepeatedBytesSent extends Box('drep') {</w:t>
            </w:r>
          </w:p>
        </w:tc>
      </w:tr>
      <w:tr w:rsidR="001B11A7" w:rsidRPr="00C04F0B" w14:paraId="39A531B9" w14:textId="77777777" w:rsidTr="00DB2132">
        <w:tc>
          <w:tcPr>
            <w:tcW w:w="605" w:type="dxa"/>
          </w:tcPr>
          <w:p w14:paraId="765536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1657</w:t>
            </w:r>
          </w:p>
        </w:tc>
        <w:tc>
          <w:tcPr>
            <w:tcW w:w="4288" w:type="dxa"/>
          </w:tcPr>
          <w:p w14:paraId="3E1F14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bytessent; }</w:t>
            </w:r>
          </w:p>
        </w:tc>
        <w:tc>
          <w:tcPr>
            <w:tcW w:w="4117" w:type="dxa"/>
          </w:tcPr>
          <w:p w14:paraId="496B6F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bytessent; }</w:t>
            </w:r>
          </w:p>
        </w:tc>
      </w:tr>
      <w:tr w:rsidR="001B11A7" w:rsidRPr="00C04F0B" w14:paraId="4EA5F8A0" w14:textId="77777777" w:rsidTr="00DB2132">
        <w:tc>
          <w:tcPr>
            <w:tcW w:w="605" w:type="dxa"/>
          </w:tcPr>
          <w:p w14:paraId="11716A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1658</w:t>
            </w:r>
          </w:p>
        </w:tc>
        <w:tc>
          <w:tcPr>
            <w:tcW w:w="4288" w:type="dxa"/>
          </w:tcPr>
          <w:p w14:paraId="4716AB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BC48E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992AD78" w14:textId="77777777" w:rsidTr="00DB2132">
        <w:tc>
          <w:tcPr>
            <w:tcW w:w="605" w:type="dxa"/>
          </w:tcPr>
          <w:p w14:paraId="504002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1659</w:t>
            </w:r>
          </w:p>
        </w:tc>
        <w:tc>
          <w:tcPr>
            <w:tcW w:w="4288" w:type="dxa"/>
          </w:tcPr>
          <w:p w14:paraId="42BBCC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9ADBF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C3C7423" w14:textId="77777777" w:rsidTr="00DB2132">
        <w:tc>
          <w:tcPr>
            <w:tcW w:w="605" w:type="dxa"/>
          </w:tcPr>
          <w:p w14:paraId="6B15C3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1660</w:t>
            </w:r>
          </w:p>
        </w:tc>
        <w:tc>
          <w:tcPr>
            <w:tcW w:w="4288" w:type="dxa"/>
          </w:tcPr>
          <w:p w14:paraId="3CF0C6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hintminrelativetime extends Box('tmin') {</w:t>
            </w:r>
          </w:p>
        </w:tc>
        <w:tc>
          <w:tcPr>
            <w:tcW w:w="4117" w:type="dxa"/>
          </w:tcPr>
          <w:p w14:paraId="7BEA72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hintminrelativetime extends Box('tmin') {</w:t>
            </w:r>
          </w:p>
        </w:tc>
      </w:tr>
      <w:tr w:rsidR="001B11A7" w:rsidRPr="00C04F0B" w14:paraId="49F0906E" w14:textId="77777777" w:rsidTr="00DB2132">
        <w:tc>
          <w:tcPr>
            <w:tcW w:w="605" w:type="dxa"/>
          </w:tcPr>
          <w:p w14:paraId="664041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1661</w:t>
            </w:r>
          </w:p>
        </w:tc>
        <w:tc>
          <w:tcPr>
            <w:tcW w:w="4288" w:type="dxa"/>
          </w:tcPr>
          <w:p w14:paraId="4A0C5D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   time; }</w:t>
            </w:r>
          </w:p>
        </w:tc>
        <w:tc>
          <w:tcPr>
            <w:tcW w:w="4117" w:type="dxa"/>
          </w:tcPr>
          <w:p w14:paraId="576E9F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   time; }</w:t>
            </w:r>
          </w:p>
        </w:tc>
      </w:tr>
      <w:tr w:rsidR="001B11A7" w:rsidRPr="00C04F0B" w14:paraId="27A63E99" w14:textId="77777777" w:rsidTr="00DB2132">
        <w:tc>
          <w:tcPr>
            <w:tcW w:w="605" w:type="dxa"/>
          </w:tcPr>
          <w:p w14:paraId="2CE1AA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1662</w:t>
            </w:r>
          </w:p>
        </w:tc>
        <w:tc>
          <w:tcPr>
            <w:tcW w:w="4288" w:type="dxa"/>
          </w:tcPr>
          <w:p w14:paraId="6868D2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8559E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156A5EB" w14:textId="77777777" w:rsidTr="00DB2132">
        <w:tc>
          <w:tcPr>
            <w:tcW w:w="605" w:type="dxa"/>
          </w:tcPr>
          <w:p w14:paraId="2FBC32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1663</w:t>
            </w:r>
          </w:p>
        </w:tc>
        <w:tc>
          <w:tcPr>
            <w:tcW w:w="4288" w:type="dxa"/>
          </w:tcPr>
          <w:p w14:paraId="61EB08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0AB93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4B5BE0" w14:textId="77777777" w:rsidTr="00DB2132">
        <w:tc>
          <w:tcPr>
            <w:tcW w:w="605" w:type="dxa"/>
          </w:tcPr>
          <w:p w14:paraId="1427F2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1664</w:t>
            </w:r>
          </w:p>
        </w:tc>
        <w:tc>
          <w:tcPr>
            <w:tcW w:w="4288" w:type="dxa"/>
          </w:tcPr>
          <w:p w14:paraId="5B8B1E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hintmaxrelativetime extends Box('tmax') {</w:t>
            </w:r>
          </w:p>
        </w:tc>
        <w:tc>
          <w:tcPr>
            <w:tcW w:w="4117" w:type="dxa"/>
          </w:tcPr>
          <w:p w14:paraId="0320E0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hintmaxrelativetime extends Box('tmax') {</w:t>
            </w:r>
          </w:p>
        </w:tc>
      </w:tr>
      <w:tr w:rsidR="001B11A7" w:rsidRPr="00C04F0B" w14:paraId="7B6C7B91" w14:textId="77777777" w:rsidTr="00DB2132">
        <w:tc>
          <w:tcPr>
            <w:tcW w:w="605" w:type="dxa"/>
          </w:tcPr>
          <w:p w14:paraId="291053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1665</w:t>
            </w:r>
          </w:p>
        </w:tc>
        <w:tc>
          <w:tcPr>
            <w:tcW w:w="4288" w:type="dxa"/>
          </w:tcPr>
          <w:p w14:paraId="72709A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   time; }</w:t>
            </w:r>
          </w:p>
        </w:tc>
        <w:tc>
          <w:tcPr>
            <w:tcW w:w="4117" w:type="dxa"/>
          </w:tcPr>
          <w:p w14:paraId="64ED37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int(32)    time; }</w:t>
            </w:r>
          </w:p>
        </w:tc>
      </w:tr>
      <w:tr w:rsidR="001B11A7" w:rsidRPr="00C04F0B" w14:paraId="04BA4801" w14:textId="77777777" w:rsidTr="00DB2132">
        <w:tc>
          <w:tcPr>
            <w:tcW w:w="605" w:type="dxa"/>
          </w:tcPr>
          <w:p w14:paraId="0BCD5F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1666</w:t>
            </w:r>
          </w:p>
        </w:tc>
        <w:tc>
          <w:tcPr>
            <w:tcW w:w="4288" w:type="dxa"/>
          </w:tcPr>
          <w:p w14:paraId="60C8A0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BD1A5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13793BB" w14:textId="77777777" w:rsidTr="00DB2132">
        <w:tc>
          <w:tcPr>
            <w:tcW w:w="605" w:type="dxa"/>
          </w:tcPr>
          <w:p w14:paraId="7968F8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1667</w:t>
            </w:r>
          </w:p>
        </w:tc>
        <w:tc>
          <w:tcPr>
            <w:tcW w:w="4288" w:type="dxa"/>
          </w:tcPr>
          <w:p w14:paraId="4B16D6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636D9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97CDA7B" w14:textId="77777777" w:rsidTr="00DB2132">
        <w:tc>
          <w:tcPr>
            <w:tcW w:w="605" w:type="dxa"/>
          </w:tcPr>
          <w:p w14:paraId="0C2B3F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1668</w:t>
            </w:r>
          </w:p>
        </w:tc>
        <w:tc>
          <w:tcPr>
            <w:tcW w:w="4288" w:type="dxa"/>
          </w:tcPr>
          <w:p w14:paraId="7238B7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hintlargestpacket extends Box('pmax') {</w:t>
            </w:r>
          </w:p>
        </w:tc>
        <w:tc>
          <w:tcPr>
            <w:tcW w:w="4117" w:type="dxa"/>
          </w:tcPr>
          <w:p w14:paraId="04EE6A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hintlargestpacket extends Box('pmax') {</w:t>
            </w:r>
          </w:p>
        </w:tc>
      </w:tr>
      <w:tr w:rsidR="001B11A7" w:rsidRPr="00C04F0B" w14:paraId="44336E3F" w14:textId="77777777" w:rsidTr="00DB2132">
        <w:tc>
          <w:tcPr>
            <w:tcW w:w="605" w:type="dxa"/>
          </w:tcPr>
          <w:p w14:paraId="55D68B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1669</w:t>
            </w:r>
          </w:p>
        </w:tc>
        <w:tc>
          <w:tcPr>
            <w:tcW w:w="4288" w:type="dxa"/>
          </w:tcPr>
          <w:p w14:paraId="22B3BA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bytes; }</w:t>
            </w:r>
          </w:p>
        </w:tc>
        <w:tc>
          <w:tcPr>
            <w:tcW w:w="4117" w:type="dxa"/>
          </w:tcPr>
          <w:p w14:paraId="641993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bytes; }</w:t>
            </w:r>
          </w:p>
        </w:tc>
      </w:tr>
      <w:tr w:rsidR="001B11A7" w:rsidRPr="00C04F0B" w14:paraId="5C3DE9F1" w14:textId="77777777" w:rsidTr="00DB2132">
        <w:tc>
          <w:tcPr>
            <w:tcW w:w="605" w:type="dxa"/>
          </w:tcPr>
          <w:p w14:paraId="041938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1670</w:t>
            </w:r>
          </w:p>
        </w:tc>
        <w:tc>
          <w:tcPr>
            <w:tcW w:w="4288" w:type="dxa"/>
          </w:tcPr>
          <w:p w14:paraId="56A71E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5642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88DF5BD" w14:textId="77777777" w:rsidTr="00DB2132">
        <w:tc>
          <w:tcPr>
            <w:tcW w:w="605" w:type="dxa"/>
          </w:tcPr>
          <w:p w14:paraId="4E44A6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1671</w:t>
            </w:r>
          </w:p>
        </w:tc>
        <w:tc>
          <w:tcPr>
            <w:tcW w:w="4288" w:type="dxa"/>
          </w:tcPr>
          <w:p w14:paraId="3AC008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400AA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CA3121F" w14:textId="77777777" w:rsidTr="00DB2132">
        <w:tc>
          <w:tcPr>
            <w:tcW w:w="605" w:type="dxa"/>
          </w:tcPr>
          <w:p w14:paraId="591928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1672</w:t>
            </w:r>
          </w:p>
        </w:tc>
        <w:tc>
          <w:tcPr>
            <w:tcW w:w="4288" w:type="dxa"/>
          </w:tcPr>
          <w:p w14:paraId="353B61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hintlongestpacket extends Box('dmax') {</w:t>
            </w:r>
          </w:p>
        </w:tc>
        <w:tc>
          <w:tcPr>
            <w:tcW w:w="4117" w:type="dxa"/>
          </w:tcPr>
          <w:p w14:paraId="42164D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hintlongestpacket extends Box('dmax') {</w:t>
            </w:r>
          </w:p>
        </w:tc>
      </w:tr>
      <w:tr w:rsidR="001B11A7" w:rsidRPr="00C04F0B" w14:paraId="586697B7" w14:textId="77777777" w:rsidTr="00DB2132">
        <w:tc>
          <w:tcPr>
            <w:tcW w:w="605" w:type="dxa"/>
          </w:tcPr>
          <w:p w14:paraId="46FB1C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1673</w:t>
            </w:r>
          </w:p>
        </w:tc>
        <w:tc>
          <w:tcPr>
            <w:tcW w:w="4288" w:type="dxa"/>
          </w:tcPr>
          <w:p w14:paraId="2A845A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time; }</w:t>
            </w:r>
          </w:p>
        </w:tc>
        <w:tc>
          <w:tcPr>
            <w:tcW w:w="4117" w:type="dxa"/>
          </w:tcPr>
          <w:p w14:paraId="32934F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time; }</w:t>
            </w:r>
          </w:p>
        </w:tc>
      </w:tr>
      <w:tr w:rsidR="001B11A7" w:rsidRPr="00C04F0B" w14:paraId="125A3293" w14:textId="77777777" w:rsidTr="00DB2132">
        <w:tc>
          <w:tcPr>
            <w:tcW w:w="605" w:type="dxa"/>
          </w:tcPr>
          <w:p w14:paraId="72D73F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1674</w:t>
            </w:r>
          </w:p>
        </w:tc>
        <w:tc>
          <w:tcPr>
            <w:tcW w:w="4288" w:type="dxa"/>
          </w:tcPr>
          <w:p w14:paraId="469B45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DB776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393A496" w14:textId="77777777" w:rsidTr="00DB2132">
        <w:tc>
          <w:tcPr>
            <w:tcW w:w="605" w:type="dxa"/>
          </w:tcPr>
          <w:p w14:paraId="2952E8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1675</w:t>
            </w:r>
          </w:p>
        </w:tc>
        <w:tc>
          <w:tcPr>
            <w:tcW w:w="4288" w:type="dxa"/>
          </w:tcPr>
          <w:p w14:paraId="6C9C17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B50BD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31478E0" w14:textId="77777777" w:rsidTr="00DB2132">
        <w:tc>
          <w:tcPr>
            <w:tcW w:w="605" w:type="dxa"/>
          </w:tcPr>
          <w:p w14:paraId="721DE6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1676</w:t>
            </w:r>
          </w:p>
        </w:tc>
        <w:tc>
          <w:tcPr>
            <w:tcW w:w="4288" w:type="dxa"/>
          </w:tcPr>
          <w:p w14:paraId="002A79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hintpayloadID extends Box('payt') {</w:t>
            </w:r>
          </w:p>
        </w:tc>
        <w:tc>
          <w:tcPr>
            <w:tcW w:w="4117" w:type="dxa"/>
          </w:tcPr>
          <w:p w14:paraId="787B08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 class hintpayloadID extends Box('payt') {</w:t>
            </w:r>
          </w:p>
        </w:tc>
      </w:tr>
      <w:tr w:rsidR="001B11A7" w:rsidRPr="00C04F0B" w14:paraId="51EFB1D5" w14:textId="77777777" w:rsidTr="00DB2132">
        <w:tc>
          <w:tcPr>
            <w:tcW w:w="605" w:type="dxa"/>
          </w:tcPr>
          <w:p w14:paraId="636DFC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1677</w:t>
            </w:r>
          </w:p>
        </w:tc>
        <w:tc>
          <w:tcPr>
            <w:tcW w:w="4288" w:type="dxa"/>
          </w:tcPr>
          <w:p w14:paraId="0D8132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payloadID;  // payload ID used in RTP packets</w:t>
            </w:r>
          </w:p>
        </w:tc>
        <w:tc>
          <w:tcPr>
            <w:tcW w:w="4117" w:type="dxa"/>
          </w:tcPr>
          <w:p w14:paraId="306947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payloadID;  // payload ID used in RTP packets</w:t>
            </w:r>
          </w:p>
        </w:tc>
      </w:tr>
      <w:tr w:rsidR="001B11A7" w:rsidRPr="00C04F0B" w14:paraId="1216B881" w14:textId="77777777" w:rsidTr="00DB2132">
        <w:tc>
          <w:tcPr>
            <w:tcW w:w="605" w:type="dxa"/>
          </w:tcPr>
          <w:p w14:paraId="738607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1678</w:t>
            </w:r>
          </w:p>
        </w:tc>
        <w:tc>
          <w:tcPr>
            <w:tcW w:w="4288" w:type="dxa"/>
          </w:tcPr>
          <w:p w14:paraId="77CC53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  count;</w:t>
            </w:r>
          </w:p>
        </w:tc>
        <w:tc>
          <w:tcPr>
            <w:tcW w:w="4117" w:type="dxa"/>
          </w:tcPr>
          <w:p w14:paraId="749EFB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  count;</w:t>
            </w:r>
          </w:p>
        </w:tc>
      </w:tr>
      <w:tr w:rsidR="001B11A7" w:rsidRPr="00C04F0B" w14:paraId="7D38A8D6" w14:textId="77777777" w:rsidTr="00DB2132">
        <w:tc>
          <w:tcPr>
            <w:tcW w:w="605" w:type="dxa"/>
          </w:tcPr>
          <w:p w14:paraId="0CB0E7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1679</w:t>
            </w:r>
          </w:p>
        </w:tc>
        <w:tc>
          <w:tcPr>
            <w:tcW w:w="4288" w:type="dxa"/>
          </w:tcPr>
          <w:p w14:paraId="79AF2E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    rtpmap_string[count]; }</w:t>
            </w:r>
          </w:p>
        </w:tc>
        <w:tc>
          <w:tcPr>
            <w:tcW w:w="4117" w:type="dxa"/>
          </w:tcPr>
          <w:p w14:paraId="50A5A1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    rtpmap_string[count]; }</w:t>
            </w:r>
          </w:p>
        </w:tc>
      </w:tr>
      <w:tr w:rsidR="001B11A7" w:rsidRPr="00C04F0B" w14:paraId="40AF3488" w14:textId="77777777" w:rsidTr="00DB2132">
        <w:tc>
          <w:tcPr>
            <w:tcW w:w="605" w:type="dxa"/>
          </w:tcPr>
          <w:p w14:paraId="01B21A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1680</w:t>
            </w:r>
          </w:p>
        </w:tc>
        <w:tc>
          <w:tcPr>
            <w:tcW w:w="4288" w:type="dxa"/>
          </w:tcPr>
          <w:p w14:paraId="289D0A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BA6FF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C7FEF76" w14:textId="77777777" w:rsidTr="00DB2132">
        <w:tc>
          <w:tcPr>
            <w:tcW w:w="605" w:type="dxa"/>
          </w:tcPr>
          <w:p w14:paraId="1C7F2A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1681</w:t>
            </w:r>
          </w:p>
        </w:tc>
        <w:tc>
          <w:tcPr>
            <w:tcW w:w="4288" w:type="dxa"/>
          </w:tcPr>
          <w:p w14:paraId="559EF1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D9F1F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D560F8C" w14:textId="77777777" w:rsidTr="00DB2132">
        <w:tc>
          <w:tcPr>
            <w:tcW w:w="605" w:type="dxa"/>
          </w:tcPr>
          <w:p w14:paraId="031267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1682</w:t>
            </w:r>
          </w:p>
        </w:tc>
        <w:tc>
          <w:tcPr>
            <w:tcW w:w="4288" w:type="dxa"/>
          </w:tcPr>
          <w:p w14:paraId="7420EB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FDHintSampleEntry() extends HintSampleEntry ('fdp ')</w:t>
            </w:r>
          </w:p>
        </w:tc>
        <w:tc>
          <w:tcPr>
            <w:tcW w:w="4117" w:type="dxa"/>
          </w:tcPr>
          <w:p w14:paraId="2E033D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FDHintSampleEntry extends HintSampleEntry ('fdp ')</w:t>
            </w:r>
          </w:p>
        </w:tc>
      </w:tr>
      <w:tr w:rsidR="001B11A7" w:rsidRPr="00C04F0B" w14:paraId="7AA55FB3" w14:textId="77777777" w:rsidTr="00DB2132">
        <w:tc>
          <w:tcPr>
            <w:tcW w:w="605" w:type="dxa"/>
          </w:tcPr>
          <w:p w14:paraId="799F43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1683</w:t>
            </w:r>
          </w:p>
        </w:tc>
        <w:tc>
          <w:tcPr>
            <w:tcW w:w="4288" w:type="dxa"/>
          </w:tcPr>
          <w:p w14:paraId="6DFBD6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158E7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C1BAD61" w14:textId="77777777" w:rsidTr="00DB2132">
        <w:tc>
          <w:tcPr>
            <w:tcW w:w="605" w:type="dxa"/>
          </w:tcPr>
          <w:p w14:paraId="35553E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1684</w:t>
            </w:r>
          </w:p>
        </w:tc>
        <w:tc>
          <w:tcPr>
            <w:tcW w:w="4288" w:type="dxa"/>
          </w:tcPr>
          <w:p w14:paraId="22590F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hinttrackversion = 1;</w:t>
            </w:r>
          </w:p>
        </w:tc>
        <w:tc>
          <w:tcPr>
            <w:tcW w:w="4117" w:type="dxa"/>
          </w:tcPr>
          <w:p w14:paraId="4DB5A2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hinttrackversion = 1;</w:t>
            </w:r>
          </w:p>
        </w:tc>
      </w:tr>
      <w:tr w:rsidR="001B11A7" w:rsidRPr="00C04F0B" w14:paraId="20067565" w14:textId="77777777" w:rsidTr="00DB2132">
        <w:tc>
          <w:tcPr>
            <w:tcW w:w="605" w:type="dxa"/>
          </w:tcPr>
          <w:p w14:paraId="5CD746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1685</w:t>
            </w:r>
          </w:p>
        </w:tc>
        <w:tc>
          <w:tcPr>
            <w:tcW w:w="4288" w:type="dxa"/>
          </w:tcPr>
          <w:p w14:paraId="49C96A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highestcompatibleversion = 1;</w:t>
            </w:r>
          </w:p>
        </w:tc>
        <w:tc>
          <w:tcPr>
            <w:tcW w:w="4117" w:type="dxa"/>
          </w:tcPr>
          <w:p w14:paraId="4EFB76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highestcompatibleversion = 1;</w:t>
            </w:r>
          </w:p>
        </w:tc>
      </w:tr>
      <w:tr w:rsidR="001B11A7" w:rsidRPr="00C04F0B" w14:paraId="250338E6" w14:textId="77777777" w:rsidTr="00DB2132">
        <w:tc>
          <w:tcPr>
            <w:tcW w:w="605" w:type="dxa"/>
          </w:tcPr>
          <w:p w14:paraId="32D263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1686</w:t>
            </w:r>
          </w:p>
        </w:tc>
        <w:tc>
          <w:tcPr>
            <w:tcW w:w="4288" w:type="dxa"/>
          </w:tcPr>
          <w:p w14:paraId="4C4128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partition_entry_ID;</w:t>
            </w:r>
          </w:p>
        </w:tc>
        <w:tc>
          <w:tcPr>
            <w:tcW w:w="4117" w:type="dxa"/>
          </w:tcPr>
          <w:p w14:paraId="7ACCFC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partition_entry_ID;</w:t>
            </w:r>
          </w:p>
        </w:tc>
      </w:tr>
      <w:tr w:rsidR="001B11A7" w:rsidRPr="00C04F0B" w14:paraId="4AFE5D73" w14:textId="77777777" w:rsidTr="00DB2132">
        <w:tc>
          <w:tcPr>
            <w:tcW w:w="605" w:type="dxa"/>
          </w:tcPr>
          <w:p w14:paraId="07AA95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1687</w:t>
            </w:r>
          </w:p>
        </w:tc>
        <w:tc>
          <w:tcPr>
            <w:tcW w:w="4288" w:type="dxa"/>
          </w:tcPr>
          <w:p w14:paraId="36403B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FEC_overhead;</w:t>
            </w:r>
          </w:p>
        </w:tc>
        <w:tc>
          <w:tcPr>
            <w:tcW w:w="4117" w:type="dxa"/>
          </w:tcPr>
          <w:p w14:paraId="592DBE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FEC_overhead;</w:t>
            </w:r>
          </w:p>
        </w:tc>
      </w:tr>
      <w:tr w:rsidR="001B11A7" w:rsidRPr="00C04F0B" w14:paraId="32AB43EA" w14:textId="77777777" w:rsidTr="00DB2132">
        <w:tc>
          <w:tcPr>
            <w:tcW w:w="605" w:type="dxa"/>
          </w:tcPr>
          <w:p w14:paraId="1B53D2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1688</w:t>
            </w:r>
          </w:p>
        </w:tc>
        <w:tc>
          <w:tcPr>
            <w:tcW w:w="4288" w:type="dxa"/>
          </w:tcPr>
          <w:p w14:paraId="79BE7A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B5BFA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D3C7C11" w14:textId="77777777" w:rsidTr="00DB2132">
        <w:tc>
          <w:tcPr>
            <w:tcW w:w="605" w:type="dxa"/>
          </w:tcPr>
          <w:p w14:paraId="6F5935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1689</w:t>
            </w:r>
          </w:p>
        </w:tc>
        <w:tc>
          <w:tcPr>
            <w:tcW w:w="4288" w:type="dxa"/>
          </w:tcPr>
          <w:p w14:paraId="4C7128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C24DC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89F0D7E" w14:textId="77777777" w:rsidTr="00DB2132">
        <w:tc>
          <w:tcPr>
            <w:tcW w:w="605" w:type="dxa"/>
          </w:tcPr>
          <w:p w14:paraId="347057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1690</w:t>
            </w:r>
          </w:p>
        </w:tc>
        <w:tc>
          <w:tcPr>
            <w:tcW w:w="4288" w:type="dxa"/>
          </w:tcPr>
          <w:p w14:paraId="54D383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15BC4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E8C4B1D" w14:textId="77777777" w:rsidTr="00DB2132">
        <w:tc>
          <w:tcPr>
            <w:tcW w:w="605" w:type="dxa"/>
          </w:tcPr>
          <w:p w14:paraId="18D580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1691</w:t>
            </w:r>
          </w:p>
        </w:tc>
        <w:tc>
          <w:tcPr>
            <w:tcW w:w="4288" w:type="dxa"/>
          </w:tcPr>
          <w:p w14:paraId="51B368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FDsample extends Box('fdsa')</w:t>
            </w:r>
          </w:p>
        </w:tc>
        <w:tc>
          <w:tcPr>
            <w:tcW w:w="4117" w:type="dxa"/>
          </w:tcPr>
          <w:p w14:paraId="6AAA33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FDsample extends Box('fdsa')</w:t>
            </w:r>
          </w:p>
        </w:tc>
      </w:tr>
      <w:tr w:rsidR="001B11A7" w:rsidRPr="00C04F0B" w14:paraId="1FBB450F" w14:textId="77777777" w:rsidTr="00DB2132">
        <w:tc>
          <w:tcPr>
            <w:tcW w:w="605" w:type="dxa"/>
          </w:tcPr>
          <w:p w14:paraId="072A48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1692</w:t>
            </w:r>
          </w:p>
        </w:tc>
        <w:tc>
          <w:tcPr>
            <w:tcW w:w="4288" w:type="dxa"/>
          </w:tcPr>
          <w:p w14:paraId="7C3C07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5F414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AFB0F0B" w14:textId="77777777" w:rsidTr="00DB2132">
        <w:tc>
          <w:tcPr>
            <w:tcW w:w="605" w:type="dxa"/>
          </w:tcPr>
          <w:p w14:paraId="6E5512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1693</w:t>
            </w:r>
          </w:p>
        </w:tc>
        <w:tc>
          <w:tcPr>
            <w:tcW w:w="4288" w:type="dxa"/>
          </w:tcPr>
          <w:p w14:paraId="50BAB3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FDPacketBox     packetbox[]</w:t>
            </w:r>
          </w:p>
        </w:tc>
        <w:tc>
          <w:tcPr>
            <w:tcW w:w="4117" w:type="dxa"/>
          </w:tcPr>
          <w:p w14:paraId="257D17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FDPacketBox   packetbox[];</w:t>
            </w:r>
          </w:p>
        </w:tc>
      </w:tr>
      <w:tr w:rsidR="001B11A7" w:rsidRPr="00C04F0B" w14:paraId="1A15F79C" w14:textId="77777777" w:rsidTr="00DB2132">
        <w:tc>
          <w:tcPr>
            <w:tcW w:w="605" w:type="dxa"/>
          </w:tcPr>
          <w:p w14:paraId="1C7D03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1694</w:t>
            </w:r>
          </w:p>
        </w:tc>
        <w:tc>
          <w:tcPr>
            <w:tcW w:w="4288" w:type="dxa"/>
          </w:tcPr>
          <w:p w14:paraId="030670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ExtraDataBox  extradata;   //optional</w:t>
            </w:r>
          </w:p>
        </w:tc>
        <w:tc>
          <w:tcPr>
            <w:tcW w:w="4117" w:type="dxa"/>
          </w:tcPr>
          <w:p w14:paraId="290AB0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ExtraDataBox  extradata;   //optional</w:t>
            </w:r>
          </w:p>
        </w:tc>
      </w:tr>
      <w:tr w:rsidR="001B11A7" w:rsidRPr="00C04F0B" w14:paraId="287AF9D5" w14:textId="77777777" w:rsidTr="00DB2132">
        <w:tc>
          <w:tcPr>
            <w:tcW w:w="605" w:type="dxa"/>
          </w:tcPr>
          <w:p w14:paraId="57C8E1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1695</w:t>
            </w:r>
          </w:p>
        </w:tc>
        <w:tc>
          <w:tcPr>
            <w:tcW w:w="4288" w:type="dxa"/>
          </w:tcPr>
          <w:p w14:paraId="508B76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1453E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0951787" w14:textId="77777777" w:rsidTr="00DB2132">
        <w:tc>
          <w:tcPr>
            <w:tcW w:w="605" w:type="dxa"/>
          </w:tcPr>
          <w:p w14:paraId="10CF31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1696</w:t>
            </w:r>
          </w:p>
        </w:tc>
        <w:tc>
          <w:tcPr>
            <w:tcW w:w="4288" w:type="dxa"/>
          </w:tcPr>
          <w:p w14:paraId="77AEB6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4AB09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71E3C95" w14:textId="77777777" w:rsidTr="00DB2132">
        <w:tc>
          <w:tcPr>
            <w:tcW w:w="605" w:type="dxa"/>
          </w:tcPr>
          <w:p w14:paraId="62B45E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1697</w:t>
            </w:r>
          </w:p>
        </w:tc>
        <w:tc>
          <w:tcPr>
            <w:tcW w:w="4288" w:type="dxa"/>
          </w:tcPr>
          <w:p w14:paraId="3CA2C0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ABB86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41496D" w14:textId="77777777" w:rsidTr="00DB2132">
        <w:tc>
          <w:tcPr>
            <w:tcW w:w="605" w:type="dxa"/>
          </w:tcPr>
          <w:p w14:paraId="7E06EC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1698</w:t>
            </w:r>
          </w:p>
        </w:tc>
        <w:tc>
          <w:tcPr>
            <w:tcW w:w="4288" w:type="dxa"/>
          </w:tcPr>
          <w:p w14:paraId="6AB3A7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FDpacketBox extends Box('fdpa')</w:t>
            </w:r>
          </w:p>
        </w:tc>
        <w:tc>
          <w:tcPr>
            <w:tcW w:w="4117" w:type="dxa"/>
          </w:tcPr>
          <w:p w14:paraId="0933B2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FDpacketBox extends Box('fdpa')</w:t>
            </w:r>
          </w:p>
        </w:tc>
      </w:tr>
      <w:tr w:rsidR="001B11A7" w:rsidRPr="00C04F0B" w14:paraId="6E35EA57" w14:textId="77777777" w:rsidTr="00DB2132">
        <w:tc>
          <w:tcPr>
            <w:tcW w:w="605" w:type="dxa"/>
          </w:tcPr>
          <w:p w14:paraId="26AAAB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1699</w:t>
            </w:r>
          </w:p>
        </w:tc>
        <w:tc>
          <w:tcPr>
            <w:tcW w:w="4288" w:type="dxa"/>
          </w:tcPr>
          <w:p w14:paraId="7C8B8D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0BAED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F2606E1" w14:textId="77777777" w:rsidTr="00DB2132">
        <w:tc>
          <w:tcPr>
            <w:tcW w:w="605" w:type="dxa"/>
          </w:tcPr>
          <w:p w14:paraId="256BF7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1700</w:t>
            </w:r>
          </w:p>
        </w:tc>
        <w:tc>
          <w:tcPr>
            <w:tcW w:w="4288" w:type="dxa"/>
          </w:tcPr>
          <w:p w14:paraId="39F759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LCTheaderTemplate   LCT_header_info;</w:t>
            </w:r>
          </w:p>
        </w:tc>
        <w:tc>
          <w:tcPr>
            <w:tcW w:w="4117" w:type="dxa"/>
          </w:tcPr>
          <w:p w14:paraId="612EE5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LCTheaderTemplate   LCT_header_info;</w:t>
            </w:r>
          </w:p>
        </w:tc>
      </w:tr>
      <w:tr w:rsidR="001B11A7" w:rsidRPr="00C04F0B" w14:paraId="301B4489" w14:textId="77777777" w:rsidTr="00DB2132">
        <w:tc>
          <w:tcPr>
            <w:tcW w:w="605" w:type="dxa"/>
          </w:tcPr>
          <w:p w14:paraId="50E2E1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1701</w:t>
            </w:r>
          </w:p>
        </w:tc>
        <w:tc>
          <w:tcPr>
            <w:tcW w:w="4288" w:type="dxa"/>
          </w:tcPr>
          <w:p w14:paraId="2AE708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 entrycount1;</w:t>
            </w:r>
          </w:p>
        </w:tc>
        <w:tc>
          <w:tcPr>
            <w:tcW w:w="4117" w:type="dxa"/>
          </w:tcPr>
          <w:p w14:paraId="7C38F4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 entrycount1;</w:t>
            </w:r>
          </w:p>
        </w:tc>
      </w:tr>
      <w:tr w:rsidR="001B11A7" w:rsidRPr="00C04F0B" w14:paraId="1D732B3A" w14:textId="77777777" w:rsidTr="00DB2132">
        <w:tc>
          <w:tcPr>
            <w:tcW w:w="605" w:type="dxa"/>
          </w:tcPr>
          <w:p w14:paraId="2120FF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1702</w:t>
            </w:r>
          </w:p>
        </w:tc>
        <w:tc>
          <w:tcPr>
            <w:tcW w:w="4288" w:type="dxa"/>
          </w:tcPr>
          <w:p w14:paraId="09EE39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LCTheaderExtension  header_extension_constructors[ entrycount1 ];</w:t>
            </w:r>
          </w:p>
        </w:tc>
        <w:tc>
          <w:tcPr>
            <w:tcW w:w="4117" w:type="dxa"/>
          </w:tcPr>
          <w:p w14:paraId="132F6C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LCTheaderExtension  header_extension_constructors[ entrycount1 ];</w:t>
            </w:r>
          </w:p>
        </w:tc>
      </w:tr>
      <w:tr w:rsidR="001B11A7" w:rsidRPr="00C04F0B" w14:paraId="3112CC1F" w14:textId="77777777" w:rsidTr="00DB2132">
        <w:tc>
          <w:tcPr>
            <w:tcW w:w="605" w:type="dxa"/>
          </w:tcPr>
          <w:p w14:paraId="664E03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1703</w:t>
            </w:r>
          </w:p>
        </w:tc>
        <w:tc>
          <w:tcPr>
            <w:tcW w:w="4288" w:type="dxa"/>
          </w:tcPr>
          <w:p w14:paraId="59D9A4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 entrycount2;</w:t>
            </w:r>
          </w:p>
        </w:tc>
        <w:tc>
          <w:tcPr>
            <w:tcW w:w="4117" w:type="dxa"/>
          </w:tcPr>
          <w:p w14:paraId="0D8136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 entrycount2;</w:t>
            </w:r>
          </w:p>
        </w:tc>
      </w:tr>
      <w:tr w:rsidR="001B11A7" w:rsidRPr="00C04F0B" w14:paraId="41109E5A" w14:textId="77777777" w:rsidTr="00DB2132">
        <w:tc>
          <w:tcPr>
            <w:tcW w:w="605" w:type="dxa"/>
          </w:tcPr>
          <w:p w14:paraId="392D7B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1704</w:t>
            </w:r>
          </w:p>
        </w:tc>
        <w:tc>
          <w:tcPr>
            <w:tcW w:w="4288" w:type="dxa"/>
          </w:tcPr>
          <w:p w14:paraId="20F27C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dataentry           packet_constructors[ entrycount2 ];</w:t>
            </w:r>
          </w:p>
        </w:tc>
        <w:tc>
          <w:tcPr>
            <w:tcW w:w="4117" w:type="dxa"/>
          </w:tcPr>
          <w:p w14:paraId="11929F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dataentry           packet_constructors[ entrycount2 ];</w:t>
            </w:r>
          </w:p>
        </w:tc>
      </w:tr>
      <w:tr w:rsidR="001B11A7" w:rsidRPr="00C04F0B" w14:paraId="44F292AE" w14:textId="77777777" w:rsidTr="00DB2132">
        <w:tc>
          <w:tcPr>
            <w:tcW w:w="605" w:type="dxa"/>
          </w:tcPr>
          <w:p w14:paraId="3597BC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1705</w:t>
            </w:r>
          </w:p>
        </w:tc>
        <w:tc>
          <w:tcPr>
            <w:tcW w:w="4288" w:type="dxa"/>
          </w:tcPr>
          <w:p w14:paraId="192E65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3EC8D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E30457D" w14:textId="77777777" w:rsidTr="00DB2132">
        <w:tc>
          <w:tcPr>
            <w:tcW w:w="605" w:type="dxa"/>
          </w:tcPr>
          <w:p w14:paraId="28F208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1706</w:t>
            </w:r>
          </w:p>
        </w:tc>
        <w:tc>
          <w:tcPr>
            <w:tcW w:w="4288" w:type="dxa"/>
          </w:tcPr>
          <w:p w14:paraId="6834A1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62A41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C9BD0C9" w14:textId="77777777" w:rsidTr="00DB2132">
        <w:tc>
          <w:tcPr>
            <w:tcW w:w="605" w:type="dxa"/>
          </w:tcPr>
          <w:p w14:paraId="7CE6BA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1707</w:t>
            </w:r>
          </w:p>
        </w:tc>
        <w:tc>
          <w:tcPr>
            <w:tcW w:w="4288" w:type="dxa"/>
          </w:tcPr>
          <w:p w14:paraId="3A8154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E945C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2B9A818" w14:textId="77777777" w:rsidTr="00DB2132">
        <w:tc>
          <w:tcPr>
            <w:tcW w:w="605" w:type="dxa"/>
          </w:tcPr>
          <w:p w14:paraId="30A591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1708</w:t>
            </w:r>
          </w:p>
        </w:tc>
        <w:tc>
          <w:tcPr>
            <w:tcW w:w="4288" w:type="dxa"/>
          </w:tcPr>
          <w:p w14:paraId="5ABC63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LCTheaderTemplate</w:t>
            </w:r>
          </w:p>
        </w:tc>
        <w:tc>
          <w:tcPr>
            <w:tcW w:w="4117" w:type="dxa"/>
          </w:tcPr>
          <w:p w14:paraId="083FCD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LCTheaderTemplate</w:t>
            </w:r>
          </w:p>
        </w:tc>
      </w:tr>
      <w:tr w:rsidR="001B11A7" w:rsidRPr="00C04F0B" w14:paraId="52943918" w14:textId="77777777" w:rsidTr="00DB2132">
        <w:tc>
          <w:tcPr>
            <w:tcW w:w="605" w:type="dxa"/>
          </w:tcPr>
          <w:p w14:paraId="777269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1709</w:t>
            </w:r>
          </w:p>
        </w:tc>
        <w:tc>
          <w:tcPr>
            <w:tcW w:w="4288" w:type="dxa"/>
          </w:tcPr>
          <w:p w14:paraId="7B36CF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0CCF9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E7E5C9A" w14:textId="77777777" w:rsidTr="00DB2132">
        <w:tc>
          <w:tcPr>
            <w:tcW w:w="605" w:type="dxa"/>
          </w:tcPr>
          <w:p w14:paraId="1B5F2B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1710</w:t>
            </w:r>
          </w:p>
        </w:tc>
        <w:tc>
          <w:tcPr>
            <w:tcW w:w="4288" w:type="dxa"/>
          </w:tcPr>
          <w:p w14:paraId="2D0A4F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sender_current_time_present;</w:t>
            </w:r>
          </w:p>
        </w:tc>
        <w:tc>
          <w:tcPr>
            <w:tcW w:w="4117" w:type="dxa"/>
          </w:tcPr>
          <w:p w14:paraId="7FA240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sender_current_time_present;</w:t>
            </w:r>
          </w:p>
        </w:tc>
      </w:tr>
      <w:tr w:rsidR="001B11A7" w:rsidRPr="00C04F0B" w14:paraId="18731E69" w14:textId="77777777" w:rsidTr="00DB2132">
        <w:tc>
          <w:tcPr>
            <w:tcW w:w="605" w:type="dxa"/>
          </w:tcPr>
          <w:p w14:paraId="20B34B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1711</w:t>
            </w:r>
          </w:p>
        </w:tc>
        <w:tc>
          <w:tcPr>
            <w:tcW w:w="4288" w:type="dxa"/>
          </w:tcPr>
          <w:p w14:paraId="196BDE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expected_residual_time_present;</w:t>
            </w:r>
          </w:p>
        </w:tc>
        <w:tc>
          <w:tcPr>
            <w:tcW w:w="4117" w:type="dxa"/>
          </w:tcPr>
          <w:p w14:paraId="5A30AD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expected_residual_time_present;</w:t>
            </w:r>
          </w:p>
        </w:tc>
      </w:tr>
      <w:tr w:rsidR="001B11A7" w:rsidRPr="00C04F0B" w14:paraId="57589459" w14:textId="77777777" w:rsidTr="00DB2132">
        <w:tc>
          <w:tcPr>
            <w:tcW w:w="605" w:type="dxa"/>
          </w:tcPr>
          <w:p w14:paraId="136251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1712</w:t>
            </w:r>
          </w:p>
        </w:tc>
        <w:tc>
          <w:tcPr>
            <w:tcW w:w="4288" w:type="dxa"/>
          </w:tcPr>
          <w:p w14:paraId="3DDA8D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session_close_bit;</w:t>
            </w:r>
          </w:p>
        </w:tc>
        <w:tc>
          <w:tcPr>
            <w:tcW w:w="4117" w:type="dxa"/>
          </w:tcPr>
          <w:p w14:paraId="0479FF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session_close_bit;</w:t>
            </w:r>
          </w:p>
        </w:tc>
      </w:tr>
      <w:tr w:rsidR="001B11A7" w:rsidRPr="00C04F0B" w14:paraId="24853080" w14:textId="77777777" w:rsidTr="00DB2132">
        <w:tc>
          <w:tcPr>
            <w:tcW w:w="605" w:type="dxa"/>
          </w:tcPr>
          <w:p w14:paraId="7C4011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1713</w:t>
            </w:r>
          </w:p>
        </w:tc>
        <w:tc>
          <w:tcPr>
            <w:tcW w:w="4288" w:type="dxa"/>
          </w:tcPr>
          <w:p w14:paraId="40F95A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object_close_bit;</w:t>
            </w:r>
          </w:p>
        </w:tc>
        <w:tc>
          <w:tcPr>
            <w:tcW w:w="4117" w:type="dxa"/>
          </w:tcPr>
          <w:p w14:paraId="390F8C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object_close_bit;</w:t>
            </w:r>
          </w:p>
        </w:tc>
      </w:tr>
      <w:tr w:rsidR="001B11A7" w:rsidRPr="00C04F0B" w14:paraId="1694CC62" w14:textId="77777777" w:rsidTr="00DB2132">
        <w:tc>
          <w:tcPr>
            <w:tcW w:w="605" w:type="dxa"/>
          </w:tcPr>
          <w:p w14:paraId="24A254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1714</w:t>
            </w:r>
          </w:p>
        </w:tc>
        <w:tc>
          <w:tcPr>
            <w:tcW w:w="4288" w:type="dxa"/>
          </w:tcPr>
          <w:p w14:paraId="029171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int(4)  reserved;</w:t>
            </w:r>
          </w:p>
        </w:tc>
        <w:tc>
          <w:tcPr>
            <w:tcW w:w="4117" w:type="dxa"/>
          </w:tcPr>
          <w:p w14:paraId="20AC8C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int(4)  field;</w:t>
            </w:r>
          </w:p>
        </w:tc>
      </w:tr>
      <w:tr w:rsidR="001B11A7" w:rsidRPr="00C04F0B" w14:paraId="6626328C" w14:textId="77777777" w:rsidTr="00DB2132">
        <w:tc>
          <w:tcPr>
            <w:tcW w:w="605" w:type="dxa"/>
          </w:tcPr>
          <w:p w14:paraId="657183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1715</w:t>
            </w:r>
          </w:p>
        </w:tc>
        <w:tc>
          <w:tcPr>
            <w:tcW w:w="4288" w:type="dxa"/>
          </w:tcPr>
          <w:p w14:paraId="4EC8CC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transport_object_identifier;</w:t>
            </w:r>
          </w:p>
        </w:tc>
        <w:tc>
          <w:tcPr>
            <w:tcW w:w="4117" w:type="dxa"/>
          </w:tcPr>
          <w:p w14:paraId="085CAB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transport_object_identifier;</w:t>
            </w:r>
          </w:p>
        </w:tc>
      </w:tr>
      <w:tr w:rsidR="001B11A7" w:rsidRPr="00C04F0B" w14:paraId="26F446AA" w14:textId="77777777" w:rsidTr="00DB2132">
        <w:tc>
          <w:tcPr>
            <w:tcW w:w="605" w:type="dxa"/>
          </w:tcPr>
          <w:p w14:paraId="626E0E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1716</w:t>
            </w:r>
          </w:p>
        </w:tc>
        <w:tc>
          <w:tcPr>
            <w:tcW w:w="4288" w:type="dxa"/>
          </w:tcPr>
          <w:p w14:paraId="331E30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82B7A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E9CC852" w14:textId="77777777" w:rsidTr="00DB2132">
        <w:tc>
          <w:tcPr>
            <w:tcW w:w="605" w:type="dxa"/>
          </w:tcPr>
          <w:p w14:paraId="0447BA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1717</w:t>
            </w:r>
          </w:p>
        </w:tc>
        <w:tc>
          <w:tcPr>
            <w:tcW w:w="4288" w:type="dxa"/>
          </w:tcPr>
          <w:p w14:paraId="4EC9C8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E1F37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B401A43" w14:textId="77777777" w:rsidTr="00DB2132">
        <w:tc>
          <w:tcPr>
            <w:tcW w:w="605" w:type="dxa"/>
          </w:tcPr>
          <w:p w14:paraId="5FBDFF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1718</w:t>
            </w:r>
          </w:p>
        </w:tc>
        <w:tc>
          <w:tcPr>
            <w:tcW w:w="4288" w:type="dxa"/>
          </w:tcPr>
          <w:p w14:paraId="1701B7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7EAF1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14A8C33" w14:textId="77777777" w:rsidTr="00DB2132">
        <w:tc>
          <w:tcPr>
            <w:tcW w:w="605" w:type="dxa"/>
          </w:tcPr>
          <w:p w14:paraId="753C56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1719</w:t>
            </w:r>
          </w:p>
        </w:tc>
        <w:tc>
          <w:tcPr>
            <w:tcW w:w="4288" w:type="dxa"/>
          </w:tcPr>
          <w:p w14:paraId="26DCD3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LCTheaderextension</w:t>
            </w:r>
          </w:p>
        </w:tc>
        <w:tc>
          <w:tcPr>
            <w:tcW w:w="4117" w:type="dxa"/>
          </w:tcPr>
          <w:p w14:paraId="009FE6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LCTheaderextension</w:t>
            </w:r>
          </w:p>
        </w:tc>
      </w:tr>
      <w:tr w:rsidR="001B11A7" w:rsidRPr="00C04F0B" w14:paraId="16A8B68C" w14:textId="77777777" w:rsidTr="00DB2132">
        <w:tc>
          <w:tcPr>
            <w:tcW w:w="605" w:type="dxa"/>
          </w:tcPr>
          <w:p w14:paraId="73F128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1720</w:t>
            </w:r>
          </w:p>
        </w:tc>
        <w:tc>
          <w:tcPr>
            <w:tcW w:w="4288" w:type="dxa"/>
          </w:tcPr>
          <w:p w14:paraId="05AA3B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EB7A7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594B3E6" w14:textId="77777777" w:rsidTr="00DB2132">
        <w:tc>
          <w:tcPr>
            <w:tcW w:w="605" w:type="dxa"/>
          </w:tcPr>
          <w:p w14:paraId="616FE7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1721</w:t>
            </w:r>
          </w:p>
        </w:tc>
        <w:tc>
          <w:tcPr>
            <w:tcW w:w="4288" w:type="dxa"/>
          </w:tcPr>
          <w:p w14:paraId="1D20A1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header_extension_type;</w:t>
            </w:r>
          </w:p>
        </w:tc>
        <w:tc>
          <w:tcPr>
            <w:tcW w:w="4117" w:type="dxa"/>
          </w:tcPr>
          <w:p w14:paraId="07D9B2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header_extension_type;</w:t>
            </w:r>
          </w:p>
        </w:tc>
      </w:tr>
      <w:tr w:rsidR="001B11A7" w:rsidRPr="00C04F0B" w14:paraId="2FB8CDFB" w14:textId="77777777" w:rsidTr="00DB2132">
        <w:tc>
          <w:tcPr>
            <w:tcW w:w="605" w:type="dxa"/>
          </w:tcPr>
          <w:p w14:paraId="74C652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1722</w:t>
            </w:r>
          </w:p>
        </w:tc>
        <w:tc>
          <w:tcPr>
            <w:tcW w:w="4288" w:type="dxa"/>
          </w:tcPr>
          <w:p w14:paraId="775F76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(header_extension_type &gt; 127) {</w:t>
            </w:r>
          </w:p>
        </w:tc>
        <w:tc>
          <w:tcPr>
            <w:tcW w:w="4117" w:type="dxa"/>
          </w:tcPr>
          <w:p w14:paraId="244615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(header_extension_type &gt; 127) {</w:t>
            </w:r>
          </w:p>
        </w:tc>
      </w:tr>
      <w:tr w:rsidR="001B11A7" w:rsidRPr="00C04F0B" w14:paraId="51C29FB7" w14:textId="77777777" w:rsidTr="00DB2132">
        <w:tc>
          <w:tcPr>
            <w:tcW w:w="605" w:type="dxa"/>
          </w:tcPr>
          <w:p w14:paraId="5FC2DF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1723</w:t>
            </w:r>
          </w:p>
        </w:tc>
        <w:tc>
          <w:tcPr>
            <w:tcW w:w="4288" w:type="dxa"/>
          </w:tcPr>
          <w:p w14:paraId="520F23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content[3];</w:t>
            </w:r>
          </w:p>
        </w:tc>
        <w:tc>
          <w:tcPr>
            <w:tcW w:w="4117" w:type="dxa"/>
          </w:tcPr>
          <w:p w14:paraId="29E1AD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content[3];</w:t>
            </w:r>
          </w:p>
        </w:tc>
      </w:tr>
      <w:tr w:rsidR="001B11A7" w:rsidRPr="00C04F0B" w14:paraId="35B62396" w14:textId="77777777" w:rsidTr="00DB2132">
        <w:tc>
          <w:tcPr>
            <w:tcW w:w="605" w:type="dxa"/>
          </w:tcPr>
          <w:p w14:paraId="32761E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1724</w:t>
            </w:r>
          </w:p>
        </w:tc>
        <w:tc>
          <w:tcPr>
            <w:tcW w:w="4288" w:type="dxa"/>
          </w:tcPr>
          <w:p w14:paraId="787DDB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F6877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FD3685F" w14:textId="77777777" w:rsidTr="00DB2132">
        <w:tc>
          <w:tcPr>
            <w:tcW w:w="605" w:type="dxa"/>
          </w:tcPr>
          <w:p w14:paraId="277FFE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1725</w:t>
            </w:r>
          </w:p>
        </w:tc>
        <w:tc>
          <w:tcPr>
            <w:tcW w:w="4288" w:type="dxa"/>
          </w:tcPr>
          <w:p w14:paraId="7442C4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{</w:t>
            </w:r>
          </w:p>
        </w:tc>
        <w:tc>
          <w:tcPr>
            <w:tcW w:w="4117" w:type="dxa"/>
          </w:tcPr>
          <w:p w14:paraId="4076FC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{</w:t>
            </w:r>
          </w:p>
        </w:tc>
      </w:tr>
      <w:tr w:rsidR="001B11A7" w:rsidRPr="00C04F0B" w14:paraId="7C99C6FC" w14:textId="77777777" w:rsidTr="00DB2132">
        <w:tc>
          <w:tcPr>
            <w:tcW w:w="605" w:type="dxa"/>
          </w:tcPr>
          <w:p w14:paraId="5C57D9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1726</w:t>
            </w:r>
          </w:p>
        </w:tc>
        <w:tc>
          <w:tcPr>
            <w:tcW w:w="4288" w:type="dxa"/>
          </w:tcPr>
          <w:p w14:paraId="314A9C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length;</w:t>
            </w:r>
          </w:p>
        </w:tc>
        <w:tc>
          <w:tcPr>
            <w:tcW w:w="4117" w:type="dxa"/>
          </w:tcPr>
          <w:p w14:paraId="165958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length;</w:t>
            </w:r>
          </w:p>
        </w:tc>
      </w:tr>
      <w:tr w:rsidR="001B11A7" w:rsidRPr="00C04F0B" w14:paraId="1B93D043" w14:textId="77777777" w:rsidTr="00DB2132">
        <w:tc>
          <w:tcPr>
            <w:tcW w:w="605" w:type="dxa"/>
          </w:tcPr>
          <w:p w14:paraId="3273BA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1727</w:t>
            </w:r>
          </w:p>
        </w:tc>
        <w:tc>
          <w:tcPr>
            <w:tcW w:w="4288" w:type="dxa"/>
          </w:tcPr>
          <w:p w14:paraId="1CCCF5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(length &gt; 0) {</w:t>
            </w:r>
          </w:p>
        </w:tc>
        <w:tc>
          <w:tcPr>
            <w:tcW w:w="4117" w:type="dxa"/>
          </w:tcPr>
          <w:p w14:paraId="7DE6D5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(length &gt; 0) {</w:t>
            </w:r>
          </w:p>
        </w:tc>
      </w:tr>
      <w:tr w:rsidR="001B11A7" w:rsidRPr="00C04F0B" w14:paraId="2F073485" w14:textId="77777777" w:rsidTr="00DB2132">
        <w:tc>
          <w:tcPr>
            <w:tcW w:w="605" w:type="dxa"/>
          </w:tcPr>
          <w:p w14:paraId="10A969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1728</w:t>
            </w:r>
          </w:p>
        </w:tc>
        <w:tc>
          <w:tcPr>
            <w:tcW w:w="4288" w:type="dxa"/>
          </w:tcPr>
          <w:p w14:paraId="4E4E2C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content[(length*4) - 2];</w:t>
            </w:r>
          </w:p>
        </w:tc>
        <w:tc>
          <w:tcPr>
            <w:tcW w:w="4117" w:type="dxa"/>
          </w:tcPr>
          <w:p w14:paraId="2803A6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unsigned int(8) content[(length*4) - 2];</w:t>
            </w:r>
          </w:p>
        </w:tc>
      </w:tr>
      <w:tr w:rsidR="001B11A7" w:rsidRPr="00C04F0B" w14:paraId="013DAFCC" w14:textId="77777777" w:rsidTr="00DB2132">
        <w:tc>
          <w:tcPr>
            <w:tcW w:w="605" w:type="dxa"/>
          </w:tcPr>
          <w:p w14:paraId="427691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1729</w:t>
            </w:r>
          </w:p>
        </w:tc>
        <w:tc>
          <w:tcPr>
            <w:tcW w:w="4288" w:type="dxa"/>
          </w:tcPr>
          <w:p w14:paraId="59B23A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57B2B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72989E6D" w14:textId="77777777" w:rsidTr="00DB2132">
        <w:tc>
          <w:tcPr>
            <w:tcW w:w="605" w:type="dxa"/>
          </w:tcPr>
          <w:p w14:paraId="368DC5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1730</w:t>
            </w:r>
          </w:p>
        </w:tc>
        <w:tc>
          <w:tcPr>
            <w:tcW w:w="4288" w:type="dxa"/>
          </w:tcPr>
          <w:p w14:paraId="77D525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70DAC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647C604" w14:textId="77777777" w:rsidTr="00DB2132">
        <w:tc>
          <w:tcPr>
            <w:tcW w:w="605" w:type="dxa"/>
          </w:tcPr>
          <w:p w14:paraId="6402B7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1731</w:t>
            </w:r>
          </w:p>
        </w:tc>
        <w:tc>
          <w:tcPr>
            <w:tcW w:w="4288" w:type="dxa"/>
          </w:tcPr>
          <w:p w14:paraId="573C21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8D1DE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}</w:t>
            </w:r>
          </w:p>
        </w:tc>
      </w:tr>
      <w:tr w:rsidR="001B11A7" w:rsidRPr="00C04F0B" w14:paraId="350B245F" w14:textId="77777777" w:rsidTr="00DB2132">
        <w:tc>
          <w:tcPr>
            <w:tcW w:w="605" w:type="dxa"/>
          </w:tcPr>
          <w:p w14:paraId="6A846A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1732</w:t>
            </w:r>
          </w:p>
        </w:tc>
        <w:tc>
          <w:tcPr>
            <w:tcW w:w="4288" w:type="dxa"/>
          </w:tcPr>
          <w:p w14:paraId="75081B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309AB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97A1F60" w14:textId="77777777" w:rsidTr="00DB2132">
        <w:tc>
          <w:tcPr>
            <w:tcW w:w="605" w:type="dxa"/>
          </w:tcPr>
          <w:p w14:paraId="077F30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1733</w:t>
            </w:r>
          </w:p>
        </w:tc>
        <w:tc>
          <w:tcPr>
            <w:tcW w:w="4288" w:type="dxa"/>
          </w:tcPr>
          <w:p w14:paraId="356BA6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FDconstructor(type)</w:t>
            </w:r>
          </w:p>
        </w:tc>
        <w:tc>
          <w:tcPr>
            <w:tcW w:w="4117" w:type="dxa"/>
          </w:tcPr>
          <w:p w14:paraId="7DD1EC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FDconstructor(unsigned int type)</w:t>
            </w:r>
          </w:p>
        </w:tc>
      </w:tr>
      <w:tr w:rsidR="001B11A7" w:rsidRPr="00C04F0B" w14:paraId="67D983CE" w14:textId="77777777" w:rsidTr="00DB2132">
        <w:tc>
          <w:tcPr>
            <w:tcW w:w="605" w:type="dxa"/>
          </w:tcPr>
          <w:p w14:paraId="5D128E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1734</w:t>
            </w:r>
          </w:p>
        </w:tc>
        <w:tc>
          <w:tcPr>
            <w:tcW w:w="4288" w:type="dxa"/>
          </w:tcPr>
          <w:p w14:paraId="2BEDC7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C19E0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F734580" w14:textId="77777777" w:rsidTr="00DB2132">
        <w:tc>
          <w:tcPr>
            <w:tcW w:w="605" w:type="dxa"/>
          </w:tcPr>
          <w:p w14:paraId="1EA268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1735</w:t>
            </w:r>
          </w:p>
        </w:tc>
        <w:tc>
          <w:tcPr>
            <w:tcW w:w="4288" w:type="dxa"/>
          </w:tcPr>
          <w:p w14:paraId="5794A6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constructor_type = type;</w:t>
            </w:r>
          </w:p>
        </w:tc>
        <w:tc>
          <w:tcPr>
            <w:tcW w:w="4117" w:type="dxa"/>
          </w:tcPr>
          <w:p w14:paraId="7CC292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constructor_type = type;</w:t>
            </w:r>
          </w:p>
        </w:tc>
      </w:tr>
      <w:tr w:rsidR="001B11A7" w:rsidRPr="00C04F0B" w14:paraId="26075932" w14:textId="77777777" w:rsidTr="00DB2132">
        <w:tc>
          <w:tcPr>
            <w:tcW w:w="605" w:type="dxa"/>
          </w:tcPr>
          <w:p w14:paraId="143E1B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1736</w:t>
            </w:r>
          </w:p>
        </w:tc>
        <w:tc>
          <w:tcPr>
            <w:tcW w:w="4288" w:type="dxa"/>
          </w:tcPr>
          <w:p w14:paraId="2DC0AB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38EBD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F6F28EE" w14:textId="77777777" w:rsidTr="00DB2132">
        <w:tc>
          <w:tcPr>
            <w:tcW w:w="605" w:type="dxa"/>
          </w:tcPr>
          <w:p w14:paraId="02F59A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1737</w:t>
            </w:r>
          </w:p>
        </w:tc>
        <w:tc>
          <w:tcPr>
            <w:tcW w:w="4288" w:type="dxa"/>
          </w:tcPr>
          <w:p w14:paraId="232C31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6EB6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ADA6532" w14:textId="77777777" w:rsidTr="00DB2132">
        <w:tc>
          <w:tcPr>
            <w:tcW w:w="605" w:type="dxa"/>
          </w:tcPr>
          <w:p w14:paraId="268219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1738</w:t>
            </w:r>
          </w:p>
        </w:tc>
        <w:tc>
          <w:tcPr>
            <w:tcW w:w="4288" w:type="dxa"/>
          </w:tcPr>
          <w:p w14:paraId="681E60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06DAE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765CF70" w14:textId="77777777" w:rsidTr="00DB2132">
        <w:tc>
          <w:tcPr>
            <w:tcW w:w="605" w:type="dxa"/>
          </w:tcPr>
          <w:p w14:paraId="676914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1739</w:t>
            </w:r>
          </w:p>
        </w:tc>
        <w:tc>
          <w:tcPr>
            <w:tcW w:w="4288" w:type="dxa"/>
          </w:tcPr>
          <w:p w14:paraId="454029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FDnoopconstructor extends FDconstructor(0)</w:t>
            </w:r>
          </w:p>
        </w:tc>
        <w:tc>
          <w:tcPr>
            <w:tcW w:w="4117" w:type="dxa"/>
          </w:tcPr>
          <w:p w14:paraId="49803B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FDnoopconstructor extends FDconstructor(0)</w:t>
            </w:r>
          </w:p>
        </w:tc>
      </w:tr>
      <w:tr w:rsidR="001B11A7" w:rsidRPr="00C04F0B" w14:paraId="7A29A58A" w14:textId="77777777" w:rsidTr="00DB2132">
        <w:tc>
          <w:tcPr>
            <w:tcW w:w="605" w:type="dxa"/>
          </w:tcPr>
          <w:p w14:paraId="77D3EF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1740</w:t>
            </w:r>
          </w:p>
        </w:tc>
        <w:tc>
          <w:tcPr>
            <w:tcW w:w="4288" w:type="dxa"/>
          </w:tcPr>
          <w:p w14:paraId="189BC0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A3CD0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8175B6C" w14:textId="77777777" w:rsidTr="00DB2132">
        <w:tc>
          <w:tcPr>
            <w:tcW w:w="605" w:type="dxa"/>
          </w:tcPr>
          <w:p w14:paraId="2AC08B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1741</w:t>
            </w:r>
          </w:p>
        </w:tc>
        <w:tc>
          <w:tcPr>
            <w:tcW w:w="4288" w:type="dxa"/>
          </w:tcPr>
          <w:p w14:paraId="37A55A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pad[15];</w:t>
            </w:r>
          </w:p>
        </w:tc>
        <w:tc>
          <w:tcPr>
            <w:tcW w:w="4117" w:type="dxa"/>
          </w:tcPr>
          <w:p w14:paraId="5D9D56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pad[15];</w:t>
            </w:r>
          </w:p>
        </w:tc>
      </w:tr>
      <w:tr w:rsidR="001B11A7" w:rsidRPr="00C04F0B" w14:paraId="6B01FC28" w14:textId="77777777" w:rsidTr="00DB2132">
        <w:tc>
          <w:tcPr>
            <w:tcW w:w="605" w:type="dxa"/>
          </w:tcPr>
          <w:p w14:paraId="331B28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1742</w:t>
            </w:r>
          </w:p>
        </w:tc>
        <w:tc>
          <w:tcPr>
            <w:tcW w:w="4288" w:type="dxa"/>
          </w:tcPr>
          <w:p w14:paraId="33ECE6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24FD0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8A9726F" w14:textId="77777777" w:rsidTr="00DB2132">
        <w:tc>
          <w:tcPr>
            <w:tcW w:w="605" w:type="dxa"/>
          </w:tcPr>
          <w:p w14:paraId="463379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1743</w:t>
            </w:r>
          </w:p>
        </w:tc>
        <w:tc>
          <w:tcPr>
            <w:tcW w:w="4288" w:type="dxa"/>
          </w:tcPr>
          <w:p w14:paraId="3FC61D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E73B9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2D58997" w14:textId="77777777" w:rsidTr="00DB2132">
        <w:tc>
          <w:tcPr>
            <w:tcW w:w="605" w:type="dxa"/>
          </w:tcPr>
          <w:p w14:paraId="0797DF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1744</w:t>
            </w:r>
          </w:p>
        </w:tc>
        <w:tc>
          <w:tcPr>
            <w:tcW w:w="4288" w:type="dxa"/>
          </w:tcPr>
          <w:p w14:paraId="687715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B86F0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257F43C" w14:textId="77777777" w:rsidTr="00DB2132">
        <w:tc>
          <w:tcPr>
            <w:tcW w:w="605" w:type="dxa"/>
          </w:tcPr>
          <w:p w14:paraId="150C49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1745</w:t>
            </w:r>
          </w:p>
        </w:tc>
        <w:tc>
          <w:tcPr>
            <w:tcW w:w="4288" w:type="dxa"/>
          </w:tcPr>
          <w:p w14:paraId="136730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FDimmediateconstructor extends FDconstructor(1)</w:t>
            </w:r>
          </w:p>
        </w:tc>
        <w:tc>
          <w:tcPr>
            <w:tcW w:w="4117" w:type="dxa"/>
          </w:tcPr>
          <w:p w14:paraId="78C255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FDimmediateconstructor extends FDconstructor(1)</w:t>
            </w:r>
          </w:p>
        </w:tc>
      </w:tr>
      <w:tr w:rsidR="001B11A7" w:rsidRPr="00C04F0B" w14:paraId="0CCBC84B" w14:textId="77777777" w:rsidTr="00DB2132">
        <w:tc>
          <w:tcPr>
            <w:tcW w:w="605" w:type="dxa"/>
          </w:tcPr>
          <w:p w14:paraId="134173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1746</w:t>
            </w:r>
          </w:p>
        </w:tc>
        <w:tc>
          <w:tcPr>
            <w:tcW w:w="4288" w:type="dxa"/>
          </w:tcPr>
          <w:p w14:paraId="51003B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0FB1E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B791064" w14:textId="77777777" w:rsidTr="00DB2132">
        <w:tc>
          <w:tcPr>
            <w:tcW w:w="605" w:type="dxa"/>
          </w:tcPr>
          <w:p w14:paraId="00CFA6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1747</w:t>
            </w:r>
          </w:p>
        </w:tc>
        <w:tc>
          <w:tcPr>
            <w:tcW w:w="4288" w:type="dxa"/>
          </w:tcPr>
          <w:p w14:paraId="39396A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count;</w:t>
            </w:r>
          </w:p>
        </w:tc>
        <w:tc>
          <w:tcPr>
            <w:tcW w:w="4117" w:type="dxa"/>
          </w:tcPr>
          <w:p w14:paraId="6AC3FA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count;</w:t>
            </w:r>
          </w:p>
        </w:tc>
      </w:tr>
      <w:tr w:rsidR="001B11A7" w:rsidRPr="00C04F0B" w14:paraId="54ACDA63" w14:textId="77777777" w:rsidTr="00DB2132">
        <w:tc>
          <w:tcPr>
            <w:tcW w:w="605" w:type="dxa"/>
          </w:tcPr>
          <w:p w14:paraId="6E76B3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1748</w:t>
            </w:r>
          </w:p>
        </w:tc>
        <w:tc>
          <w:tcPr>
            <w:tcW w:w="4288" w:type="dxa"/>
          </w:tcPr>
          <w:p w14:paraId="5AD41A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data[count];</w:t>
            </w:r>
          </w:p>
        </w:tc>
        <w:tc>
          <w:tcPr>
            <w:tcW w:w="4117" w:type="dxa"/>
          </w:tcPr>
          <w:p w14:paraId="16018D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data[count];</w:t>
            </w:r>
          </w:p>
        </w:tc>
      </w:tr>
      <w:tr w:rsidR="001B11A7" w:rsidRPr="00C04F0B" w14:paraId="39F8C062" w14:textId="77777777" w:rsidTr="00DB2132">
        <w:tc>
          <w:tcPr>
            <w:tcW w:w="605" w:type="dxa"/>
          </w:tcPr>
          <w:p w14:paraId="0642E6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1749</w:t>
            </w:r>
          </w:p>
        </w:tc>
        <w:tc>
          <w:tcPr>
            <w:tcW w:w="4288" w:type="dxa"/>
          </w:tcPr>
          <w:p w14:paraId="4F8426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pad[14 - count];</w:t>
            </w:r>
          </w:p>
        </w:tc>
        <w:tc>
          <w:tcPr>
            <w:tcW w:w="4117" w:type="dxa"/>
          </w:tcPr>
          <w:p w14:paraId="1BB2EB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pad[14 - count];</w:t>
            </w:r>
          </w:p>
        </w:tc>
      </w:tr>
      <w:tr w:rsidR="001B11A7" w:rsidRPr="00C04F0B" w14:paraId="67A872EB" w14:textId="77777777" w:rsidTr="00DB2132">
        <w:tc>
          <w:tcPr>
            <w:tcW w:w="605" w:type="dxa"/>
          </w:tcPr>
          <w:p w14:paraId="16F955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1750</w:t>
            </w:r>
          </w:p>
        </w:tc>
        <w:tc>
          <w:tcPr>
            <w:tcW w:w="4288" w:type="dxa"/>
          </w:tcPr>
          <w:p w14:paraId="764971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A8BFE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926F42C" w14:textId="77777777" w:rsidTr="00DB2132">
        <w:tc>
          <w:tcPr>
            <w:tcW w:w="605" w:type="dxa"/>
          </w:tcPr>
          <w:p w14:paraId="444D87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1751</w:t>
            </w:r>
          </w:p>
        </w:tc>
        <w:tc>
          <w:tcPr>
            <w:tcW w:w="4288" w:type="dxa"/>
          </w:tcPr>
          <w:p w14:paraId="6D4883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1ED56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EBDDDE8" w14:textId="77777777" w:rsidTr="00DB2132">
        <w:tc>
          <w:tcPr>
            <w:tcW w:w="605" w:type="dxa"/>
          </w:tcPr>
          <w:p w14:paraId="46721A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1752</w:t>
            </w:r>
          </w:p>
        </w:tc>
        <w:tc>
          <w:tcPr>
            <w:tcW w:w="4288" w:type="dxa"/>
          </w:tcPr>
          <w:p w14:paraId="2276E8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6D259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982FCB8" w14:textId="77777777" w:rsidTr="00DB2132">
        <w:tc>
          <w:tcPr>
            <w:tcW w:w="605" w:type="dxa"/>
          </w:tcPr>
          <w:p w14:paraId="24F6B3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1753</w:t>
            </w:r>
          </w:p>
        </w:tc>
        <w:tc>
          <w:tcPr>
            <w:tcW w:w="4288" w:type="dxa"/>
          </w:tcPr>
          <w:p w14:paraId="27621A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FDsampleconstructor extends FDconstructor(2)</w:t>
            </w:r>
          </w:p>
        </w:tc>
        <w:tc>
          <w:tcPr>
            <w:tcW w:w="4117" w:type="dxa"/>
          </w:tcPr>
          <w:p w14:paraId="799663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FDsampleconstructor extends FDconstructor(2)</w:t>
            </w:r>
          </w:p>
        </w:tc>
      </w:tr>
      <w:tr w:rsidR="001B11A7" w:rsidRPr="00C04F0B" w14:paraId="5A7DA9AC" w14:textId="77777777" w:rsidTr="00DB2132">
        <w:tc>
          <w:tcPr>
            <w:tcW w:w="605" w:type="dxa"/>
          </w:tcPr>
          <w:p w14:paraId="5125DF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1754</w:t>
            </w:r>
          </w:p>
        </w:tc>
        <w:tc>
          <w:tcPr>
            <w:tcW w:w="4288" w:type="dxa"/>
          </w:tcPr>
          <w:p w14:paraId="34EB0F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8BD8A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15A910F" w14:textId="77777777" w:rsidTr="00DB2132">
        <w:tc>
          <w:tcPr>
            <w:tcW w:w="605" w:type="dxa"/>
          </w:tcPr>
          <w:p w14:paraId="21E306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1755</w:t>
            </w:r>
          </w:p>
        </w:tc>
        <w:tc>
          <w:tcPr>
            <w:tcW w:w="4288" w:type="dxa"/>
          </w:tcPr>
          <w:p w14:paraId="1D7851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int(8)    trackrefindex;</w:t>
            </w:r>
          </w:p>
        </w:tc>
        <w:tc>
          <w:tcPr>
            <w:tcW w:w="4117" w:type="dxa"/>
          </w:tcPr>
          <w:p w14:paraId="2BC8CC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int(8)    trackrefindex;</w:t>
            </w:r>
          </w:p>
        </w:tc>
      </w:tr>
      <w:tr w:rsidR="001B11A7" w:rsidRPr="00C04F0B" w14:paraId="3F8FAF23" w14:textId="77777777" w:rsidTr="00DB2132">
        <w:tc>
          <w:tcPr>
            <w:tcW w:w="605" w:type="dxa"/>
          </w:tcPr>
          <w:p w14:paraId="1A7BD3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1756</w:t>
            </w:r>
          </w:p>
        </w:tc>
        <w:tc>
          <w:tcPr>
            <w:tcW w:w="4288" w:type="dxa"/>
          </w:tcPr>
          <w:p w14:paraId="1B727F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length;</w:t>
            </w:r>
          </w:p>
        </w:tc>
        <w:tc>
          <w:tcPr>
            <w:tcW w:w="4117" w:type="dxa"/>
          </w:tcPr>
          <w:p w14:paraId="12937F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length;</w:t>
            </w:r>
          </w:p>
        </w:tc>
      </w:tr>
      <w:tr w:rsidR="001B11A7" w:rsidRPr="00C04F0B" w14:paraId="682E83C9" w14:textId="77777777" w:rsidTr="00DB2132">
        <w:tc>
          <w:tcPr>
            <w:tcW w:w="605" w:type="dxa"/>
          </w:tcPr>
          <w:p w14:paraId="063EB6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1757</w:t>
            </w:r>
          </w:p>
        </w:tc>
        <w:tc>
          <w:tcPr>
            <w:tcW w:w="4288" w:type="dxa"/>
          </w:tcPr>
          <w:p w14:paraId="2EF764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samplenumber;</w:t>
            </w:r>
          </w:p>
        </w:tc>
        <w:tc>
          <w:tcPr>
            <w:tcW w:w="4117" w:type="dxa"/>
          </w:tcPr>
          <w:p w14:paraId="63E520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samplenumber;</w:t>
            </w:r>
          </w:p>
        </w:tc>
      </w:tr>
      <w:tr w:rsidR="001B11A7" w:rsidRPr="00C04F0B" w14:paraId="34346485" w14:textId="77777777" w:rsidTr="00DB2132">
        <w:tc>
          <w:tcPr>
            <w:tcW w:w="605" w:type="dxa"/>
          </w:tcPr>
          <w:p w14:paraId="5B82B0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1758</w:t>
            </w:r>
          </w:p>
        </w:tc>
        <w:tc>
          <w:tcPr>
            <w:tcW w:w="4288" w:type="dxa"/>
          </w:tcPr>
          <w:p w14:paraId="3FCC43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sampleoffset;</w:t>
            </w:r>
          </w:p>
        </w:tc>
        <w:tc>
          <w:tcPr>
            <w:tcW w:w="4117" w:type="dxa"/>
          </w:tcPr>
          <w:p w14:paraId="1A43C0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sampleoffset;</w:t>
            </w:r>
          </w:p>
        </w:tc>
      </w:tr>
      <w:tr w:rsidR="001B11A7" w:rsidRPr="00C04F0B" w14:paraId="691B6E76" w14:textId="77777777" w:rsidTr="00DB2132">
        <w:tc>
          <w:tcPr>
            <w:tcW w:w="605" w:type="dxa"/>
          </w:tcPr>
          <w:p w14:paraId="59011E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1759</w:t>
            </w:r>
          </w:p>
        </w:tc>
        <w:tc>
          <w:tcPr>
            <w:tcW w:w="4288" w:type="dxa"/>
          </w:tcPr>
          <w:p w14:paraId="1AF838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bytesperblock = 1;</w:t>
            </w:r>
          </w:p>
        </w:tc>
        <w:tc>
          <w:tcPr>
            <w:tcW w:w="4117" w:type="dxa"/>
          </w:tcPr>
          <w:p w14:paraId="3F9599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bytesperblock = 1;</w:t>
            </w:r>
          </w:p>
        </w:tc>
      </w:tr>
      <w:tr w:rsidR="001B11A7" w:rsidRPr="00C04F0B" w14:paraId="468E1861" w14:textId="77777777" w:rsidTr="00DB2132">
        <w:tc>
          <w:tcPr>
            <w:tcW w:w="605" w:type="dxa"/>
          </w:tcPr>
          <w:p w14:paraId="5C69A0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1760</w:t>
            </w:r>
          </w:p>
        </w:tc>
        <w:tc>
          <w:tcPr>
            <w:tcW w:w="4288" w:type="dxa"/>
          </w:tcPr>
          <w:p w14:paraId="5B3C3D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samplesperblock = 1;</w:t>
            </w:r>
          </w:p>
        </w:tc>
        <w:tc>
          <w:tcPr>
            <w:tcW w:w="4117" w:type="dxa"/>
          </w:tcPr>
          <w:p w14:paraId="3105CC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samplesperblock = 1;</w:t>
            </w:r>
          </w:p>
        </w:tc>
      </w:tr>
      <w:tr w:rsidR="001B11A7" w:rsidRPr="00C04F0B" w14:paraId="45BF64A6" w14:textId="77777777" w:rsidTr="00DB2132">
        <w:tc>
          <w:tcPr>
            <w:tcW w:w="605" w:type="dxa"/>
          </w:tcPr>
          <w:p w14:paraId="544A27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1761</w:t>
            </w:r>
          </w:p>
        </w:tc>
        <w:tc>
          <w:tcPr>
            <w:tcW w:w="4288" w:type="dxa"/>
          </w:tcPr>
          <w:p w14:paraId="3BDACA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3963D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C89B349" w14:textId="77777777" w:rsidTr="00DB2132">
        <w:tc>
          <w:tcPr>
            <w:tcW w:w="605" w:type="dxa"/>
          </w:tcPr>
          <w:p w14:paraId="5A851D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1762</w:t>
            </w:r>
          </w:p>
        </w:tc>
        <w:tc>
          <w:tcPr>
            <w:tcW w:w="4288" w:type="dxa"/>
          </w:tcPr>
          <w:p w14:paraId="3FC118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DE886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AED451" w14:textId="77777777" w:rsidTr="00DB2132">
        <w:tc>
          <w:tcPr>
            <w:tcW w:w="605" w:type="dxa"/>
          </w:tcPr>
          <w:p w14:paraId="19AFAE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1763</w:t>
            </w:r>
          </w:p>
        </w:tc>
        <w:tc>
          <w:tcPr>
            <w:tcW w:w="4288" w:type="dxa"/>
          </w:tcPr>
          <w:p w14:paraId="03C9C4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E74EC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48E51A3" w14:textId="77777777" w:rsidTr="00DB2132">
        <w:tc>
          <w:tcPr>
            <w:tcW w:w="605" w:type="dxa"/>
          </w:tcPr>
          <w:p w14:paraId="4C13E3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1764</w:t>
            </w:r>
          </w:p>
        </w:tc>
        <w:tc>
          <w:tcPr>
            <w:tcW w:w="4288" w:type="dxa"/>
          </w:tcPr>
          <w:p w14:paraId="320F12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FDitemconstructor extends FDconstructor(3)</w:t>
            </w:r>
          </w:p>
        </w:tc>
        <w:tc>
          <w:tcPr>
            <w:tcW w:w="4117" w:type="dxa"/>
          </w:tcPr>
          <w:p w14:paraId="0748F2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FDitemconstructor extends FDconstructor(3)</w:t>
            </w:r>
          </w:p>
        </w:tc>
      </w:tr>
      <w:tr w:rsidR="001B11A7" w:rsidRPr="00C04F0B" w14:paraId="2DB8C670" w14:textId="77777777" w:rsidTr="00DB2132">
        <w:tc>
          <w:tcPr>
            <w:tcW w:w="605" w:type="dxa"/>
          </w:tcPr>
          <w:p w14:paraId="32DE8D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1765</w:t>
            </w:r>
          </w:p>
        </w:tc>
        <w:tc>
          <w:tcPr>
            <w:tcW w:w="4288" w:type="dxa"/>
          </w:tcPr>
          <w:p w14:paraId="1ED792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F092A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CEE048B" w14:textId="77777777" w:rsidTr="00DB2132">
        <w:tc>
          <w:tcPr>
            <w:tcW w:w="605" w:type="dxa"/>
          </w:tcPr>
          <w:p w14:paraId="24A178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1766</w:t>
            </w:r>
          </w:p>
        </w:tc>
        <w:tc>
          <w:tcPr>
            <w:tcW w:w="4288" w:type="dxa"/>
          </w:tcPr>
          <w:p w14:paraId="618F06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item_ID;</w:t>
            </w:r>
          </w:p>
        </w:tc>
        <w:tc>
          <w:tcPr>
            <w:tcW w:w="4117" w:type="dxa"/>
          </w:tcPr>
          <w:p w14:paraId="46FDAD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item_ID;</w:t>
            </w:r>
          </w:p>
        </w:tc>
      </w:tr>
      <w:tr w:rsidR="001B11A7" w:rsidRPr="00C04F0B" w14:paraId="1973D666" w14:textId="77777777" w:rsidTr="00DB2132">
        <w:tc>
          <w:tcPr>
            <w:tcW w:w="605" w:type="dxa"/>
          </w:tcPr>
          <w:p w14:paraId="22310A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1767</w:t>
            </w:r>
          </w:p>
        </w:tc>
        <w:tc>
          <w:tcPr>
            <w:tcW w:w="4288" w:type="dxa"/>
          </w:tcPr>
          <w:p w14:paraId="4E6738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extent_index;</w:t>
            </w:r>
          </w:p>
        </w:tc>
        <w:tc>
          <w:tcPr>
            <w:tcW w:w="4117" w:type="dxa"/>
          </w:tcPr>
          <w:p w14:paraId="68E7A3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extent_index;</w:t>
            </w:r>
          </w:p>
        </w:tc>
      </w:tr>
      <w:tr w:rsidR="001B11A7" w:rsidRPr="00C04F0B" w14:paraId="6EF86111" w14:textId="77777777" w:rsidTr="00DB2132">
        <w:tc>
          <w:tcPr>
            <w:tcW w:w="605" w:type="dxa"/>
          </w:tcPr>
          <w:p w14:paraId="0BF4BA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1768</w:t>
            </w:r>
          </w:p>
        </w:tc>
        <w:tc>
          <w:tcPr>
            <w:tcW w:w="4288" w:type="dxa"/>
          </w:tcPr>
          <w:p w14:paraId="46B044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data_offset;  //offset in byte within extent</w:t>
            </w:r>
          </w:p>
        </w:tc>
        <w:tc>
          <w:tcPr>
            <w:tcW w:w="4117" w:type="dxa"/>
          </w:tcPr>
          <w:p w14:paraId="734311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data_offset;  //offset in byte within extent</w:t>
            </w:r>
          </w:p>
        </w:tc>
      </w:tr>
      <w:tr w:rsidR="001B11A7" w:rsidRPr="00C04F0B" w14:paraId="01189026" w14:textId="77777777" w:rsidTr="00DB2132">
        <w:tc>
          <w:tcPr>
            <w:tcW w:w="605" w:type="dxa"/>
          </w:tcPr>
          <w:p w14:paraId="49B0AD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1769</w:t>
            </w:r>
          </w:p>
        </w:tc>
        <w:tc>
          <w:tcPr>
            <w:tcW w:w="4288" w:type="dxa"/>
          </w:tcPr>
          <w:p w14:paraId="19F190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int(24) data_length;  //non-zero length in bytes within extent or</w:t>
            </w:r>
          </w:p>
        </w:tc>
        <w:tc>
          <w:tcPr>
            <w:tcW w:w="4117" w:type="dxa"/>
          </w:tcPr>
          <w:p w14:paraId="6345A0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int(24) data_length;  //non-zero length in bytes within extent or</w:t>
            </w:r>
          </w:p>
        </w:tc>
      </w:tr>
      <w:tr w:rsidR="001B11A7" w:rsidRPr="00C04F0B" w14:paraId="6ADDA294" w14:textId="77777777" w:rsidTr="00DB2132">
        <w:tc>
          <w:tcPr>
            <w:tcW w:w="605" w:type="dxa"/>
          </w:tcPr>
          <w:p w14:paraId="265EBB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1770</w:t>
            </w:r>
          </w:p>
        </w:tc>
        <w:tc>
          <w:tcPr>
            <w:tcW w:w="4288" w:type="dxa"/>
          </w:tcPr>
          <w:p w14:paraId="1B4632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//if (data_length==0) rest of extent</w:t>
            </w:r>
          </w:p>
        </w:tc>
        <w:tc>
          <w:tcPr>
            <w:tcW w:w="4117" w:type="dxa"/>
          </w:tcPr>
          <w:p w14:paraId="6F0697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//if (data_length==0) rest of extent</w:t>
            </w:r>
          </w:p>
        </w:tc>
      </w:tr>
      <w:tr w:rsidR="001B11A7" w:rsidRPr="00C04F0B" w14:paraId="4225FB6B" w14:textId="77777777" w:rsidTr="00DB2132">
        <w:tc>
          <w:tcPr>
            <w:tcW w:w="605" w:type="dxa"/>
          </w:tcPr>
          <w:p w14:paraId="53B2E9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1771</w:t>
            </w:r>
          </w:p>
        </w:tc>
        <w:tc>
          <w:tcPr>
            <w:tcW w:w="4288" w:type="dxa"/>
          </w:tcPr>
          <w:p w14:paraId="11BC3B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D33AA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4B98840" w14:textId="77777777" w:rsidTr="00DB2132">
        <w:tc>
          <w:tcPr>
            <w:tcW w:w="605" w:type="dxa"/>
          </w:tcPr>
          <w:p w14:paraId="462B07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1772</w:t>
            </w:r>
          </w:p>
        </w:tc>
        <w:tc>
          <w:tcPr>
            <w:tcW w:w="4288" w:type="dxa"/>
          </w:tcPr>
          <w:p w14:paraId="7BC696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C8DBD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71D6B50" w14:textId="77777777" w:rsidTr="00DB2132">
        <w:tc>
          <w:tcPr>
            <w:tcW w:w="605" w:type="dxa"/>
          </w:tcPr>
          <w:p w14:paraId="4CACC5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1773</w:t>
            </w:r>
          </w:p>
        </w:tc>
        <w:tc>
          <w:tcPr>
            <w:tcW w:w="4288" w:type="dxa"/>
          </w:tcPr>
          <w:p w14:paraId="1B175B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A165D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EEEE873" w14:textId="77777777" w:rsidTr="00DB2132">
        <w:tc>
          <w:tcPr>
            <w:tcW w:w="605" w:type="dxa"/>
          </w:tcPr>
          <w:p w14:paraId="3EAADA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1774</w:t>
            </w:r>
          </w:p>
        </w:tc>
        <w:tc>
          <w:tcPr>
            <w:tcW w:w="4288" w:type="dxa"/>
          </w:tcPr>
          <w:p w14:paraId="3B9491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FDitemconstructorLarge extends FDconstructor(5)</w:t>
            </w:r>
          </w:p>
        </w:tc>
        <w:tc>
          <w:tcPr>
            <w:tcW w:w="4117" w:type="dxa"/>
          </w:tcPr>
          <w:p w14:paraId="4D94C2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FDitemconstructorLarge extends FDconstructor(5)</w:t>
            </w:r>
          </w:p>
        </w:tc>
      </w:tr>
      <w:tr w:rsidR="001B11A7" w:rsidRPr="00C04F0B" w14:paraId="0BCD8C10" w14:textId="77777777" w:rsidTr="00DB2132">
        <w:tc>
          <w:tcPr>
            <w:tcW w:w="605" w:type="dxa"/>
          </w:tcPr>
          <w:p w14:paraId="0E5873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1775</w:t>
            </w:r>
          </w:p>
        </w:tc>
        <w:tc>
          <w:tcPr>
            <w:tcW w:w="4288" w:type="dxa"/>
          </w:tcPr>
          <w:p w14:paraId="726201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4E68D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B84EA45" w14:textId="77777777" w:rsidTr="00DB2132">
        <w:tc>
          <w:tcPr>
            <w:tcW w:w="605" w:type="dxa"/>
          </w:tcPr>
          <w:p w14:paraId="6782EB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1776</w:t>
            </w:r>
          </w:p>
        </w:tc>
        <w:tc>
          <w:tcPr>
            <w:tcW w:w="4288" w:type="dxa"/>
          </w:tcPr>
          <w:p w14:paraId="247F1B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item_ID;</w:t>
            </w:r>
          </w:p>
        </w:tc>
        <w:tc>
          <w:tcPr>
            <w:tcW w:w="4117" w:type="dxa"/>
          </w:tcPr>
          <w:p w14:paraId="3B461A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item_ID;</w:t>
            </w:r>
          </w:p>
        </w:tc>
      </w:tr>
      <w:tr w:rsidR="001B11A7" w:rsidRPr="00C04F0B" w14:paraId="14FC9804" w14:textId="77777777" w:rsidTr="00DB2132">
        <w:tc>
          <w:tcPr>
            <w:tcW w:w="605" w:type="dxa"/>
          </w:tcPr>
          <w:p w14:paraId="051C14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1777</w:t>
            </w:r>
          </w:p>
        </w:tc>
        <w:tc>
          <w:tcPr>
            <w:tcW w:w="4288" w:type="dxa"/>
          </w:tcPr>
          <w:p w14:paraId="214D94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extent_index;</w:t>
            </w:r>
          </w:p>
        </w:tc>
        <w:tc>
          <w:tcPr>
            <w:tcW w:w="4117" w:type="dxa"/>
          </w:tcPr>
          <w:p w14:paraId="384047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extent_index;</w:t>
            </w:r>
          </w:p>
        </w:tc>
      </w:tr>
      <w:tr w:rsidR="001B11A7" w:rsidRPr="00C04F0B" w14:paraId="55296094" w14:textId="77777777" w:rsidTr="00DB2132">
        <w:tc>
          <w:tcPr>
            <w:tcW w:w="605" w:type="dxa"/>
          </w:tcPr>
          <w:p w14:paraId="39607D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1778</w:t>
            </w:r>
          </w:p>
        </w:tc>
        <w:tc>
          <w:tcPr>
            <w:tcW w:w="4288" w:type="dxa"/>
          </w:tcPr>
          <w:p w14:paraId="45C19C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data_offset;  //offset in byte within extent</w:t>
            </w:r>
          </w:p>
        </w:tc>
        <w:tc>
          <w:tcPr>
            <w:tcW w:w="4117" w:type="dxa"/>
          </w:tcPr>
          <w:p w14:paraId="2FA482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data_offset;  //offset in byte within extent</w:t>
            </w:r>
          </w:p>
        </w:tc>
      </w:tr>
      <w:tr w:rsidR="001B11A7" w:rsidRPr="00C04F0B" w14:paraId="7BF00163" w14:textId="77777777" w:rsidTr="00DB2132">
        <w:tc>
          <w:tcPr>
            <w:tcW w:w="605" w:type="dxa"/>
          </w:tcPr>
          <w:p w14:paraId="2F6AFC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1779</w:t>
            </w:r>
          </w:p>
        </w:tc>
        <w:tc>
          <w:tcPr>
            <w:tcW w:w="4288" w:type="dxa"/>
          </w:tcPr>
          <w:p w14:paraId="365A73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int(24) data_length;  //non-zero length in bytes within extent or</w:t>
            </w:r>
          </w:p>
        </w:tc>
        <w:tc>
          <w:tcPr>
            <w:tcW w:w="4117" w:type="dxa"/>
          </w:tcPr>
          <w:p w14:paraId="470A94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int(24) data_length;  //non-zero length in bytes within extent or</w:t>
            </w:r>
          </w:p>
        </w:tc>
      </w:tr>
      <w:tr w:rsidR="001B11A7" w:rsidRPr="00C04F0B" w14:paraId="5A1197C1" w14:textId="77777777" w:rsidTr="00DB2132">
        <w:tc>
          <w:tcPr>
            <w:tcW w:w="605" w:type="dxa"/>
          </w:tcPr>
          <w:p w14:paraId="41721B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1780</w:t>
            </w:r>
          </w:p>
        </w:tc>
        <w:tc>
          <w:tcPr>
            <w:tcW w:w="4288" w:type="dxa"/>
          </w:tcPr>
          <w:p w14:paraId="519E12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//if (data_length==0) rest of extent</w:t>
            </w:r>
          </w:p>
        </w:tc>
        <w:tc>
          <w:tcPr>
            <w:tcW w:w="4117" w:type="dxa"/>
          </w:tcPr>
          <w:p w14:paraId="3848C0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//if (data_length==0) rest of extent</w:t>
            </w:r>
          </w:p>
        </w:tc>
      </w:tr>
      <w:tr w:rsidR="001B11A7" w:rsidRPr="00C04F0B" w14:paraId="1E9A982F" w14:textId="77777777" w:rsidTr="00DB2132">
        <w:tc>
          <w:tcPr>
            <w:tcW w:w="605" w:type="dxa"/>
          </w:tcPr>
          <w:p w14:paraId="6FF7AF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1781</w:t>
            </w:r>
          </w:p>
        </w:tc>
        <w:tc>
          <w:tcPr>
            <w:tcW w:w="4288" w:type="dxa"/>
          </w:tcPr>
          <w:p w14:paraId="0C1CC8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7518C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D620242" w14:textId="77777777" w:rsidTr="00DB2132">
        <w:tc>
          <w:tcPr>
            <w:tcW w:w="605" w:type="dxa"/>
          </w:tcPr>
          <w:p w14:paraId="2BCD07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1782</w:t>
            </w:r>
          </w:p>
        </w:tc>
        <w:tc>
          <w:tcPr>
            <w:tcW w:w="4288" w:type="dxa"/>
          </w:tcPr>
          <w:p w14:paraId="73A4F3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A24B5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7CD69F6" w14:textId="77777777" w:rsidTr="00DB2132">
        <w:tc>
          <w:tcPr>
            <w:tcW w:w="605" w:type="dxa"/>
          </w:tcPr>
          <w:p w14:paraId="03FD54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1783</w:t>
            </w:r>
          </w:p>
        </w:tc>
        <w:tc>
          <w:tcPr>
            <w:tcW w:w="4288" w:type="dxa"/>
          </w:tcPr>
          <w:p w14:paraId="288F3C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A089F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B022C19" w14:textId="77777777" w:rsidTr="00DB2132">
        <w:tc>
          <w:tcPr>
            <w:tcW w:w="605" w:type="dxa"/>
          </w:tcPr>
          <w:p w14:paraId="7E66EC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1784</w:t>
            </w:r>
          </w:p>
        </w:tc>
        <w:tc>
          <w:tcPr>
            <w:tcW w:w="4288" w:type="dxa"/>
          </w:tcPr>
          <w:p w14:paraId="4D84B3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FDxmlboxconstructor extends FDconstructor(4)</w:t>
            </w:r>
          </w:p>
        </w:tc>
        <w:tc>
          <w:tcPr>
            <w:tcW w:w="4117" w:type="dxa"/>
          </w:tcPr>
          <w:p w14:paraId="76D882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FDxmlboxconstructor extends FDconstructor(4)</w:t>
            </w:r>
          </w:p>
        </w:tc>
      </w:tr>
      <w:tr w:rsidR="001B11A7" w:rsidRPr="00C04F0B" w14:paraId="4EAB8004" w14:textId="77777777" w:rsidTr="00DB2132">
        <w:tc>
          <w:tcPr>
            <w:tcW w:w="605" w:type="dxa"/>
          </w:tcPr>
          <w:p w14:paraId="4D62B3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1785</w:t>
            </w:r>
          </w:p>
        </w:tc>
        <w:tc>
          <w:tcPr>
            <w:tcW w:w="4288" w:type="dxa"/>
          </w:tcPr>
          <w:p w14:paraId="5E813F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F63B1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0CCDDDA" w14:textId="77777777" w:rsidTr="00DB2132">
        <w:tc>
          <w:tcPr>
            <w:tcW w:w="605" w:type="dxa"/>
          </w:tcPr>
          <w:p w14:paraId="245B08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1786</w:t>
            </w:r>
          </w:p>
        </w:tc>
        <w:tc>
          <w:tcPr>
            <w:tcW w:w="4288" w:type="dxa"/>
          </w:tcPr>
          <w:p w14:paraId="536791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data_offset; //offset in byte within XMLBox or BinaryXMLBox</w:t>
            </w:r>
          </w:p>
        </w:tc>
        <w:tc>
          <w:tcPr>
            <w:tcW w:w="4117" w:type="dxa"/>
          </w:tcPr>
          <w:p w14:paraId="4734D4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int(64) data_offset; //offset in byte within XMLBox or BinaryXMLBox</w:t>
            </w:r>
          </w:p>
        </w:tc>
      </w:tr>
      <w:tr w:rsidR="001B11A7" w:rsidRPr="00C04F0B" w14:paraId="1F6DCAA5" w14:textId="77777777" w:rsidTr="00DB2132">
        <w:tc>
          <w:tcPr>
            <w:tcW w:w="605" w:type="dxa"/>
          </w:tcPr>
          <w:p w14:paraId="5E67E0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1787</w:t>
            </w:r>
          </w:p>
        </w:tc>
        <w:tc>
          <w:tcPr>
            <w:tcW w:w="4288" w:type="dxa"/>
          </w:tcPr>
          <w:p w14:paraId="520CC1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data_length;</w:t>
            </w:r>
          </w:p>
        </w:tc>
        <w:tc>
          <w:tcPr>
            <w:tcW w:w="4117" w:type="dxa"/>
          </w:tcPr>
          <w:p w14:paraId="4E72A6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data_length;</w:t>
            </w:r>
          </w:p>
        </w:tc>
      </w:tr>
      <w:tr w:rsidR="001B11A7" w:rsidRPr="00C04F0B" w14:paraId="404AA5C3" w14:textId="77777777" w:rsidTr="00DB2132">
        <w:tc>
          <w:tcPr>
            <w:tcW w:w="605" w:type="dxa"/>
          </w:tcPr>
          <w:p w14:paraId="5203E2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1788</w:t>
            </w:r>
          </w:p>
        </w:tc>
        <w:tc>
          <w:tcPr>
            <w:tcW w:w="4288" w:type="dxa"/>
          </w:tcPr>
          <w:p w14:paraId="7A274B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int(24) reserved;</w:t>
            </w:r>
          </w:p>
        </w:tc>
        <w:tc>
          <w:tcPr>
            <w:tcW w:w="4117" w:type="dxa"/>
          </w:tcPr>
          <w:p w14:paraId="50935C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int(24) field;</w:t>
            </w:r>
          </w:p>
        </w:tc>
      </w:tr>
      <w:tr w:rsidR="001B11A7" w:rsidRPr="00C04F0B" w14:paraId="2DFF31DA" w14:textId="77777777" w:rsidTr="00DB2132">
        <w:tc>
          <w:tcPr>
            <w:tcW w:w="605" w:type="dxa"/>
          </w:tcPr>
          <w:p w14:paraId="0AC605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1789</w:t>
            </w:r>
          </w:p>
        </w:tc>
        <w:tc>
          <w:tcPr>
            <w:tcW w:w="4288" w:type="dxa"/>
          </w:tcPr>
          <w:p w14:paraId="69BE99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010C2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E7B0238" w14:textId="77777777" w:rsidTr="00DB2132">
        <w:tc>
          <w:tcPr>
            <w:tcW w:w="605" w:type="dxa"/>
          </w:tcPr>
          <w:p w14:paraId="32284D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1790</w:t>
            </w:r>
          </w:p>
        </w:tc>
        <w:tc>
          <w:tcPr>
            <w:tcW w:w="4288" w:type="dxa"/>
          </w:tcPr>
          <w:p w14:paraId="4F3C1C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01707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7950E66" w14:textId="77777777" w:rsidTr="00DB2132">
        <w:tc>
          <w:tcPr>
            <w:tcW w:w="605" w:type="dxa"/>
          </w:tcPr>
          <w:p w14:paraId="7010F3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1791</w:t>
            </w:r>
          </w:p>
        </w:tc>
        <w:tc>
          <w:tcPr>
            <w:tcW w:w="4288" w:type="dxa"/>
          </w:tcPr>
          <w:p w14:paraId="55479D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77892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397B179" w14:textId="77777777" w:rsidTr="00DB2132">
        <w:tc>
          <w:tcPr>
            <w:tcW w:w="605" w:type="dxa"/>
          </w:tcPr>
          <w:p w14:paraId="1C5633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1792</w:t>
            </w:r>
          </w:p>
        </w:tc>
        <w:tc>
          <w:tcPr>
            <w:tcW w:w="4288" w:type="dxa"/>
          </w:tcPr>
          <w:p w14:paraId="320284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ExtraDataBox extends Box('extr') {</w:t>
            </w:r>
          </w:p>
        </w:tc>
        <w:tc>
          <w:tcPr>
            <w:tcW w:w="4117" w:type="dxa"/>
          </w:tcPr>
          <w:p w14:paraId="259581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ExtraDataBox extends Box('extr') {</w:t>
            </w:r>
          </w:p>
        </w:tc>
      </w:tr>
      <w:tr w:rsidR="001B11A7" w:rsidRPr="00C04F0B" w14:paraId="39EF4A9E" w14:textId="77777777" w:rsidTr="00DB2132">
        <w:tc>
          <w:tcPr>
            <w:tcW w:w="605" w:type="dxa"/>
          </w:tcPr>
          <w:p w14:paraId="1D8052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1793</w:t>
            </w:r>
          </w:p>
        </w:tc>
        <w:tc>
          <w:tcPr>
            <w:tcW w:w="4288" w:type="dxa"/>
          </w:tcPr>
          <w:p w14:paraId="5ED9FB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FECInformationBox feci;</w:t>
            </w:r>
          </w:p>
        </w:tc>
        <w:tc>
          <w:tcPr>
            <w:tcW w:w="4117" w:type="dxa"/>
          </w:tcPr>
          <w:p w14:paraId="6B9E7B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FECInformationBox feci;</w:t>
            </w:r>
          </w:p>
        </w:tc>
      </w:tr>
      <w:tr w:rsidR="001B11A7" w:rsidRPr="00C04F0B" w14:paraId="47E5ECF6" w14:textId="77777777" w:rsidTr="00DB2132">
        <w:tc>
          <w:tcPr>
            <w:tcW w:w="605" w:type="dxa"/>
          </w:tcPr>
          <w:p w14:paraId="2C0E73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1794</w:t>
            </w:r>
          </w:p>
        </w:tc>
        <w:tc>
          <w:tcPr>
            <w:tcW w:w="4288" w:type="dxa"/>
          </w:tcPr>
          <w:p w14:paraId="416949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 extradata[];</w:t>
            </w:r>
          </w:p>
        </w:tc>
        <w:tc>
          <w:tcPr>
            <w:tcW w:w="4117" w:type="dxa"/>
          </w:tcPr>
          <w:p w14:paraId="7F35A4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 extradata[];</w:t>
            </w:r>
          </w:p>
        </w:tc>
      </w:tr>
      <w:tr w:rsidR="001B11A7" w:rsidRPr="00C04F0B" w14:paraId="1DE5C683" w14:textId="77777777" w:rsidTr="00DB2132">
        <w:tc>
          <w:tcPr>
            <w:tcW w:w="605" w:type="dxa"/>
          </w:tcPr>
          <w:p w14:paraId="5AC080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1795</w:t>
            </w:r>
          </w:p>
        </w:tc>
        <w:tc>
          <w:tcPr>
            <w:tcW w:w="4288" w:type="dxa"/>
          </w:tcPr>
          <w:p w14:paraId="25FEF3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0D747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54F2A87" w14:textId="77777777" w:rsidTr="00DB2132">
        <w:tc>
          <w:tcPr>
            <w:tcW w:w="605" w:type="dxa"/>
          </w:tcPr>
          <w:p w14:paraId="12FD63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1796</w:t>
            </w:r>
          </w:p>
        </w:tc>
        <w:tc>
          <w:tcPr>
            <w:tcW w:w="4288" w:type="dxa"/>
          </w:tcPr>
          <w:p w14:paraId="1DDC7C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EB372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C5CBB94" w14:textId="77777777" w:rsidTr="00DB2132">
        <w:tc>
          <w:tcPr>
            <w:tcW w:w="605" w:type="dxa"/>
          </w:tcPr>
          <w:p w14:paraId="391F55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1797</w:t>
            </w:r>
          </w:p>
        </w:tc>
        <w:tc>
          <w:tcPr>
            <w:tcW w:w="4288" w:type="dxa"/>
          </w:tcPr>
          <w:p w14:paraId="02326F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3E5A7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4A6F2E6" w14:textId="77777777" w:rsidTr="00DB2132">
        <w:tc>
          <w:tcPr>
            <w:tcW w:w="605" w:type="dxa"/>
          </w:tcPr>
          <w:p w14:paraId="0C9529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1798</w:t>
            </w:r>
          </w:p>
        </w:tc>
        <w:tc>
          <w:tcPr>
            <w:tcW w:w="4288" w:type="dxa"/>
          </w:tcPr>
          <w:p w14:paraId="5170B1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FECInformationBox extends Box('feci')</w:t>
            </w:r>
          </w:p>
        </w:tc>
        <w:tc>
          <w:tcPr>
            <w:tcW w:w="4117" w:type="dxa"/>
          </w:tcPr>
          <w:p w14:paraId="6B61DE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FECInformationBox extends Box('feci')</w:t>
            </w:r>
          </w:p>
        </w:tc>
      </w:tr>
      <w:tr w:rsidR="001B11A7" w:rsidRPr="00C04F0B" w14:paraId="370A681D" w14:textId="77777777" w:rsidTr="00DB2132">
        <w:tc>
          <w:tcPr>
            <w:tcW w:w="605" w:type="dxa"/>
          </w:tcPr>
          <w:p w14:paraId="33C139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1799</w:t>
            </w:r>
          </w:p>
        </w:tc>
        <w:tc>
          <w:tcPr>
            <w:tcW w:w="4288" w:type="dxa"/>
          </w:tcPr>
          <w:p w14:paraId="16D126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0B3A6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CDDFBDD" w14:textId="77777777" w:rsidTr="00DB2132">
        <w:tc>
          <w:tcPr>
            <w:tcW w:w="605" w:type="dxa"/>
          </w:tcPr>
          <w:p w14:paraId="2548ED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1800</w:t>
            </w:r>
          </w:p>
        </w:tc>
        <w:tc>
          <w:tcPr>
            <w:tcW w:w="4288" w:type="dxa"/>
          </w:tcPr>
          <w:p w14:paraId="79C01D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FEC_encoding_ID;</w:t>
            </w:r>
          </w:p>
        </w:tc>
        <w:tc>
          <w:tcPr>
            <w:tcW w:w="4117" w:type="dxa"/>
          </w:tcPr>
          <w:p w14:paraId="5A3135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FEC_encoding_ID;</w:t>
            </w:r>
          </w:p>
        </w:tc>
      </w:tr>
      <w:tr w:rsidR="001B11A7" w:rsidRPr="00C04F0B" w14:paraId="6A0A4C2E" w14:textId="77777777" w:rsidTr="00DB2132">
        <w:tc>
          <w:tcPr>
            <w:tcW w:w="605" w:type="dxa"/>
          </w:tcPr>
          <w:p w14:paraId="5B1426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1801</w:t>
            </w:r>
          </w:p>
        </w:tc>
        <w:tc>
          <w:tcPr>
            <w:tcW w:w="4288" w:type="dxa"/>
          </w:tcPr>
          <w:p w14:paraId="2F02AA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FEC_instance_ID;</w:t>
            </w:r>
          </w:p>
        </w:tc>
        <w:tc>
          <w:tcPr>
            <w:tcW w:w="4117" w:type="dxa"/>
          </w:tcPr>
          <w:p w14:paraId="1449B0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FEC_instance_ID;</w:t>
            </w:r>
          </w:p>
        </w:tc>
      </w:tr>
      <w:tr w:rsidR="001B11A7" w:rsidRPr="00C04F0B" w14:paraId="54BF2155" w14:textId="77777777" w:rsidTr="00DB2132">
        <w:tc>
          <w:tcPr>
            <w:tcW w:w="605" w:type="dxa"/>
          </w:tcPr>
          <w:p w14:paraId="281981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1802</w:t>
            </w:r>
          </w:p>
        </w:tc>
        <w:tc>
          <w:tcPr>
            <w:tcW w:w="4288" w:type="dxa"/>
          </w:tcPr>
          <w:p w14:paraId="7581C2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source_block_number;</w:t>
            </w:r>
          </w:p>
        </w:tc>
        <w:tc>
          <w:tcPr>
            <w:tcW w:w="4117" w:type="dxa"/>
          </w:tcPr>
          <w:p w14:paraId="0DFD98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source_block_number;</w:t>
            </w:r>
          </w:p>
        </w:tc>
      </w:tr>
      <w:tr w:rsidR="001B11A7" w:rsidRPr="00C04F0B" w14:paraId="766005F4" w14:textId="77777777" w:rsidTr="00DB2132">
        <w:tc>
          <w:tcPr>
            <w:tcW w:w="605" w:type="dxa"/>
          </w:tcPr>
          <w:p w14:paraId="436EA8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1803</w:t>
            </w:r>
          </w:p>
        </w:tc>
        <w:tc>
          <w:tcPr>
            <w:tcW w:w="4288" w:type="dxa"/>
          </w:tcPr>
          <w:p w14:paraId="073C47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encoding_symbol_ID;</w:t>
            </w:r>
          </w:p>
        </w:tc>
        <w:tc>
          <w:tcPr>
            <w:tcW w:w="4117" w:type="dxa"/>
          </w:tcPr>
          <w:p w14:paraId="2EA120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encoding_symbol_ID;</w:t>
            </w:r>
          </w:p>
        </w:tc>
      </w:tr>
      <w:tr w:rsidR="001B11A7" w:rsidRPr="00C04F0B" w14:paraId="53FBA922" w14:textId="77777777" w:rsidTr="00DB2132">
        <w:tc>
          <w:tcPr>
            <w:tcW w:w="605" w:type="dxa"/>
          </w:tcPr>
          <w:p w14:paraId="5CD14A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1804</w:t>
            </w:r>
          </w:p>
        </w:tc>
        <w:tc>
          <w:tcPr>
            <w:tcW w:w="4288" w:type="dxa"/>
          </w:tcPr>
          <w:p w14:paraId="641FB5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F8D1F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850CF73" w14:textId="77777777" w:rsidTr="00DB2132">
        <w:tc>
          <w:tcPr>
            <w:tcW w:w="605" w:type="dxa"/>
          </w:tcPr>
          <w:p w14:paraId="789465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1805</w:t>
            </w:r>
          </w:p>
        </w:tc>
        <w:tc>
          <w:tcPr>
            <w:tcW w:w="4288" w:type="dxa"/>
          </w:tcPr>
          <w:p w14:paraId="70180A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56AAB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89A9F8E" w14:textId="77777777" w:rsidTr="00DB2132">
        <w:tc>
          <w:tcPr>
            <w:tcW w:w="605" w:type="dxa"/>
          </w:tcPr>
          <w:p w14:paraId="5F333A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1806</w:t>
            </w:r>
          </w:p>
        </w:tc>
        <w:tc>
          <w:tcPr>
            <w:tcW w:w="4288" w:type="dxa"/>
          </w:tcPr>
          <w:p w14:paraId="4B4AE0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28162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class MPEG2TSReceptionSampleEntry extends MPEG2TSSampleEntry('rm2t')</w:t>
            </w:r>
          </w:p>
        </w:tc>
      </w:tr>
      <w:tr w:rsidR="001B11A7" w:rsidRPr="00C04F0B" w14:paraId="02BC8636" w14:textId="77777777" w:rsidTr="00DB2132">
        <w:tc>
          <w:tcPr>
            <w:tcW w:w="605" w:type="dxa"/>
          </w:tcPr>
          <w:p w14:paraId="2EE7CB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1807</w:t>
            </w:r>
          </w:p>
        </w:tc>
        <w:tc>
          <w:tcPr>
            <w:tcW w:w="4288" w:type="dxa"/>
          </w:tcPr>
          <w:p w14:paraId="0D75C6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A46A1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14E6674" w14:textId="77777777" w:rsidTr="00DB2132">
        <w:tc>
          <w:tcPr>
            <w:tcW w:w="605" w:type="dxa"/>
          </w:tcPr>
          <w:p w14:paraId="157580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1808</w:t>
            </w:r>
          </w:p>
        </w:tc>
        <w:tc>
          <w:tcPr>
            <w:tcW w:w="4288" w:type="dxa"/>
          </w:tcPr>
          <w:p w14:paraId="57DE51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6FA74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1F200A8" w14:textId="77777777" w:rsidTr="00DB2132">
        <w:tc>
          <w:tcPr>
            <w:tcW w:w="605" w:type="dxa"/>
          </w:tcPr>
          <w:p w14:paraId="47BD4E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1809</w:t>
            </w:r>
          </w:p>
        </w:tc>
        <w:tc>
          <w:tcPr>
            <w:tcW w:w="4288" w:type="dxa"/>
          </w:tcPr>
          <w:p w14:paraId="446A0C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377B1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729DAC3" w14:textId="77777777" w:rsidTr="00DB2132">
        <w:tc>
          <w:tcPr>
            <w:tcW w:w="605" w:type="dxa"/>
          </w:tcPr>
          <w:p w14:paraId="0C0FF6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1810</w:t>
            </w:r>
          </w:p>
        </w:tc>
        <w:tc>
          <w:tcPr>
            <w:tcW w:w="4288" w:type="dxa"/>
          </w:tcPr>
          <w:p w14:paraId="5B8026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E477A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class MPEG2TSServerSampleEntry extends MPEG2TSSampleEntry('sm2t')</w:t>
            </w:r>
          </w:p>
        </w:tc>
      </w:tr>
      <w:tr w:rsidR="001B11A7" w:rsidRPr="00C04F0B" w14:paraId="586181DC" w14:textId="77777777" w:rsidTr="00DB2132">
        <w:tc>
          <w:tcPr>
            <w:tcW w:w="605" w:type="dxa"/>
          </w:tcPr>
          <w:p w14:paraId="1BBA72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1811</w:t>
            </w:r>
          </w:p>
        </w:tc>
        <w:tc>
          <w:tcPr>
            <w:tcW w:w="4288" w:type="dxa"/>
          </w:tcPr>
          <w:p w14:paraId="5ABA6A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C95C2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0BE0650" w14:textId="77777777" w:rsidTr="00DB2132">
        <w:tc>
          <w:tcPr>
            <w:tcW w:w="605" w:type="dxa"/>
          </w:tcPr>
          <w:p w14:paraId="2FBFAC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1812</w:t>
            </w:r>
          </w:p>
        </w:tc>
        <w:tc>
          <w:tcPr>
            <w:tcW w:w="4288" w:type="dxa"/>
          </w:tcPr>
          <w:p w14:paraId="673BA5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63740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83F5C4C" w14:textId="77777777" w:rsidTr="00DB2132">
        <w:tc>
          <w:tcPr>
            <w:tcW w:w="605" w:type="dxa"/>
          </w:tcPr>
          <w:p w14:paraId="5504FF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1813</w:t>
            </w:r>
          </w:p>
        </w:tc>
        <w:tc>
          <w:tcPr>
            <w:tcW w:w="4288" w:type="dxa"/>
          </w:tcPr>
          <w:p w14:paraId="3BB9AD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D48AD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3962D5A" w14:textId="77777777" w:rsidTr="00DB2132">
        <w:tc>
          <w:tcPr>
            <w:tcW w:w="605" w:type="dxa"/>
          </w:tcPr>
          <w:p w14:paraId="41C4A1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1814</w:t>
            </w:r>
          </w:p>
        </w:tc>
        <w:tc>
          <w:tcPr>
            <w:tcW w:w="4288" w:type="dxa"/>
          </w:tcPr>
          <w:p w14:paraId="2F74C0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CFCA6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DA560E1" w14:textId="77777777" w:rsidTr="00DB2132">
        <w:tc>
          <w:tcPr>
            <w:tcW w:w="605" w:type="dxa"/>
          </w:tcPr>
          <w:p w14:paraId="6356BD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1815</w:t>
            </w:r>
          </w:p>
        </w:tc>
        <w:tc>
          <w:tcPr>
            <w:tcW w:w="4288" w:type="dxa"/>
          </w:tcPr>
          <w:p w14:paraId="11AF94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MPEG2TSSampleEntry(name) extends HintSampleEntry(name)</w:t>
            </w:r>
          </w:p>
        </w:tc>
        <w:tc>
          <w:tcPr>
            <w:tcW w:w="4117" w:type="dxa"/>
          </w:tcPr>
          <w:p w14:paraId="17DF53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MPEG2TSSampleEntry(unsigned int name) extends HintSampleEntry(name)</w:t>
            </w:r>
          </w:p>
        </w:tc>
      </w:tr>
      <w:tr w:rsidR="001B11A7" w:rsidRPr="00C04F0B" w14:paraId="56BFF226" w14:textId="77777777" w:rsidTr="00DB2132">
        <w:tc>
          <w:tcPr>
            <w:tcW w:w="605" w:type="dxa"/>
          </w:tcPr>
          <w:p w14:paraId="7C8287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1816</w:t>
            </w:r>
          </w:p>
        </w:tc>
        <w:tc>
          <w:tcPr>
            <w:tcW w:w="4288" w:type="dxa"/>
          </w:tcPr>
          <w:p w14:paraId="369086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1961C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1117E62" w14:textId="77777777" w:rsidTr="00DB2132">
        <w:tc>
          <w:tcPr>
            <w:tcW w:w="605" w:type="dxa"/>
          </w:tcPr>
          <w:p w14:paraId="1CB96F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1817</w:t>
            </w:r>
          </w:p>
        </w:tc>
        <w:tc>
          <w:tcPr>
            <w:tcW w:w="4288" w:type="dxa"/>
          </w:tcPr>
          <w:p w14:paraId="10EBD7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hinttrackversion = 1;</w:t>
            </w:r>
          </w:p>
        </w:tc>
        <w:tc>
          <w:tcPr>
            <w:tcW w:w="4117" w:type="dxa"/>
          </w:tcPr>
          <w:p w14:paraId="42C029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hinttrackversion = 1;</w:t>
            </w:r>
          </w:p>
        </w:tc>
      </w:tr>
      <w:tr w:rsidR="001B11A7" w:rsidRPr="00C04F0B" w14:paraId="78B0A78D" w14:textId="77777777" w:rsidTr="00DB2132">
        <w:tc>
          <w:tcPr>
            <w:tcW w:w="605" w:type="dxa"/>
          </w:tcPr>
          <w:p w14:paraId="772A63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1818</w:t>
            </w:r>
          </w:p>
        </w:tc>
        <w:tc>
          <w:tcPr>
            <w:tcW w:w="4288" w:type="dxa"/>
          </w:tcPr>
          <w:p w14:paraId="303E90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highestcompatibleversion = 1;</w:t>
            </w:r>
          </w:p>
        </w:tc>
        <w:tc>
          <w:tcPr>
            <w:tcW w:w="4117" w:type="dxa"/>
          </w:tcPr>
          <w:p w14:paraId="6B4608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highestcompatibleversion = 1;</w:t>
            </w:r>
          </w:p>
        </w:tc>
      </w:tr>
      <w:tr w:rsidR="001B11A7" w:rsidRPr="00C04F0B" w14:paraId="1FD3FC36" w14:textId="77777777" w:rsidTr="00DB2132">
        <w:tc>
          <w:tcPr>
            <w:tcW w:w="605" w:type="dxa"/>
          </w:tcPr>
          <w:p w14:paraId="2C18C6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1819</w:t>
            </w:r>
          </w:p>
        </w:tc>
        <w:tc>
          <w:tcPr>
            <w:tcW w:w="4288" w:type="dxa"/>
          </w:tcPr>
          <w:p w14:paraId="4D8CCD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precedingbyteslen;</w:t>
            </w:r>
          </w:p>
        </w:tc>
        <w:tc>
          <w:tcPr>
            <w:tcW w:w="4117" w:type="dxa"/>
          </w:tcPr>
          <w:p w14:paraId="2DA7F7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precedingbyteslen;</w:t>
            </w:r>
          </w:p>
        </w:tc>
      </w:tr>
      <w:tr w:rsidR="001B11A7" w:rsidRPr="00C04F0B" w14:paraId="7CFBFF58" w14:textId="77777777" w:rsidTr="00DB2132">
        <w:tc>
          <w:tcPr>
            <w:tcW w:w="605" w:type="dxa"/>
          </w:tcPr>
          <w:p w14:paraId="227F6E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1820</w:t>
            </w:r>
          </w:p>
        </w:tc>
        <w:tc>
          <w:tcPr>
            <w:tcW w:w="4288" w:type="dxa"/>
          </w:tcPr>
          <w:p w14:paraId="0DCC3C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trailingbyteslen;</w:t>
            </w:r>
          </w:p>
        </w:tc>
        <w:tc>
          <w:tcPr>
            <w:tcW w:w="4117" w:type="dxa"/>
          </w:tcPr>
          <w:p w14:paraId="6F35C6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trailingbyteslen;</w:t>
            </w:r>
          </w:p>
        </w:tc>
      </w:tr>
      <w:tr w:rsidR="001B11A7" w:rsidRPr="00C04F0B" w14:paraId="423E9518" w14:textId="77777777" w:rsidTr="00DB2132">
        <w:tc>
          <w:tcPr>
            <w:tcW w:w="605" w:type="dxa"/>
          </w:tcPr>
          <w:p w14:paraId="6A7FC1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1821</w:t>
            </w:r>
          </w:p>
        </w:tc>
        <w:tc>
          <w:tcPr>
            <w:tcW w:w="4288" w:type="dxa"/>
          </w:tcPr>
          <w:p w14:paraId="4228EF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precomputed_only_flag;</w:t>
            </w:r>
          </w:p>
        </w:tc>
        <w:tc>
          <w:tcPr>
            <w:tcW w:w="4117" w:type="dxa"/>
          </w:tcPr>
          <w:p w14:paraId="377944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precomputed_only_flag;</w:t>
            </w:r>
          </w:p>
        </w:tc>
      </w:tr>
      <w:tr w:rsidR="001B11A7" w:rsidRPr="00C04F0B" w14:paraId="5D1BF057" w14:textId="77777777" w:rsidTr="00DB2132">
        <w:tc>
          <w:tcPr>
            <w:tcW w:w="605" w:type="dxa"/>
          </w:tcPr>
          <w:p w14:paraId="75EA80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1822</w:t>
            </w:r>
          </w:p>
        </w:tc>
        <w:tc>
          <w:tcPr>
            <w:tcW w:w="4288" w:type="dxa"/>
          </w:tcPr>
          <w:p w14:paraId="403D68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int(7)  reserved;</w:t>
            </w:r>
          </w:p>
        </w:tc>
        <w:tc>
          <w:tcPr>
            <w:tcW w:w="4117" w:type="dxa"/>
          </w:tcPr>
          <w:p w14:paraId="0EDA05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int(7) field;</w:t>
            </w:r>
          </w:p>
        </w:tc>
      </w:tr>
      <w:tr w:rsidR="001B11A7" w:rsidRPr="00C04F0B" w14:paraId="59A25F1D" w14:textId="77777777" w:rsidTr="00DB2132">
        <w:tc>
          <w:tcPr>
            <w:tcW w:w="605" w:type="dxa"/>
          </w:tcPr>
          <w:p w14:paraId="13E026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1823</w:t>
            </w:r>
          </w:p>
        </w:tc>
        <w:tc>
          <w:tcPr>
            <w:tcW w:w="4288" w:type="dxa"/>
          </w:tcPr>
          <w:p w14:paraId="191FAE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F6390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38178B0" w14:textId="77777777" w:rsidTr="00DB2132">
        <w:tc>
          <w:tcPr>
            <w:tcW w:w="605" w:type="dxa"/>
          </w:tcPr>
          <w:p w14:paraId="4527B0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1824</w:t>
            </w:r>
          </w:p>
        </w:tc>
        <w:tc>
          <w:tcPr>
            <w:tcW w:w="4288" w:type="dxa"/>
          </w:tcPr>
          <w:p w14:paraId="1EA27E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D5B4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700BF95" w14:textId="77777777" w:rsidTr="00DB2132">
        <w:tc>
          <w:tcPr>
            <w:tcW w:w="605" w:type="dxa"/>
          </w:tcPr>
          <w:p w14:paraId="28FFCC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1825</w:t>
            </w:r>
          </w:p>
        </w:tc>
        <w:tc>
          <w:tcPr>
            <w:tcW w:w="4288" w:type="dxa"/>
          </w:tcPr>
          <w:p w14:paraId="786799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96EB4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DDE6806" w14:textId="77777777" w:rsidTr="00DB2132">
        <w:tc>
          <w:tcPr>
            <w:tcW w:w="605" w:type="dxa"/>
          </w:tcPr>
          <w:p w14:paraId="22C2AB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1826</w:t>
            </w:r>
          </w:p>
        </w:tc>
        <w:tc>
          <w:tcPr>
            <w:tcW w:w="4288" w:type="dxa"/>
          </w:tcPr>
          <w:p w14:paraId="2136FE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PATBox extends Box('tPAT')</w:t>
            </w:r>
          </w:p>
        </w:tc>
        <w:tc>
          <w:tcPr>
            <w:tcW w:w="4117" w:type="dxa"/>
          </w:tcPr>
          <w:p w14:paraId="55BF7A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PATBox extends Box('tPAT')</w:t>
            </w:r>
          </w:p>
        </w:tc>
      </w:tr>
      <w:tr w:rsidR="001B11A7" w:rsidRPr="00C04F0B" w14:paraId="73400B9A" w14:textId="77777777" w:rsidTr="00DB2132">
        <w:tc>
          <w:tcPr>
            <w:tcW w:w="605" w:type="dxa"/>
          </w:tcPr>
          <w:p w14:paraId="48496A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1827</w:t>
            </w:r>
          </w:p>
        </w:tc>
        <w:tc>
          <w:tcPr>
            <w:tcW w:w="4288" w:type="dxa"/>
          </w:tcPr>
          <w:p w14:paraId="43848C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F11A6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744F00F" w14:textId="77777777" w:rsidTr="00DB2132">
        <w:tc>
          <w:tcPr>
            <w:tcW w:w="605" w:type="dxa"/>
          </w:tcPr>
          <w:p w14:paraId="7B0A0F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1828</w:t>
            </w:r>
          </w:p>
        </w:tc>
        <w:tc>
          <w:tcPr>
            <w:tcW w:w="4288" w:type="dxa"/>
          </w:tcPr>
          <w:p w14:paraId="4BEF51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int(3)   reserved;</w:t>
            </w:r>
          </w:p>
        </w:tc>
        <w:tc>
          <w:tcPr>
            <w:tcW w:w="4117" w:type="dxa"/>
          </w:tcPr>
          <w:p w14:paraId="3719E3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int(3) field;</w:t>
            </w:r>
          </w:p>
        </w:tc>
      </w:tr>
      <w:tr w:rsidR="001B11A7" w:rsidRPr="00C04F0B" w14:paraId="4CFAFF8D" w14:textId="77777777" w:rsidTr="00DB2132">
        <w:tc>
          <w:tcPr>
            <w:tcW w:w="605" w:type="dxa"/>
          </w:tcPr>
          <w:p w14:paraId="2ABA5F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1829</w:t>
            </w:r>
          </w:p>
        </w:tc>
        <w:tc>
          <w:tcPr>
            <w:tcW w:w="4288" w:type="dxa"/>
          </w:tcPr>
          <w:p w14:paraId="4AE787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int(13)  PID;</w:t>
            </w:r>
          </w:p>
        </w:tc>
        <w:tc>
          <w:tcPr>
            <w:tcW w:w="4117" w:type="dxa"/>
          </w:tcPr>
          <w:p w14:paraId="2F4A35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int(13)  PID;</w:t>
            </w:r>
          </w:p>
        </w:tc>
      </w:tr>
      <w:tr w:rsidR="001B11A7" w:rsidRPr="00C04F0B" w14:paraId="05EB5E07" w14:textId="77777777" w:rsidTr="00DB2132">
        <w:tc>
          <w:tcPr>
            <w:tcW w:w="605" w:type="dxa"/>
          </w:tcPr>
          <w:p w14:paraId="542A90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1830</w:t>
            </w:r>
          </w:p>
        </w:tc>
        <w:tc>
          <w:tcPr>
            <w:tcW w:w="4288" w:type="dxa"/>
          </w:tcPr>
          <w:p w14:paraId="0001D4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sectiondata[];</w:t>
            </w:r>
          </w:p>
        </w:tc>
        <w:tc>
          <w:tcPr>
            <w:tcW w:w="4117" w:type="dxa"/>
          </w:tcPr>
          <w:p w14:paraId="613D40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sectiondata[];</w:t>
            </w:r>
          </w:p>
        </w:tc>
      </w:tr>
      <w:tr w:rsidR="001B11A7" w:rsidRPr="00C04F0B" w14:paraId="7C857AD6" w14:textId="77777777" w:rsidTr="00DB2132">
        <w:tc>
          <w:tcPr>
            <w:tcW w:w="605" w:type="dxa"/>
          </w:tcPr>
          <w:p w14:paraId="3182EF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1831</w:t>
            </w:r>
          </w:p>
        </w:tc>
        <w:tc>
          <w:tcPr>
            <w:tcW w:w="4288" w:type="dxa"/>
          </w:tcPr>
          <w:p w14:paraId="07238F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A4322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806C32C" w14:textId="77777777" w:rsidTr="00DB2132">
        <w:tc>
          <w:tcPr>
            <w:tcW w:w="605" w:type="dxa"/>
          </w:tcPr>
          <w:p w14:paraId="27C66D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1832</w:t>
            </w:r>
          </w:p>
        </w:tc>
        <w:tc>
          <w:tcPr>
            <w:tcW w:w="4288" w:type="dxa"/>
          </w:tcPr>
          <w:p w14:paraId="0264FC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72881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87D72E6" w14:textId="77777777" w:rsidTr="00DB2132">
        <w:tc>
          <w:tcPr>
            <w:tcW w:w="605" w:type="dxa"/>
          </w:tcPr>
          <w:p w14:paraId="667A5B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1833</w:t>
            </w:r>
          </w:p>
        </w:tc>
        <w:tc>
          <w:tcPr>
            <w:tcW w:w="4288" w:type="dxa"/>
          </w:tcPr>
          <w:p w14:paraId="7F1CF7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558BD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D0053B5" w14:textId="77777777" w:rsidTr="00DB2132">
        <w:tc>
          <w:tcPr>
            <w:tcW w:w="605" w:type="dxa"/>
          </w:tcPr>
          <w:p w14:paraId="4FAD88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1834</w:t>
            </w:r>
          </w:p>
        </w:tc>
        <w:tc>
          <w:tcPr>
            <w:tcW w:w="4288" w:type="dxa"/>
          </w:tcPr>
          <w:p w14:paraId="4F669A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PMTBox extends Box('tPMT')</w:t>
            </w:r>
          </w:p>
        </w:tc>
        <w:tc>
          <w:tcPr>
            <w:tcW w:w="4117" w:type="dxa"/>
          </w:tcPr>
          <w:p w14:paraId="2E480B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PMTBox extends Box('tPMT')</w:t>
            </w:r>
          </w:p>
        </w:tc>
      </w:tr>
      <w:tr w:rsidR="001B11A7" w:rsidRPr="00C04F0B" w14:paraId="752FC498" w14:textId="77777777" w:rsidTr="00DB2132">
        <w:tc>
          <w:tcPr>
            <w:tcW w:w="605" w:type="dxa"/>
          </w:tcPr>
          <w:p w14:paraId="309811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1835</w:t>
            </w:r>
          </w:p>
        </w:tc>
        <w:tc>
          <w:tcPr>
            <w:tcW w:w="4288" w:type="dxa"/>
          </w:tcPr>
          <w:p w14:paraId="54D433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BCEBC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C5FA8E3" w14:textId="77777777" w:rsidTr="00DB2132">
        <w:tc>
          <w:tcPr>
            <w:tcW w:w="605" w:type="dxa"/>
          </w:tcPr>
          <w:p w14:paraId="4495ED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1836</w:t>
            </w:r>
          </w:p>
        </w:tc>
        <w:tc>
          <w:tcPr>
            <w:tcW w:w="4288" w:type="dxa"/>
          </w:tcPr>
          <w:p w14:paraId="46C488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int(3)   reserved;</w:t>
            </w:r>
          </w:p>
        </w:tc>
        <w:tc>
          <w:tcPr>
            <w:tcW w:w="4117" w:type="dxa"/>
          </w:tcPr>
          <w:p w14:paraId="7CA3A0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int(3) field;</w:t>
            </w:r>
          </w:p>
        </w:tc>
      </w:tr>
      <w:tr w:rsidR="001B11A7" w:rsidRPr="00C04F0B" w14:paraId="39D74DAB" w14:textId="77777777" w:rsidTr="00DB2132">
        <w:tc>
          <w:tcPr>
            <w:tcW w:w="605" w:type="dxa"/>
          </w:tcPr>
          <w:p w14:paraId="6CDEDB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1837</w:t>
            </w:r>
          </w:p>
        </w:tc>
        <w:tc>
          <w:tcPr>
            <w:tcW w:w="4288" w:type="dxa"/>
          </w:tcPr>
          <w:p w14:paraId="3C9822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int(13)  PID;</w:t>
            </w:r>
          </w:p>
        </w:tc>
        <w:tc>
          <w:tcPr>
            <w:tcW w:w="4117" w:type="dxa"/>
          </w:tcPr>
          <w:p w14:paraId="337566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int(13)  PID;</w:t>
            </w:r>
          </w:p>
        </w:tc>
      </w:tr>
      <w:tr w:rsidR="001B11A7" w:rsidRPr="00C04F0B" w14:paraId="0E4664C5" w14:textId="77777777" w:rsidTr="00DB2132">
        <w:tc>
          <w:tcPr>
            <w:tcW w:w="605" w:type="dxa"/>
          </w:tcPr>
          <w:p w14:paraId="13CB65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1838</w:t>
            </w:r>
          </w:p>
        </w:tc>
        <w:tc>
          <w:tcPr>
            <w:tcW w:w="4288" w:type="dxa"/>
          </w:tcPr>
          <w:p w14:paraId="7CEF71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sectiondata[];</w:t>
            </w:r>
          </w:p>
        </w:tc>
        <w:tc>
          <w:tcPr>
            <w:tcW w:w="4117" w:type="dxa"/>
          </w:tcPr>
          <w:p w14:paraId="08D27E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sectiondata[];</w:t>
            </w:r>
          </w:p>
        </w:tc>
      </w:tr>
      <w:tr w:rsidR="001B11A7" w:rsidRPr="00C04F0B" w14:paraId="2057B942" w14:textId="77777777" w:rsidTr="00DB2132">
        <w:tc>
          <w:tcPr>
            <w:tcW w:w="605" w:type="dxa"/>
          </w:tcPr>
          <w:p w14:paraId="3D9488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1839</w:t>
            </w:r>
          </w:p>
        </w:tc>
        <w:tc>
          <w:tcPr>
            <w:tcW w:w="4288" w:type="dxa"/>
          </w:tcPr>
          <w:p w14:paraId="064FD8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01FD5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0A8A3B1" w14:textId="77777777" w:rsidTr="00DB2132">
        <w:tc>
          <w:tcPr>
            <w:tcW w:w="605" w:type="dxa"/>
          </w:tcPr>
          <w:p w14:paraId="606AED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1840</w:t>
            </w:r>
          </w:p>
        </w:tc>
        <w:tc>
          <w:tcPr>
            <w:tcW w:w="4288" w:type="dxa"/>
          </w:tcPr>
          <w:p w14:paraId="012BB6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505F5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E712EEE" w14:textId="77777777" w:rsidTr="00DB2132">
        <w:tc>
          <w:tcPr>
            <w:tcW w:w="605" w:type="dxa"/>
          </w:tcPr>
          <w:p w14:paraId="709CA1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1841</w:t>
            </w:r>
          </w:p>
        </w:tc>
        <w:tc>
          <w:tcPr>
            <w:tcW w:w="4288" w:type="dxa"/>
          </w:tcPr>
          <w:p w14:paraId="43E742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9E0C1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7742782" w14:textId="77777777" w:rsidTr="00DB2132">
        <w:tc>
          <w:tcPr>
            <w:tcW w:w="605" w:type="dxa"/>
          </w:tcPr>
          <w:p w14:paraId="37223A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1842</w:t>
            </w:r>
          </w:p>
        </w:tc>
        <w:tc>
          <w:tcPr>
            <w:tcW w:w="4288" w:type="dxa"/>
          </w:tcPr>
          <w:p w14:paraId="37292D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ODBox extends Box ('tOD ')</w:t>
            </w:r>
          </w:p>
        </w:tc>
        <w:tc>
          <w:tcPr>
            <w:tcW w:w="4117" w:type="dxa"/>
          </w:tcPr>
          <w:p w14:paraId="41BF00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ODBox extends Box ('tOD ')</w:t>
            </w:r>
          </w:p>
        </w:tc>
      </w:tr>
      <w:tr w:rsidR="001B11A7" w:rsidRPr="00C04F0B" w14:paraId="015C1293" w14:textId="77777777" w:rsidTr="00DB2132">
        <w:tc>
          <w:tcPr>
            <w:tcW w:w="605" w:type="dxa"/>
          </w:tcPr>
          <w:p w14:paraId="1E1C91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1843</w:t>
            </w:r>
          </w:p>
        </w:tc>
        <w:tc>
          <w:tcPr>
            <w:tcW w:w="4288" w:type="dxa"/>
          </w:tcPr>
          <w:p w14:paraId="48FF00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9B3CA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7B1B6BB" w14:textId="77777777" w:rsidTr="00DB2132">
        <w:tc>
          <w:tcPr>
            <w:tcW w:w="605" w:type="dxa"/>
          </w:tcPr>
          <w:p w14:paraId="444132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1844</w:t>
            </w:r>
          </w:p>
        </w:tc>
        <w:tc>
          <w:tcPr>
            <w:tcW w:w="4288" w:type="dxa"/>
          </w:tcPr>
          <w:p w14:paraId="143EDC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int(3)   reserved;</w:t>
            </w:r>
          </w:p>
        </w:tc>
        <w:tc>
          <w:tcPr>
            <w:tcW w:w="4117" w:type="dxa"/>
          </w:tcPr>
          <w:p w14:paraId="4AAFDC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int(3) field;</w:t>
            </w:r>
          </w:p>
        </w:tc>
      </w:tr>
      <w:tr w:rsidR="001B11A7" w:rsidRPr="00C04F0B" w14:paraId="4B396E50" w14:textId="77777777" w:rsidTr="00DB2132">
        <w:tc>
          <w:tcPr>
            <w:tcW w:w="605" w:type="dxa"/>
          </w:tcPr>
          <w:p w14:paraId="57BC14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1845</w:t>
            </w:r>
          </w:p>
        </w:tc>
        <w:tc>
          <w:tcPr>
            <w:tcW w:w="4288" w:type="dxa"/>
          </w:tcPr>
          <w:p w14:paraId="65701F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int(13)  PID;</w:t>
            </w:r>
          </w:p>
        </w:tc>
        <w:tc>
          <w:tcPr>
            <w:tcW w:w="4117" w:type="dxa"/>
          </w:tcPr>
          <w:p w14:paraId="196823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int(13)  PID;</w:t>
            </w:r>
          </w:p>
        </w:tc>
      </w:tr>
      <w:tr w:rsidR="001B11A7" w:rsidRPr="00C04F0B" w14:paraId="165BFE11" w14:textId="77777777" w:rsidTr="00DB2132">
        <w:tc>
          <w:tcPr>
            <w:tcW w:w="605" w:type="dxa"/>
          </w:tcPr>
          <w:p w14:paraId="7549BE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1846</w:t>
            </w:r>
          </w:p>
        </w:tc>
        <w:tc>
          <w:tcPr>
            <w:tcW w:w="4288" w:type="dxa"/>
          </w:tcPr>
          <w:p w14:paraId="292D03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sectiondata[];</w:t>
            </w:r>
          </w:p>
        </w:tc>
        <w:tc>
          <w:tcPr>
            <w:tcW w:w="4117" w:type="dxa"/>
          </w:tcPr>
          <w:p w14:paraId="3EF69F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sectiondata[];</w:t>
            </w:r>
          </w:p>
        </w:tc>
      </w:tr>
      <w:tr w:rsidR="001B11A7" w:rsidRPr="00C04F0B" w14:paraId="25AC37A5" w14:textId="77777777" w:rsidTr="00DB2132">
        <w:tc>
          <w:tcPr>
            <w:tcW w:w="605" w:type="dxa"/>
          </w:tcPr>
          <w:p w14:paraId="622EA0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1847</w:t>
            </w:r>
          </w:p>
        </w:tc>
        <w:tc>
          <w:tcPr>
            <w:tcW w:w="4288" w:type="dxa"/>
          </w:tcPr>
          <w:p w14:paraId="31C3BB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CFF35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12CCBE3" w14:textId="77777777" w:rsidTr="00DB2132">
        <w:tc>
          <w:tcPr>
            <w:tcW w:w="605" w:type="dxa"/>
          </w:tcPr>
          <w:p w14:paraId="5ADF6D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1848</w:t>
            </w:r>
          </w:p>
        </w:tc>
        <w:tc>
          <w:tcPr>
            <w:tcW w:w="4288" w:type="dxa"/>
          </w:tcPr>
          <w:p w14:paraId="487ED9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56A7C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E460BE1" w14:textId="77777777" w:rsidTr="00DB2132">
        <w:tc>
          <w:tcPr>
            <w:tcW w:w="605" w:type="dxa"/>
          </w:tcPr>
          <w:p w14:paraId="4E967E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1849</w:t>
            </w:r>
          </w:p>
        </w:tc>
        <w:tc>
          <w:tcPr>
            <w:tcW w:w="4288" w:type="dxa"/>
          </w:tcPr>
          <w:p w14:paraId="7E8E7F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BBEB5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79ACDC2" w14:textId="77777777" w:rsidTr="00DB2132">
        <w:tc>
          <w:tcPr>
            <w:tcW w:w="605" w:type="dxa"/>
          </w:tcPr>
          <w:p w14:paraId="00426D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1850</w:t>
            </w:r>
          </w:p>
        </w:tc>
        <w:tc>
          <w:tcPr>
            <w:tcW w:w="4288" w:type="dxa"/>
          </w:tcPr>
          <w:p w14:paraId="0F6D2C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TSTimingBox extends Box('tsti')</w:t>
            </w:r>
          </w:p>
        </w:tc>
        <w:tc>
          <w:tcPr>
            <w:tcW w:w="4117" w:type="dxa"/>
          </w:tcPr>
          <w:p w14:paraId="6A4156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TSTimingBox extends Box('tsti')</w:t>
            </w:r>
          </w:p>
        </w:tc>
      </w:tr>
      <w:tr w:rsidR="001B11A7" w:rsidRPr="00C04F0B" w14:paraId="3C184DAB" w14:textId="77777777" w:rsidTr="00DB2132">
        <w:tc>
          <w:tcPr>
            <w:tcW w:w="605" w:type="dxa"/>
          </w:tcPr>
          <w:p w14:paraId="38D482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1851</w:t>
            </w:r>
          </w:p>
        </w:tc>
        <w:tc>
          <w:tcPr>
            <w:tcW w:w="4288" w:type="dxa"/>
          </w:tcPr>
          <w:p w14:paraId="4BA673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BA60B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02145E9" w14:textId="77777777" w:rsidTr="00DB2132">
        <w:tc>
          <w:tcPr>
            <w:tcW w:w="605" w:type="dxa"/>
          </w:tcPr>
          <w:p w14:paraId="0B6865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1852</w:t>
            </w:r>
          </w:p>
        </w:tc>
        <w:tc>
          <w:tcPr>
            <w:tcW w:w="4288" w:type="dxa"/>
          </w:tcPr>
          <w:p w14:paraId="3F09B0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 timing_derivation_method;</w:t>
            </w:r>
          </w:p>
        </w:tc>
        <w:tc>
          <w:tcPr>
            <w:tcW w:w="4117" w:type="dxa"/>
          </w:tcPr>
          <w:p w14:paraId="71BDF9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 timing_derivation_method;</w:t>
            </w:r>
          </w:p>
        </w:tc>
      </w:tr>
      <w:tr w:rsidR="001B11A7" w:rsidRPr="00C04F0B" w14:paraId="1EF5EF6E" w14:textId="77777777" w:rsidTr="00DB2132">
        <w:tc>
          <w:tcPr>
            <w:tcW w:w="605" w:type="dxa"/>
          </w:tcPr>
          <w:p w14:paraId="3783B5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1853</w:t>
            </w:r>
          </w:p>
        </w:tc>
        <w:tc>
          <w:tcPr>
            <w:tcW w:w="4288" w:type="dxa"/>
          </w:tcPr>
          <w:p w14:paraId="52C7FF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int(2)   reserved;</w:t>
            </w:r>
          </w:p>
        </w:tc>
        <w:tc>
          <w:tcPr>
            <w:tcW w:w="4117" w:type="dxa"/>
          </w:tcPr>
          <w:p w14:paraId="5DA506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int(2) field;</w:t>
            </w:r>
          </w:p>
        </w:tc>
      </w:tr>
      <w:tr w:rsidR="001B11A7" w:rsidRPr="00C04F0B" w14:paraId="062E25E0" w14:textId="77777777" w:rsidTr="00DB2132">
        <w:tc>
          <w:tcPr>
            <w:tcW w:w="605" w:type="dxa"/>
          </w:tcPr>
          <w:p w14:paraId="5BEF0D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1854</w:t>
            </w:r>
          </w:p>
        </w:tc>
        <w:tc>
          <w:tcPr>
            <w:tcW w:w="4288" w:type="dxa"/>
          </w:tcPr>
          <w:p w14:paraId="7CE6C1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int(13)  PID;</w:t>
            </w:r>
          </w:p>
        </w:tc>
        <w:tc>
          <w:tcPr>
            <w:tcW w:w="4117" w:type="dxa"/>
          </w:tcPr>
          <w:p w14:paraId="3B8F5E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int(13)  PID;</w:t>
            </w:r>
          </w:p>
        </w:tc>
      </w:tr>
      <w:tr w:rsidR="001B11A7" w:rsidRPr="00C04F0B" w14:paraId="39FCC095" w14:textId="77777777" w:rsidTr="00DB2132">
        <w:tc>
          <w:tcPr>
            <w:tcW w:w="605" w:type="dxa"/>
          </w:tcPr>
          <w:p w14:paraId="336FBE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1855</w:t>
            </w:r>
          </w:p>
        </w:tc>
        <w:tc>
          <w:tcPr>
            <w:tcW w:w="4288" w:type="dxa"/>
          </w:tcPr>
          <w:p w14:paraId="60F08E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7A0AC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062664B" w14:textId="77777777" w:rsidTr="00DB2132">
        <w:tc>
          <w:tcPr>
            <w:tcW w:w="605" w:type="dxa"/>
          </w:tcPr>
          <w:p w14:paraId="3074E9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1856</w:t>
            </w:r>
          </w:p>
        </w:tc>
        <w:tc>
          <w:tcPr>
            <w:tcW w:w="4288" w:type="dxa"/>
          </w:tcPr>
          <w:p w14:paraId="103BFB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83ABC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C9913FA" w14:textId="77777777" w:rsidTr="00DB2132">
        <w:tc>
          <w:tcPr>
            <w:tcW w:w="605" w:type="dxa"/>
          </w:tcPr>
          <w:p w14:paraId="49FB18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1857</w:t>
            </w:r>
          </w:p>
        </w:tc>
        <w:tc>
          <w:tcPr>
            <w:tcW w:w="4288" w:type="dxa"/>
          </w:tcPr>
          <w:p w14:paraId="40F603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8FA7C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200E7E5" w14:textId="77777777" w:rsidTr="00DB2132">
        <w:tc>
          <w:tcPr>
            <w:tcW w:w="605" w:type="dxa"/>
          </w:tcPr>
          <w:p w14:paraId="17A04E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1858</w:t>
            </w:r>
          </w:p>
        </w:tc>
        <w:tc>
          <w:tcPr>
            <w:tcW w:w="4288" w:type="dxa"/>
          </w:tcPr>
          <w:p w14:paraId="7BF0D8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InitialSampleTimeBox extends Box('istm')</w:t>
            </w:r>
          </w:p>
        </w:tc>
        <w:tc>
          <w:tcPr>
            <w:tcW w:w="4117" w:type="dxa"/>
          </w:tcPr>
          <w:p w14:paraId="61B32E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InitialSampleTimeBox extends Box('istm')</w:t>
            </w:r>
          </w:p>
        </w:tc>
      </w:tr>
      <w:tr w:rsidR="001B11A7" w:rsidRPr="00C04F0B" w14:paraId="1BB0998E" w14:textId="77777777" w:rsidTr="00DB2132">
        <w:tc>
          <w:tcPr>
            <w:tcW w:w="605" w:type="dxa"/>
          </w:tcPr>
          <w:p w14:paraId="67CD15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1859</w:t>
            </w:r>
          </w:p>
        </w:tc>
        <w:tc>
          <w:tcPr>
            <w:tcW w:w="4288" w:type="dxa"/>
          </w:tcPr>
          <w:p w14:paraId="41D022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8D057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87FC724" w14:textId="77777777" w:rsidTr="00DB2132">
        <w:tc>
          <w:tcPr>
            <w:tcW w:w="605" w:type="dxa"/>
          </w:tcPr>
          <w:p w14:paraId="60FFAB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1860</w:t>
            </w:r>
          </w:p>
        </w:tc>
        <w:tc>
          <w:tcPr>
            <w:tcW w:w="4288" w:type="dxa"/>
          </w:tcPr>
          <w:p w14:paraId="4B70F7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initialsampletime;</w:t>
            </w:r>
          </w:p>
        </w:tc>
        <w:tc>
          <w:tcPr>
            <w:tcW w:w="4117" w:type="dxa"/>
          </w:tcPr>
          <w:p w14:paraId="47D3EE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initialsampletime;</w:t>
            </w:r>
          </w:p>
        </w:tc>
      </w:tr>
      <w:tr w:rsidR="001B11A7" w:rsidRPr="00C04F0B" w14:paraId="0C138931" w14:textId="77777777" w:rsidTr="00DB2132">
        <w:tc>
          <w:tcPr>
            <w:tcW w:w="605" w:type="dxa"/>
          </w:tcPr>
          <w:p w14:paraId="490779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1861</w:t>
            </w:r>
          </w:p>
        </w:tc>
        <w:tc>
          <w:tcPr>
            <w:tcW w:w="4288" w:type="dxa"/>
          </w:tcPr>
          <w:p w14:paraId="3ED30A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int(32) reserved;</w:t>
            </w:r>
          </w:p>
        </w:tc>
        <w:tc>
          <w:tcPr>
            <w:tcW w:w="4117" w:type="dxa"/>
          </w:tcPr>
          <w:p w14:paraId="413793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int(32) field;</w:t>
            </w:r>
          </w:p>
        </w:tc>
      </w:tr>
      <w:tr w:rsidR="001B11A7" w:rsidRPr="00C04F0B" w14:paraId="23546E5F" w14:textId="77777777" w:rsidTr="00DB2132">
        <w:tc>
          <w:tcPr>
            <w:tcW w:w="605" w:type="dxa"/>
          </w:tcPr>
          <w:p w14:paraId="6482E5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1862</w:t>
            </w:r>
          </w:p>
        </w:tc>
        <w:tc>
          <w:tcPr>
            <w:tcW w:w="4288" w:type="dxa"/>
          </w:tcPr>
          <w:p w14:paraId="0CAA80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41E8E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3C83556" w14:textId="77777777" w:rsidTr="00DB2132">
        <w:tc>
          <w:tcPr>
            <w:tcW w:w="605" w:type="dxa"/>
          </w:tcPr>
          <w:p w14:paraId="791AFF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1863</w:t>
            </w:r>
          </w:p>
        </w:tc>
        <w:tc>
          <w:tcPr>
            <w:tcW w:w="4288" w:type="dxa"/>
          </w:tcPr>
          <w:p w14:paraId="1BB8E1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EA67A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9CE1433" w14:textId="77777777" w:rsidTr="00DB2132">
        <w:tc>
          <w:tcPr>
            <w:tcW w:w="605" w:type="dxa"/>
          </w:tcPr>
          <w:p w14:paraId="62B31B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1864</w:t>
            </w:r>
          </w:p>
        </w:tc>
        <w:tc>
          <w:tcPr>
            <w:tcW w:w="4288" w:type="dxa"/>
          </w:tcPr>
          <w:p w14:paraId="0C3C8A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98D38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abstract class MPEG2TSConstructor (unsigned int type)</w:t>
            </w:r>
          </w:p>
        </w:tc>
      </w:tr>
      <w:tr w:rsidR="001B11A7" w:rsidRPr="00C04F0B" w14:paraId="2DDBBDD5" w14:textId="77777777" w:rsidTr="00DB2132">
        <w:tc>
          <w:tcPr>
            <w:tcW w:w="605" w:type="dxa"/>
          </w:tcPr>
          <w:p w14:paraId="41E9A7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1865</w:t>
            </w:r>
          </w:p>
        </w:tc>
        <w:tc>
          <w:tcPr>
            <w:tcW w:w="4288" w:type="dxa"/>
          </w:tcPr>
          <w:p w14:paraId="3BBEF0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72768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2DDEE08" w14:textId="77777777" w:rsidTr="00DB2132">
        <w:tc>
          <w:tcPr>
            <w:tcW w:w="605" w:type="dxa"/>
          </w:tcPr>
          <w:p w14:paraId="620E6C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1866</w:t>
            </w:r>
          </w:p>
        </w:tc>
        <w:tc>
          <w:tcPr>
            <w:tcW w:w="4288" w:type="dxa"/>
          </w:tcPr>
          <w:p w14:paraId="5E650E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    constructor_type = type;</w:t>
            </w:r>
          </w:p>
        </w:tc>
        <w:tc>
          <w:tcPr>
            <w:tcW w:w="4117" w:type="dxa"/>
          </w:tcPr>
          <w:p w14:paraId="65FCEB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    constructor_type = type;</w:t>
            </w:r>
          </w:p>
        </w:tc>
      </w:tr>
      <w:tr w:rsidR="001B11A7" w:rsidRPr="00C04F0B" w14:paraId="2EB9F6C5" w14:textId="77777777" w:rsidTr="00DB2132">
        <w:tc>
          <w:tcPr>
            <w:tcW w:w="605" w:type="dxa"/>
          </w:tcPr>
          <w:p w14:paraId="070178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1867</w:t>
            </w:r>
          </w:p>
        </w:tc>
        <w:tc>
          <w:tcPr>
            <w:tcW w:w="4288" w:type="dxa"/>
          </w:tcPr>
          <w:p w14:paraId="5E891C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D0408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1E35B25" w14:textId="77777777" w:rsidTr="00DB2132">
        <w:tc>
          <w:tcPr>
            <w:tcW w:w="605" w:type="dxa"/>
          </w:tcPr>
          <w:p w14:paraId="2F3CB0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1868</w:t>
            </w:r>
          </w:p>
        </w:tc>
        <w:tc>
          <w:tcPr>
            <w:tcW w:w="4288" w:type="dxa"/>
          </w:tcPr>
          <w:p w14:paraId="464407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AD0A8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4A79966" w14:textId="77777777" w:rsidTr="00DB2132">
        <w:tc>
          <w:tcPr>
            <w:tcW w:w="605" w:type="dxa"/>
          </w:tcPr>
          <w:p w14:paraId="3A2C8F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1869</w:t>
            </w:r>
          </w:p>
        </w:tc>
        <w:tc>
          <w:tcPr>
            <w:tcW w:w="4288" w:type="dxa"/>
          </w:tcPr>
          <w:p w14:paraId="5A77F1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67EAC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05414DC" w14:textId="77777777" w:rsidTr="00DB2132">
        <w:tc>
          <w:tcPr>
            <w:tcW w:w="605" w:type="dxa"/>
          </w:tcPr>
          <w:p w14:paraId="2CB48C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1870</w:t>
            </w:r>
          </w:p>
        </w:tc>
        <w:tc>
          <w:tcPr>
            <w:tcW w:w="4288" w:type="dxa"/>
          </w:tcPr>
          <w:p w14:paraId="2573C9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MPEG2TSImmediateConstructor</w:t>
            </w:r>
          </w:p>
        </w:tc>
        <w:tc>
          <w:tcPr>
            <w:tcW w:w="4117" w:type="dxa"/>
          </w:tcPr>
          <w:p w14:paraId="65FCDA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MPEG2TSImmediateConstructor</w:t>
            </w:r>
          </w:p>
        </w:tc>
      </w:tr>
      <w:tr w:rsidR="001B11A7" w:rsidRPr="00C04F0B" w14:paraId="78502005" w14:textId="77777777" w:rsidTr="00DB2132">
        <w:tc>
          <w:tcPr>
            <w:tcW w:w="605" w:type="dxa"/>
          </w:tcPr>
          <w:p w14:paraId="24B11B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1871</w:t>
            </w:r>
          </w:p>
        </w:tc>
        <w:tc>
          <w:tcPr>
            <w:tcW w:w="4288" w:type="dxa"/>
          </w:tcPr>
          <w:p w14:paraId="397A01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MPEG2TSConstructor(1)</w:t>
            </w:r>
          </w:p>
        </w:tc>
        <w:tc>
          <w:tcPr>
            <w:tcW w:w="4117" w:type="dxa"/>
          </w:tcPr>
          <w:p w14:paraId="189A73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MPEG2TSConstructor(1)</w:t>
            </w:r>
          </w:p>
        </w:tc>
      </w:tr>
      <w:tr w:rsidR="001B11A7" w:rsidRPr="00C04F0B" w14:paraId="326526A2" w14:textId="77777777" w:rsidTr="00DB2132">
        <w:tc>
          <w:tcPr>
            <w:tcW w:w="605" w:type="dxa"/>
          </w:tcPr>
          <w:p w14:paraId="34E94F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1872</w:t>
            </w:r>
          </w:p>
        </w:tc>
        <w:tc>
          <w:tcPr>
            <w:tcW w:w="4288" w:type="dxa"/>
          </w:tcPr>
          <w:p w14:paraId="75946E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A5964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FD38593" w14:textId="77777777" w:rsidTr="00DB2132">
        <w:tc>
          <w:tcPr>
            <w:tcW w:w="605" w:type="dxa"/>
          </w:tcPr>
          <w:p w14:paraId="6D87DA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1873</w:t>
            </w:r>
          </w:p>
        </w:tc>
        <w:tc>
          <w:tcPr>
            <w:tcW w:w="4288" w:type="dxa"/>
          </w:tcPr>
          <w:p w14:paraId="0FCC11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    immediatedatalen;</w:t>
            </w:r>
          </w:p>
        </w:tc>
        <w:tc>
          <w:tcPr>
            <w:tcW w:w="4117" w:type="dxa"/>
          </w:tcPr>
          <w:p w14:paraId="22BFB6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    immediatedatalen;</w:t>
            </w:r>
          </w:p>
        </w:tc>
      </w:tr>
      <w:tr w:rsidR="001B11A7" w:rsidRPr="00C04F0B" w14:paraId="36EE3BD3" w14:textId="77777777" w:rsidTr="00DB2132">
        <w:tc>
          <w:tcPr>
            <w:tcW w:w="605" w:type="dxa"/>
          </w:tcPr>
          <w:p w14:paraId="60B822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1874</w:t>
            </w:r>
          </w:p>
        </w:tc>
        <w:tc>
          <w:tcPr>
            <w:tcW w:w="4288" w:type="dxa"/>
          </w:tcPr>
          <w:p w14:paraId="130AE1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    data[immediatedatalen];</w:t>
            </w:r>
          </w:p>
        </w:tc>
        <w:tc>
          <w:tcPr>
            <w:tcW w:w="4117" w:type="dxa"/>
          </w:tcPr>
          <w:p w14:paraId="237E14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    data[immediatedatalen];</w:t>
            </w:r>
          </w:p>
        </w:tc>
      </w:tr>
      <w:tr w:rsidR="001B11A7" w:rsidRPr="00C04F0B" w14:paraId="0497FA8A" w14:textId="77777777" w:rsidTr="00DB2132">
        <w:tc>
          <w:tcPr>
            <w:tcW w:w="605" w:type="dxa"/>
          </w:tcPr>
          <w:p w14:paraId="6C79EB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1875</w:t>
            </w:r>
          </w:p>
        </w:tc>
        <w:tc>
          <w:tcPr>
            <w:tcW w:w="4288" w:type="dxa"/>
          </w:tcPr>
          <w:p w14:paraId="1C3C98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BA92F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F1CFEDC" w14:textId="77777777" w:rsidTr="00DB2132">
        <w:tc>
          <w:tcPr>
            <w:tcW w:w="605" w:type="dxa"/>
          </w:tcPr>
          <w:p w14:paraId="557334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1876</w:t>
            </w:r>
          </w:p>
        </w:tc>
        <w:tc>
          <w:tcPr>
            <w:tcW w:w="4288" w:type="dxa"/>
          </w:tcPr>
          <w:p w14:paraId="3FA0F8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D6CB9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3F504A1" w14:textId="77777777" w:rsidTr="00DB2132">
        <w:tc>
          <w:tcPr>
            <w:tcW w:w="605" w:type="dxa"/>
          </w:tcPr>
          <w:p w14:paraId="466A41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1877</w:t>
            </w:r>
          </w:p>
        </w:tc>
        <w:tc>
          <w:tcPr>
            <w:tcW w:w="4288" w:type="dxa"/>
          </w:tcPr>
          <w:p w14:paraId="7556DD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08D33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57A44F4" w14:textId="77777777" w:rsidTr="00DB2132">
        <w:tc>
          <w:tcPr>
            <w:tcW w:w="605" w:type="dxa"/>
          </w:tcPr>
          <w:p w14:paraId="49BF8C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1878</w:t>
            </w:r>
          </w:p>
        </w:tc>
        <w:tc>
          <w:tcPr>
            <w:tcW w:w="4288" w:type="dxa"/>
          </w:tcPr>
          <w:p w14:paraId="547ECA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MPEG2TSSampleConstructor</w:t>
            </w:r>
          </w:p>
        </w:tc>
        <w:tc>
          <w:tcPr>
            <w:tcW w:w="4117" w:type="dxa"/>
          </w:tcPr>
          <w:p w14:paraId="1F1AE2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MPEG2TSSampleConstructor</w:t>
            </w:r>
          </w:p>
        </w:tc>
      </w:tr>
      <w:tr w:rsidR="001B11A7" w:rsidRPr="00C04F0B" w14:paraId="415D5E4F" w14:textId="77777777" w:rsidTr="00DB2132">
        <w:tc>
          <w:tcPr>
            <w:tcW w:w="605" w:type="dxa"/>
          </w:tcPr>
          <w:p w14:paraId="1EB436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1879</w:t>
            </w:r>
          </w:p>
        </w:tc>
        <w:tc>
          <w:tcPr>
            <w:tcW w:w="4288" w:type="dxa"/>
          </w:tcPr>
          <w:p w14:paraId="02AE1C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MPEG2TSConstructor(2)</w:t>
            </w:r>
          </w:p>
        </w:tc>
        <w:tc>
          <w:tcPr>
            <w:tcW w:w="4117" w:type="dxa"/>
          </w:tcPr>
          <w:p w14:paraId="6C778C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MPEG2TSConstructor(2)</w:t>
            </w:r>
          </w:p>
        </w:tc>
      </w:tr>
      <w:tr w:rsidR="001B11A7" w:rsidRPr="00C04F0B" w14:paraId="3A28B29A" w14:textId="77777777" w:rsidTr="00DB2132">
        <w:tc>
          <w:tcPr>
            <w:tcW w:w="605" w:type="dxa"/>
          </w:tcPr>
          <w:p w14:paraId="35F7DE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1880</w:t>
            </w:r>
          </w:p>
        </w:tc>
        <w:tc>
          <w:tcPr>
            <w:tcW w:w="4288" w:type="dxa"/>
          </w:tcPr>
          <w:p w14:paraId="012A6F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40761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AD1994A" w14:textId="77777777" w:rsidTr="00DB2132">
        <w:tc>
          <w:tcPr>
            <w:tcW w:w="605" w:type="dxa"/>
          </w:tcPr>
          <w:p w14:paraId="465891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1881</w:t>
            </w:r>
          </w:p>
        </w:tc>
        <w:tc>
          <w:tcPr>
            <w:tcW w:w="4288" w:type="dxa"/>
          </w:tcPr>
          <w:p w14:paraId="4ECF76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sampledatalen;</w:t>
            </w:r>
          </w:p>
        </w:tc>
        <w:tc>
          <w:tcPr>
            <w:tcW w:w="4117" w:type="dxa"/>
          </w:tcPr>
          <w:p w14:paraId="0808F5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 sampledatalen;</w:t>
            </w:r>
          </w:p>
        </w:tc>
      </w:tr>
      <w:tr w:rsidR="001B11A7" w:rsidRPr="00C04F0B" w14:paraId="1F573D6F" w14:textId="77777777" w:rsidTr="00DB2132">
        <w:tc>
          <w:tcPr>
            <w:tcW w:w="605" w:type="dxa"/>
          </w:tcPr>
          <w:p w14:paraId="35F296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1882</w:t>
            </w:r>
          </w:p>
        </w:tc>
        <w:tc>
          <w:tcPr>
            <w:tcW w:w="4288" w:type="dxa"/>
          </w:tcPr>
          <w:p w14:paraId="3681DF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trackrefindex;</w:t>
            </w:r>
          </w:p>
        </w:tc>
        <w:tc>
          <w:tcPr>
            <w:tcW w:w="4117" w:type="dxa"/>
          </w:tcPr>
          <w:p w14:paraId="2F565D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trackrefindex;</w:t>
            </w:r>
          </w:p>
        </w:tc>
      </w:tr>
      <w:tr w:rsidR="001B11A7" w:rsidRPr="00C04F0B" w14:paraId="7E43BE4D" w14:textId="77777777" w:rsidTr="00DB2132">
        <w:tc>
          <w:tcPr>
            <w:tcW w:w="605" w:type="dxa"/>
          </w:tcPr>
          <w:p w14:paraId="70DC85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1883</w:t>
            </w:r>
          </w:p>
        </w:tc>
        <w:tc>
          <w:tcPr>
            <w:tcW w:w="4288" w:type="dxa"/>
          </w:tcPr>
          <w:p w14:paraId="56E7E5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samplenumber;</w:t>
            </w:r>
          </w:p>
        </w:tc>
        <w:tc>
          <w:tcPr>
            <w:tcW w:w="4117" w:type="dxa"/>
          </w:tcPr>
          <w:p w14:paraId="1958C9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samplenumber;</w:t>
            </w:r>
          </w:p>
        </w:tc>
      </w:tr>
      <w:tr w:rsidR="001B11A7" w:rsidRPr="00C04F0B" w14:paraId="6F6994C9" w14:textId="77777777" w:rsidTr="00DB2132">
        <w:tc>
          <w:tcPr>
            <w:tcW w:w="605" w:type="dxa"/>
          </w:tcPr>
          <w:p w14:paraId="07E88C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1884</w:t>
            </w:r>
          </w:p>
        </w:tc>
        <w:tc>
          <w:tcPr>
            <w:tcW w:w="4288" w:type="dxa"/>
          </w:tcPr>
          <w:p w14:paraId="7F65E6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sampleoffset;</w:t>
            </w:r>
          </w:p>
        </w:tc>
        <w:tc>
          <w:tcPr>
            <w:tcW w:w="4117" w:type="dxa"/>
          </w:tcPr>
          <w:p w14:paraId="0340FE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sampleoffset;</w:t>
            </w:r>
          </w:p>
        </w:tc>
      </w:tr>
      <w:tr w:rsidR="001B11A7" w:rsidRPr="00C04F0B" w14:paraId="321F4D02" w14:textId="77777777" w:rsidTr="00DB2132">
        <w:tc>
          <w:tcPr>
            <w:tcW w:w="605" w:type="dxa"/>
          </w:tcPr>
          <w:p w14:paraId="407DCC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1885</w:t>
            </w:r>
          </w:p>
        </w:tc>
        <w:tc>
          <w:tcPr>
            <w:tcW w:w="4288" w:type="dxa"/>
          </w:tcPr>
          <w:p w14:paraId="3521B1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89EE0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E6E25AD" w14:textId="77777777" w:rsidTr="00DB2132">
        <w:tc>
          <w:tcPr>
            <w:tcW w:w="605" w:type="dxa"/>
          </w:tcPr>
          <w:p w14:paraId="75DA03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1886</w:t>
            </w:r>
          </w:p>
        </w:tc>
        <w:tc>
          <w:tcPr>
            <w:tcW w:w="4288" w:type="dxa"/>
          </w:tcPr>
          <w:p w14:paraId="47C99F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CFC19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0A1D1F7" w14:textId="77777777" w:rsidTr="00DB2132">
        <w:tc>
          <w:tcPr>
            <w:tcW w:w="605" w:type="dxa"/>
          </w:tcPr>
          <w:p w14:paraId="32A808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1887</w:t>
            </w:r>
          </w:p>
        </w:tc>
        <w:tc>
          <w:tcPr>
            <w:tcW w:w="4288" w:type="dxa"/>
          </w:tcPr>
          <w:p w14:paraId="73547E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B7FCB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AD9FED0" w14:textId="77777777" w:rsidTr="00DB2132">
        <w:tc>
          <w:tcPr>
            <w:tcW w:w="605" w:type="dxa"/>
          </w:tcPr>
          <w:p w14:paraId="1B00C4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1888</w:t>
            </w:r>
          </w:p>
        </w:tc>
        <w:tc>
          <w:tcPr>
            <w:tcW w:w="4288" w:type="dxa"/>
          </w:tcPr>
          <w:p w14:paraId="076DFF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MPEG2TSPacketRepresentation</w:t>
            </w:r>
          </w:p>
        </w:tc>
        <w:tc>
          <w:tcPr>
            <w:tcW w:w="4117" w:type="dxa"/>
          </w:tcPr>
          <w:p w14:paraId="220167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MPEG2TSPacketRepresentation</w:t>
            </w:r>
          </w:p>
        </w:tc>
      </w:tr>
      <w:tr w:rsidR="001B11A7" w:rsidRPr="00C04F0B" w14:paraId="78301512" w14:textId="77777777" w:rsidTr="00DB2132">
        <w:tc>
          <w:tcPr>
            <w:tcW w:w="605" w:type="dxa"/>
          </w:tcPr>
          <w:p w14:paraId="08113C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1889</w:t>
            </w:r>
          </w:p>
        </w:tc>
        <w:tc>
          <w:tcPr>
            <w:tcW w:w="4288" w:type="dxa"/>
          </w:tcPr>
          <w:p w14:paraId="1855F9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54A23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F2F6DD9" w14:textId="77777777" w:rsidTr="00DB2132">
        <w:tc>
          <w:tcPr>
            <w:tcW w:w="605" w:type="dxa"/>
          </w:tcPr>
          <w:p w14:paraId="67A541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1890</w:t>
            </w:r>
          </w:p>
        </w:tc>
        <w:tc>
          <w:tcPr>
            <w:tcW w:w="4288" w:type="dxa"/>
          </w:tcPr>
          <w:p w14:paraId="49DB70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precedingbytes[precedingbyteslen];</w:t>
            </w:r>
          </w:p>
        </w:tc>
        <w:tc>
          <w:tcPr>
            <w:tcW w:w="4117" w:type="dxa"/>
          </w:tcPr>
          <w:p w14:paraId="027BB7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precedingbytes[precedingbyteslen];</w:t>
            </w:r>
          </w:p>
        </w:tc>
      </w:tr>
      <w:tr w:rsidR="001B11A7" w:rsidRPr="00C04F0B" w14:paraId="572639CD" w14:textId="77777777" w:rsidTr="00DB2132">
        <w:tc>
          <w:tcPr>
            <w:tcW w:w="605" w:type="dxa"/>
          </w:tcPr>
          <w:p w14:paraId="39960D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1891</w:t>
            </w:r>
          </w:p>
        </w:tc>
        <w:tc>
          <w:tcPr>
            <w:tcW w:w="4288" w:type="dxa"/>
          </w:tcPr>
          <w:p w14:paraId="4C95A4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sync_byte;</w:t>
            </w:r>
          </w:p>
        </w:tc>
        <w:tc>
          <w:tcPr>
            <w:tcW w:w="4117" w:type="dxa"/>
          </w:tcPr>
          <w:p w14:paraId="23CBA9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sync_byte;</w:t>
            </w:r>
          </w:p>
        </w:tc>
      </w:tr>
      <w:tr w:rsidR="001B11A7" w:rsidRPr="00C04F0B" w14:paraId="3F84AC25" w14:textId="77777777" w:rsidTr="00DB2132">
        <w:tc>
          <w:tcPr>
            <w:tcW w:w="605" w:type="dxa"/>
          </w:tcPr>
          <w:p w14:paraId="708463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1892</w:t>
            </w:r>
          </w:p>
        </w:tc>
        <w:tc>
          <w:tcPr>
            <w:tcW w:w="4288" w:type="dxa"/>
          </w:tcPr>
          <w:p w14:paraId="21E969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(sync_byte == 0x47) {</w:t>
            </w:r>
          </w:p>
        </w:tc>
        <w:tc>
          <w:tcPr>
            <w:tcW w:w="4117" w:type="dxa"/>
          </w:tcPr>
          <w:p w14:paraId="127221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(sync_byte == 0x47) {</w:t>
            </w:r>
          </w:p>
        </w:tc>
      </w:tr>
      <w:tr w:rsidR="001B11A7" w:rsidRPr="00C04F0B" w14:paraId="2E9E37DF" w14:textId="77777777" w:rsidTr="00DB2132">
        <w:tc>
          <w:tcPr>
            <w:tcW w:w="605" w:type="dxa"/>
          </w:tcPr>
          <w:p w14:paraId="5FCCDD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1893</w:t>
            </w:r>
          </w:p>
        </w:tc>
        <w:tc>
          <w:tcPr>
            <w:tcW w:w="4288" w:type="dxa"/>
          </w:tcPr>
          <w:p w14:paraId="515B9F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  packet[187];</w:t>
            </w:r>
          </w:p>
        </w:tc>
        <w:tc>
          <w:tcPr>
            <w:tcW w:w="4117" w:type="dxa"/>
          </w:tcPr>
          <w:p w14:paraId="42FAE7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  packet[187];</w:t>
            </w:r>
          </w:p>
        </w:tc>
      </w:tr>
      <w:tr w:rsidR="001B11A7" w:rsidRPr="00C04F0B" w14:paraId="72341A27" w14:textId="77777777" w:rsidTr="00DB2132">
        <w:tc>
          <w:tcPr>
            <w:tcW w:w="605" w:type="dxa"/>
          </w:tcPr>
          <w:p w14:paraId="06D222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1894</w:t>
            </w:r>
          </w:p>
        </w:tc>
        <w:tc>
          <w:tcPr>
            <w:tcW w:w="4288" w:type="dxa"/>
          </w:tcPr>
          <w:p w14:paraId="467053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(sync_byte == 0x00 || sync_byte == 0x01) {</w:t>
            </w:r>
          </w:p>
        </w:tc>
        <w:tc>
          <w:tcPr>
            <w:tcW w:w="4117" w:type="dxa"/>
          </w:tcPr>
          <w:p w14:paraId="5E3A00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(sync_byte == 0x00 || sync_byte == 0x01) {</w:t>
            </w:r>
          </w:p>
        </w:tc>
      </w:tr>
      <w:tr w:rsidR="001B11A7" w:rsidRPr="00C04F0B" w14:paraId="5DCB42C8" w14:textId="77777777" w:rsidTr="00DB2132">
        <w:tc>
          <w:tcPr>
            <w:tcW w:w="605" w:type="dxa"/>
          </w:tcPr>
          <w:p w14:paraId="53DC50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1895</w:t>
            </w:r>
          </w:p>
        </w:tc>
        <w:tc>
          <w:tcPr>
            <w:tcW w:w="4288" w:type="dxa"/>
          </w:tcPr>
          <w:p w14:paraId="461525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  headerdatalen;</w:t>
            </w:r>
          </w:p>
        </w:tc>
        <w:tc>
          <w:tcPr>
            <w:tcW w:w="4117" w:type="dxa"/>
          </w:tcPr>
          <w:p w14:paraId="343E86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  headerdatalen;</w:t>
            </w:r>
          </w:p>
        </w:tc>
      </w:tr>
      <w:tr w:rsidR="001B11A7" w:rsidRPr="00C04F0B" w14:paraId="4ECE6FBD" w14:textId="77777777" w:rsidTr="00DB2132">
        <w:tc>
          <w:tcPr>
            <w:tcW w:w="605" w:type="dxa"/>
          </w:tcPr>
          <w:p w14:paraId="59CDE9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1896</w:t>
            </w:r>
          </w:p>
        </w:tc>
        <w:tc>
          <w:tcPr>
            <w:tcW w:w="4288" w:type="dxa"/>
          </w:tcPr>
          <w:p w14:paraId="4B77E4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int(4)   reserved;</w:t>
            </w:r>
          </w:p>
        </w:tc>
        <w:tc>
          <w:tcPr>
            <w:tcW w:w="4117" w:type="dxa"/>
          </w:tcPr>
          <w:p w14:paraId="517D4B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unsigned int(4) field;</w:t>
            </w:r>
          </w:p>
        </w:tc>
      </w:tr>
      <w:tr w:rsidR="001B11A7" w:rsidRPr="00C04F0B" w14:paraId="1CE0DA60" w14:textId="77777777" w:rsidTr="00DB2132">
        <w:tc>
          <w:tcPr>
            <w:tcW w:w="605" w:type="dxa"/>
          </w:tcPr>
          <w:p w14:paraId="60A191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1897</w:t>
            </w:r>
          </w:p>
        </w:tc>
        <w:tc>
          <w:tcPr>
            <w:tcW w:w="4288" w:type="dxa"/>
          </w:tcPr>
          <w:p w14:paraId="315FA3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  num_constructors;</w:t>
            </w:r>
          </w:p>
        </w:tc>
        <w:tc>
          <w:tcPr>
            <w:tcW w:w="4117" w:type="dxa"/>
          </w:tcPr>
          <w:p w14:paraId="3D19AB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  num_constructors;</w:t>
            </w:r>
          </w:p>
        </w:tc>
      </w:tr>
      <w:tr w:rsidR="001B11A7" w:rsidRPr="00C04F0B" w14:paraId="1D6C2718" w14:textId="77777777" w:rsidTr="00DB2132">
        <w:tc>
          <w:tcPr>
            <w:tcW w:w="605" w:type="dxa"/>
          </w:tcPr>
          <w:p w14:paraId="792654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1898</w:t>
            </w:r>
          </w:p>
        </w:tc>
        <w:tc>
          <w:tcPr>
            <w:tcW w:w="4288" w:type="dxa"/>
          </w:tcPr>
          <w:p w14:paraId="4E9280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   transport_error_indicator;</w:t>
            </w:r>
          </w:p>
        </w:tc>
        <w:tc>
          <w:tcPr>
            <w:tcW w:w="4117" w:type="dxa"/>
          </w:tcPr>
          <w:p w14:paraId="6562E1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   transport_error_indicator;</w:t>
            </w:r>
          </w:p>
        </w:tc>
      </w:tr>
      <w:tr w:rsidR="001B11A7" w:rsidRPr="00C04F0B" w14:paraId="7107F3DA" w14:textId="77777777" w:rsidTr="00DB2132">
        <w:tc>
          <w:tcPr>
            <w:tcW w:w="605" w:type="dxa"/>
          </w:tcPr>
          <w:p w14:paraId="59247E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1899</w:t>
            </w:r>
          </w:p>
        </w:tc>
        <w:tc>
          <w:tcPr>
            <w:tcW w:w="4288" w:type="dxa"/>
          </w:tcPr>
          <w:p w14:paraId="681CFD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   payload_unit_start_indicator;</w:t>
            </w:r>
          </w:p>
        </w:tc>
        <w:tc>
          <w:tcPr>
            <w:tcW w:w="4117" w:type="dxa"/>
          </w:tcPr>
          <w:p w14:paraId="3B456A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   payload_unit_start_indicator;</w:t>
            </w:r>
          </w:p>
        </w:tc>
      </w:tr>
      <w:tr w:rsidR="001B11A7" w:rsidRPr="00C04F0B" w14:paraId="461C58B5" w14:textId="77777777" w:rsidTr="00DB2132">
        <w:tc>
          <w:tcPr>
            <w:tcW w:w="605" w:type="dxa"/>
          </w:tcPr>
          <w:p w14:paraId="5922DD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1900</w:t>
            </w:r>
          </w:p>
        </w:tc>
        <w:tc>
          <w:tcPr>
            <w:tcW w:w="4288" w:type="dxa"/>
          </w:tcPr>
          <w:p w14:paraId="299529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   transport_priority;</w:t>
            </w:r>
          </w:p>
        </w:tc>
        <w:tc>
          <w:tcPr>
            <w:tcW w:w="4117" w:type="dxa"/>
          </w:tcPr>
          <w:p w14:paraId="5A533B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   transport_priority;</w:t>
            </w:r>
          </w:p>
        </w:tc>
      </w:tr>
      <w:tr w:rsidR="001B11A7" w:rsidRPr="00C04F0B" w14:paraId="5D8B2775" w14:textId="77777777" w:rsidTr="00DB2132">
        <w:tc>
          <w:tcPr>
            <w:tcW w:w="605" w:type="dxa"/>
          </w:tcPr>
          <w:p w14:paraId="4883FE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1901</w:t>
            </w:r>
          </w:p>
        </w:tc>
        <w:tc>
          <w:tcPr>
            <w:tcW w:w="4288" w:type="dxa"/>
          </w:tcPr>
          <w:p w14:paraId="0AD4EF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bit(13)   PID;</w:t>
            </w:r>
          </w:p>
        </w:tc>
        <w:tc>
          <w:tcPr>
            <w:tcW w:w="4117" w:type="dxa"/>
          </w:tcPr>
          <w:p w14:paraId="25E1AB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bit(13)   PID;</w:t>
            </w:r>
          </w:p>
        </w:tc>
      </w:tr>
      <w:tr w:rsidR="001B11A7" w:rsidRPr="00C04F0B" w14:paraId="0E277644" w14:textId="77777777" w:rsidTr="00DB2132">
        <w:tc>
          <w:tcPr>
            <w:tcW w:w="605" w:type="dxa"/>
          </w:tcPr>
          <w:p w14:paraId="3E759C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1902</w:t>
            </w:r>
          </w:p>
        </w:tc>
        <w:tc>
          <w:tcPr>
            <w:tcW w:w="4288" w:type="dxa"/>
          </w:tcPr>
          <w:p w14:paraId="40F281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bit(2)    transport_scrambling_control;</w:t>
            </w:r>
          </w:p>
        </w:tc>
        <w:tc>
          <w:tcPr>
            <w:tcW w:w="4117" w:type="dxa"/>
          </w:tcPr>
          <w:p w14:paraId="3251FB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bit(2)    transport_scrambling_control;</w:t>
            </w:r>
          </w:p>
        </w:tc>
      </w:tr>
      <w:tr w:rsidR="001B11A7" w:rsidRPr="00C04F0B" w14:paraId="4742FF7A" w14:textId="77777777" w:rsidTr="00DB2132">
        <w:tc>
          <w:tcPr>
            <w:tcW w:w="605" w:type="dxa"/>
          </w:tcPr>
          <w:p w14:paraId="1AF0D7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1903</w:t>
            </w:r>
          </w:p>
        </w:tc>
        <w:tc>
          <w:tcPr>
            <w:tcW w:w="4288" w:type="dxa"/>
          </w:tcPr>
          <w:p w14:paraId="247DEC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bit(2)    adaptation_field_control;</w:t>
            </w:r>
          </w:p>
        </w:tc>
        <w:tc>
          <w:tcPr>
            <w:tcW w:w="4117" w:type="dxa"/>
          </w:tcPr>
          <w:p w14:paraId="0DD534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bit(2)    adaptation_field_control;</w:t>
            </w:r>
          </w:p>
        </w:tc>
      </w:tr>
      <w:tr w:rsidR="001B11A7" w:rsidRPr="00C04F0B" w14:paraId="34D3FC71" w14:textId="77777777" w:rsidTr="00DB2132">
        <w:tc>
          <w:tcPr>
            <w:tcW w:w="605" w:type="dxa"/>
          </w:tcPr>
          <w:p w14:paraId="704FBE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1904</w:t>
            </w:r>
          </w:p>
        </w:tc>
        <w:tc>
          <w:tcPr>
            <w:tcW w:w="4288" w:type="dxa"/>
          </w:tcPr>
          <w:p w14:paraId="3E5CF2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bit(4)    continuity_counter;</w:t>
            </w:r>
          </w:p>
        </w:tc>
        <w:tc>
          <w:tcPr>
            <w:tcW w:w="4117" w:type="dxa"/>
          </w:tcPr>
          <w:p w14:paraId="0EC84A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bit(4)    continuity_counter;</w:t>
            </w:r>
          </w:p>
        </w:tc>
      </w:tr>
      <w:tr w:rsidR="001B11A7" w:rsidRPr="00C04F0B" w14:paraId="4624330F" w14:textId="77777777" w:rsidTr="00DB2132">
        <w:tc>
          <w:tcPr>
            <w:tcW w:w="605" w:type="dxa"/>
          </w:tcPr>
          <w:p w14:paraId="43885A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1905</w:t>
            </w:r>
          </w:p>
        </w:tc>
        <w:tc>
          <w:tcPr>
            <w:tcW w:w="4288" w:type="dxa"/>
          </w:tcPr>
          <w:p w14:paraId="610236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if (sync_byte == 0x00 &amp;&amp; (adaptation_field_control == ´10´ ||</w:t>
            </w:r>
          </w:p>
        </w:tc>
        <w:tc>
          <w:tcPr>
            <w:tcW w:w="4117" w:type="dxa"/>
          </w:tcPr>
          <w:p w14:paraId="2D0223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if (sync_byte == 0x00 &amp;&amp; (adaptation_field_control == '10' ||</w:t>
            </w:r>
          </w:p>
        </w:tc>
      </w:tr>
      <w:tr w:rsidR="001B11A7" w:rsidRPr="00C04F0B" w14:paraId="1ED97C6C" w14:textId="77777777" w:rsidTr="00DB2132">
        <w:tc>
          <w:tcPr>
            <w:tcW w:w="605" w:type="dxa"/>
          </w:tcPr>
          <w:p w14:paraId="75C79A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1906</w:t>
            </w:r>
          </w:p>
        </w:tc>
        <w:tc>
          <w:tcPr>
            <w:tcW w:w="4288" w:type="dxa"/>
          </w:tcPr>
          <w:p w14:paraId="057153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adaptation_field_control == ´11´)) {</w:t>
            </w:r>
          </w:p>
        </w:tc>
        <w:tc>
          <w:tcPr>
            <w:tcW w:w="4117" w:type="dxa"/>
          </w:tcPr>
          <w:p w14:paraId="67901D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adaptation_field_control == '11')) {</w:t>
            </w:r>
          </w:p>
        </w:tc>
      </w:tr>
      <w:tr w:rsidR="001B11A7" w:rsidRPr="00C04F0B" w14:paraId="11C1C5C9" w14:textId="77777777" w:rsidTr="00DB2132">
        <w:tc>
          <w:tcPr>
            <w:tcW w:w="605" w:type="dxa"/>
          </w:tcPr>
          <w:p w14:paraId="1886F4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1907</w:t>
            </w:r>
          </w:p>
        </w:tc>
        <w:tc>
          <w:tcPr>
            <w:tcW w:w="4288" w:type="dxa"/>
          </w:tcPr>
          <w:p w14:paraId="0C6C43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  adaptation_field[headerdatalen-3];</w:t>
            </w:r>
          </w:p>
        </w:tc>
        <w:tc>
          <w:tcPr>
            <w:tcW w:w="4117" w:type="dxa"/>
          </w:tcPr>
          <w:p w14:paraId="305A42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  adaptation_field[headerdatalen-3];</w:t>
            </w:r>
          </w:p>
        </w:tc>
      </w:tr>
      <w:tr w:rsidR="001B11A7" w:rsidRPr="00C04F0B" w14:paraId="0CB15009" w14:textId="77777777" w:rsidTr="00DB2132">
        <w:tc>
          <w:tcPr>
            <w:tcW w:w="605" w:type="dxa"/>
          </w:tcPr>
          <w:p w14:paraId="51CD67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1908</w:t>
            </w:r>
          </w:p>
        </w:tc>
        <w:tc>
          <w:tcPr>
            <w:tcW w:w="4288" w:type="dxa"/>
          </w:tcPr>
          <w:p w14:paraId="500A09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2C27C4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5D4C01AB" w14:textId="77777777" w:rsidTr="00DB2132">
        <w:tc>
          <w:tcPr>
            <w:tcW w:w="605" w:type="dxa"/>
          </w:tcPr>
          <w:p w14:paraId="095810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1909</w:t>
            </w:r>
          </w:p>
        </w:tc>
        <w:tc>
          <w:tcPr>
            <w:tcW w:w="4288" w:type="dxa"/>
          </w:tcPr>
          <w:p w14:paraId="127672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MPEG2TSConstructor constructors[num_constructors];</w:t>
            </w:r>
          </w:p>
        </w:tc>
        <w:tc>
          <w:tcPr>
            <w:tcW w:w="4117" w:type="dxa"/>
          </w:tcPr>
          <w:p w14:paraId="651477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MPEG2TSConstructor constructors[num_constructors];</w:t>
            </w:r>
          </w:p>
        </w:tc>
      </w:tr>
      <w:tr w:rsidR="001B11A7" w:rsidRPr="00C04F0B" w14:paraId="195F58D7" w14:textId="77777777" w:rsidTr="00DB2132">
        <w:tc>
          <w:tcPr>
            <w:tcW w:w="605" w:type="dxa"/>
          </w:tcPr>
          <w:p w14:paraId="47E8F8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1910</w:t>
            </w:r>
          </w:p>
        </w:tc>
        <w:tc>
          <w:tcPr>
            <w:tcW w:w="4288" w:type="dxa"/>
          </w:tcPr>
          <w:p w14:paraId="4F8D73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(sync_byte == 0xFF) {</w:t>
            </w:r>
          </w:p>
        </w:tc>
        <w:tc>
          <w:tcPr>
            <w:tcW w:w="4117" w:type="dxa"/>
          </w:tcPr>
          <w:p w14:paraId="008F6D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if (sync_byte == 0xFF) {</w:t>
            </w:r>
          </w:p>
        </w:tc>
      </w:tr>
      <w:tr w:rsidR="001B11A7" w:rsidRPr="00C04F0B" w14:paraId="5FE8EB71" w14:textId="77777777" w:rsidTr="00DB2132">
        <w:tc>
          <w:tcPr>
            <w:tcW w:w="605" w:type="dxa"/>
          </w:tcPr>
          <w:p w14:paraId="79DFFE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1911</w:t>
            </w:r>
          </w:p>
        </w:tc>
        <w:tc>
          <w:tcPr>
            <w:tcW w:w="4288" w:type="dxa"/>
          </w:tcPr>
          <w:p w14:paraId="21243A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implicit null packet that has been removed</w:t>
            </w:r>
          </w:p>
        </w:tc>
        <w:tc>
          <w:tcPr>
            <w:tcW w:w="4117" w:type="dxa"/>
          </w:tcPr>
          <w:p w14:paraId="05E5E7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implicit null packet that has been removed</w:t>
            </w:r>
          </w:p>
        </w:tc>
      </w:tr>
      <w:tr w:rsidR="001B11A7" w:rsidRPr="00C04F0B" w14:paraId="54DA4BA5" w14:textId="77777777" w:rsidTr="00DB2132">
        <w:tc>
          <w:tcPr>
            <w:tcW w:w="605" w:type="dxa"/>
          </w:tcPr>
          <w:p w14:paraId="059D2B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1912</w:t>
            </w:r>
          </w:p>
        </w:tc>
        <w:tc>
          <w:tcPr>
            <w:tcW w:w="4288" w:type="dxa"/>
          </w:tcPr>
          <w:p w14:paraId="7988E2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35592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C570540" w14:textId="77777777" w:rsidTr="00DB2132">
        <w:tc>
          <w:tcPr>
            <w:tcW w:w="605" w:type="dxa"/>
          </w:tcPr>
          <w:p w14:paraId="5594D1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1913</w:t>
            </w:r>
          </w:p>
        </w:tc>
        <w:tc>
          <w:tcPr>
            <w:tcW w:w="4288" w:type="dxa"/>
          </w:tcPr>
          <w:p w14:paraId="492AB7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trailingbytes[trailingbyteslen];</w:t>
            </w:r>
          </w:p>
        </w:tc>
        <w:tc>
          <w:tcPr>
            <w:tcW w:w="4117" w:type="dxa"/>
          </w:tcPr>
          <w:p w14:paraId="06BD04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trailingbytes[trailingbyteslen];</w:t>
            </w:r>
          </w:p>
        </w:tc>
      </w:tr>
      <w:tr w:rsidR="001B11A7" w:rsidRPr="00C04F0B" w14:paraId="0FE8006E" w14:textId="77777777" w:rsidTr="00DB2132">
        <w:tc>
          <w:tcPr>
            <w:tcW w:w="605" w:type="dxa"/>
          </w:tcPr>
          <w:p w14:paraId="517131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1914</w:t>
            </w:r>
          </w:p>
        </w:tc>
        <w:tc>
          <w:tcPr>
            <w:tcW w:w="4288" w:type="dxa"/>
          </w:tcPr>
          <w:p w14:paraId="7E7A7B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BD25A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D58B698" w14:textId="77777777" w:rsidTr="00DB2132">
        <w:tc>
          <w:tcPr>
            <w:tcW w:w="605" w:type="dxa"/>
          </w:tcPr>
          <w:p w14:paraId="52653A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1915</w:t>
            </w:r>
          </w:p>
        </w:tc>
        <w:tc>
          <w:tcPr>
            <w:tcW w:w="4288" w:type="dxa"/>
          </w:tcPr>
          <w:p w14:paraId="10803A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24B49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7E0ED4B" w14:textId="77777777" w:rsidTr="00DB2132">
        <w:tc>
          <w:tcPr>
            <w:tcW w:w="605" w:type="dxa"/>
          </w:tcPr>
          <w:p w14:paraId="0F61C4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1916</w:t>
            </w:r>
          </w:p>
        </w:tc>
        <w:tc>
          <w:tcPr>
            <w:tcW w:w="4288" w:type="dxa"/>
          </w:tcPr>
          <w:p w14:paraId="34B78A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05A00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001F8AE" w14:textId="77777777" w:rsidTr="00DB2132">
        <w:tc>
          <w:tcPr>
            <w:tcW w:w="605" w:type="dxa"/>
          </w:tcPr>
          <w:p w14:paraId="2AFC0E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1917</w:t>
            </w:r>
          </w:p>
        </w:tc>
        <w:tc>
          <w:tcPr>
            <w:tcW w:w="4288" w:type="dxa"/>
          </w:tcPr>
          <w:p w14:paraId="22B776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MPEG2TSSample</w:t>
            </w:r>
          </w:p>
        </w:tc>
        <w:tc>
          <w:tcPr>
            <w:tcW w:w="4117" w:type="dxa"/>
          </w:tcPr>
          <w:p w14:paraId="734E5A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MPEG2TSSample</w:t>
            </w:r>
          </w:p>
        </w:tc>
      </w:tr>
      <w:tr w:rsidR="001B11A7" w:rsidRPr="00C04F0B" w14:paraId="749E6963" w14:textId="77777777" w:rsidTr="00DB2132">
        <w:tc>
          <w:tcPr>
            <w:tcW w:w="605" w:type="dxa"/>
          </w:tcPr>
          <w:p w14:paraId="06ADFD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1918</w:t>
            </w:r>
          </w:p>
        </w:tc>
        <w:tc>
          <w:tcPr>
            <w:tcW w:w="4288" w:type="dxa"/>
          </w:tcPr>
          <w:p w14:paraId="5BF0A1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97C67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DAE0BB0" w14:textId="77777777" w:rsidTr="00DB2132">
        <w:tc>
          <w:tcPr>
            <w:tcW w:w="605" w:type="dxa"/>
          </w:tcPr>
          <w:p w14:paraId="7C3DE5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1919</w:t>
            </w:r>
          </w:p>
        </w:tc>
        <w:tc>
          <w:tcPr>
            <w:tcW w:w="4288" w:type="dxa"/>
          </w:tcPr>
          <w:p w14:paraId="6DA917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MPEG2TSPacketRepresentation sample[];</w:t>
            </w:r>
          </w:p>
        </w:tc>
        <w:tc>
          <w:tcPr>
            <w:tcW w:w="4117" w:type="dxa"/>
          </w:tcPr>
          <w:p w14:paraId="0AE7E7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MPEG2TSPacketRepresentation sample[];</w:t>
            </w:r>
          </w:p>
        </w:tc>
      </w:tr>
      <w:tr w:rsidR="001B11A7" w:rsidRPr="00C04F0B" w14:paraId="054CE4FD" w14:textId="77777777" w:rsidTr="00DB2132">
        <w:tc>
          <w:tcPr>
            <w:tcW w:w="605" w:type="dxa"/>
          </w:tcPr>
          <w:p w14:paraId="190356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1920</w:t>
            </w:r>
          </w:p>
        </w:tc>
        <w:tc>
          <w:tcPr>
            <w:tcW w:w="4288" w:type="dxa"/>
          </w:tcPr>
          <w:p w14:paraId="302C67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29E7D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812D6EC" w14:textId="77777777" w:rsidTr="00DB2132">
        <w:tc>
          <w:tcPr>
            <w:tcW w:w="605" w:type="dxa"/>
          </w:tcPr>
          <w:p w14:paraId="71F964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1921</w:t>
            </w:r>
          </w:p>
        </w:tc>
        <w:tc>
          <w:tcPr>
            <w:tcW w:w="4288" w:type="dxa"/>
          </w:tcPr>
          <w:p w14:paraId="0788AB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11F47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29314E4" w14:textId="77777777" w:rsidTr="00DB2132">
        <w:tc>
          <w:tcPr>
            <w:tcW w:w="605" w:type="dxa"/>
          </w:tcPr>
          <w:p w14:paraId="15CBE5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1922</w:t>
            </w:r>
          </w:p>
        </w:tc>
        <w:tc>
          <w:tcPr>
            <w:tcW w:w="4288" w:type="dxa"/>
          </w:tcPr>
          <w:p w14:paraId="4A3D35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93007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617D59D" w14:textId="77777777" w:rsidTr="00DB2132">
        <w:tc>
          <w:tcPr>
            <w:tcW w:w="605" w:type="dxa"/>
          </w:tcPr>
          <w:p w14:paraId="4F9545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1923</w:t>
            </w:r>
          </w:p>
        </w:tc>
        <w:tc>
          <w:tcPr>
            <w:tcW w:w="4288" w:type="dxa"/>
          </w:tcPr>
          <w:p w14:paraId="2C8D5F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ProtectedMPEG2TransportStreamSampleEntry</w:t>
            </w:r>
          </w:p>
        </w:tc>
        <w:tc>
          <w:tcPr>
            <w:tcW w:w="4117" w:type="dxa"/>
          </w:tcPr>
          <w:p w14:paraId="469ED3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ProtectedMPEG2TransportStreamSampleEntry</w:t>
            </w:r>
          </w:p>
        </w:tc>
      </w:tr>
      <w:tr w:rsidR="001B11A7" w:rsidRPr="00C04F0B" w14:paraId="2E4AD60C" w14:textId="77777777" w:rsidTr="00DB2132">
        <w:tc>
          <w:tcPr>
            <w:tcW w:w="605" w:type="dxa"/>
          </w:tcPr>
          <w:p w14:paraId="6B6ABC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1924</w:t>
            </w:r>
          </w:p>
        </w:tc>
        <w:tc>
          <w:tcPr>
            <w:tcW w:w="4288" w:type="dxa"/>
          </w:tcPr>
          <w:p w14:paraId="78C7C9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MPEG2TSSampleEntry('pm2t')</w:t>
            </w:r>
          </w:p>
        </w:tc>
        <w:tc>
          <w:tcPr>
            <w:tcW w:w="4117" w:type="dxa"/>
          </w:tcPr>
          <w:p w14:paraId="238E89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MPEG2TSSampleEntry('pm2t')</w:t>
            </w:r>
          </w:p>
        </w:tc>
      </w:tr>
      <w:tr w:rsidR="001B11A7" w:rsidRPr="00C04F0B" w14:paraId="3F9F0FD7" w14:textId="77777777" w:rsidTr="00DB2132">
        <w:tc>
          <w:tcPr>
            <w:tcW w:w="605" w:type="dxa"/>
          </w:tcPr>
          <w:p w14:paraId="080255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1925</w:t>
            </w:r>
          </w:p>
        </w:tc>
        <w:tc>
          <w:tcPr>
            <w:tcW w:w="4288" w:type="dxa"/>
          </w:tcPr>
          <w:p w14:paraId="5C8904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F72BB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43F5D0C" w14:textId="77777777" w:rsidTr="00DB2132">
        <w:tc>
          <w:tcPr>
            <w:tcW w:w="605" w:type="dxa"/>
          </w:tcPr>
          <w:p w14:paraId="542F88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1926</w:t>
            </w:r>
          </w:p>
        </w:tc>
        <w:tc>
          <w:tcPr>
            <w:tcW w:w="4288" w:type="dxa"/>
          </w:tcPr>
          <w:p w14:paraId="3E87A4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ProtectionSchemeInfoBox    SchemeInformation;</w:t>
            </w:r>
          </w:p>
        </w:tc>
        <w:tc>
          <w:tcPr>
            <w:tcW w:w="4117" w:type="dxa"/>
          </w:tcPr>
          <w:p w14:paraId="74AC62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ProtectionSchemeInfoBox    SchemeInformation;</w:t>
            </w:r>
          </w:p>
        </w:tc>
      </w:tr>
      <w:tr w:rsidR="001B11A7" w:rsidRPr="00C04F0B" w14:paraId="45CB1F27" w14:textId="77777777" w:rsidTr="00DB2132">
        <w:tc>
          <w:tcPr>
            <w:tcW w:w="605" w:type="dxa"/>
          </w:tcPr>
          <w:p w14:paraId="5DE163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1927</w:t>
            </w:r>
          </w:p>
        </w:tc>
        <w:tc>
          <w:tcPr>
            <w:tcW w:w="4288" w:type="dxa"/>
          </w:tcPr>
          <w:p w14:paraId="2AA7DD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4F854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972F5E4" w14:textId="77777777" w:rsidTr="00DB2132">
        <w:tc>
          <w:tcPr>
            <w:tcW w:w="605" w:type="dxa"/>
          </w:tcPr>
          <w:p w14:paraId="1C7701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1928</w:t>
            </w:r>
          </w:p>
        </w:tc>
        <w:tc>
          <w:tcPr>
            <w:tcW w:w="4288" w:type="dxa"/>
          </w:tcPr>
          <w:p w14:paraId="1C798A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DB73B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C9F1600" w14:textId="77777777" w:rsidTr="00DB2132">
        <w:tc>
          <w:tcPr>
            <w:tcW w:w="605" w:type="dxa"/>
          </w:tcPr>
          <w:p w14:paraId="4A501B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1929</w:t>
            </w:r>
          </w:p>
        </w:tc>
        <w:tc>
          <w:tcPr>
            <w:tcW w:w="4288" w:type="dxa"/>
          </w:tcPr>
          <w:p w14:paraId="7E491C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5DA8E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F36C991" w14:textId="77777777" w:rsidTr="00DB2132">
        <w:tc>
          <w:tcPr>
            <w:tcW w:w="605" w:type="dxa"/>
          </w:tcPr>
          <w:p w14:paraId="3E1BD1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1930</w:t>
            </w:r>
          </w:p>
        </w:tc>
        <w:tc>
          <w:tcPr>
            <w:tcW w:w="4288" w:type="dxa"/>
          </w:tcPr>
          <w:p w14:paraId="4C3FCF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ReceivedRtpHintSampleEntry() extends HintSampleEntry ('rrtp')</w:t>
            </w:r>
          </w:p>
        </w:tc>
        <w:tc>
          <w:tcPr>
            <w:tcW w:w="4117" w:type="dxa"/>
          </w:tcPr>
          <w:p w14:paraId="471296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ReceivedRtpHintSampleEntry extends HintSampleEntry ('rrtp')</w:t>
            </w:r>
          </w:p>
        </w:tc>
      </w:tr>
      <w:tr w:rsidR="001B11A7" w:rsidRPr="00C04F0B" w14:paraId="781FD093" w14:textId="77777777" w:rsidTr="00DB2132">
        <w:tc>
          <w:tcPr>
            <w:tcW w:w="605" w:type="dxa"/>
          </w:tcPr>
          <w:p w14:paraId="63DF83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1931</w:t>
            </w:r>
          </w:p>
        </w:tc>
        <w:tc>
          <w:tcPr>
            <w:tcW w:w="4288" w:type="dxa"/>
          </w:tcPr>
          <w:p w14:paraId="10D274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4B8FF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68AE46C" w14:textId="77777777" w:rsidTr="00DB2132">
        <w:tc>
          <w:tcPr>
            <w:tcW w:w="605" w:type="dxa"/>
          </w:tcPr>
          <w:p w14:paraId="77919D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1932</w:t>
            </w:r>
          </w:p>
        </w:tc>
        <w:tc>
          <w:tcPr>
            <w:tcW w:w="4288" w:type="dxa"/>
          </w:tcPr>
          <w:p w14:paraId="28635C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hinttrackversion = 1;</w:t>
            </w:r>
          </w:p>
        </w:tc>
        <w:tc>
          <w:tcPr>
            <w:tcW w:w="4117" w:type="dxa"/>
          </w:tcPr>
          <w:p w14:paraId="06D4A3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hinttrackversion = 1;</w:t>
            </w:r>
          </w:p>
        </w:tc>
      </w:tr>
      <w:tr w:rsidR="001B11A7" w:rsidRPr="00C04F0B" w14:paraId="1BCA32BA" w14:textId="77777777" w:rsidTr="00DB2132">
        <w:tc>
          <w:tcPr>
            <w:tcW w:w="605" w:type="dxa"/>
          </w:tcPr>
          <w:p w14:paraId="3969D6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1933</w:t>
            </w:r>
          </w:p>
        </w:tc>
        <w:tc>
          <w:tcPr>
            <w:tcW w:w="4288" w:type="dxa"/>
          </w:tcPr>
          <w:p w14:paraId="2C503F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highestcompatibleversion = 1;</w:t>
            </w:r>
          </w:p>
        </w:tc>
        <w:tc>
          <w:tcPr>
            <w:tcW w:w="4117" w:type="dxa"/>
          </w:tcPr>
          <w:p w14:paraId="1D95ED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highestcompatibleversion = 1;</w:t>
            </w:r>
          </w:p>
        </w:tc>
      </w:tr>
      <w:tr w:rsidR="001B11A7" w:rsidRPr="00C04F0B" w14:paraId="6BD561E2" w14:textId="77777777" w:rsidTr="00DB2132">
        <w:tc>
          <w:tcPr>
            <w:tcW w:w="605" w:type="dxa"/>
          </w:tcPr>
          <w:p w14:paraId="3708B9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1934</w:t>
            </w:r>
          </w:p>
        </w:tc>
        <w:tc>
          <w:tcPr>
            <w:tcW w:w="4288" w:type="dxa"/>
          </w:tcPr>
          <w:p w14:paraId="64AE0E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maxpacketsize;</w:t>
            </w:r>
          </w:p>
        </w:tc>
        <w:tc>
          <w:tcPr>
            <w:tcW w:w="4117" w:type="dxa"/>
          </w:tcPr>
          <w:p w14:paraId="045C81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maxpacketsize;</w:t>
            </w:r>
          </w:p>
        </w:tc>
      </w:tr>
      <w:tr w:rsidR="001B11A7" w:rsidRPr="00C04F0B" w14:paraId="1AF93362" w14:textId="77777777" w:rsidTr="00DB2132">
        <w:tc>
          <w:tcPr>
            <w:tcW w:w="605" w:type="dxa"/>
          </w:tcPr>
          <w:p w14:paraId="74190B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1935</w:t>
            </w:r>
          </w:p>
        </w:tc>
        <w:tc>
          <w:tcPr>
            <w:tcW w:w="4288" w:type="dxa"/>
          </w:tcPr>
          <w:p w14:paraId="7FDDAC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62596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EF8CD95" w14:textId="77777777" w:rsidTr="00DB2132">
        <w:tc>
          <w:tcPr>
            <w:tcW w:w="605" w:type="dxa"/>
          </w:tcPr>
          <w:p w14:paraId="6534E9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1936</w:t>
            </w:r>
          </w:p>
        </w:tc>
        <w:tc>
          <w:tcPr>
            <w:tcW w:w="4288" w:type="dxa"/>
          </w:tcPr>
          <w:p w14:paraId="39FF13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99046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1AA9D18" w14:textId="77777777" w:rsidTr="00DB2132">
        <w:tc>
          <w:tcPr>
            <w:tcW w:w="605" w:type="dxa"/>
          </w:tcPr>
          <w:p w14:paraId="29F3C6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1937</w:t>
            </w:r>
          </w:p>
        </w:tc>
        <w:tc>
          <w:tcPr>
            <w:tcW w:w="4288" w:type="dxa"/>
          </w:tcPr>
          <w:p w14:paraId="080AD3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26B83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A2081C3" w14:textId="77777777" w:rsidTr="00DB2132">
        <w:tc>
          <w:tcPr>
            <w:tcW w:w="605" w:type="dxa"/>
          </w:tcPr>
          <w:p w14:paraId="59595F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1938</w:t>
            </w:r>
          </w:p>
        </w:tc>
        <w:tc>
          <w:tcPr>
            <w:tcW w:w="4288" w:type="dxa"/>
          </w:tcPr>
          <w:p w14:paraId="54B5BE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timestampsynchrony() extends Box('tssy')</w:t>
            </w:r>
          </w:p>
        </w:tc>
        <w:tc>
          <w:tcPr>
            <w:tcW w:w="4117" w:type="dxa"/>
          </w:tcPr>
          <w:p w14:paraId="5B67D9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timestampsynchrony extends Box('tssy')</w:t>
            </w:r>
          </w:p>
        </w:tc>
      </w:tr>
      <w:tr w:rsidR="001B11A7" w:rsidRPr="00C04F0B" w14:paraId="1C117CD2" w14:textId="77777777" w:rsidTr="00DB2132">
        <w:tc>
          <w:tcPr>
            <w:tcW w:w="605" w:type="dxa"/>
          </w:tcPr>
          <w:p w14:paraId="0C1EEA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1939</w:t>
            </w:r>
          </w:p>
        </w:tc>
        <w:tc>
          <w:tcPr>
            <w:tcW w:w="4288" w:type="dxa"/>
          </w:tcPr>
          <w:p w14:paraId="1922E0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A034F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A75A0AF" w14:textId="77777777" w:rsidTr="00DB2132">
        <w:tc>
          <w:tcPr>
            <w:tcW w:w="605" w:type="dxa"/>
          </w:tcPr>
          <w:p w14:paraId="65EE4E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1940</w:t>
            </w:r>
          </w:p>
        </w:tc>
        <w:tc>
          <w:tcPr>
            <w:tcW w:w="4288" w:type="dxa"/>
          </w:tcPr>
          <w:p w14:paraId="0250A4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int(6) reserved;</w:t>
            </w:r>
          </w:p>
        </w:tc>
        <w:tc>
          <w:tcPr>
            <w:tcW w:w="4117" w:type="dxa"/>
          </w:tcPr>
          <w:p w14:paraId="6AB706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int(6) field;</w:t>
            </w:r>
          </w:p>
        </w:tc>
      </w:tr>
      <w:tr w:rsidR="001B11A7" w:rsidRPr="00C04F0B" w14:paraId="7800CA1F" w14:textId="77777777" w:rsidTr="00DB2132">
        <w:tc>
          <w:tcPr>
            <w:tcW w:w="605" w:type="dxa"/>
          </w:tcPr>
          <w:p w14:paraId="5DA20E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1941</w:t>
            </w:r>
          </w:p>
        </w:tc>
        <w:tc>
          <w:tcPr>
            <w:tcW w:w="4288" w:type="dxa"/>
          </w:tcPr>
          <w:p w14:paraId="2D263A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timestamp_sync;</w:t>
            </w:r>
          </w:p>
        </w:tc>
        <w:tc>
          <w:tcPr>
            <w:tcW w:w="4117" w:type="dxa"/>
          </w:tcPr>
          <w:p w14:paraId="2E8D26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timestamp_sync;</w:t>
            </w:r>
          </w:p>
        </w:tc>
      </w:tr>
      <w:tr w:rsidR="001B11A7" w:rsidRPr="00C04F0B" w14:paraId="33A03C5D" w14:textId="77777777" w:rsidTr="00DB2132">
        <w:tc>
          <w:tcPr>
            <w:tcW w:w="605" w:type="dxa"/>
          </w:tcPr>
          <w:p w14:paraId="515710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1942</w:t>
            </w:r>
          </w:p>
        </w:tc>
        <w:tc>
          <w:tcPr>
            <w:tcW w:w="4288" w:type="dxa"/>
          </w:tcPr>
          <w:p w14:paraId="143061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F2042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8AD5FA3" w14:textId="77777777" w:rsidTr="00DB2132">
        <w:tc>
          <w:tcPr>
            <w:tcW w:w="605" w:type="dxa"/>
          </w:tcPr>
          <w:p w14:paraId="253898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1943</w:t>
            </w:r>
          </w:p>
        </w:tc>
        <w:tc>
          <w:tcPr>
            <w:tcW w:w="4288" w:type="dxa"/>
          </w:tcPr>
          <w:p w14:paraId="074107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D349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D242B88" w14:textId="77777777" w:rsidTr="00DB2132">
        <w:tc>
          <w:tcPr>
            <w:tcW w:w="605" w:type="dxa"/>
          </w:tcPr>
          <w:p w14:paraId="4E3AA5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1944</w:t>
            </w:r>
          </w:p>
        </w:tc>
        <w:tc>
          <w:tcPr>
            <w:tcW w:w="4288" w:type="dxa"/>
          </w:tcPr>
          <w:p w14:paraId="3AF42B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434EA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96A76D9" w14:textId="77777777" w:rsidTr="00DB2132">
        <w:tc>
          <w:tcPr>
            <w:tcW w:w="605" w:type="dxa"/>
          </w:tcPr>
          <w:p w14:paraId="2FA6E0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1945</w:t>
            </w:r>
          </w:p>
        </w:tc>
        <w:tc>
          <w:tcPr>
            <w:tcW w:w="4288" w:type="dxa"/>
          </w:tcPr>
          <w:p w14:paraId="2FF28A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ReceivedSsrcBox extends Box('rssr')</w:t>
            </w:r>
          </w:p>
        </w:tc>
        <w:tc>
          <w:tcPr>
            <w:tcW w:w="4117" w:type="dxa"/>
          </w:tcPr>
          <w:p w14:paraId="06B218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ReceivedSsrcBox extends Box('rssr')</w:t>
            </w:r>
          </w:p>
        </w:tc>
      </w:tr>
      <w:tr w:rsidR="001B11A7" w:rsidRPr="00C04F0B" w14:paraId="7CDCB647" w14:textId="77777777" w:rsidTr="00DB2132">
        <w:tc>
          <w:tcPr>
            <w:tcW w:w="605" w:type="dxa"/>
          </w:tcPr>
          <w:p w14:paraId="045E4B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1946</w:t>
            </w:r>
          </w:p>
        </w:tc>
        <w:tc>
          <w:tcPr>
            <w:tcW w:w="4288" w:type="dxa"/>
          </w:tcPr>
          <w:p w14:paraId="307AEB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69994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1112DEC" w14:textId="77777777" w:rsidTr="00DB2132">
        <w:tc>
          <w:tcPr>
            <w:tcW w:w="605" w:type="dxa"/>
          </w:tcPr>
          <w:p w14:paraId="3A49B8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1947</w:t>
            </w:r>
          </w:p>
        </w:tc>
        <w:tc>
          <w:tcPr>
            <w:tcW w:w="4288" w:type="dxa"/>
          </w:tcPr>
          <w:p w14:paraId="3939F5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SSRC</w:t>
            </w:r>
          </w:p>
        </w:tc>
        <w:tc>
          <w:tcPr>
            <w:tcW w:w="4117" w:type="dxa"/>
          </w:tcPr>
          <w:p w14:paraId="7F92E2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SSRC;</w:t>
            </w:r>
          </w:p>
        </w:tc>
      </w:tr>
      <w:tr w:rsidR="001B11A7" w:rsidRPr="00C04F0B" w14:paraId="4804BC72" w14:textId="77777777" w:rsidTr="00DB2132">
        <w:tc>
          <w:tcPr>
            <w:tcW w:w="605" w:type="dxa"/>
          </w:tcPr>
          <w:p w14:paraId="4B1B98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1948</w:t>
            </w:r>
          </w:p>
        </w:tc>
        <w:tc>
          <w:tcPr>
            <w:tcW w:w="4288" w:type="dxa"/>
          </w:tcPr>
          <w:p w14:paraId="7CBC9B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A9743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A911167" w14:textId="77777777" w:rsidTr="00DB2132">
        <w:tc>
          <w:tcPr>
            <w:tcW w:w="605" w:type="dxa"/>
          </w:tcPr>
          <w:p w14:paraId="78BE37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1949</w:t>
            </w:r>
          </w:p>
        </w:tc>
        <w:tc>
          <w:tcPr>
            <w:tcW w:w="4288" w:type="dxa"/>
          </w:tcPr>
          <w:p w14:paraId="346164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767F7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39AE891" w14:textId="77777777" w:rsidTr="00DB2132">
        <w:tc>
          <w:tcPr>
            <w:tcW w:w="605" w:type="dxa"/>
          </w:tcPr>
          <w:p w14:paraId="7A5557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1950</w:t>
            </w:r>
          </w:p>
        </w:tc>
        <w:tc>
          <w:tcPr>
            <w:tcW w:w="4288" w:type="dxa"/>
          </w:tcPr>
          <w:p w14:paraId="371788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CCF31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A95000A" w14:textId="77777777" w:rsidTr="00DB2132">
        <w:tc>
          <w:tcPr>
            <w:tcW w:w="605" w:type="dxa"/>
          </w:tcPr>
          <w:p w14:paraId="78D8D8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1951</w:t>
            </w:r>
          </w:p>
        </w:tc>
        <w:tc>
          <w:tcPr>
            <w:tcW w:w="4288" w:type="dxa"/>
          </w:tcPr>
          <w:p w14:paraId="3200CC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rtphdrextTLV extends Box('rtpx') {</w:t>
            </w:r>
          </w:p>
        </w:tc>
        <w:tc>
          <w:tcPr>
            <w:tcW w:w="4117" w:type="dxa"/>
          </w:tcPr>
          <w:p w14:paraId="63A275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rtphdrextTLV extends Box('rtpx') {</w:t>
            </w:r>
          </w:p>
        </w:tc>
      </w:tr>
      <w:tr w:rsidR="001B11A7" w:rsidRPr="00C04F0B" w14:paraId="6CB73A14" w14:textId="77777777" w:rsidTr="00DB2132">
        <w:tc>
          <w:tcPr>
            <w:tcW w:w="605" w:type="dxa"/>
          </w:tcPr>
          <w:p w14:paraId="712F62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1952</w:t>
            </w:r>
          </w:p>
        </w:tc>
        <w:tc>
          <w:tcPr>
            <w:tcW w:w="4288" w:type="dxa"/>
          </w:tcPr>
          <w:p w14:paraId="41CFF9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data[];</w:t>
            </w:r>
          </w:p>
        </w:tc>
        <w:tc>
          <w:tcPr>
            <w:tcW w:w="4117" w:type="dxa"/>
          </w:tcPr>
          <w:p w14:paraId="62B249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data[];</w:t>
            </w:r>
          </w:p>
        </w:tc>
      </w:tr>
      <w:tr w:rsidR="001B11A7" w:rsidRPr="00C04F0B" w14:paraId="38304675" w14:textId="77777777" w:rsidTr="00DB2132">
        <w:tc>
          <w:tcPr>
            <w:tcW w:w="605" w:type="dxa"/>
          </w:tcPr>
          <w:p w14:paraId="4C3BF1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1953</w:t>
            </w:r>
          </w:p>
        </w:tc>
        <w:tc>
          <w:tcPr>
            <w:tcW w:w="4288" w:type="dxa"/>
          </w:tcPr>
          <w:p w14:paraId="32AE71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94286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B40A32A" w14:textId="77777777" w:rsidTr="00DB2132">
        <w:tc>
          <w:tcPr>
            <w:tcW w:w="605" w:type="dxa"/>
          </w:tcPr>
          <w:p w14:paraId="2F0BC6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1954</w:t>
            </w:r>
          </w:p>
        </w:tc>
        <w:tc>
          <w:tcPr>
            <w:tcW w:w="4288" w:type="dxa"/>
          </w:tcPr>
          <w:p w14:paraId="71D1C2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718BE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C4D498B" w14:textId="77777777" w:rsidTr="00DB2132">
        <w:tc>
          <w:tcPr>
            <w:tcW w:w="605" w:type="dxa"/>
          </w:tcPr>
          <w:p w14:paraId="69C047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1955</w:t>
            </w:r>
          </w:p>
        </w:tc>
        <w:tc>
          <w:tcPr>
            <w:tcW w:w="4288" w:type="dxa"/>
          </w:tcPr>
          <w:p w14:paraId="1094BF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5850C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12ABE25" w14:textId="77777777" w:rsidTr="00DB2132">
        <w:tc>
          <w:tcPr>
            <w:tcW w:w="605" w:type="dxa"/>
          </w:tcPr>
          <w:p w14:paraId="4C0B3F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1956</w:t>
            </w:r>
          </w:p>
        </w:tc>
        <w:tc>
          <w:tcPr>
            <w:tcW w:w="4288" w:type="dxa"/>
          </w:tcPr>
          <w:p w14:paraId="669D46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receivedCSRC extends Box('rcsr')</w:t>
            </w:r>
          </w:p>
        </w:tc>
        <w:tc>
          <w:tcPr>
            <w:tcW w:w="4117" w:type="dxa"/>
          </w:tcPr>
          <w:p w14:paraId="3A9F6D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receivedCSRC extends Box('rcsr')</w:t>
            </w:r>
          </w:p>
        </w:tc>
      </w:tr>
      <w:tr w:rsidR="001B11A7" w:rsidRPr="00C04F0B" w14:paraId="73ECBB9E" w14:textId="77777777" w:rsidTr="00DB2132">
        <w:tc>
          <w:tcPr>
            <w:tcW w:w="605" w:type="dxa"/>
          </w:tcPr>
          <w:p w14:paraId="2FCD50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1957</w:t>
            </w:r>
          </w:p>
        </w:tc>
        <w:tc>
          <w:tcPr>
            <w:tcW w:w="4288" w:type="dxa"/>
          </w:tcPr>
          <w:p w14:paraId="729748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0D845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595E08D" w14:textId="77777777" w:rsidTr="00DB2132">
        <w:tc>
          <w:tcPr>
            <w:tcW w:w="605" w:type="dxa"/>
          </w:tcPr>
          <w:p w14:paraId="5BE685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1958</w:t>
            </w:r>
          </w:p>
        </w:tc>
        <w:tc>
          <w:tcPr>
            <w:tcW w:w="4288" w:type="dxa"/>
          </w:tcPr>
          <w:p w14:paraId="35A5D9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CSRC[]; //to end of the box</w:t>
            </w:r>
          </w:p>
        </w:tc>
        <w:tc>
          <w:tcPr>
            <w:tcW w:w="4117" w:type="dxa"/>
          </w:tcPr>
          <w:p w14:paraId="368ACA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CSRC[]; //to end of the box</w:t>
            </w:r>
          </w:p>
        </w:tc>
      </w:tr>
      <w:tr w:rsidR="001B11A7" w:rsidRPr="00C04F0B" w14:paraId="0DAB06CE" w14:textId="77777777" w:rsidTr="00DB2132">
        <w:tc>
          <w:tcPr>
            <w:tcW w:w="605" w:type="dxa"/>
          </w:tcPr>
          <w:p w14:paraId="61D427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1959</w:t>
            </w:r>
          </w:p>
        </w:tc>
        <w:tc>
          <w:tcPr>
            <w:tcW w:w="4288" w:type="dxa"/>
          </w:tcPr>
          <w:p w14:paraId="22F3FF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5AB09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528B3B9" w14:textId="77777777" w:rsidTr="00DB2132">
        <w:tc>
          <w:tcPr>
            <w:tcW w:w="605" w:type="dxa"/>
          </w:tcPr>
          <w:p w14:paraId="7530C2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1960</w:t>
            </w:r>
          </w:p>
        </w:tc>
        <w:tc>
          <w:tcPr>
            <w:tcW w:w="4288" w:type="dxa"/>
          </w:tcPr>
          <w:p w14:paraId="6AAD6A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9DA42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FB43156" w14:textId="77777777" w:rsidTr="00DB2132">
        <w:tc>
          <w:tcPr>
            <w:tcW w:w="605" w:type="dxa"/>
          </w:tcPr>
          <w:p w14:paraId="6583AD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1961</w:t>
            </w:r>
          </w:p>
        </w:tc>
        <w:tc>
          <w:tcPr>
            <w:tcW w:w="4288" w:type="dxa"/>
          </w:tcPr>
          <w:p w14:paraId="0793AF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7B46C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41C609F" w14:textId="77777777" w:rsidTr="00DB2132">
        <w:tc>
          <w:tcPr>
            <w:tcW w:w="605" w:type="dxa"/>
          </w:tcPr>
          <w:p w14:paraId="6ED596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1962</w:t>
            </w:r>
          </w:p>
        </w:tc>
        <w:tc>
          <w:tcPr>
            <w:tcW w:w="4288" w:type="dxa"/>
          </w:tcPr>
          <w:p w14:paraId="12F0C4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receivedRTCPpacket</w:t>
            </w:r>
          </w:p>
        </w:tc>
        <w:tc>
          <w:tcPr>
            <w:tcW w:w="4117" w:type="dxa"/>
          </w:tcPr>
          <w:p w14:paraId="39AC5A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receivedRTCPpacket</w:t>
            </w:r>
          </w:p>
        </w:tc>
      </w:tr>
      <w:tr w:rsidR="001B11A7" w:rsidRPr="00C04F0B" w14:paraId="01FD2C7A" w14:textId="77777777" w:rsidTr="00DB2132">
        <w:tc>
          <w:tcPr>
            <w:tcW w:w="605" w:type="dxa"/>
          </w:tcPr>
          <w:p w14:paraId="6FB380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1963</w:t>
            </w:r>
          </w:p>
        </w:tc>
        <w:tc>
          <w:tcPr>
            <w:tcW w:w="4288" w:type="dxa"/>
          </w:tcPr>
          <w:p w14:paraId="545DB4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9F047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9142061" w14:textId="77777777" w:rsidTr="00DB2132">
        <w:tc>
          <w:tcPr>
            <w:tcW w:w="605" w:type="dxa"/>
          </w:tcPr>
          <w:p w14:paraId="689FFF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1964</w:t>
            </w:r>
          </w:p>
        </w:tc>
        <w:tc>
          <w:tcPr>
            <w:tcW w:w="4288" w:type="dxa"/>
          </w:tcPr>
          <w:p w14:paraId="5D22D1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data[];</w:t>
            </w:r>
          </w:p>
        </w:tc>
        <w:tc>
          <w:tcPr>
            <w:tcW w:w="4117" w:type="dxa"/>
          </w:tcPr>
          <w:p w14:paraId="1BBBA7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data[];</w:t>
            </w:r>
          </w:p>
        </w:tc>
      </w:tr>
      <w:tr w:rsidR="001B11A7" w:rsidRPr="00C04F0B" w14:paraId="45A74B44" w14:textId="77777777" w:rsidTr="00DB2132">
        <w:tc>
          <w:tcPr>
            <w:tcW w:w="605" w:type="dxa"/>
          </w:tcPr>
          <w:p w14:paraId="642AD9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1965</w:t>
            </w:r>
          </w:p>
        </w:tc>
        <w:tc>
          <w:tcPr>
            <w:tcW w:w="4288" w:type="dxa"/>
          </w:tcPr>
          <w:p w14:paraId="5AF20F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33DD1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6AD696C" w14:textId="77777777" w:rsidTr="00DB2132">
        <w:tc>
          <w:tcPr>
            <w:tcW w:w="605" w:type="dxa"/>
          </w:tcPr>
          <w:p w14:paraId="3DFF51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1966</w:t>
            </w:r>
          </w:p>
        </w:tc>
        <w:tc>
          <w:tcPr>
            <w:tcW w:w="4288" w:type="dxa"/>
          </w:tcPr>
          <w:p w14:paraId="06EE7D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64100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5BFBB6D" w14:textId="77777777" w:rsidTr="00DB2132">
        <w:tc>
          <w:tcPr>
            <w:tcW w:w="605" w:type="dxa"/>
          </w:tcPr>
          <w:p w14:paraId="45B1F9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1967</w:t>
            </w:r>
          </w:p>
        </w:tc>
        <w:tc>
          <w:tcPr>
            <w:tcW w:w="4288" w:type="dxa"/>
          </w:tcPr>
          <w:p w14:paraId="57B99B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68EF7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239F507" w14:textId="77777777" w:rsidTr="00DB2132">
        <w:tc>
          <w:tcPr>
            <w:tcW w:w="605" w:type="dxa"/>
          </w:tcPr>
          <w:p w14:paraId="178624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1968</w:t>
            </w:r>
          </w:p>
        </w:tc>
        <w:tc>
          <w:tcPr>
            <w:tcW w:w="4288" w:type="dxa"/>
          </w:tcPr>
          <w:p w14:paraId="103ED5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receivedRTCPsample</w:t>
            </w:r>
          </w:p>
        </w:tc>
        <w:tc>
          <w:tcPr>
            <w:tcW w:w="4117" w:type="dxa"/>
          </w:tcPr>
          <w:p w14:paraId="558C4B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receivedRTCPsample</w:t>
            </w:r>
          </w:p>
        </w:tc>
      </w:tr>
      <w:tr w:rsidR="001B11A7" w:rsidRPr="00C04F0B" w14:paraId="42FBC358" w14:textId="77777777" w:rsidTr="00DB2132">
        <w:tc>
          <w:tcPr>
            <w:tcW w:w="605" w:type="dxa"/>
          </w:tcPr>
          <w:p w14:paraId="0479BA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1969</w:t>
            </w:r>
          </w:p>
        </w:tc>
        <w:tc>
          <w:tcPr>
            <w:tcW w:w="4288" w:type="dxa"/>
          </w:tcPr>
          <w:p w14:paraId="4CF499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EBAE5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EC2ECA9" w14:textId="77777777" w:rsidTr="00DB2132">
        <w:tc>
          <w:tcPr>
            <w:tcW w:w="605" w:type="dxa"/>
          </w:tcPr>
          <w:p w14:paraId="4F81D0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1970</w:t>
            </w:r>
          </w:p>
        </w:tc>
        <w:tc>
          <w:tcPr>
            <w:tcW w:w="4288" w:type="dxa"/>
          </w:tcPr>
          <w:p w14:paraId="4238D2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packetcount;</w:t>
            </w:r>
          </w:p>
        </w:tc>
        <w:tc>
          <w:tcPr>
            <w:tcW w:w="4117" w:type="dxa"/>
          </w:tcPr>
          <w:p w14:paraId="18E831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packetcount;</w:t>
            </w:r>
          </w:p>
        </w:tc>
      </w:tr>
      <w:tr w:rsidR="001B11A7" w:rsidRPr="00C04F0B" w14:paraId="597C4BB0" w14:textId="77777777" w:rsidTr="00DB2132">
        <w:tc>
          <w:tcPr>
            <w:tcW w:w="605" w:type="dxa"/>
          </w:tcPr>
          <w:p w14:paraId="36FDC6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1971</w:t>
            </w:r>
          </w:p>
        </w:tc>
        <w:tc>
          <w:tcPr>
            <w:tcW w:w="4288" w:type="dxa"/>
          </w:tcPr>
          <w:p w14:paraId="40B3B0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int(16) reserved;</w:t>
            </w:r>
          </w:p>
        </w:tc>
        <w:tc>
          <w:tcPr>
            <w:tcW w:w="4117" w:type="dxa"/>
          </w:tcPr>
          <w:p w14:paraId="48860B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int(16) field;</w:t>
            </w:r>
          </w:p>
        </w:tc>
      </w:tr>
      <w:tr w:rsidR="001B11A7" w:rsidRPr="00C04F0B" w14:paraId="65546701" w14:textId="77777777" w:rsidTr="00DB2132">
        <w:tc>
          <w:tcPr>
            <w:tcW w:w="605" w:type="dxa"/>
          </w:tcPr>
          <w:p w14:paraId="107081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1972</w:t>
            </w:r>
          </w:p>
        </w:tc>
        <w:tc>
          <w:tcPr>
            <w:tcW w:w="4288" w:type="dxa"/>
          </w:tcPr>
          <w:p w14:paraId="4723AC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receivedRTCPpacket  packets[packetcount];</w:t>
            </w:r>
          </w:p>
        </w:tc>
        <w:tc>
          <w:tcPr>
            <w:tcW w:w="4117" w:type="dxa"/>
          </w:tcPr>
          <w:p w14:paraId="3EAF47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receivedRTCPpacket  packets[packetcount];</w:t>
            </w:r>
          </w:p>
        </w:tc>
      </w:tr>
      <w:tr w:rsidR="001B11A7" w:rsidRPr="00C04F0B" w14:paraId="2E0F998E" w14:textId="77777777" w:rsidTr="00DB2132">
        <w:tc>
          <w:tcPr>
            <w:tcW w:w="605" w:type="dxa"/>
          </w:tcPr>
          <w:p w14:paraId="720090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1973</w:t>
            </w:r>
          </w:p>
        </w:tc>
        <w:tc>
          <w:tcPr>
            <w:tcW w:w="4288" w:type="dxa"/>
          </w:tcPr>
          <w:p w14:paraId="1AC63A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1BA95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AB6FBBB" w14:textId="77777777" w:rsidTr="00DB2132">
        <w:tc>
          <w:tcPr>
            <w:tcW w:w="605" w:type="dxa"/>
          </w:tcPr>
          <w:p w14:paraId="278295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1974</w:t>
            </w:r>
          </w:p>
        </w:tc>
        <w:tc>
          <w:tcPr>
            <w:tcW w:w="4288" w:type="dxa"/>
          </w:tcPr>
          <w:p w14:paraId="57BDBD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517BC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8E19EB8" w14:textId="77777777" w:rsidTr="00DB2132">
        <w:tc>
          <w:tcPr>
            <w:tcW w:w="605" w:type="dxa"/>
          </w:tcPr>
          <w:p w14:paraId="78E3FA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1975</w:t>
            </w:r>
          </w:p>
        </w:tc>
        <w:tc>
          <w:tcPr>
            <w:tcW w:w="4288" w:type="dxa"/>
          </w:tcPr>
          <w:p w14:paraId="5D0F76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542A5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3AC1C6A" w14:textId="77777777" w:rsidTr="00DB2132">
        <w:tc>
          <w:tcPr>
            <w:tcW w:w="605" w:type="dxa"/>
          </w:tcPr>
          <w:p w14:paraId="6292E2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1976</w:t>
            </w:r>
          </w:p>
        </w:tc>
        <w:tc>
          <w:tcPr>
            <w:tcW w:w="4288" w:type="dxa"/>
          </w:tcPr>
          <w:p w14:paraId="381079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ReceivedSrtpHintSampleEntry() extends HintSampleEntry ('rsrp')</w:t>
            </w:r>
          </w:p>
        </w:tc>
        <w:tc>
          <w:tcPr>
            <w:tcW w:w="4117" w:type="dxa"/>
          </w:tcPr>
          <w:p w14:paraId="6B14AF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ReceivedSrtpHintSampleEntry extends HintSampleEntry ('rsrp')</w:t>
            </w:r>
          </w:p>
        </w:tc>
      </w:tr>
      <w:tr w:rsidR="001B11A7" w:rsidRPr="00C04F0B" w14:paraId="6332A4B6" w14:textId="77777777" w:rsidTr="00DB2132">
        <w:tc>
          <w:tcPr>
            <w:tcW w:w="605" w:type="dxa"/>
          </w:tcPr>
          <w:p w14:paraId="4CCAC1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1977</w:t>
            </w:r>
          </w:p>
        </w:tc>
        <w:tc>
          <w:tcPr>
            <w:tcW w:w="4288" w:type="dxa"/>
          </w:tcPr>
          <w:p w14:paraId="197532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02840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6302762" w14:textId="77777777" w:rsidTr="00DB2132">
        <w:tc>
          <w:tcPr>
            <w:tcW w:w="605" w:type="dxa"/>
          </w:tcPr>
          <w:p w14:paraId="28E5B3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1978</w:t>
            </w:r>
          </w:p>
        </w:tc>
        <w:tc>
          <w:tcPr>
            <w:tcW w:w="4288" w:type="dxa"/>
          </w:tcPr>
          <w:p w14:paraId="0F358F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hinttrackversion = 1;</w:t>
            </w:r>
          </w:p>
        </w:tc>
        <w:tc>
          <w:tcPr>
            <w:tcW w:w="4117" w:type="dxa"/>
          </w:tcPr>
          <w:p w14:paraId="14D5B9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hinttrackversion = 1;</w:t>
            </w:r>
          </w:p>
        </w:tc>
      </w:tr>
      <w:tr w:rsidR="001B11A7" w:rsidRPr="00C04F0B" w14:paraId="4ED08B94" w14:textId="77777777" w:rsidTr="00DB2132">
        <w:tc>
          <w:tcPr>
            <w:tcW w:w="605" w:type="dxa"/>
          </w:tcPr>
          <w:p w14:paraId="6063CC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1979</w:t>
            </w:r>
          </w:p>
        </w:tc>
        <w:tc>
          <w:tcPr>
            <w:tcW w:w="4288" w:type="dxa"/>
          </w:tcPr>
          <w:p w14:paraId="6FB17A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highestcompatibleversion = 1;</w:t>
            </w:r>
          </w:p>
        </w:tc>
        <w:tc>
          <w:tcPr>
            <w:tcW w:w="4117" w:type="dxa"/>
          </w:tcPr>
          <w:p w14:paraId="06C1AB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  highestcompatibleversion = 1;</w:t>
            </w:r>
          </w:p>
        </w:tc>
      </w:tr>
      <w:tr w:rsidR="001B11A7" w:rsidRPr="00C04F0B" w14:paraId="5EC48C21" w14:textId="77777777" w:rsidTr="00DB2132">
        <w:tc>
          <w:tcPr>
            <w:tcW w:w="605" w:type="dxa"/>
          </w:tcPr>
          <w:p w14:paraId="318789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1980</w:t>
            </w:r>
          </w:p>
        </w:tc>
        <w:tc>
          <w:tcPr>
            <w:tcW w:w="4288" w:type="dxa"/>
          </w:tcPr>
          <w:p w14:paraId="37AE15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maxpacketsize;</w:t>
            </w:r>
          </w:p>
        </w:tc>
        <w:tc>
          <w:tcPr>
            <w:tcW w:w="4117" w:type="dxa"/>
          </w:tcPr>
          <w:p w14:paraId="2C6FF9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  maxpacketsize;</w:t>
            </w:r>
          </w:p>
        </w:tc>
      </w:tr>
      <w:tr w:rsidR="001B11A7" w:rsidRPr="00C04F0B" w14:paraId="365C0B47" w14:textId="77777777" w:rsidTr="00DB2132">
        <w:tc>
          <w:tcPr>
            <w:tcW w:w="605" w:type="dxa"/>
          </w:tcPr>
          <w:p w14:paraId="3540B0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1981</w:t>
            </w:r>
          </w:p>
        </w:tc>
        <w:tc>
          <w:tcPr>
            <w:tcW w:w="4288" w:type="dxa"/>
          </w:tcPr>
          <w:p w14:paraId="0DCF12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BF3E3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471197F" w14:textId="77777777" w:rsidTr="00DB2132">
        <w:tc>
          <w:tcPr>
            <w:tcW w:w="605" w:type="dxa"/>
          </w:tcPr>
          <w:p w14:paraId="04296A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1982</w:t>
            </w:r>
          </w:p>
        </w:tc>
        <w:tc>
          <w:tcPr>
            <w:tcW w:w="4288" w:type="dxa"/>
          </w:tcPr>
          <w:p w14:paraId="43E4A3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5727E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1EC5763" w14:textId="77777777" w:rsidTr="00DB2132">
        <w:tc>
          <w:tcPr>
            <w:tcW w:w="605" w:type="dxa"/>
          </w:tcPr>
          <w:p w14:paraId="01EBCE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1983</w:t>
            </w:r>
          </w:p>
        </w:tc>
        <w:tc>
          <w:tcPr>
            <w:tcW w:w="4288" w:type="dxa"/>
          </w:tcPr>
          <w:p w14:paraId="4E55CC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C9B6E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A978B40" w14:textId="77777777" w:rsidTr="00DB2132">
        <w:tc>
          <w:tcPr>
            <w:tcW w:w="605" w:type="dxa"/>
          </w:tcPr>
          <w:p w14:paraId="62E12D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1984</w:t>
            </w:r>
          </w:p>
        </w:tc>
        <w:tc>
          <w:tcPr>
            <w:tcW w:w="4288" w:type="dxa"/>
          </w:tcPr>
          <w:p w14:paraId="73A444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ReceivedCryptoContextIdBox extends Box ('ccid')</w:t>
            </w:r>
          </w:p>
        </w:tc>
        <w:tc>
          <w:tcPr>
            <w:tcW w:w="4117" w:type="dxa"/>
          </w:tcPr>
          <w:p w14:paraId="7FEBF8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ReceivedCryptoContextIdBox extends Box ('ccid')</w:t>
            </w:r>
          </w:p>
        </w:tc>
      </w:tr>
      <w:tr w:rsidR="001B11A7" w:rsidRPr="00C04F0B" w14:paraId="73AD589E" w14:textId="77777777" w:rsidTr="00DB2132">
        <w:tc>
          <w:tcPr>
            <w:tcW w:w="605" w:type="dxa"/>
          </w:tcPr>
          <w:p w14:paraId="42C5D4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1985</w:t>
            </w:r>
          </w:p>
        </w:tc>
        <w:tc>
          <w:tcPr>
            <w:tcW w:w="4288" w:type="dxa"/>
          </w:tcPr>
          <w:p w14:paraId="3A6B24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B562A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F431AC9" w14:textId="77777777" w:rsidTr="00DB2132">
        <w:tc>
          <w:tcPr>
            <w:tcW w:w="605" w:type="dxa"/>
          </w:tcPr>
          <w:p w14:paraId="5C2D9D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1986</w:t>
            </w:r>
          </w:p>
        </w:tc>
        <w:tc>
          <w:tcPr>
            <w:tcW w:w="4288" w:type="dxa"/>
          </w:tcPr>
          <w:p w14:paraId="5CF4E5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destPort;</w:t>
            </w:r>
          </w:p>
        </w:tc>
        <w:tc>
          <w:tcPr>
            <w:tcW w:w="4117" w:type="dxa"/>
          </w:tcPr>
          <w:p w14:paraId="3A08D0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destPort;</w:t>
            </w:r>
          </w:p>
        </w:tc>
      </w:tr>
      <w:tr w:rsidR="001B11A7" w:rsidRPr="00C04F0B" w14:paraId="1B0261CF" w14:textId="77777777" w:rsidTr="00DB2132">
        <w:tc>
          <w:tcPr>
            <w:tcW w:w="605" w:type="dxa"/>
          </w:tcPr>
          <w:p w14:paraId="4C678E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1987</w:t>
            </w:r>
          </w:p>
        </w:tc>
        <w:tc>
          <w:tcPr>
            <w:tcW w:w="4288" w:type="dxa"/>
          </w:tcPr>
          <w:p w14:paraId="3BCAEE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ip_version;</w:t>
            </w:r>
          </w:p>
        </w:tc>
        <w:tc>
          <w:tcPr>
            <w:tcW w:w="4117" w:type="dxa"/>
          </w:tcPr>
          <w:p w14:paraId="732985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ip_version;</w:t>
            </w:r>
          </w:p>
        </w:tc>
      </w:tr>
      <w:tr w:rsidR="001B11A7" w:rsidRPr="00C04F0B" w14:paraId="65A8A648" w14:textId="77777777" w:rsidTr="00DB2132">
        <w:tc>
          <w:tcPr>
            <w:tcW w:w="605" w:type="dxa"/>
          </w:tcPr>
          <w:p w14:paraId="456EFD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1988</w:t>
            </w:r>
          </w:p>
        </w:tc>
        <w:tc>
          <w:tcPr>
            <w:tcW w:w="4288" w:type="dxa"/>
          </w:tcPr>
          <w:p w14:paraId="4E0FF1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switch (ip_version) {</w:t>
            </w:r>
          </w:p>
        </w:tc>
        <w:tc>
          <w:tcPr>
            <w:tcW w:w="4117" w:type="dxa"/>
          </w:tcPr>
          <w:p w14:paraId="54A8AA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switch (ip_version) {</w:t>
            </w:r>
          </w:p>
        </w:tc>
      </w:tr>
      <w:tr w:rsidR="001B11A7" w:rsidRPr="00C04F0B" w14:paraId="16170524" w14:textId="77777777" w:rsidTr="00DB2132">
        <w:tc>
          <w:tcPr>
            <w:tcW w:w="605" w:type="dxa"/>
          </w:tcPr>
          <w:p w14:paraId="120006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1989</w:t>
            </w:r>
          </w:p>
        </w:tc>
        <w:tc>
          <w:tcPr>
            <w:tcW w:w="4288" w:type="dxa"/>
          </w:tcPr>
          <w:p w14:paraId="260731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case 4: // IPv4</w:t>
            </w:r>
          </w:p>
        </w:tc>
        <w:tc>
          <w:tcPr>
            <w:tcW w:w="4117" w:type="dxa"/>
          </w:tcPr>
          <w:p w14:paraId="7D1127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case 4: // IPv4</w:t>
            </w:r>
          </w:p>
        </w:tc>
      </w:tr>
      <w:tr w:rsidR="001B11A7" w:rsidRPr="00C04F0B" w14:paraId="037C6DAA" w14:textId="77777777" w:rsidTr="00DB2132">
        <w:tc>
          <w:tcPr>
            <w:tcW w:w="605" w:type="dxa"/>
          </w:tcPr>
          <w:p w14:paraId="0C2CFC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1990</w:t>
            </w:r>
          </w:p>
        </w:tc>
        <w:tc>
          <w:tcPr>
            <w:tcW w:w="4288" w:type="dxa"/>
          </w:tcPr>
          <w:p w14:paraId="34D19E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destIP;</w:t>
            </w:r>
          </w:p>
        </w:tc>
        <w:tc>
          <w:tcPr>
            <w:tcW w:w="4117" w:type="dxa"/>
          </w:tcPr>
          <w:p w14:paraId="68AE58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destIP;</w:t>
            </w:r>
          </w:p>
        </w:tc>
      </w:tr>
      <w:tr w:rsidR="001B11A7" w:rsidRPr="00C04F0B" w14:paraId="71E1ACFB" w14:textId="77777777" w:rsidTr="00DB2132">
        <w:tc>
          <w:tcPr>
            <w:tcW w:w="605" w:type="dxa"/>
          </w:tcPr>
          <w:p w14:paraId="5787C1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1991</w:t>
            </w:r>
          </w:p>
        </w:tc>
        <w:tc>
          <w:tcPr>
            <w:tcW w:w="4288" w:type="dxa"/>
          </w:tcPr>
          <w:p w14:paraId="0E0946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break;</w:t>
            </w:r>
          </w:p>
        </w:tc>
        <w:tc>
          <w:tcPr>
            <w:tcW w:w="4117" w:type="dxa"/>
          </w:tcPr>
          <w:p w14:paraId="14D95D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break;</w:t>
            </w:r>
          </w:p>
        </w:tc>
      </w:tr>
      <w:tr w:rsidR="001B11A7" w:rsidRPr="00C04F0B" w14:paraId="265F4F52" w14:textId="77777777" w:rsidTr="00DB2132">
        <w:tc>
          <w:tcPr>
            <w:tcW w:w="605" w:type="dxa"/>
          </w:tcPr>
          <w:p w14:paraId="79B614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1992</w:t>
            </w:r>
          </w:p>
        </w:tc>
        <w:tc>
          <w:tcPr>
            <w:tcW w:w="4288" w:type="dxa"/>
          </w:tcPr>
          <w:p w14:paraId="5940C4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case 6: // IPv6</w:t>
            </w:r>
          </w:p>
        </w:tc>
        <w:tc>
          <w:tcPr>
            <w:tcW w:w="4117" w:type="dxa"/>
          </w:tcPr>
          <w:p w14:paraId="24D1F9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case 6: // IPv6</w:t>
            </w:r>
          </w:p>
        </w:tc>
      </w:tr>
      <w:tr w:rsidR="001B11A7" w:rsidRPr="00C04F0B" w14:paraId="13C59783" w14:textId="77777777" w:rsidTr="00DB2132">
        <w:tc>
          <w:tcPr>
            <w:tcW w:w="605" w:type="dxa"/>
          </w:tcPr>
          <w:p w14:paraId="3172C0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1993</w:t>
            </w:r>
          </w:p>
        </w:tc>
        <w:tc>
          <w:tcPr>
            <w:tcW w:w="4288" w:type="dxa"/>
          </w:tcPr>
          <w:p w14:paraId="1A3C97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destIP;</w:t>
            </w:r>
          </w:p>
        </w:tc>
        <w:tc>
          <w:tcPr>
            <w:tcW w:w="4117" w:type="dxa"/>
          </w:tcPr>
          <w:p w14:paraId="218203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int(64) destIP;</w:t>
            </w:r>
          </w:p>
        </w:tc>
      </w:tr>
      <w:tr w:rsidR="001B11A7" w:rsidRPr="00C04F0B" w14:paraId="659978D5" w14:textId="77777777" w:rsidTr="00DB2132">
        <w:tc>
          <w:tcPr>
            <w:tcW w:w="605" w:type="dxa"/>
          </w:tcPr>
          <w:p w14:paraId="1E523D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1994</w:t>
            </w:r>
          </w:p>
        </w:tc>
        <w:tc>
          <w:tcPr>
            <w:tcW w:w="4288" w:type="dxa"/>
          </w:tcPr>
          <w:p w14:paraId="5415F6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break;</w:t>
            </w:r>
          </w:p>
        </w:tc>
        <w:tc>
          <w:tcPr>
            <w:tcW w:w="4117" w:type="dxa"/>
          </w:tcPr>
          <w:p w14:paraId="69971F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break;</w:t>
            </w:r>
          </w:p>
        </w:tc>
      </w:tr>
      <w:tr w:rsidR="001B11A7" w:rsidRPr="00C04F0B" w14:paraId="52284DCE" w14:textId="77777777" w:rsidTr="00DB2132">
        <w:tc>
          <w:tcPr>
            <w:tcW w:w="605" w:type="dxa"/>
          </w:tcPr>
          <w:p w14:paraId="4BBD80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1995</w:t>
            </w:r>
          </w:p>
        </w:tc>
        <w:tc>
          <w:tcPr>
            <w:tcW w:w="4288" w:type="dxa"/>
          </w:tcPr>
          <w:p w14:paraId="400081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E7D26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5E1A8B3" w14:textId="77777777" w:rsidTr="00DB2132">
        <w:tc>
          <w:tcPr>
            <w:tcW w:w="605" w:type="dxa"/>
          </w:tcPr>
          <w:p w14:paraId="6F3DB6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1996</w:t>
            </w:r>
          </w:p>
        </w:tc>
        <w:tc>
          <w:tcPr>
            <w:tcW w:w="4288" w:type="dxa"/>
          </w:tcPr>
          <w:p w14:paraId="2D8E03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C1F3F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40BE490" w14:textId="77777777" w:rsidTr="00DB2132">
        <w:tc>
          <w:tcPr>
            <w:tcW w:w="605" w:type="dxa"/>
          </w:tcPr>
          <w:p w14:paraId="0D11A3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1997</w:t>
            </w:r>
          </w:p>
        </w:tc>
        <w:tc>
          <w:tcPr>
            <w:tcW w:w="4288" w:type="dxa"/>
          </w:tcPr>
          <w:p w14:paraId="78B3D8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688AA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A814CFB" w14:textId="77777777" w:rsidTr="00DB2132">
        <w:tc>
          <w:tcPr>
            <w:tcW w:w="605" w:type="dxa"/>
          </w:tcPr>
          <w:p w14:paraId="374C4D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1998</w:t>
            </w:r>
          </w:p>
        </w:tc>
        <w:tc>
          <w:tcPr>
            <w:tcW w:w="4288" w:type="dxa"/>
          </w:tcPr>
          <w:p w14:paraId="0544B0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72CBD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45AA2FF" w14:textId="77777777" w:rsidTr="00DB2132">
        <w:tc>
          <w:tcPr>
            <w:tcW w:w="605" w:type="dxa"/>
          </w:tcPr>
          <w:p w14:paraId="5D730A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1999</w:t>
            </w:r>
          </w:p>
        </w:tc>
        <w:tc>
          <w:tcPr>
            <w:tcW w:w="4288" w:type="dxa"/>
          </w:tcPr>
          <w:p w14:paraId="215D4D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RolloverCounterBox extends Box ('sroc') {</w:t>
            </w:r>
          </w:p>
        </w:tc>
        <w:tc>
          <w:tcPr>
            <w:tcW w:w="4117" w:type="dxa"/>
          </w:tcPr>
          <w:p w14:paraId="138585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RolloverCounterBox extends Box ('sroc') {</w:t>
            </w:r>
          </w:p>
        </w:tc>
      </w:tr>
      <w:tr w:rsidR="001B11A7" w:rsidRPr="00C04F0B" w14:paraId="32158EE5" w14:textId="77777777" w:rsidTr="00DB2132">
        <w:tc>
          <w:tcPr>
            <w:tcW w:w="605" w:type="dxa"/>
          </w:tcPr>
          <w:p w14:paraId="242BD2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2000</w:t>
            </w:r>
          </w:p>
        </w:tc>
        <w:tc>
          <w:tcPr>
            <w:tcW w:w="4288" w:type="dxa"/>
          </w:tcPr>
          <w:p w14:paraId="403465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rollover_counter;</w:t>
            </w:r>
          </w:p>
        </w:tc>
        <w:tc>
          <w:tcPr>
            <w:tcW w:w="4117" w:type="dxa"/>
          </w:tcPr>
          <w:p w14:paraId="3526F1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rollover_counter;</w:t>
            </w:r>
          </w:p>
        </w:tc>
      </w:tr>
      <w:tr w:rsidR="001B11A7" w:rsidRPr="00C04F0B" w14:paraId="073E48BD" w14:textId="77777777" w:rsidTr="00DB2132">
        <w:tc>
          <w:tcPr>
            <w:tcW w:w="605" w:type="dxa"/>
          </w:tcPr>
          <w:p w14:paraId="0017C4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2001</w:t>
            </w:r>
          </w:p>
        </w:tc>
        <w:tc>
          <w:tcPr>
            <w:tcW w:w="4288" w:type="dxa"/>
          </w:tcPr>
          <w:p w14:paraId="2AE7BA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6FD1C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6EFEB3F" w14:textId="77777777" w:rsidTr="00DB2132">
        <w:tc>
          <w:tcPr>
            <w:tcW w:w="605" w:type="dxa"/>
          </w:tcPr>
          <w:p w14:paraId="7B792E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2002</w:t>
            </w:r>
          </w:p>
        </w:tc>
        <w:tc>
          <w:tcPr>
            <w:tcW w:w="4288" w:type="dxa"/>
          </w:tcPr>
          <w:p w14:paraId="72FA25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186AE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22D2C51" w14:textId="77777777" w:rsidTr="00DB2132">
        <w:tc>
          <w:tcPr>
            <w:tcW w:w="605" w:type="dxa"/>
          </w:tcPr>
          <w:p w14:paraId="5D208C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2003</w:t>
            </w:r>
          </w:p>
        </w:tc>
        <w:tc>
          <w:tcPr>
            <w:tcW w:w="4288" w:type="dxa"/>
          </w:tcPr>
          <w:p w14:paraId="44C973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F621E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9228387" w14:textId="77777777" w:rsidTr="00DB2132">
        <w:tc>
          <w:tcPr>
            <w:tcW w:w="605" w:type="dxa"/>
          </w:tcPr>
          <w:p w14:paraId="4A0A1C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2004</w:t>
            </w:r>
          </w:p>
        </w:tc>
        <w:tc>
          <w:tcPr>
            <w:tcW w:w="4288" w:type="dxa"/>
          </w:tcPr>
          <w:p w14:paraId="00F93A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VisualRollRecoveryEntry() extends VisualSampleGroupEntry ('roll')</w:t>
            </w:r>
          </w:p>
        </w:tc>
        <w:tc>
          <w:tcPr>
            <w:tcW w:w="4117" w:type="dxa"/>
          </w:tcPr>
          <w:p w14:paraId="744293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VisualRollRecoveryEntry extends VisualSampleGroupEntry ('roll')</w:t>
            </w:r>
          </w:p>
        </w:tc>
      </w:tr>
      <w:tr w:rsidR="001B11A7" w:rsidRPr="00C04F0B" w14:paraId="65E37F16" w14:textId="77777777" w:rsidTr="00DB2132">
        <w:tc>
          <w:tcPr>
            <w:tcW w:w="605" w:type="dxa"/>
          </w:tcPr>
          <w:p w14:paraId="7C1C9D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2005</w:t>
            </w:r>
          </w:p>
        </w:tc>
        <w:tc>
          <w:tcPr>
            <w:tcW w:w="4288" w:type="dxa"/>
          </w:tcPr>
          <w:p w14:paraId="70C768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CF248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3C1FD33" w14:textId="77777777" w:rsidTr="00DB2132">
        <w:tc>
          <w:tcPr>
            <w:tcW w:w="605" w:type="dxa"/>
          </w:tcPr>
          <w:p w14:paraId="638F5F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2006</w:t>
            </w:r>
          </w:p>
        </w:tc>
        <w:tc>
          <w:tcPr>
            <w:tcW w:w="4288" w:type="dxa"/>
          </w:tcPr>
          <w:p w14:paraId="0E50DD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int(16) roll_distance;</w:t>
            </w:r>
          </w:p>
        </w:tc>
        <w:tc>
          <w:tcPr>
            <w:tcW w:w="4117" w:type="dxa"/>
          </w:tcPr>
          <w:p w14:paraId="4F5C51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int(16) roll_distance;</w:t>
            </w:r>
          </w:p>
        </w:tc>
      </w:tr>
      <w:tr w:rsidR="001B11A7" w:rsidRPr="00C04F0B" w14:paraId="1B388D95" w14:textId="77777777" w:rsidTr="00DB2132">
        <w:tc>
          <w:tcPr>
            <w:tcW w:w="605" w:type="dxa"/>
          </w:tcPr>
          <w:p w14:paraId="641B60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2007</w:t>
            </w:r>
          </w:p>
        </w:tc>
        <w:tc>
          <w:tcPr>
            <w:tcW w:w="4288" w:type="dxa"/>
          </w:tcPr>
          <w:p w14:paraId="094DFE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036A3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D63D844" w14:textId="77777777" w:rsidTr="00DB2132">
        <w:tc>
          <w:tcPr>
            <w:tcW w:w="605" w:type="dxa"/>
          </w:tcPr>
          <w:p w14:paraId="639C47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2008</w:t>
            </w:r>
          </w:p>
        </w:tc>
        <w:tc>
          <w:tcPr>
            <w:tcW w:w="4288" w:type="dxa"/>
          </w:tcPr>
          <w:p w14:paraId="7D6160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BC8B2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D14C715" w14:textId="77777777" w:rsidTr="00DB2132">
        <w:tc>
          <w:tcPr>
            <w:tcW w:w="605" w:type="dxa"/>
          </w:tcPr>
          <w:p w14:paraId="7A6C9B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2009</w:t>
            </w:r>
          </w:p>
        </w:tc>
        <w:tc>
          <w:tcPr>
            <w:tcW w:w="4288" w:type="dxa"/>
          </w:tcPr>
          <w:p w14:paraId="339055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32D54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5742092" w14:textId="77777777" w:rsidTr="00DB2132">
        <w:tc>
          <w:tcPr>
            <w:tcW w:w="605" w:type="dxa"/>
          </w:tcPr>
          <w:p w14:paraId="612650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2010</w:t>
            </w:r>
          </w:p>
        </w:tc>
        <w:tc>
          <w:tcPr>
            <w:tcW w:w="4288" w:type="dxa"/>
          </w:tcPr>
          <w:p w14:paraId="15EF64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AudioRollRecoveryEntry() extends AudioSampleGroupEntry ('roll')</w:t>
            </w:r>
          </w:p>
        </w:tc>
        <w:tc>
          <w:tcPr>
            <w:tcW w:w="4117" w:type="dxa"/>
          </w:tcPr>
          <w:p w14:paraId="1BF588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AudioRollRecoveryEntry extends AudioSampleGroupEntry ('roll')</w:t>
            </w:r>
          </w:p>
        </w:tc>
      </w:tr>
      <w:tr w:rsidR="001B11A7" w:rsidRPr="00C04F0B" w14:paraId="2214B4F2" w14:textId="77777777" w:rsidTr="00DB2132">
        <w:tc>
          <w:tcPr>
            <w:tcW w:w="605" w:type="dxa"/>
          </w:tcPr>
          <w:p w14:paraId="43125E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2011</w:t>
            </w:r>
          </w:p>
        </w:tc>
        <w:tc>
          <w:tcPr>
            <w:tcW w:w="4288" w:type="dxa"/>
          </w:tcPr>
          <w:p w14:paraId="32D074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20F5A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1BC8726" w14:textId="77777777" w:rsidTr="00DB2132">
        <w:tc>
          <w:tcPr>
            <w:tcW w:w="605" w:type="dxa"/>
          </w:tcPr>
          <w:p w14:paraId="0F6E75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2012</w:t>
            </w:r>
          </w:p>
        </w:tc>
        <w:tc>
          <w:tcPr>
            <w:tcW w:w="4288" w:type="dxa"/>
          </w:tcPr>
          <w:p w14:paraId="1B9787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int(16) roll_distance;</w:t>
            </w:r>
          </w:p>
        </w:tc>
        <w:tc>
          <w:tcPr>
            <w:tcW w:w="4117" w:type="dxa"/>
          </w:tcPr>
          <w:p w14:paraId="1F2CB8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int(16) roll_distance;</w:t>
            </w:r>
          </w:p>
        </w:tc>
      </w:tr>
      <w:tr w:rsidR="001B11A7" w:rsidRPr="00C04F0B" w14:paraId="6F43AF6B" w14:textId="77777777" w:rsidTr="00DB2132">
        <w:tc>
          <w:tcPr>
            <w:tcW w:w="605" w:type="dxa"/>
          </w:tcPr>
          <w:p w14:paraId="08996B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2013</w:t>
            </w:r>
          </w:p>
        </w:tc>
        <w:tc>
          <w:tcPr>
            <w:tcW w:w="4288" w:type="dxa"/>
          </w:tcPr>
          <w:p w14:paraId="00B4B4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F7D26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077A588" w14:textId="77777777" w:rsidTr="00DB2132">
        <w:tc>
          <w:tcPr>
            <w:tcW w:w="605" w:type="dxa"/>
          </w:tcPr>
          <w:p w14:paraId="12AD9F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2014</w:t>
            </w:r>
          </w:p>
        </w:tc>
        <w:tc>
          <w:tcPr>
            <w:tcW w:w="4288" w:type="dxa"/>
          </w:tcPr>
          <w:p w14:paraId="29C381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C3D23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D7C6D45" w14:textId="77777777" w:rsidTr="00DB2132">
        <w:tc>
          <w:tcPr>
            <w:tcW w:w="605" w:type="dxa"/>
          </w:tcPr>
          <w:p w14:paraId="691648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2015</w:t>
            </w:r>
          </w:p>
        </w:tc>
        <w:tc>
          <w:tcPr>
            <w:tcW w:w="4288" w:type="dxa"/>
          </w:tcPr>
          <w:p w14:paraId="16E7ED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A9ABE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0FEE796" w14:textId="77777777" w:rsidTr="00DB2132">
        <w:tc>
          <w:tcPr>
            <w:tcW w:w="605" w:type="dxa"/>
          </w:tcPr>
          <w:p w14:paraId="2978F1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2016</w:t>
            </w:r>
          </w:p>
        </w:tc>
        <w:tc>
          <w:tcPr>
            <w:tcW w:w="4288" w:type="dxa"/>
          </w:tcPr>
          <w:p w14:paraId="1FCBB7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AudioPreRollEntry() extends AudioSampleGroupEntry ('prol')</w:t>
            </w:r>
          </w:p>
        </w:tc>
        <w:tc>
          <w:tcPr>
            <w:tcW w:w="4117" w:type="dxa"/>
          </w:tcPr>
          <w:p w14:paraId="653A84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AudioPreRollEntry extends AudioSampleGroupEntry ('prol')</w:t>
            </w:r>
          </w:p>
        </w:tc>
      </w:tr>
      <w:tr w:rsidR="001B11A7" w:rsidRPr="00C04F0B" w14:paraId="124CF612" w14:textId="77777777" w:rsidTr="00DB2132">
        <w:tc>
          <w:tcPr>
            <w:tcW w:w="605" w:type="dxa"/>
          </w:tcPr>
          <w:p w14:paraId="1E0729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2017</w:t>
            </w:r>
          </w:p>
        </w:tc>
        <w:tc>
          <w:tcPr>
            <w:tcW w:w="4288" w:type="dxa"/>
          </w:tcPr>
          <w:p w14:paraId="13DC76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BC150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E00BD99" w14:textId="77777777" w:rsidTr="00DB2132">
        <w:tc>
          <w:tcPr>
            <w:tcW w:w="605" w:type="dxa"/>
          </w:tcPr>
          <w:p w14:paraId="2D88C3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2018</w:t>
            </w:r>
          </w:p>
        </w:tc>
        <w:tc>
          <w:tcPr>
            <w:tcW w:w="4288" w:type="dxa"/>
          </w:tcPr>
          <w:p w14:paraId="72B500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int(16) roll_distance;</w:t>
            </w:r>
          </w:p>
        </w:tc>
        <w:tc>
          <w:tcPr>
            <w:tcW w:w="4117" w:type="dxa"/>
          </w:tcPr>
          <w:p w14:paraId="24E2DB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int(16) roll_distance;</w:t>
            </w:r>
          </w:p>
        </w:tc>
      </w:tr>
      <w:tr w:rsidR="001B11A7" w:rsidRPr="00C04F0B" w14:paraId="443D9E43" w14:textId="77777777" w:rsidTr="00DB2132">
        <w:tc>
          <w:tcPr>
            <w:tcW w:w="605" w:type="dxa"/>
          </w:tcPr>
          <w:p w14:paraId="6D7670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2019</w:t>
            </w:r>
          </w:p>
        </w:tc>
        <w:tc>
          <w:tcPr>
            <w:tcW w:w="4288" w:type="dxa"/>
          </w:tcPr>
          <w:p w14:paraId="73CC50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039CB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85E4651" w14:textId="77777777" w:rsidTr="00DB2132">
        <w:tc>
          <w:tcPr>
            <w:tcW w:w="605" w:type="dxa"/>
          </w:tcPr>
          <w:p w14:paraId="0AED5A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2020</w:t>
            </w:r>
          </w:p>
        </w:tc>
        <w:tc>
          <w:tcPr>
            <w:tcW w:w="4288" w:type="dxa"/>
          </w:tcPr>
          <w:p w14:paraId="4EBEEA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D2B12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A63DAD8" w14:textId="77777777" w:rsidTr="00DB2132">
        <w:tc>
          <w:tcPr>
            <w:tcW w:w="605" w:type="dxa"/>
          </w:tcPr>
          <w:p w14:paraId="63BC73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2021</w:t>
            </w:r>
          </w:p>
        </w:tc>
        <w:tc>
          <w:tcPr>
            <w:tcW w:w="4288" w:type="dxa"/>
          </w:tcPr>
          <w:p w14:paraId="4FB0B2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8C6B6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56A4A4B" w14:textId="77777777" w:rsidTr="00DB2132">
        <w:tc>
          <w:tcPr>
            <w:tcW w:w="605" w:type="dxa"/>
          </w:tcPr>
          <w:p w14:paraId="33CF4D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2022</w:t>
            </w:r>
          </w:p>
        </w:tc>
        <w:tc>
          <w:tcPr>
            <w:tcW w:w="4288" w:type="dxa"/>
          </w:tcPr>
          <w:p w14:paraId="32ECBB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RateShareEntry() extends SampleGroupDescriptionEntry('rash')</w:t>
            </w:r>
          </w:p>
        </w:tc>
        <w:tc>
          <w:tcPr>
            <w:tcW w:w="4117" w:type="dxa"/>
          </w:tcPr>
          <w:p w14:paraId="3EDD93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RateShareEntry extends SampleGroupDescriptionEntry('rash')</w:t>
            </w:r>
          </w:p>
        </w:tc>
      </w:tr>
      <w:tr w:rsidR="001B11A7" w:rsidRPr="00C04F0B" w14:paraId="4A0D4508" w14:textId="77777777" w:rsidTr="00DB2132">
        <w:tc>
          <w:tcPr>
            <w:tcW w:w="605" w:type="dxa"/>
          </w:tcPr>
          <w:p w14:paraId="69B109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  <w:tc>
          <w:tcPr>
            <w:tcW w:w="4288" w:type="dxa"/>
          </w:tcPr>
          <w:p w14:paraId="47C056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8C71F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39EDA78" w14:textId="77777777" w:rsidTr="00DB2132">
        <w:tc>
          <w:tcPr>
            <w:tcW w:w="605" w:type="dxa"/>
          </w:tcPr>
          <w:p w14:paraId="7A1E12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2024</w:t>
            </w:r>
          </w:p>
        </w:tc>
        <w:tc>
          <w:tcPr>
            <w:tcW w:w="4288" w:type="dxa"/>
          </w:tcPr>
          <w:p w14:paraId="6EC16D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operation_point_count;</w:t>
            </w:r>
          </w:p>
        </w:tc>
        <w:tc>
          <w:tcPr>
            <w:tcW w:w="4117" w:type="dxa"/>
          </w:tcPr>
          <w:p w14:paraId="0D821C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operation_point_count;</w:t>
            </w:r>
          </w:p>
        </w:tc>
      </w:tr>
      <w:tr w:rsidR="001B11A7" w:rsidRPr="00C04F0B" w14:paraId="551D5DA7" w14:textId="77777777" w:rsidTr="00DB2132">
        <w:tc>
          <w:tcPr>
            <w:tcW w:w="605" w:type="dxa"/>
          </w:tcPr>
          <w:p w14:paraId="10300F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2025</w:t>
            </w:r>
          </w:p>
        </w:tc>
        <w:tc>
          <w:tcPr>
            <w:tcW w:w="4288" w:type="dxa"/>
          </w:tcPr>
          <w:p w14:paraId="1EC211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(operation_point_count == 1) {</w:t>
            </w:r>
          </w:p>
        </w:tc>
        <w:tc>
          <w:tcPr>
            <w:tcW w:w="4117" w:type="dxa"/>
          </w:tcPr>
          <w:p w14:paraId="162CF0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(operation_point_count == 1) {</w:t>
            </w:r>
          </w:p>
        </w:tc>
      </w:tr>
      <w:tr w:rsidR="001B11A7" w:rsidRPr="00C04F0B" w14:paraId="31FA9D98" w14:textId="77777777" w:rsidTr="00DB2132">
        <w:tc>
          <w:tcPr>
            <w:tcW w:w="605" w:type="dxa"/>
          </w:tcPr>
          <w:p w14:paraId="629EB0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2026</w:t>
            </w:r>
          </w:p>
        </w:tc>
        <w:tc>
          <w:tcPr>
            <w:tcW w:w="4288" w:type="dxa"/>
          </w:tcPr>
          <w:p w14:paraId="7CDF46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 target_rate_share;</w:t>
            </w:r>
          </w:p>
        </w:tc>
        <w:tc>
          <w:tcPr>
            <w:tcW w:w="4117" w:type="dxa"/>
          </w:tcPr>
          <w:p w14:paraId="1C9241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 target_rate_share;</w:t>
            </w:r>
          </w:p>
        </w:tc>
      </w:tr>
      <w:tr w:rsidR="001B11A7" w:rsidRPr="00C04F0B" w14:paraId="28D88AF2" w14:textId="77777777" w:rsidTr="00DB2132">
        <w:tc>
          <w:tcPr>
            <w:tcW w:w="605" w:type="dxa"/>
          </w:tcPr>
          <w:p w14:paraId="767C8E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2027</w:t>
            </w:r>
          </w:p>
        </w:tc>
        <w:tc>
          <w:tcPr>
            <w:tcW w:w="4288" w:type="dxa"/>
          </w:tcPr>
          <w:p w14:paraId="237022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FF584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FF2C3EC" w14:textId="77777777" w:rsidTr="00DB2132">
        <w:tc>
          <w:tcPr>
            <w:tcW w:w="605" w:type="dxa"/>
          </w:tcPr>
          <w:p w14:paraId="165728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2028</w:t>
            </w:r>
          </w:p>
        </w:tc>
        <w:tc>
          <w:tcPr>
            <w:tcW w:w="4288" w:type="dxa"/>
          </w:tcPr>
          <w:p w14:paraId="28C048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{</w:t>
            </w:r>
          </w:p>
        </w:tc>
        <w:tc>
          <w:tcPr>
            <w:tcW w:w="4117" w:type="dxa"/>
          </w:tcPr>
          <w:p w14:paraId="73AEB2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{</w:t>
            </w:r>
          </w:p>
        </w:tc>
      </w:tr>
      <w:tr w:rsidR="001B11A7" w:rsidRPr="00C04F0B" w14:paraId="166EAAAB" w14:textId="77777777" w:rsidTr="00DB2132">
        <w:tc>
          <w:tcPr>
            <w:tcW w:w="605" w:type="dxa"/>
          </w:tcPr>
          <w:p w14:paraId="6F52E4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5A1937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472E2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computed int i;</w:t>
            </w:r>
          </w:p>
        </w:tc>
      </w:tr>
      <w:tr w:rsidR="001B11A7" w:rsidRPr="00C04F0B" w14:paraId="5041FD57" w14:textId="77777777" w:rsidTr="00DB2132">
        <w:tc>
          <w:tcPr>
            <w:tcW w:w="605" w:type="dxa"/>
          </w:tcPr>
          <w:p w14:paraId="2E960E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2029</w:t>
            </w:r>
          </w:p>
        </w:tc>
        <w:tc>
          <w:tcPr>
            <w:tcW w:w="4288" w:type="dxa"/>
          </w:tcPr>
          <w:p w14:paraId="4DC4AB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(i=0; i &lt; operation_point_count; i++) {</w:t>
            </w:r>
          </w:p>
        </w:tc>
        <w:tc>
          <w:tcPr>
            <w:tcW w:w="4117" w:type="dxa"/>
          </w:tcPr>
          <w:p w14:paraId="0D033C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(i=0; i &lt; operation_point_count; i++) {</w:t>
            </w:r>
          </w:p>
        </w:tc>
      </w:tr>
      <w:tr w:rsidR="001B11A7" w:rsidRPr="00C04F0B" w14:paraId="66E75EE0" w14:textId="77777777" w:rsidTr="00DB2132">
        <w:tc>
          <w:tcPr>
            <w:tcW w:w="605" w:type="dxa"/>
          </w:tcPr>
          <w:p w14:paraId="0EA0C8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2030</w:t>
            </w:r>
          </w:p>
        </w:tc>
        <w:tc>
          <w:tcPr>
            <w:tcW w:w="4288" w:type="dxa"/>
          </w:tcPr>
          <w:p w14:paraId="4934CA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available_bitrate;</w:t>
            </w:r>
          </w:p>
        </w:tc>
        <w:tc>
          <w:tcPr>
            <w:tcW w:w="4117" w:type="dxa"/>
          </w:tcPr>
          <w:p w14:paraId="0938E6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int(32) available_bitrate;</w:t>
            </w:r>
          </w:p>
        </w:tc>
      </w:tr>
      <w:tr w:rsidR="001B11A7" w:rsidRPr="00C04F0B" w14:paraId="51E9A6E9" w14:textId="77777777" w:rsidTr="00DB2132">
        <w:tc>
          <w:tcPr>
            <w:tcW w:w="605" w:type="dxa"/>
          </w:tcPr>
          <w:p w14:paraId="552FA7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2031</w:t>
            </w:r>
          </w:p>
        </w:tc>
        <w:tc>
          <w:tcPr>
            <w:tcW w:w="4288" w:type="dxa"/>
          </w:tcPr>
          <w:p w14:paraId="2046D5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target_rate_share;</w:t>
            </w:r>
          </w:p>
        </w:tc>
        <w:tc>
          <w:tcPr>
            <w:tcW w:w="4117" w:type="dxa"/>
          </w:tcPr>
          <w:p w14:paraId="587D17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int(16) target_rate_share;</w:t>
            </w:r>
          </w:p>
        </w:tc>
      </w:tr>
      <w:tr w:rsidR="001B11A7" w:rsidRPr="00C04F0B" w14:paraId="7BA50EB1" w14:textId="77777777" w:rsidTr="00DB2132">
        <w:tc>
          <w:tcPr>
            <w:tcW w:w="605" w:type="dxa"/>
          </w:tcPr>
          <w:p w14:paraId="0BB50F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2032</w:t>
            </w:r>
          </w:p>
        </w:tc>
        <w:tc>
          <w:tcPr>
            <w:tcW w:w="4288" w:type="dxa"/>
          </w:tcPr>
          <w:p w14:paraId="3C0EB6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1B8295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3BF44D02" w14:textId="77777777" w:rsidTr="00DB2132">
        <w:tc>
          <w:tcPr>
            <w:tcW w:w="605" w:type="dxa"/>
          </w:tcPr>
          <w:p w14:paraId="063196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2033</w:t>
            </w:r>
          </w:p>
        </w:tc>
        <w:tc>
          <w:tcPr>
            <w:tcW w:w="4288" w:type="dxa"/>
          </w:tcPr>
          <w:p w14:paraId="37791C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C3AEF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D5A96D5" w14:textId="77777777" w:rsidTr="00DB2132">
        <w:tc>
          <w:tcPr>
            <w:tcW w:w="605" w:type="dxa"/>
          </w:tcPr>
          <w:p w14:paraId="263B09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2034</w:t>
            </w:r>
          </w:p>
        </w:tc>
        <w:tc>
          <w:tcPr>
            <w:tcW w:w="4288" w:type="dxa"/>
          </w:tcPr>
          <w:p w14:paraId="41F814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maximum_bitrate;</w:t>
            </w:r>
          </w:p>
        </w:tc>
        <w:tc>
          <w:tcPr>
            <w:tcW w:w="4117" w:type="dxa"/>
          </w:tcPr>
          <w:p w14:paraId="653FD8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maximum_bitrate;</w:t>
            </w:r>
          </w:p>
        </w:tc>
      </w:tr>
      <w:tr w:rsidR="001B11A7" w:rsidRPr="00C04F0B" w14:paraId="00582C66" w14:textId="77777777" w:rsidTr="00DB2132">
        <w:tc>
          <w:tcPr>
            <w:tcW w:w="605" w:type="dxa"/>
          </w:tcPr>
          <w:p w14:paraId="775949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2035</w:t>
            </w:r>
          </w:p>
        </w:tc>
        <w:tc>
          <w:tcPr>
            <w:tcW w:w="4288" w:type="dxa"/>
          </w:tcPr>
          <w:p w14:paraId="376322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minimum_bitrate;</w:t>
            </w:r>
          </w:p>
        </w:tc>
        <w:tc>
          <w:tcPr>
            <w:tcW w:w="4117" w:type="dxa"/>
          </w:tcPr>
          <w:p w14:paraId="712700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minimum_bitrate;</w:t>
            </w:r>
          </w:p>
        </w:tc>
      </w:tr>
      <w:tr w:rsidR="001B11A7" w:rsidRPr="00C04F0B" w14:paraId="64A433B1" w14:textId="77777777" w:rsidTr="00DB2132">
        <w:tc>
          <w:tcPr>
            <w:tcW w:w="605" w:type="dxa"/>
          </w:tcPr>
          <w:p w14:paraId="51ABF4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2036</w:t>
            </w:r>
          </w:p>
        </w:tc>
        <w:tc>
          <w:tcPr>
            <w:tcW w:w="4288" w:type="dxa"/>
          </w:tcPr>
          <w:p w14:paraId="4CE051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discard_priority;</w:t>
            </w:r>
          </w:p>
        </w:tc>
        <w:tc>
          <w:tcPr>
            <w:tcW w:w="4117" w:type="dxa"/>
          </w:tcPr>
          <w:p w14:paraId="549B4B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discard_priority;</w:t>
            </w:r>
          </w:p>
        </w:tc>
      </w:tr>
      <w:tr w:rsidR="001B11A7" w:rsidRPr="00C04F0B" w14:paraId="647F4A4A" w14:textId="77777777" w:rsidTr="00DB2132">
        <w:tc>
          <w:tcPr>
            <w:tcW w:w="605" w:type="dxa"/>
          </w:tcPr>
          <w:p w14:paraId="0A5FF7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2037</w:t>
            </w:r>
          </w:p>
        </w:tc>
        <w:tc>
          <w:tcPr>
            <w:tcW w:w="4288" w:type="dxa"/>
          </w:tcPr>
          <w:p w14:paraId="1E9486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2F24C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B1D8A0F" w14:textId="77777777" w:rsidTr="00DB2132">
        <w:tc>
          <w:tcPr>
            <w:tcW w:w="605" w:type="dxa"/>
          </w:tcPr>
          <w:p w14:paraId="0251D9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2038</w:t>
            </w:r>
          </w:p>
        </w:tc>
        <w:tc>
          <w:tcPr>
            <w:tcW w:w="4288" w:type="dxa"/>
          </w:tcPr>
          <w:p w14:paraId="190AC9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DE0FB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873451A" w14:textId="77777777" w:rsidTr="00DB2132">
        <w:tc>
          <w:tcPr>
            <w:tcW w:w="605" w:type="dxa"/>
          </w:tcPr>
          <w:p w14:paraId="474647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2039</w:t>
            </w:r>
          </w:p>
        </w:tc>
        <w:tc>
          <w:tcPr>
            <w:tcW w:w="4288" w:type="dxa"/>
          </w:tcPr>
          <w:p w14:paraId="6E31E2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ACA28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8F9FAF2" w14:textId="77777777" w:rsidTr="00DB2132">
        <w:tc>
          <w:tcPr>
            <w:tcW w:w="605" w:type="dxa"/>
          </w:tcPr>
          <w:p w14:paraId="492E9D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2040</w:t>
            </w:r>
          </w:p>
        </w:tc>
        <w:tc>
          <w:tcPr>
            <w:tcW w:w="4288" w:type="dxa"/>
          </w:tcPr>
          <w:p w14:paraId="1C53CA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AlternativeStartupEntry() extends VisualSampleGroupEntry ('alst')</w:t>
            </w:r>
          </w:p>
        </w:tc>
        <w:tc>
          <w:tcPr>
            <w:tcW w:w="4117" w:type="dxa"/>
          </w:tcPr>
          <w:p w14:paraId="55834B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AlternativeStartupEntry extends VisualSampleGroupEntry ('alst')</w:t>
            </w:r>
          </w:p>
        </w:tc>
      </w:tr>
      <w:tr w:rsidR="001B11A7" w:rsidRPr="00C04F0B" w14:paraId="75DAC9C2" w14:textId="77777777" w:rsidTr="00DB2132">
        <w:tc>
          <w:tcPr>
            <w:tcW w:w="605" w:type="dxa"/>
          </w:tcPr>
          <w:p w14:paraId="191CCF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2041</w:t>
            </w:r>
          </w:p>
        </w:tc>
        <w:tc>
          <w:tcPr>
            <w:tcW w:w="4288" w:type="dxa"/>
          </w:tcPr>
          <w:p w14:paraId="013E69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25A86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5EC90C1" w14:textId="77777777" w:rsidTr="00DB2132">
        <w:tc>
          <w:tcPr>
            <w:tcW w:w="605" w:type="dxa"/>
          </w:tcPr>
          <w:p w14:paraId="657B19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2042</w:t>
            </w:r>
          </w:p>
        </w:tc>
        <w:tc>
          <w:tcPr>
            <w:tcW w:w="4288" w:type="dxa"/>
          </w:tcPr>
          <w:p w14:paraId="3E8D3C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roll_count;</w:t>
            </w:r>
          </w:p>
        </w:tc>
        <w:tc>
          <w:tcPr>
            <w:tcW w:w="4117" w:type="dxa"/>
          </w:tcPr>
          <w:p w14:paraId="4B6467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roll_count;</w:t>
            </w:r>
          </w:p>
        </w:tc>
      </w:tr>
      <w:tr w:rsidR="001B11A7" w:rsidRPr="00C04F0B" w14:paraId="62E4C6FD" w14:textId="77777777" w:rsidTr="00DB2132">
        <w:tc>
          <w:tcPr>
            <w:tcW w:w="605" w:type="dxa"/>
          </w:tcPr>
          <w:p w14:paraId="3F7A26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2043</w:t>
            </w:r>
          </w:p>
        </w:tc>
        <w:tc>
          <w:tcPr>
            <w:tcW w:w="4288" w:type="dxa"/>
          </w:tcPr>
          <w:p w14:paraId="4C2FC6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first_output_sample;</w:t>
            </w:r>
          </w:p>
        </w:tc>
        <w:tc>
          <w:tcPr>
            <w:tcW w:w="4117" w:type="dxa"/>
          </w:tcPr>
          <w:p w14:paraId="5FD3FE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first_output_sample;</w:t>
            </w:r>
          </w:p>
        </w:tc>
      </w:tr>
      <w:tr w:rsidR="001B11A7" w:rsidRPr="00C04F0B" w14:paraId="428421FE" w14:textId="77777777" w:rsidTr="00DB2132">
        <w:tc>
          <w:tcPr>
            <w:tcW w:w="605" w:type="dxa"/>
          </w:tcPr>
          <w:p w14:paraId="7DB2B0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2044</w:t>
            </w:r>
          </w:p>
        </w:tc>
        <w:tc>
          <w:tcPr>
            <w:tcW w:w="4288" w:type="dxa"/>
          </w:tcPr>
          <w:p w14:paraId="4B3A45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for (i=1; i &lt;= roll_count; i++)</w:t>
            </w:r>
          </w:p>
        </w:tc>
        <w:tc>
          <w:tcPr>
            <w:tcW w:w="4117" w:type="dxa"/>
          </w:tcPr>
          <w:p w14:paraId="15964F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7D2CD6FB" w14:textId="77777777" w:rsidTr="00DB2132">
        <w:tc>
          <w:tcPr>
            <w:tcW w:w="605" w:type="dxa"/>
          </w:tcPr>
          <w:p w14:paraId="6218D5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2045</w:t>
            </w:r>
          </w:p>
        </w:tc>
        <w:tc>
          <w:tcPr>
            <w:tcW w:w="4288" w:type="dxa"/>
          </w:tcPr>
          <w:p w14:paraId="6DBAF3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sample_offset[[i]];</w:t>
            </w:r>
          </w:p>
        </w:tc>
        <w:tc>
          <w:tcPr>
            <w:tcW w:w="4117" w:type="dxa"/>
          </w:tcPr>
          <w:p w14:paraId="382EF9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sample_offset[[i]];</w:t>
            </w:r>
          </w:p>
        </w:tc>
      </w:tr>
      <w:tr w:rsidR="001B11A7" w:rsidRPr="00C04F0B" w14:paraId="6367FD3C" w14:textId="77777777" w:rsidTr="00DB2132">
        <w:tc>
          <w:tcPr>
            <w:tcW w:w="605" w:type="dxa"/>
          </w:tcPr>
          <w:p w14:paraId="3C404E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2046</w:t>
            </w:r>
          </w:p>
        </w:tc>
        <w:tc>
          <w:tcPr>
            <w:tcW w:w="4288" w:type="dxa"/>
          </w:tcPr>
          <w:p w14:paraId="0A0D6D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j=1;</w:t>
            </w:r>
          </w:p>
        </w:tc>
        <w:tc>
          <w:tcPr>
            <w:tcW w:w="4117" w:type="dxa"/>
          </w:tcPr>
          <w:p w14:paraId="402195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computed int j=1;</w:t>
            </w:r>
          </w:p>
        </w:tc>
      </w:tr>
      <w:tr w:rsidR="001B11A7" w:rsidRPr="00C04F0B" w14:paraId="707CDE23" w14:textId="77777777" w:rsidTr="00DB2132">
        <w:tc>
          <w:tcPr>
            <w:tcW w:w="605" w:type="dxa"/>
          </w:tcPr>
          <w:p w14:paraId="276AD5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2047</w:t>
            </w:r>
          </w:p>
        </w:tc>
        <w:tc>
          <w:tcPr>
            <w:tcW w:w="4288" w:type="dxa"/>
          </w:tcPr>
          <w:p w14:paraId="487DBB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do { // optional, until the end of the structure</w:t>
            </w:r>
          </w:p>
        </w:tc>
        <w:tc>
          <w:tcPr>
            <w:tcW w:w="4117" w:type="dxa"/>
          </w:tcPr>
          <w:p w14:paraId="1A9210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do { // optional, until the end of the structure</w:t>
            </w:r>
          </w:p>
        </w:tc>
      </w:tr>
      <w:tr w:rsidR="001B11A7" w:rsidRPr="00C04F0B" w14:paraId="7F5BBB3F" w14:textId="77777777" w:rsidTr="00DB2132">
        <w:tc>
          <w:tcPr>
            <w:tcW w:w="605" w:type="dxa"/>
          </w:tcPr>
          <w:p w14:paraId="0162D4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2048</w:t>
            </w:r>
          </w:p>
        </w:tc>
        <w:tc>
          <w:tcPr>
            <w:tcW w:w="4288" w:type="dxa"/>
          </w:tcPr>
          <w:p w14:paraId="477F59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num_output_samples[[j]];</w:t>
            </w:r>
          </w:p>
        </w:tc>
        <w:tc>
          <w:tcPr>
            <w:tcW w:w="4117" w:type="dxa"/>
          </w:tcPr>
          <w:p w14:paraId="7B9432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unsigned int(16) num_output_samples[[j]];</w:t>
            </w:r>
          </w:p>
        </w:tc>
      </w:tr>
      <w:tr w:rsidR="001B11A7" w:rsidRPr="00C04F0B" w14:paraId="48CB2D26" w14:textId="77777777" w:rsidTr="00DB2132">
        <w:tc>
          <w:tcPr>
            <w:tcW w:w="605" w:type="dxa"/>
          </w:tcPr>
          <w:p w14:paraId="7D2B4E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2049</w:t>
            </w:r>
          </w:p>
        </w:tc>
        <w:tc>
          <w:tcPr>
            <w:tcW w:w="4288" w:type="dxa"/>
          </w:tcPr>
          <w:p w14:paraId="016043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num_total_samples[[j]];</w:t>
            </w:r>
          </w:p>
        </w:tc>
        <w:tc>
          <w:tcPr>
            <w:tcW w:w="4117" w:type="dxa"/>
          </w:tcPr>
          <w:p w14:paraId="64FC94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unsigned int(16) num_total_samples[[j]];</w:t>
            </w:r>
          </w:p>
        </w:tc>
      </w:tr>
      <w:tr w:rsidR="001B11A7" w:rsidRPr="00C04F0B" w14:paraId="190AFCD6" w14:textId="77777777" w:rsidTr="00DB2132">
        <w:tc>
          <w:tcPr>
            <w:tcW w:w="605" w:type="dxa"/>
          </w:tcPr>
          <w:p w14:paraId="358FDF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2050</w:t>
            </w:r>
          </w:p>
        </w:tc>
        <w:tc>
          <w:tcPr>
            <w:tcW w:w="4288" w:type="dxa"/>
          </w:tcPr>
          <w:p w14:paraId="6B7D08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j++;</w:t>
            </w:r>
          </w:p>
        </w:tc>
        <w:tc>
          <w:tcPr>
            <w:tcW w:w="4117" w:type="dxa"/>
          </w:tcPr>
          <w:p w14:paraId="36BD58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j++;</w:t>
            </w:r>
          </w:p>
        </w:tc>
      </w:tr>
      <w:tr w:rsidR="001B11A7" w:rsidRPr="00C04F0B" w14:paraId="2A933E40" w14:textId="77777777" w:rsidTr="00DB2132">
        <w:tc>
          <w:tcPr>
            <w:tcW w:w="605" w:type="dxa"/>
          </w:tcPr>
          <w:p w14:paraId="55924F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6911C5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9C7A1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} while(1);</w:t>
            </w:r>
          </w:p>
        </w:tc>
      </w:tr>
      <w:tr w:rsidR="001B11A7" w:rsidRPr="00C04F0B" w14:paraId="1DF9832E" w14:textId="77777777" w:rsidTr="00DB2132">
        <w:tc>
          <w:tcPr>
            <w:tcW w:w="605" w:type="dxa"/>
          </w:tcPr>
          <w:p w14:paraId="6DC7D8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2051</w:t>
            </w:r>
          </w:p>
        </w:tc>
        <w:tc>
          <w:tcPr>
            <w:tcW w:w="4288" w:type="dxa"/>
          </w:tcPr>
          <w:p w14:paraId="26BBD4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ED1B4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B33D4F4" w14:textId="77777777" w:rsidTr="00DB2132">
        <w:tc>
          <w:tcPr>
            <w:tcW w:w="605" w:type="dxa"/>
          </w:tcPr>
          <w:p w14:paraId="082A3F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2052</w:t>
            </w:r>
          </w:p>
        </w:tc>
        <w:tc>
          <w:tcPr>
            <w:tcW w:w="4288" w:type="dxa"/>
          </w:tcPr>
          <w:p w14:paraId="57E4F9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636B1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DF39502" w14:textId="77777777" w:rsidTr="00DB2132">
        <w:tc>
          <w:tcPr>
            <w:tcW w:w="605" w:type="dxa"/>
          </w:tcPr>
          <w:p w14:paraId="0E7D97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2053</w:t>
            </w:r>
          </w:p>
        </w:tc>
        <w:tc>
          <w:tcPr>
            <w:tcW w:w="4288" w:type="dxa"/>
          </w:tcPr>
          <w:p w14:paraId="032B6F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463A6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B3FB4A7" w14:textId="77777777" w:rsidTr="00DB2132">
        <w:tc>
          <w:tcPr>
            <w:tcW w:w="605" w:type="dxa"/>
          </w:tcPr>
          <w:p w14:paraId="34A86B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2054</w:t>
            </w:r>
          </w:p>
        </w:tc>
        <w:tc>
          <w:tcPr>
            <w:tcW w:w="4288" w:type="dxa"/>
          </w:tcPr>
          <w:p w14:paraId="3C3219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90336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3CCC6B2" w14:textId="77777777" w:rsidTr="00DB2132">
        <w:tc>
          <w:tcPr>
            <w:tcW w:w="605" w:type="dxa"/>
          </w:tcPr>
          <w:p w14:paraId="160234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2055</w:t>
            </w:r>
          </w:p>
        </w:tc>
        <w:tc>
          <w:tcPr>
            <w:tcW w:w="4288" w:type="dxa"/>
          </w:tcPr>
          <w:p w14:paraId="6DA0FC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VisualRandomAccessEntry() extends VisualSampleGroupEntry ('rap ')</w:t>
            </w:r>
          </w:p>
        </w:tc>
        <w:tc>
          <w:tcPr>
            <w:tcW w:w="4117" w:type="dxa"/>
          </w:tcPr>
          <w:p w14:paraId="540B62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VisualRandomAccessEntry extends VisualSampleGroupEntry ('rap ')</w:t>
            </w:r>
          </w:p>
        </w:tc>
      </w:tr>
      <w:tr w:rsidR="001B11A7" w:rsidRPr="00C04F0B" w14:paraId="715E3E35" w14:textId="77777777" w:rsidTr="00DB2132">
        <w:tc>
          <w:tcPr>
            <w:tcW w:w="605" w:type="dxa"/>
          </w:tcPr>
          <w:p w14:paraId="71EF6A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2056</w:t>
            </w:r>
          </w:p>
        </w:tc>
        <w:tc>
          <w:tcPr>
            <w:tcW w:w="4288" w:type="dxa"/>
          </w:tcPr>
          <w:p w14:paraId="08CB7C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16A98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2AD607B" w14:textId="77777777" w:rsidTr="00DB2132">
        <w:tc>
          <w:tcPr>
            <w:tcW w:w="605" w:type="dxa"/>
          </w:tcPr>
          <w:p w14:paraId="47857B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2057</w:t>
            </w:r>
          </w:p>
        </w:tc>
        <w:tc>
          <w:tcPr>
            <w:tcW w:w="4288" w:type="dxa"/>
          </w:tcPr>
          <w:p w14:paraId="66DA1A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num_leading_samples_known;</w:t>
            </w:r>
          </w:p>
        </w:tc>
        <w:tc>
          <w:tcPr>
            <w:tcW w:w="4117" w:type="dxa"/>
          </w:tcPr>
          <w:p w14:paraId="5826C7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num_leading_samples_known;</w:t>
            </w:r>
          </w:p>
        </w:tc>
      </w:tr>
      <w:tr w:rsidR="001B11A7" w:rsidRPr="00C04F0B" w14:paraId="23FF8CF3" w14:textId="77777777" w:rsidTr="00DB2132">
        <w:tc>
          <w:tcPr>
            <w:tcW w:w="605" w:type="dxa"/>
          </w:tcPr>
          <w:p w14:paraId="305B36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2058</w:t>
            </w:r>
          </w:p>
        </w:tc>
        <w:tc>
          <w:tcPr>
            <w:tcW w:w="4288" w:type="dxa"/>
          </w:tcPr>
          <w:p w14:paraId="365375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int(7) num_leading_samples;</w:t>
            </w:r>
          </w:p>
        </w:tc>
        <w:tc>
          <w:tcPr>
            <w:tcW w:w="4117" w:type="dxa"/>
          </w:tcPr>
          <w:p w14:paraId="3AD54D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int(7) num_leading_samples;</w:t>
            </w:r>
          </w:p>
        </w:tc>
      </w:tr>
      <w:tr w:rsidR="001B11A7" w:rsidRPr="00C04F0B" w14:paraId="2C9DDEB6" w14:textId="77777777" w:rsidTr="00DB2132">
        <w:tc>
          <w:tcPr>
            <w:tcW w:w="605" w:type="dxa"/>
          </w:tcPr>
          <w:p w14:paraId="1DCEFD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2059</w:t>
            </w:r>
          </w:p>
        </w:tc>
        <w:tc>
          <w:tcPr>
            <w:tcW w:w="4288" w:type="dxa"/>
          </w:tcPr>
          <w:p w14:paraId="28E2CC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FC03A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89CAC50" w14:textId="77777777" w:rsidTr="00DB2132">
        <w:tc>
          <w:tcPr>
            <w:tcW w:w="605" w:type="dxa"/>
          </w:tcPr>
          <w:p w14:paraId="3F75C4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2060</w:t>
            </w:r>
          </w:p>
        </w:tc>
        <w:tc>
          <w:tcPr>
            <w:tcW w:w="4288" w:type="dxa"/>
          </w:tcPr>
          <w:p w14:paraId="23F03C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25D83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9A8226D" w14:textId="77777777" w:rsidTr="00DB2132">
        <w:tc>
          <w:tcPr>
            <w:tcW w:w="605" w:type="dxa"/>
          </w:tcPr>
          <w:p w14:paraId="5D8B76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2061</w:t>
            </w:r>
          </w:p>
        </w:tc>
        <w:tc>
          <w:tcPr>
            <w:tcW w:w="4288" w:type="dxa"/>
          </w:tcPr>
          <w:p w14:paraId="4A4D9C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E6CA9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D891DD4" w14:textId="77777777" w:rsidTr="00DB2132">
        <w:tc>
          <w:tcPr>
            <w:tcW w:w="605" w:type="dxa"/>
          </w:tcPr>
          <w:p w14:paraId="523D8A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2062</w:t>
            </w:r>
          </w:p>
        </w:tc>
        <w:tc>
          <w:tcPr>
            <w:tcW w:w="4288" w:type="dxa"/>
          </w:tcPr>
          <w:p w14:paraId="1DF97D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TemporalLevelEntry() extends VisualSampleGroupEntry('tele')</w:t>
            </w:r>
          </w:p>
        </w:tc>
        <w:tc>
          <w:tcPr>
            <w:tcW w:w="4117" w:type="dxa"/>
          </w:tcPr>
          <w:p w14:paraId="074D5A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TemporalLevelEntry extends VisualSampleGroupEntry('tele')</w:t>
            </w:r>
          </w:p>
        </w:tc>
      </w:tr>
      <w:tr w:rsidR="001B11A7" w:rsidRPr="00C04F0B" w14:paraId="24512571" w14:textId="77777777" w:rsidTr="00DB2132">
        <w:tc>
          <w:tcPr>
            <w:tcW w:w="605" w:type="dxa"/>
          </w:tcPr>
          <w:p w14:paraId="504A31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2063</w:t>
            </w:r>
          </w:p>
        </w:tc>
        <w:tc>
          <w:tcPr>
            <w:tcW w:w="4288" w:type="dxa"/>
          </w:tcPr>
          <w:p w14:paraId="49605D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0E7B6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BD7844C" w14:textId="77777777" w:rsidTr="00DB2132">
        <w:tc>
          <w:tcPr>
            <w:tcW w:w="605" w:type="dxa"/>
          </w:tcPr>
          <w:p w14:paraId="58162A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2064</w:t>
            </w:r>
          </w:p>
        </w:tc>
        <w:tc>
          <w:tcPr>
            <w:tcW w:w="4288" w:type="dxa"/>
          </w:tcPr>
          <w:p w14:paraId="6575EB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 level_independently_decodable;</w:t>
            </w:r>
          </w:p>
        </w:tc>
        <w:tc>
          <w:tcPr>
            <w:tcW w:w="4117" w:type="dxa"/>
          </w:tcPr>
          <w:p w14:paraId="77D830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 level_independently_decodable;</w:t>
            </w:r>
          </w:p>
        </w:tc>
      </w:tr>
      <w:tr w:rsidR="001B11A7" w:rsidRPr="00C04F0B" w14:paraId="799DD3C4" w14:textId="77777777" w:rsidTr="00DB2132">
        <w:tc>
          <w:tcPr>
            <w:tcW w:w="605" w:type="dxa"/>
          </w:tcPr>
          <w:p w14:paraId="55FB34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2065</w:t>
            </w:r>
          </w:p>
        </w:tc>
        <w:tc>
          <w:tcPr>
            <w:tcW w:w="4288" w:type="dxa"/>
          </w:tcPr>
          <w:p w14:paraId="212354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bit(7)  reserved=0;</w:t>
            </w:r>
          </w:p>
        </w:tc>
        <w:tc>
          <w:tcPr>
            <w:tcW w:w="4117" w:type="dxa"/>
          </w:tcPr>
          <w:p w14:paraId="63777A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bit(7)  field=0;</w:t>
            </w:r>
          </w:p>
        </w:tc>
      </w:tr>
      <w:tr w:rsidR="001B11A7" w:rsidRPr="00C04F0B" w14:paraId="6545DB58" w14:textId="77777777" w:rsidTr="00DB2132">
        <w:tc>
          <w:tcPr>
            <w:tcW w:w="605" w:type="dxa"/>
          </w:tcPr>
          <w:p w14:paraId="36D1F6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2066</w:t>
            </w:r>
          </w:p>
        </w:tc>
        <w:tc>
          <w:tcPr>
            <w:tcW w:w="4288" w:type="dxa"/>
          </w:tcPr>
          <w:p w14:paraId="2FF6B0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5DB33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37D0C17" w14:textId="77777777" w:rsidTr="00DB2132">
        <w:tc>
          <w:tcPr>
            <w:tcW w:w="605" w:type="dxa"/>
          </w:tcPr>
          <w:p w14:paraId="43FCB5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2067</w:t>
            </w:r>
          </w:p>
        </w:tc>
        <w:tc>
          <w:tcPr>
            <w:tcW w:w="4288" w:type="dxa"/>
          </w:tcPr>
          <w:p w14:paraId="50BABE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71C4B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9691F44" w14:textId="77777777" w:rsidTr="00DB2132">
        <w:tc>
          <w:tcPr>
            <w:tcW w:w="605" w:type="dxa"/>
          </w:tcPr>
          <w:p w14:paraId="6F4582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2068</w:t>
            </w:r>
          </w:p>
        </w:tc>
        <w:tc>
          <w:tcPr>
            <w:tcW w:w="4288" w:type="dxa"/>
          </w:tcPr>
          <w:p w14:paraId="58B7F8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4C01E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BAD03AC" w14:textId="77777777" w:rsidTr="00DB2132">
        <w:tc>
          <w:tcPr>
            <w:tcW w:w="605" w:type="dxa"/>
          </w:tcPr>
          <w:p w14:paraId="50E15A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2069</w:t>
            </w:r>
          </w:p>
        </w:tc>
        <w:tc>
          <w:tcPr>
            <w:tcW w:w="4288" w:type="dxa"/>
          </w:tcPr>
          <w:p w14:paraId="705149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SAPEntry() extends SampleGroupDescriptionEntry('sap ')</w:t>
            </w:r>
          </w:p>
        </w:tc>
        <w:tc>
          <w:tcPr>
            <w:tcW w:w="4117" w:type="dxa"/>
          </w:tcPr>
          <w:p w14:paraId="79743F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SAPEntry extends SampleGroupDescriptionEntry('sap ')</w:t>
            </w:r>
          </w:p>
        </w:tc>
      </w:tr>
      <w:tr w:rsidR="001B11A7" w:rsidRPr="00C04F0B" w14:paraId="50E9BDFC" w14:textId="77777777" w:rsidTr="00DB2132">
        <w:tc>
          <w:tcPr>
            <w:tcW w:w="605" w:type="dxa"/>
          </w:tcPr>
          <w:p w14:paraId="3772DF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2070</w:t>
            </w:r>
          </w:p>
        </w:tc>
        <w:tc>
          <w:tcPr>
            <w:tcW w:w="4288" w:type="dxa"/>
          </w:tcPr>
          <w:p w14:paraId="4CE8F8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082B1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913EF76" w14:textId="77777777" w:rsidTr="00DB2132">
        <w:tc>
          <w:tcPr>
            <w:tcW w:w="605" w:type="dxa"/>
          </w:tcPr>
          <w:p w14:paraId="322A3E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2071</w:t>
            </w:r>
          </w:p>
        </w:tc>
        <w:tc>
          <w:tcPr>
            <w:tcW w:w="4288" w:type="dxa"/>
          </w:tcPr>
          <w:p w14:paraId="19BE82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dependent_flag;</w:t>
            </w:r>
          </w:p>
        </w:tc>
        <w:tc>
          <w:tcPr>
            <w:tcW w:w="4117" w:type="dxa"/>
          </w:tcPr>
          <w:p w14:paraId="3C9EF4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dependent_flag;</w:t>
            </w:r>
          </w:p>
        </w:tc>
      </w:tr>
      <w:tr w:rsidR="001B11A7" w:rsidRPr="00C04F0B" w14:paraId="0890A125" w14:textId="77777777" w:rsidTr="00DB2132">
        <w:tc>
          <w:tcPr>
            <w:tcW w:w="605" w:type="dxa"/>
          </w:tcPr>
          <w:p w14:paraId="4CD650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2072</w:t>
            </w:r>
          </w:p>
        </w:tc>
        <w:tc>
          <w:tcPr>
            <w:tcW w:w="4288" w:type="dxa"/>
          </w:tcPr>
          <w:p w14:paraId="54EDF2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int(3) reserved;</w:t>
            </w:r>
          </w:p>
        </w:tc>
        <w:tc>
          <w:tcPr>
            <w:tcW w:w="4117" w:type="dxa"/>
          </w:tcPr>
          <w:p w14:paraId="478D08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int(3) field;</w:t>
            </w:r>
          </w:p>
        </w:tc>
      </w:tr>
      <w:tr w:rsidR="001B11A7" w:rsidRPr="00C04F0B" w14:paraId="3790F640" w14:textId="77777777" w:rsidTr="00DB2132">
        <w:tc>
          <w:tcPr>
            <w:tcW w:w="605" w:type="dxa"/>
          </w:tcPr>
          <w:p w14:paraId="2F82B2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2073</w:t>
            </w:r>
          </w:p>
        </w:tc>
        <w:tc>
          <w:tcPr>
            <w:tcW w:w="4288" w:type="dxa"/>
          </w:tcPr>
          <w:p w14:paraId="440E67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int(4) SAP_type;</w:t>
            </w:r>
          </w:p>
        </w:tc>
        <w:tc>
          <w:tcPr>
            <w:tcW w:w="4117" w:type="dxa"/>
          </w:tcPr>
          <w:p w14:paraId="77B6B6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int(4) SAP_type;</w:t>
            </w:r>
          </w:p>
        </w:tc>
      </w:tr>
      <w:tr w:rsidR="001B11A7" w:rsidRPr="00C04F0B" w14:paraId="22EB576C" w14:textId="77777777" w:rsidTr="00DB2132">
        <w:tc>
          <w:tcPr>
            <w:tcW w:w="605" w:type="dxa"/>
          </w:tcPr>
          <w:p w14:paraId="4F43CC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2074</w:t>
            </w:r>
          </w:p>
        </w:tc>
        <w:tc>
          <w:tcPr>
            <w:tcW w:w="4288" w:type="dxa"/>
          </w:tcPr>
          <w:p w14:paraId="76FF3B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8AB69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4356F95" w14:textId="77777777" w:rsidTr="00DB2132">
        <w:tc>
          <w:tcPr>
            <w:tcW w:w="605" w:type="dxa"/>
          </w:tcPr>
          <w:p w14:paraId="398589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2075</w:t>
            </w:r>
          </w:p>
        </w:tc>
        <w:tc>
          <w:tcPr>
            <w:tcW w:w="4288" w:type="dxa"/>
          </w:tcPr>
          <w:p w14:paraId="52F20C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ADFBB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72F3A4A" w14:textId="77777777" w:rsidTr="00DB2132">
        <w:tc>
          <w:tcPr>
            <w:tcW w:w="605" w:type="dxa"/>
          </w:tcPr>
          <w:p w14:paraId="710690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2076</w:t>
            </w:r>
          </w:p>
        </w:tc>
        <w:tc>
          <w:tcPr>
            <w:tcW w:w="4288" w:type="dxa"/>
          </w:tcPr>
          <w:p w14:paraId="23E180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D1E87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F585FD0" w14:textId="77777777" w:rsidTr="00DB2132">
        <w:tc>
          <w:tcPr>
            <w:tcW w:w="605" w:type="dxa"/>
          </w:tcPr>
          <w:p w14:paraId="29DBF0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2077</w:t>
            </w:r>
          </w:p>
        </w:tc>
        <w:tc>
          <w:tcPr>
            <w:tcW w:w="4288" w:type="dxa"/>
          </w:tcPr>
          <w:p w14:paraId="75A3E4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SampleToMetadataItemEntry()</w:t>
            </w:r>
          </w:p>
        </w:tc>
        <w:tc>
          <w:tcPr>
            <w:tcW w:w="4117" w:type="dxa"/>
          </w:tcPr>
          <w:p w14:paraId="2B7F57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SampleToMetadataItemEntry</w:t>
            </w:r>
          </w:p>
        </w:tc>
      </w:tr>
      <w:tr w:rsidR="001B11A7" w:rsidRPr="00C04F0B" w14:paraId="270383DD" w14:textId="77777777" w:rsidTr="00DB2132">
        <w:tc>
          <w:tcPr>
            <w:tcW w:w="605" w:type="dxa"/>
          </w:tcPr>
          <w:p w14:paraId="0C6090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2078</w:t>
            </w:r>
          </w:p>
        </w:tc>
        <w:tc>
          <w:tcPr>
            <w:tcW w:w="4288" w:type="dxa"/>
          </w:tcPr>
          <w:p w14:paraId="6F96FA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SampleGroupDescriptionEntry('stmi')</w:t>
            </w:r>
          </w:p>
        </w:tc>
        <w:tc>
          <w:tcPr>
            <w:tcW w:w="4117" w:type="dxa"/>
          </w:tcPr>
          <w:p w14:paraId="0E27C6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SampleGroupDescriptionEntry('stmi')</w:t>
            </w:r>
          </w:p>
        </w:tc>
      </w:tr>
      <w:tr w:rsidR="001B11A7" w:rsidRPr="00C04F0B" w14:paraId="5D617636" w14:textId="77777777" w:rsidTr="00DB2132">
        <w:tc>
          <w:tcPr>
            <w:tcW w:w="605" w:type="dxa"/>
          </w:tcPr>
          <w:p w14:paraId="4CE68E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2079</w:t>
            </w:r>
          </w:p>
        </w:tc>
        <w:tc>
          <w:tcPr>
            <w:tcW w:w="4288" w:type="dxa"/>
          </w:tcPr>
          <w:p w14:paraId="43FF30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0057B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7B94A4A" w14:textId="77777777" w:rsidTr="00DB2132">
        <w:tc>
          <w:tcPr>
            <w:tcW w:w="605" w:type="dxa"/>
          </w:tcPr>
          <w:p w14:paraId="7F00D2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2080</w:t>
            </w:r>
          </w:p>
        </w:tc>
        <w:tc>
          <w:tcPr>
            <w:tcW w:w="4288" w:type="dxa"/>
          </w:tcPr>
          <w:p w14:paraId="5DAAA7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meta_box_handler_type;</w:t>
            </w:r>
          </w:p>
        </w:tc>
        <w:tc>
          <w:tcPr>
            <w:tcW w:w="4117" w:type="dxa"/>
          </w:tcPr>
          <w:p w14:paraId="76D941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meta_box_handler_type;</w:t>
            </w:r>
          </w:p>
        </w:tc>
      </w:tr>
      <w:tr w:rsidR="001B11A7" w:rsidRPr="00C04F0B" w14:paraId="0CCD4F4D" w14:textId="77777777" w:rsidTr="00DB2132">
        <w:tc>
          <w:tcPr>
            <w:tcW w:w="605" w:type="dxa"/>
          </w:tcPr>
          <w:p w14:paraId="6A63B4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2081</w:t>
            </w:r>
          </w:p>
        </w:tc>
        <w:tc>
          <w:tcPr>
            <w:tcW w:w="4288" w:type="dxa"/>
          </w:tcPr>
          <w:p w14:paraId="0E0E89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num_items;</w:t>
            </w:r>
          </w:p>
        </w:tc>
        <w:tc>
          <w:tcPr>
            <w:tcW w:w="4117" w:type="dxa"/>
          </w:tcPr>
          <w:p w14:paraId="5EAF79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num_items;</w:t>
            </w:r>
          </w:p>
        </w:tc>
      </w:tr>
      <w:tr w:rsidR="001B11A7" w:rsidRPr="00C04F0B" w14:paraId="6AEAA8A5" w14:textId="77777777" w:rsidTr="00DB2132">
        <w:tc>
          <w:tcPr>
            <w:tcW w:w="605" w:type="dxa"/>
          </w:tcPr>
          <w:p w14:paraId="3B67E5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1BE250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426AD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269F88CE" w14:textId="77777777" w:rsidTr="00DB2132">
        <w:tc>
          <w:tcPr>
            <w:tcW w:w="605" w:type="dxa"/>
          </w:tcPr>
          <w:p w14:paraId="4754BC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2082</w:t>
            </w:r>
          </w:p>
        </w:tc>
        <w:tc>
          <w:tcPr>
            <w:tcW w:w="4288" w:type="dxa"/>
          </w:tcPr>
          <w:p w14:paraId="18CE61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0; i &lt; num_items; i++) {</w:t>
            </w:r>
          </w:p>
        </w:tc>
        <w:tc>
          <w:tcPr>
            <w:tcW w:w="4117" w:type="dxa"/>
          </w:tcPr>
          <w:p w14:paraId="406CBD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0; i &lt; num_items; i++) {</w:t>
            </w:r>
          </w:p>
        </w:tc>
      </w:tr>
      <w:tr w:rsidR="001B11A7" w:rsidRPr="00C04F0B" w14:paraId="0DBAEF71" w14:textId="77777777" w:rsidTr="00DB2132">
        <w:tc>
          <w:tcPr>
            <w:tcW w:w="605" w:type="dxa"/>
          </w:tcPr>
          <w:p w14:paraId="515012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2083</w:t>
            </w:r>
          </w:p>
        </w:tc>
        <w:tc>
          <w:tcPr>
            <w:tcW w:w="4288" w:type="dxa"/>
          </w:tcPr>
          <w:p w14:paraId="07D1D7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item_id[[i]];</w:t>
            </w:r>
          </w:p>
        </w:tc>
        <w:tc>
          <w:tcPr>
            <w:tcW w:w="4117" w:type="dxa"/>
          </w:tcPr>
          <w:p w14:paraId="184E45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item_id[[i]];</w:t>
            </w:r>
          </w:p>
        </w:tc>
      </w:tr>
      <w:tr w:rsidR="001B11A7" w:rsidRPr="00C04F0B" w14:paraId="1E2786BF" w14:textId="77777777" w:rsidTr="00DB2132">
        <w:tc>
          <w:tcPr>
            <w:tcW w:w="605" w:type="dxa"/>
          </w:tcPr>
          <w:p w14:paraId="578089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2084</w:t>
            </w:r>
          </w:p>
        </w:tc>
        <w:tc>
          <w:tcPr>
            <w:tcW w:w="4288" w:type="dxa"/>
          </w:tcPr>
          <w:p w14:paraId="793A4A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C456B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73A712C" w14:textId="77777777" w:rsidTr="00DB2132">
        <w:tc>
          <w:tcPr>
            <w:tcW w:w="605" w:type="dxa"/>
          </w:tcPr>
          <w:p w14:paraId="6D68FE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2085</w:t>
            </w:r>
          </w:p>
        </w:tc>
        <w:tc>
          <w:tcPr>
            <w:tcW w:w="4288" w:type="dxa"/>
          </w:tcPr>
          <w:p w14:paraId="6FF414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1B8BD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EC43EC7" w14:textId="77777777" w:rsidTr="00DB2132">
        <w:tc>
          <w:tcPr>
            <w:tcW w:w="605" w:type="dxa"/>
          </w:tcPr>
          <w:p w14:paraId="081474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2086</w:t>
            </w:r>
          </w:p>
        </w:tc>
        <w:tc>
          <w:tcPr>
            <w:tcW w:w="4288" w:type="dxa"/>
          </w:tcPr>
          <w:p w14:paraId="13CE3E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A4B88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E293A59" w14:textId="77777777" w:rsidTr="00DB2132">
        <w:tc>
          <w:tcPr>
            <w:tcW w:w="605" w:type="dxa"/>
          </w:tcPr>
          <w:p w14:paraId="79A959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2087</w:t>
            </w:r>
          </w:p>
        </w:tc>
        <w:tc>
          <w:tcPr>
            <w:tcW w:w="4288" w:type="dxa"/>
          </w:tcPr>
          <w:p w14:paraId="70D750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F31A2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9086A1C" w14:textId="77777777" w:rsidTr="00DB2132">
        <w:tc>
          <w:tcPr>
            <w:tcW w:w="605" w:type="dxa"/>
          </w:tcPr>
          <w:p w14:paraId="0EB059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2088</w:t>
            </w:r>
          </w:p>
        </w:tc>
        <w:tc>
          <w:tcPr>
            <w:tcW w:w="4288" w:type="dxa"/>
          </w:tcPr>
          <w:p w14:paraId="1E70DB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VisualDRAPEntry() extends VisualSampleGroupEntry('drap')</w:t>
            </w:r>
          </w:p>
        </w:tc>
        <w:tc>
          <w:tcPr>
            <w:tcW w:w="4117" w:type="dxa"/>
          </w:tcPr>
          <w:p w14:paraId="6A9108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VisualDRAPEntry extends VisualSampleGroupEntry('drap')</w:t>
            </w:r>
          </w:p>
        </w:tc>
      </w:tr>
      <w:tr w:rsidR="001B11A7" w:rsidRPr="00C04F0B" w14:paraId="67447619" w14:textId="77777777" w:rsidTr="00DB2132">
        <w:tc>
          <w:tcPr>
            <w:tcW w:w="605" w:type="dxa"/>
          </w:tcPr>
          <w:p w14:paraId="32DBAA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2089</w:t>
            </w:r>
          </w:p>
        </w:tc>
        <w:tc>
          <w:tcPr>
            <w:tcW w:w="4288" w:type="dxa"/>
          </w:tcPr>
          <w:p w14:paraId="301F8A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4FE35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D5B68A9" w14:textId="77777777" w:rsidTr="00DB2132">
        <w:tc>
          <w:tcPr>
            <w:tcW w:w="605" w:type="dxa"/>
          </w:tcPr>
          <w:p w14:paraId="48739E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2090</w:t>
            </w:r>
          </w:p>
        </w:tc>
        <w:tc>
          <w:tcPr>
            <w:tcW w:w="4288" w:type="dxa"/>
          </w:tcPr>
          <w:p w14:paraId="168B29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int(3) DRAP_type;</w:t>
            </w:r>
          </w:p>
        </w:tc>
        <w:tc>
          <w:tcPr>
            <w:tcW w:w="4117" w:type="dxa"/>
          </w:tcPr>
          <w:p w14:paraId="73C450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int(3) DRAP_type;</w:t>
            </w:r>
          </w:p>
        </w:tc>
      </w:tr>
      <w:tr w:rsidR="001B11A7" w:rsidRPr="00C04F0B" w14:paraId="218DB3AD" w14:textId="77777777" w:rsidTr="00DB2132">
        <w:tc>
          <w:tcPr>
            <w:tcW w:w="605" w:type="dxa"/>
          </w:tcPr>
          <w:p w14:paraId="46CB06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2091</w:t>
            </w:r>
          </w:p>
        </w:tc>
        <w:tc>
          <w:tcPr>
            <w:tcW w:w="4288" w:type="dxa"/>
          </w:tcPr>
          <w:p w14:paraId="75B873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int(29) reserved = 0;</w:t>
            </w:r>
          </w:p>
        </w:tc>
        <w:tc>
          <w:tcPr>
            <w:tcW w:w="4117" w:type="dxa"/>
          </w:tcPr>
          <w:p w14:paraId="4029E0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int(29) field = 0;</w:t>
            </w:r>
          </w:p>
        </w:tc>
      </w:tr>
      <w:tr w:rsidR="001B11A7" w:rsidRPr="00C04F0B" w14:paraId="4EBB4F51" w14:textId="77777777" w:rsidTr="00DB2132">
        <w:tc>
          <w:tcPr>
            <w:tcW w:w="605" w:type="dxa"/>
          </w:tcPr>
          <w:p w14:paraId="5432A9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2092</w:t>
            </w:r>
          </w:p>
        </w:tc>
        <w:tc>
          <w:tcPr>
            <w:tcW w:w="4288" w:type="dxa"/>
          </w:tcPr>
          <w:p w14:paraId="36AE88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0AFAE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B5F3F87" w14:textId="77777777" w:rsidTr="00DB2132">
        <w:tc>
          <w:tcPr>
            <w:tcW w:w="605" w:type="dxa"/>
          </w:tcPr>
          <w:p w14:paraId="02DEC0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2093</w:t>
            </w:r>
          </w:p>
        </w:tc>
        <w:tc>
          <w:tcPr>
            <w:tcW w:w="4288" w:type="dxa"/>
          </w:tcPr>
          <w:p w14:paraId="3686F6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2AE14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83EC023" w14:textId="77777777" w:rsidTr="00DB2132">
        <w:tc>
          <w:tcPr>
            <w:tcW w:w="605" w:type="dxa"/>
          </w:tcPr>
          <w:p w14:paraId="3014EA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2094</w:t>
            </w:r>
          </w:p>
        </w:tc>
        <w:tc>
          <w:tcPr>
            <w:tcW w:w="4288" w:type="dxa"/>
          </w:tcPr>
          <w:p w14:paraId="2D8801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59BE2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8A4D1FC" w14:textId="77777777" w:rsidTr="00DB2132">
        <w:tc>
          <w:tcPr>
            <w:tcW w:w="605" w:type="dxa"/>
          </w:tcPr>
          <w:p w14:paraId="7A5DE8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2095</w:t>
            </w:r>
          </w:p>
        </w:tc>
        <w:tc>
          <w:tcPr>
            <w:tcW w:w="4288" w:type="dxa"/>
          </w:tcPr>
          <w:p w14:paraId="7FB675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PixelAspectRatioEntry() extends VisualSampleGroupEntry ('pasr')</w:t>
            </w:r>
          </w:p>
        </w:tc>
        <w:tc>
          <w:tcPr>
            <w:tcW w:w="4117" w:type="dxa"/>
          </w:tcPr>
          <w:p w14:paraId="15BFC2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PixelAspectRatioEntry extends VisualSampleGroupEntry ('pasr')</w:t>
            </w:r>
          </w:p>
        </w:tc>
      </w:tr>
      <w:tr w:rsidR="001B11A7" w:rsidRPr="00C04F0B" w14:paraId="27AADB69" w14:textId="77777777" w:rsidTr="00DB2132">
        <w:tc>
          <w:tcPr>
            <w:tcW w:w="605" w:type="dxa"/>
          </w:tcPr>
          <w:p w14:paraId="6618A7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2096</w:t>
            </w:r>
          </w:p>
        </w:tc>
        <w:tc>
          <w:tcPr>
            <w:tcW w:w="4288" w:type="dxa"/>
          </w:tcPr>
          <w:p w14:paraId="5AF136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2CC6E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3CDB5AB" w14:textId="77777777" w:rsidTr="00DB2132">
        <w:tc>
          <w:tcPr>
            <w:tcW w:w="605" w:type="dxa"/>
          </w:tcPr>
          <w:p w14:paraId="60B00D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2097</w:t>
            </w:r>
          </w:p>
        </w:tc>
        <w:tc>
          <w:tcPr>
            <w:tcW w:w="4288" w:type="dxa"/>
          </w:tcPr>
          <w:p w14:paraId="5D0C91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hSpacing;</w:t>
            </w:r>
          </w:p>
        </w:tc>
        <w:tc>
          <w:tcPr>
            <w:tcW w:w="4117" w:type="dxa"/>
          </w:tcPr>
          <w:p w14:paraId="462F68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hSpacing;</w:t>
            </w:r>
          </w:p>
        </w:tc>
      </w:tr>
      <w:tr w:rsidR="001B11A7" w:rsidRPr="00C04F0B" w14:paraId="18D193EB" w14:textId="77777777" w:rsidTr="00DB2132">
        <w:tc>
          <w:tcPr>
            <w:tcW w:w="605" w:type="dxa"/>
          </w:tcPr>
          <w:p w14:paraId="25BF18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2098</w:t>
            </w:r>
          </w:p>
        </w:tc>
        <w:tc>
          <w:tcPr>
            <w:tcW w:w="4288" w:type="dxa"/>
          </w:tcPr>
          <w:p w14:paraId="2F0A3D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vSpacing;</w:t>
            </w:r>
          </w:p>
        </w:tc>
        <w:tc>
          <w:tcPr>
            <w:tcW w:w="4117" w:type="dxa"/>
          </w:tcPr>
          <w:p w14:paraId="36DEB4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vSpacing;</w:t>
            </w:r>
          </w:p>
        </w:tc>
      </w:tr>
      <w:tr w:rsidR="001B11A7" w:rsidRPr="00C04F0B" w14:paraId="3449277F" w14:textId="77777777" w:rsidTr="00DB2132">
        <w:tc>
          <w:tcPr>
            <w:tcW w:w="605" w:type="dxa"/>
          </w:tcPr>
          <w:p w14:paraId="3B2461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2099</w:t>
            </w:r>
          </w:p>
        </w:tc>
        <w:tc>
          <w:tcPr>
            <w:tcW w:w="4288" w:type="dxa"/>
          </w:tcPr>
          <w:p w14:paraId="7DC068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96FE2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02C6C4D" w14:textId="77777777" w:rsidTr="00DB2132">
        <w:tc>
          <w:tcPr>
            <w:tcW w:w="605" w:type="dxa"/>
          </w:tcPr>
          <w:p w14:paraId="757CFB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2100</w:t>
            </w:r>
          </w:p>
        </w:tc>
        <w:tc>
          <w:tcPr>
            <w:tcW w:w="4288" w:type="dxa"/>
          </w:tcPr>
          <w:p w14:paraId="56BE63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0EE47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616900B" w14:textId="77777777" w:rsidTr="00DB2132">
        <w:tc>
          <w:tcPr>
            <w:tcW w:w="605" w:type="dxa"/>
          </w:tcPr>
          <w:p w14:paraId="334384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2101</w:t>
            </w:r>
          </w:p>
        </w:tc>
        <w:tc>
          <w:tcPr>
            <w:tcW w:w="4288" w:type="dxa"/>
          </w:tcPr>
          <w:p w14:paraId="4034EF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9E15F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E44E5C4" w14:textId="77777777" w:rsidTr="00DB2132">
        <w:tc>
          <w:tcPr>
            <w:tcW w:w="605" w:type="dxa"/>
          </w:tcPr>
          <w:p w14:paraId="0AA0DF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2102</w:t>
            </w:r>
          </w:p>
        </w:tc>
        <w:tc>
          <w:tcPr>
            <w:tcW w:w="4288" w:type="dxa"/>
          </w:tcPr>
          <w:p w14:paraId="58B37A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CleanApertureEntry() extends VisualSampleGroupEntry ('casg')</w:t>
            </w:r>
          </w:p>
        </w:tc>
        <w:tc>
          <w:tcPr>
            <w:tcW w:w="4117" w:type="dxa"/>
          </w:tcPr>
          <w:p w14:paraId="78826A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CleanApertureEntry extends VisualSampleGroupEntry ('casg')</w:t>
            </w:r>
          </w:p>
        </w:tc>
      </w:tr>
      <w:tr w:rsidR="001B11A7" w:rsidRPr="00C04F0B" w14:paraId="33453767" w14:textId="77777777" w:rsidTr="00DB2132">
        <w:tc>
          <w:tcPr>
            <w:tcW w:w="605" w:type="dxa"/>
          </w:tcPr>
          <w:p w14:paraId="742F70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2103</w:t>
            </w:r>
          </w:p>
        </w:tc>
        <w:tc>
          <w:tcPr>
            <w:tcW w:w="4288" w:type="dxa"/>
          </w:tcPr>
          <w:p w14:paraId="5B00EE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DC255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A3D47DB" w14:textId="77777777" w:rsidTr="00DB2132">
        <w:tc>
          <w:tcPr>
            <w:tcW w:w="605" w:type="dxa"/>
          </w:tcPr>
          <w:p w14:paraId="016B2A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2104</w:t>
            </w:r>
          </w:p>
        </w:tc>
        <w:tc>
          <w:tcPr>
            <w:tcW w:w="4288" w:type="dxa"/>
          </w:tcPr>
          <w:p w14:paraId="075AD5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cleanApertureWidthN;</w:t>
            </w:r>
          </w:p>
        </w:tc>
        <w:tc>
          <w:tcPr>
            <w:tcW w:w="4117" w:type="dxa"/>
          </w:tcPr>
          <w:p w14:paraId="42B80F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cleanApertureWidthN;</w:t>
            </w:r>
          </w:p>
        </w:tc>
      </w:tr>
      <w:tr w:rsidR="001B11A7" w:rsidRPr="00C04F0B" w14:paraId="61E5CFD9" w14:textId="77777777" w:rsidTr="00DB2132">
        <w:tc>
          <w:tcPr>
            <w:tcW w:w="605" w:type="dxa"/>
          </w:tcPr>
          <w:p w14:paraId="0BFA77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2105</w:t>
            </w:r>
          </w:p>
        </w:tc>
        <w:tc>
          <w:tcPr>
            <w:tcW w:w="4288" w:type="dxa"/>
          </w:tcPr>
          <w:p w14:paraId="22D956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cleanApertureWidthD;</w:t>
            </w:r>
          </w:p>
        </w:tc>
        <w:tc>
          <w:tcPr>
            <w:tcW w:w="4117" w:type="dxa"/>
          </w:tcPr>
          <w:p w14:paraId="06C580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cleanApertureWidthD;</w:t>
            </w:r>
          </w:p>
        </w:tc>
      </w:tr>
      <w:tr w:rsidR="001B11A7" w:rsidRPr="00C04F0B" w14:paraId="514E8D28" w14:textId="77777777" w:rsidTr="00DB2132">
        <w:tc>
          <w:tcPr>
            <w:tcW w:w="605" w:type="dxa"/>
          </w:tcPr>
          <w:p w14:paraId="4863AC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2106</w:t>
            </w:r>
          </w:p>
        </w:tc>
        <w:tc>
          <w:tcPr>
            <w:tcW w:w="4288" w:type="dxa"/>
          </w:tcPr>
          <w:p w14:paraId="32E5F6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B2D3B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2A0DC2" w14:textId="77777777" w:rsidTr="00DB2132">
        <w:tc>
          <w:tcPr>
            <w:tcW w:w="605" w:type="dxa"/>
          </w:tcPr>
          <w:p w14:paraId="4D8A24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2107</w:t>
            </w:r>
          </w:p>
        </w:tc>
        <w:tc>
          <w:tcPr>
            <w:tcW w:w="4288" w:type="dxa"/>
          </w:tcPr>
          <w:p w14:paraId="47A07A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cleanApertureHeightN;</w:t>
            </w:r>
          </w:p>
        </w:tc>
        <w:tc>
          <w:tcPr>
            <w:tcW w:w="4117" w:type="dxa"/>
          </w:tcPr>
          <w:p w14:paraId="7286F9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cleanApertureHeightN;</w:t>
            </w:r>
          </w:p>
        </w:tc>
      </w:tr>
      <w:tr w:rsidR="001B11A7" w:rsidRPr="00C04F0B" w14:paraId="69EA20F2" w14:textId="77777777" w:rsidTr="00DB2132">
        <w:tc>
          <w:tcPr>
            <w:tcW w:w="605" w:type="dxa"/>
          </w:tcPr>
          <w:p w14:paraId="4B5E8E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2108</w:t>
            </w:r>
          </w:p>
        </w:tc>
        <w:tc>
          <w:tcPr>
            <w:tcW w:w="4288" w:type="dxa"/>
          </w:tcPr>
          <w:p w14:paraId="0594CD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cleanApertureHeightD;</w:t>
            </w:r>
          </w:p>
        </w:tc>
        <w:tc>
          <w:tcPr>
            <w:tcW w:w="4117" w:type="dxa"/>
          </w:tcPr>
          <w:p w14:paraId="388F3B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cleanApertureHeightD;</w:t>
            </w:r>
          </w:p>
        </w:tc>
      </w:tr>
      <w:tr w:rsidR="001B11A7" w:rsidRPr="00C04F0B" w14:paraId="52B9BD46" w14:textId="77777777" w:rsidTr="00DB2132">
        <w:tc>
          <w:tcPr>
            <w:tcW w:w="605" w:type="dxa"/>
          </w:tcPr>
          <w:p w14:paraId="55FECB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2109</w:t>
            </w:r>
          </w:p>
        </w:tc>
        <w:tc>
          <w:tcPr>
            <w:tcW w:w="4288" w:type="dxa"/>
          </w:tcPr>
          <w:p w14:paraId="2ACD8F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AFD4E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B093D3F" w14:textId="77777777" w:rsidTr="00DB2132">
        <w:tc>
          <w:tcPr>
            <w:tcW w:w="605" w:type="dxa"/>
          </w:tcPr>
          <w:p w14:paraId="3A9EFD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2110</w:t>
            </w:r>
          </w:p>
        </w:tc>
        <w:tc>
          <w:tcPr>
            <w:tcW w:w="4288" w:type="dxa"/>
          </w:tcPr>
          <w:p w14:paraId="006CED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horizOffN;</w:t>
            </w:r>
          </w:p>
        </w:tc>
        <w:tc>
          <w:tcPr>
            <w:tcW w:w="4117" w:type="dxa"/>
          </w:tcPr>
          <w:p w14:paraId="6DE5FC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horizOffN;</w:t>
            </w:r>
          </w:p>
        </w:tc>
      </w:tr>
      <w:tr w:rsidR="001B11A7" w:rsidRPr="00C04F0B" w14:paraId="41251237" w14:textId="77777777" w:rsidTr="00DB2132">
        <w:tc>
          <w:tcPr>
            <w:tcW w:w="605" w:type="dxa"/>
          </w:tcPr>
          <w:p w14:paraId="1C7F5D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2111</w:t>
            </w:r>
          </w:p>
        </w:tc>
        <w:tc>
          <w:tcPr>
            <w:tcW w:w="4288" w:type="dxa"/>
          </w:tcPr>
          <w:p w14:paraId="5D349E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horizOffD;</w:t>
            </w:r>
          </w:p>
        </w:tc>
        <w:tc>
          <w:tcPr>
            <w:tcW w:w="4117" w:type="dxa"/>
          </w:tcPr>
          <w:p w14:paraId="46B24C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horizOffD;</w:t>
            </w:r>
          </w:p>
        </w:tc>
      </w:tr>
      <w:tr w:rsidR="001B11A7" w:rsidRPr="00C04F0B" w14:paraId="61FB206C" w14:textId="77777777" w:rsidTr="00DB2132">
        <w:tc>
          <w:tcPr>
            <w:tcW w:w="605" w:type="dxa"/>
          </w:tcPr>
          <w:p w14:paraId="46389A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2112</w:t>
            </w:r>
          </w:p>
        </w:tc>
        <w:tc>
          <w:tcPr>
            <w:tcW w:w="4288" w:type="dxa"/>
          </w:tcPr>
          <w:p w14:paraId="048553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9F047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F6B7523" w14:textId="77777777" w:rsidTr="00DB2132">
        <w:tc>
          <w:tcPr>
            <w:tcW w:w="605" w:type="dxa"/>
          </w:tcPr>
          <w:p w14:paraId="7A17C8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2113</w:t>
            </w:r>
          </w:p>
        </w:tc>
        <w:tc>
          <w:tcPr>
            <w:tcW w:w="4288" w:type="dxa"/>
          </w:tcPr>
          <w:p w14:paraId="7D69D9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vertOffN;</w:t>
            </w:r>
          </w:p>
        </w:tc>
        <w:tc>
          <w:tcPr>
            <w:tcW w:w="4117" w:type="dxa"/>
          </w:tcPr>
          <w:p w14:paraId="60D466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vertOffN;</w:t>
            </w:r>
          </w:p>
        </w:tc>
      </w:tr>
      <w:tr w:rsidR="001B11A7" w:rsidRPr="00C04F0B" w14:paraId="50744628" w14:textId="77777777" w:rsidTr="00DB2132">
        <w:tc>
          <w:tcPr>
            <w:tcW w:w="605" w:type="dxa"/>
          </w:tcPr>
          <w:p w14:paraId="6879A9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2114</w:t>
            </w:r>
          </w:p>
        </w:tc>
        <w:tc>
          <w:tcPr>
            <w:tcW w:w="4288" w:type="dxa"/>
          </w:tcPr>
          <w:p w14:paraId="1E6332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vertOffD;</w:t>
            </w:r>
          </w:p>
        </w:tc>
        <w:tc>
          <w:tcPr>
            <w:tcW w:w="4117" w:type="dxa"/>
          </w:tcPr>
          <w:p w14:paraId="5EA73A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vertOffD;</w:t>
            </w:r>
          </w:p>
        </w:tc>
      </w:tr>
      <w:tr w:rsidR="001B11A7" w:rsidRPr="00C04F0B" w14:paraId="55381ED4" w14:textId="77777777" w:rsidTr="00DB2132">
        <w:tc>
          <w:tcPr>
            <w:tcW w:w="605" w:type="dxa"/>
          </w:tcPr>
          <w:p w14:paraId="17B450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2115</w:t>
            </w:r>
          </w:p>
        </w:tc>
        <w:tc>
          <w:tcPr>
            <w:tcW w:w="4288" w:type="dxa"/>
          </w:tcPr>
          <w:p w14:paraId="7B808A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D56C7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93574D1" w14:textId="77777777" w:rsidTr="00DB2132">
        <w:tc>
          <w:tcPr>
            <w:tcW w:w="605" w:type="dxa"/>
          </w:tcPr>
          <w:p w14:paraId="65038E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2116</w:t>
            </w:r>
          </w:p>
        </w:tc>
        <w:tc>
          <w:tcPr>
            <w:tcW w:w="4288" w:type="dxa"/>
          </w:tcPr>
          <w:p w14:paraId="546E27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0E76C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A41BDE9" w14:textId="77777777" w:rsidTr="00DB2132">
        <w:tc>
          <w:tcPr>
            <w:tcW w:w="605" w:type="dxa"/>
          </w:tcPr>
          <w:p w14:paraId="42CF5C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2117</w:t>
            </w:r>
          </w:p>
        </w:tc>
        <w:tc>
          <w:tcPr>
            <w:tcW w:w="4288" w:type="dxa"/>
          </w:tcPr>
          <w:p w14:paraId="282AED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1DC44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4466A06" w14:textId="77777777" w:rsidTr="00DB2132">
        <w:tc>
          <w:tcPr>
            <w:tcW w:w="605" w:type="dxa"/>
          </w:tcPr>
          <w:p w14:paraId="571F83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2118</w:t>
            </w:r>
          </w:p>
        </w:tc>
        <w:tc>
          <w:tcPr>
            <w:tcW w:w="4288" w:type="dxa"/>
          </w:tcPr>
          <w:p w14:paraId="6EFC7A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VisualEdrapEntry() extends VisualSampleGroupEntry('edrp')</w:t>
            </w:r>
          </w:p>
        </w:tc>
        <w:tc>
          <w:tcPr>
            <w:tcW w:w="4117" w:type="dxa"/>
          </w:tcPr>
          <w:p w14:paraId="66E46D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VisualEdrapEntry extends VisualSampleGroupEntry('edrp')</w:t>
            </w:r>
          </w:p>
        </w:tc>
      </w:tr>
      <w:tr w:rsidR="001B11A7" w:rsidRPr="00C04F0B" w14:paraId="1F21DD13" w14:textId="77777777" w:rsidTr="00DB2132">
        <w:tc>
          <w:tcPr>
            <w:tcW w:w="605" w:type="dxa"/>
          </w:tcPr>
          <w:p w14:paraId="7C5E65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2119</w:t>
            </w:r>
          </w:p>
        </w:tc>
        <w:tc>
          <w:tcPr>
            <w:tcW w:w="4288" w:type="dxa"/>
          </w:tcPr>
          <w:p w14:paraId="4C616E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0DBE6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5CE4C3F" w14:textId="77777777" w:rsidTr="00DB2132">
        <w:tc>
          <w:tcPr>
            <w:tcW w:w="605" w:type="dxa"/>
          </w:tcPr>
          <w:p w14:paraId="712AE0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2120</w:t>
            </w:r>
          </w:p>
        </w:tc>
        <w:tc>
          <w:tcPr>
            <w:tcW w:w="4288" w:type="dxa"/>
          </w:tcPr>
          <w:p w14:paraId="14F228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int(3) edrap_type;</w:t>
            </w:r>
          </w:p>
        </w:tc>
        <w:tc>
          <w:tcPr>
            <w:tcW w:w="4117" w:type="dxa"/>
          </w:tcPr>
          <w:p w14:paraId="2912EB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int(3) edrap_type;</w:t>
            </w:r>
          </w:p>
        </w:tc>
      </w:tr>
      <w:tr w:rsidR="001B11A7" w:rsidRPr="00C04F0B" w14:paraId="09A91BCC" w14:textId="77777777" w:rsidTr="00DB2132">
        <w:tc>
          <w:tcPr>
            <w:tcW w:w="605" w:type="dxa"/>
          </w:tcPr>
          <w:p w14:paraId="664FE0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2121</w:t>
            </w:r>
          </w:p>
        </w:tc>
        <w:tc>
          <w:tcPr>
            <w:tcW w:w="4288" w:type="dxa"/>
          </w:tcPr>
          <w:p w14:paraId="215C0A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int(3) num_ref_sap_or_edrap_samples_minus1;</w:t>
            </w:r>
          </w:p>
        </w:tc>
        <w:tc>
          <w:tcPr>
            <w:tcW w:w="4117" w:type="dxa"/>
          </w:tcPr>
          <w:p w14:paraId="630674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int(3) num_ref_sap_or_edrap_samples_minus1;</w:t>
            </w:r>
          </w:p>
        </w:tc>
      </w:tr>
      <w:tr w:rsidR="001B11A7" w:rsidRPr="00C04F0B" w14:paraId="566D695A" w14:textId="77777777" w:rsidTr="00DB2132">
        <w:tc>
          <w:tcPr>
            <w:tcW w:w="605" w:type="dxa"/>
          </w:tcPr>
          <w:p w14:paraId="379C28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2122</w:t>
            </w:r>
          </w:p>
        </w:tc>
        <w:tc>
          <w:tcPr>
            <w:tcW w:w="4288" w:type="dxa"/>
          </w:tcPr>
          <w:p w14:paraId="7CD6AD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int(2) reserved = 0;</w:t>
            </w:r>
          </w:p>
        </w:tc>
        <w:tc>
          <w:tcPr>
            <w:tcW w:w="4117" w:type="dxa"/>
          </w:tcPr>
          <w:p w14:paraId="52C123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int(2) field = 0;</w:t>
            </w:r>
          </w:p>
        </w:tc>
      </w:tr>
      <w:tr w:rsidR="001B11A7" w:rsidRPr="00C04F0B" w14:paraId="16416052" w14:textId="77777777" w:rsidTr="00DB2132">
        <w:tc>
          <w:tcPr>
            <w:tcW w:w="605" w:type="dxa"/>
          </w:tcPr>
          <w:p w14:paraId="3E6F7C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2123</w:t>
            </w:r>
          </w:p>
        </w:tc>
        <w:tc>
          <w:tcPr>
            <w:tcW w:w="4288" w:type="dxa"/>
          </w:tcPr>
          <w:p w14:paraId="560E26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i&lt;=num_ref_sap_or_edrap_samples_minus1; i++) {</w:t>
            </w:r>
          </w:p>
        </w:tc>
        <w:tc>
          <w:tcPr>
            <w:tcW w:w="4117" w:type="dxa"/>
          </w:tcPr>
          <w:p w14:paraId="77E7E4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(i=0; i&lt;=num_ref_sap_or_edrap_samples_minus1; i++) {</w:t>
            </w:r>
          </w:p>
        </w:tc>
      </w:tr>
      <w:tr w:rsidR="001B11A7" w:rsidRPr="00C04F0B" w14:paraId="7EEC08B1" w14:textId="77777777" w:rsidTr="00DB2132">
        <w:tc>
          <w:tcPr>
            <w:tcW w:w="605" w:type="dxa"/>
          </w:tcPr>
          <w:p w14:paraId="6518E7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2124</w:t>
            </w:r>
          </w:p>
        </w:tc>
        <w:tc>
          <w:tcPr>
            <w:tcW w:w="4288" w:type="dxa"/>
          </w:tcPr>
          <w:p w14:paraId="0768BA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ref_sap_or_edrap_idx_delta[[i]];</w:t>
            </w:r>
          </w:p>
        </w:tc>
        <w:tc>
          <w:tcPr>
            <w:tcW w:w="4117" w:type="dxa"/>
          </w:tcPr>
          <w:p w14:paraId="57C014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ref_sap_or_edrap_idx_delta[[i]];</w:t>
            </w:r>
          </w:p>
        </w:tc>
      </w:tr>
      <w:tr w:rsidR="001B11A7" w:rsidRPr="00C04F0B" w14:paraId="799DE3B9" w14:textId="77777777" w:rsidTr="00DB2132">
        <w:tc>
          <w:tcPr>
            <w:tcW w:w="605" w:type="dxa"/>
          </w:tcPr>
          <w:p w14:paraId="40165B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2125</w:t>
            </w:r>
          </w:p>
        </w:tc>
        <w:tc>
          <w:tcPr>
            <w:tcW w:w="4288" w:type="dxa"/>
          </w:tcPr>
          <w:p w14:paraId="34D13C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5A11D8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546485D" w14:textId="77777777" w:rsidTr="00DB2132">
        <w:tc>
          <w:tcPr>
            <w:tcW w:w="605" w:type="dxa"/>
          </w:tcPr>
          <w:p w14:paraId="393619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2126</w:t>
            </w:r>
          </w:p>
        </w:tc>
        <w:tc>
          <w:tcPr>
            <w:tcW w:w="4288" w:type="dxa"/>
          </w:tcPr>
          <w:p w14:paraId="6B8505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91DBF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F86900E" w14:textId="77777777" w:rsidTr="00DB2132">
        <w:tc>
          <w:tcPr>
            <w:tcW w:w="605" w:type="dxa"/>
          </w:tcPr>
          <w:p w14:paraId="6452EA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2127</w:t>
            </w:r>
          </w:p>
        </w:tc>
        <w:tc>
          <w:tcPr>
            <w:tcW w:w="4288" w:type="dxa"/>
          </w:tcPr>
          <w:p w14:paraId="5BF585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50944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DF09416" w14:textId="77777777" w:rsidTr="00DB2132">
        <w:tc>
          <w:tcPr>
            <w:tcW w:w="605" w:type="dxa"/>
          </w:tcPr>
          <w:p w14:paraId="685157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2128</w:t>
            </w:r>
          </w:p>
        </w:tc>
        <w:tc>
          <w:tcPr>
            <w:tcW w:w="4288" w:type="dxa"/>
          </w:tcPr>
          <w:p w14:paraId="139AAC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FCB1B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class EssentialDescriptionsHierarchyEntry</w:t>
            </w:r>
          </w:p>
        </w:tc>
      </w:tr>
      <w:tr w:rsidR="001B11A7" w:rsidRPr="00C04F0B" w14:paraId="4FBCFCC7" w14:textId="77777777" w:rsidTr="00DB2132">
        <w:tc>
          <w:tcPr>
            <w:tcW w:w="605" w:type="dxa"/>
          </w:tcPr>
          <w:p w14:paraId="316DCF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2129</w:t>
            </w:r>
          </w:p>
        </w:tc>
        <w:tc>
          <w:tcPr>
            <w:tcW w:w="4288" w:type="dxa"/>
          </w:tcPr>
          <w:p w14:paraId="5CB3EF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SampleGroupDescriptionEntry ('esgh')</w:t>
            </w:r>
          </w:p>
        </w:tc>
        <w:tc>
          <w:tcPr>
            <w:tcW w:w="4117" w:type="dxa"/>
          </w:tcPr>
          <w:p w14:paraId="7E098E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SampleGroupDescriptionEntry ('esgh')</w:t>
            </w:r>
          </w:p>
        </w:tc>
      </w:tr>
      <w:tr w:rsidR="001B11A7" w:rsidRPr="00C04F0B" w14:paraId="472C9B74" w14:textId="77777777" w:rsidTr="00DB2132">
        <w:tc>
          <w:tcPr>
            <w:tcW w:w="605" w:type="dxa"/>
          </w:tcPr>
          <w:p w14:paraId="203A40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2130</w:t>
            </w:r>
          </w:p>
        </w:tc>
        <w:tc>
          <w:tcPr>
            <w:tcW w:w="4288" w:type="dxa"/>
          </w:tcPr>
          <w:p w14:paraId="75CFF3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5B4E1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CA51ECC" w14:textId="77777777" w:rsidTr="00DB2132">
        <w:tc>
          <w:tcPr>
            <w:tcW w:w="605" w:type="dxa"/>
          </w:tcPr>
          <w:p w14:paraId="155498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2131</w:t>
            </w:r>
          </w:p>
        </w:tc>
        <w:tc>
          <w:tcPr>
            <w:tcW w:w="4288" w:type="dxa"/>
          </w:tcPr>
          <w:p w14:paraId="696719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num_groupings;</w:t>
            </w:r>
          </w:p>
        </w:tc>
        <w:tc>
          <w:tcPr>
            <w:tcW w:w="4117" w:type="dxa"/>
          </w:tcPr>
          <w:p w14:paraId="335205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num_groupings;</w:t>
            </w:r>
          </w:p>
        </w:tc>
      </w:tr>
      <w:tr w:rsidR="001B11A7" w:rsidRPr="00C04F0B" w14:paraId="39C5C603" w14:textId="77777777" w:rsidTr="00DB2132">
        <w:tc>
          <w:tcPr>
            <w:tcW w:w="605" w:type="dxa"/>
          </w:tcPr>
          <w:p w14:paraId="159B59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2132</w:t>
            </w:r>
          </w:p>
        </w:tc>
        <w:tc>
          <w:tcPr>
            <w:tcW w:w="4288" w:type="dxa"/>
          </w:tcPr>
          <w:p w14:paraId="03CBBB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sample_group_description_type[num_groupings];</w:t>
            </w:r>
          </w:p>
        </w:tc>
        <w:tc>
          <w:tcPr>
            <w:tcW w:w="4117" w:type="dxa"/>
          </w:tcPr>
          <w:p w14:paraId="39EFA6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sample_group_description_type[num_groupings];</w:t>
            </w:r>
          </w:p>
        </w:tc>
      </w:tr>
      <w:tr w:rsidR="001B11A7" w:rsidRPr="00C04F0B" w14:paraId="1BF2D69B" w14:textId="77777777" w:rsidTr="00DB2132">
        <w:tc>
          <w:tcPr>
            <w:tcW w:w="605" w:type="dxa"/>
          </w:tcPr>
          <w:p w14:paraId="734A42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2133</w:t>
            </w:r>
          </w:p>
        </w:tc>
        <w:tc>
          <w:tcPr>
            <w:tcW w:w="4288" w:type="dxa"/>
          </w:tcPr>
          <w:p w14:paraId="02E5E1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7F84E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6501F52" w14:textId="77777777" w:rsidTr="00DB2132">
        <w:tc>
          <w:tcPr>
            <w:tcW w:w="605" w:type="dxa"/>
          </w:tcPr>
          <w:p w14:paraId="4E1FA6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2134</w:t>
            </w:r>
          </w:p>
        </w:tc>
        <w:tc>
          <w:tcPr>
            <w:tcW w:w="4288" w:type="dxa"/>
          </w:tcPr>
          <w:p w14:paraId="2F3679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7DBCC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0778289" w14:textId="77777777" w:rsidTr="00DB2132">
        <w:tc>
          <w:tcPr>
            <w:tcW w:w="605" w:type="dxa"/>
          </w:tcPr>
          <w:p w14:paraId="6ACE54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2135</w:t>
            </w:r>
          </w:p>
        </w:tc>
        <w:tc>
          <w:tcPr>
            <w:tcW w:w="4288" w:type="dxa"/>
          </w:tcPr>
          <w:p w14:paraId="087E00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4D6D3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450B283" w14:textId="77777777" w:rsidTr="00DB2132">
        <w:tc>
          <w:tcPr>
            <w:tcW w:w="605" w:type="dxa"/>
          </w:tcPr>
          <w:p w14:paraId="23D77C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2136</w:t>
            </w:r>
          </w:p>
        </w:tc>
        <w:tc>
          <w:tcPr>
            <w:tcW w:w="4288" w:type="dxa"/>
          </w:tcPr>
          <w:p w14:paraId="1CDEF6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T35SampleGroupEntry extends SampleGroupDescriptionEntry('it35') {</w:t>
            </w:r>
          </w:p>
        </w:tc>
        <w:tc>
          <w:tcPr>
            <w:tcW w:w="4117" w:type="dxa"/>
          </w:tcPr>
          <w:p w14:paraId="309E4F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T35SampleGroupEntry extends SampleGroupDescriptionEntry('it35') {</w:t>
            </w:r>
          </w:p>
        </w:tc>
      </w:tr>
      <w:tr w:rsidR="001B11A7" w:rsidRPr="00C04F0B" w14:paraId="668A22BA" w14:textId="77777777" w:rsidTr="00DB2132">
        <w:tc>
          <w:tcPr>
            <w:tcW w:w="605" w:type="dxa"/>
          </w:tcPr>
          <w:p w14:paraId="66DD2F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2137</w:t>
            </w:r>
          </w:p>
        </w:tc>
        <w:tc>
          <w:tcPr>
            <w:tcW w:w="4288" w:type="dxa"/>
          </w:tcPr>
          <w:p w14:paraId="4E7E6C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complete_message_flag;</w:t>
            </w:r>
          </w:p>
        </w:tc>
        <w:tc>
          <w:tcPr>
            <w:tcW w:w="4117" w:type="dxa"/>
          </w:tcPr>
          <w:p w14:paraId="63203B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bit(1) complete_message_flag;</w:t>
            </w:r>
          </w:p>
        </w:tc>
      </w:tr>
      <w:tr w:rsidR="001B11A7" w:rsidRPr="00C04F0B" w14:paraId="541468D1" w14:textId="77777777" w:rsidTr="00DB2132">
        <w:tc>
          <w:tcPr>
            <w:tcW w:w="605" w:type="dxa"/>
          </w:tcPr>
          <w:p w14:paraId="5C6338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2138</w:t>
            </w:r>
          </w:p>
        </w:tc>
        <w:tc>
          <w:tcPr>
            <w:tcW w:w="4288" w:type="dxa"/>
          </w:tcPr>
          <w:p w14:paraId="657874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bit(7) reserved = 0;</w:t>
            </w:r>
          </w:p>
        </w:tc>
        <w:tc>
          <w:tcPr>
            <w:tcW w:w="4117" w:type="dxa"/>
          </w:tcPr>
          <w:p w14:paraId="592AA5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bit(7) field = 0;</w:t>
            </w:r>
          </w:p>
        </w:tc>
      </w:tr>
      <w:tr w:rsidR="001B11A7" w:rsidRPr="00190E55" w14:paraId="5ECDDC08" w14:textId="77777777" w:rsidTr="00DB2132">
        <w:tc>
          <w:tcPr>
            <w:tcW w:w="605" w:type="dxa"/>
          </w:tcPr>
          <w:p w14:paraId="2E05FE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2139</w:t>
            </w:r>
          </w:p>
        </w:tc>
        <w:tc>
          <w:tcPr>
            <w:tcW w:w="4288" w:type="dxa"/>
          </w:tcPr>
          <w:p w14:paraId="370924FF" w14:textId="77777777" w:rsidR="001B11A7" w:rsidRPr="00190E55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190E55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bit(8) itu_t_t35_data[];</w:t>
            </w:r>
          </w:p>
        </w:tc>
        <w:tc>
          <w:tcPr>
            <w:tcW w:w="4117" w:type="dxa"/>
          </w:tcPr>
          <w:p w14:paraId="74DD09CC" w14:textId="77777777" w:rsidR="001B11A7" w:rsidRPr="00190E55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190E55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bit(8) itu_t_t35_data[];</w:t>
            </w:r>
          </w:p>
        </w:tc>
      </w:tr>
      <w:tr w:rsidR="001B11A7" w:rsidRPr="00C04F0B" w14:paraId="122FE7AA" w14:textId="77777777" w:rsidTr="00DB2132">
        <w:tc>
          <w:tcPr>
            <w:tcW w:w="605" w:type="dxa"/>
          </w:tcPr>
          <w:p w14:paraId="1A7F01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2140</w:t>
            </w:r>
          </w:p>
        </w:tc>
        <w:tc>
          <w:tcPr>
            <w:tcW w:w="4288" w:type="dxa"/>
          </w:tcPr>
          <w:p w14:paraId="157279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3AD80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AF694D8" w14:textId="77777777" w:rsidTr="00DB2132">
        <w:tc>
          <w:tcPr>
            <w:tcW w:w="605" w:type="dxa"/>
          </w:tcPr>
          <w:p w14:paraId="52D72F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2141</w:t>
            </w:r>
          </w:p>
        </w:tc>
        <w:tc>
          <w:tcPr>
            <w:tcW w:w="4288" w:type="dxa"/>
          </w:tcPr>
          <w:p w14:paraId="2455DE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D4995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7692207" w14:textId="77777777" w:rsidTr="00DB2132">
        <w:tc>
          <w:tcPr>
            <w:tcW w:w="605" w:type="dxa"/>
          </w:tcPr>
          <w:p w14:paraId="40B914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2142</w:t>
            </w:r>
          </w:p>
        </w:tc>
        <w:tc>
          <w:tcPr>
            <w:tcW w:w="4288" w:type="dxa"/>
          </w:tcPr>
          <w:p w14:paraId="174C0A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B4E56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1116847" w14:textId="77777777" w:rsidTr="00DB2132">
        <w:tc>
          <w:tcPr>
            <w:tcW w:w="605" w:type="dxa"/>
          </w:tcPr>
          <w:p w14:paraId="474B4A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2143</w:t>
            </w:r>
          </w:p>
        </w:tc>
        <w:tc>
          <w:tcPr>
            <w:tcW w:w="4288" w:type="dxa"/>
          </w:tcPr>
          <w:p w14:paraId="2E6D30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VideoMediaHeaderBox</w:t>
            </w:r>
          </w:p>
        </w:tc>
        <w:tc>
          <w:tcPr>
            <w:tcW w:w="4117" w:type="dxa"/>
          </w:tcPr>
          <w:p w14:paraId="2DDF0D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VideoMediaHeaderBox</w:t>
            </w:r>
          </w:p>
        </w:tc>
      </w:tr>
      <w:tr w:rsidR="001B11A7" w:rsidRPr="00C04F0B" w14:paraId="03159D0A" w14:textId="77777777" w:rsidTr="00DB2132">
        <w:tc>
          <w:tcPr>
            <w:tcW w:w="605" w:type="dxa"/>
          </w:tcPr>
          <w:p w14:paraId="73DA59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2144</w:t>
            </w:r>
          </w:p>
        </w:tc>
        <w:tc>
          <w:tcPr>
            <w:tcW w:w="4288" w:type="dxa"/>
          </w:tcPr>
          <w:p w14:paraId="1AA507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FullBox('vmhd', version = 0, 1)</w:t>
            </w:r>
          </w:p>
        </w:tc>
        <w:tc>
          <w:tcPr>
            <w:tcW w:w="4117" w:type="dxa"/>
          </w:tcPr>
          <w:p w14:paraId="481906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FullBox('vmhd', 0, 1)</w:t>
            </w:r>
          </w:p>
        </w:tc>
      </w:tr>
      <w:tr w:rsidR="001B11A7" w:rsidRPr="00C04F0B" w14:paraId="75C1135F" w14:textId="77777777" w:rsidTr="00DB2132">
        <w:tc>
          <w:tcPr>
            <w:tcW w:w="605" w:type="dxa"/>
          </w:tcPr>
          <w:p w14:paraId="6F3643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2145</w:t>
            </w:r>
          </w:p>
        </w:tc>
        <w:tc>
          <w:tcPr>
            <w:tcW w:w="4288" w:type="dxa"/>
          </w:tcPr>
          <w:p w14:paraId="0FBB03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48963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900278C" w14:textId="77777777" w:rsidTr="00DB2132">
        <w:tc>
          <w:tcPr>
            <w:tcW w:w="605" w:type="dxa"/>
          </w:tcPr>
          <w:p w14:paraId="0B1120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2146</w:t>
            </w:r>
          </w:p>
        </w:tc>
        <w:tc>
          <w:tcPr>
            <w:tcW w:w="4288" w:type="dxa"/>
          </w:tcPr>
          <w:p w14:paraId="2B1B3A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    graphicsmode = 0;  // copy, see below</w:t>
            </w:r>
          </w:p>
        </w:tc>
        <w:tc>
          <w:tcPr>
            <w:tcW w:w="4117" w:type="dxa"/>
          </w:tcPr>
          <w:p w14:paraId="4EA633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    graphicsmode = 0;  // copy, see below</w:t>
            </w:r>
          </w:p>
        </w:tc>
      </w:tr>
      <w:tr w:rsidR="001B11A7" w:rsidRPr="00C04F0B" w14:paraId="6162D5AC" w14:textId="77777777" w:rsidTr="00DB2132">
        <w:tc>
          <w:tcPr>
            <w:tcW w:w="605" w:type="dxa"/>
          </w:tcPr>
          <w:p w14:paraId="75FA12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2147</w:t>
            </w:r>
          </w:p>
        </w:tc>
        <w:tc>
          <w:tcPr>
            <w:tcW w:w="4288" w:type="dxa"/>
          </w:tcPr>
          <w:p w14:paraId="15B046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    opcolor[3] = {0, 0, 0};</w:t>
            </w:r>
          </w:p>
        </w:tc>
        <w:tc>
          <w:tcPr>
            <w:tcW w:w="4117" w:type="dxa"/>
          </w:tcPr>
          <w:p w14:paraId="2695F1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    opcolor[3] = {0, 0, 0};</w:t>
            </w:r>
          </w:p>
        </w:tc>
      </w:tr>
      <w:tr w:rsidR="001B11A7" w:rsidRPr="00C04F0B" w14:paraId="3EDDE663" w14:textId="77777777" w:rsidTr="00DB2132">
        <w:tc>
          <w:tcPr>
            <w:tcW w:w="605" w:type="dxa"/>
          </w:tcPr>
          <w:p w14:paraId="27AC05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2148</w:t>
            </w:r>
          </w:p>
        </w:tc>
        <w:tc>
          <w:tcPr>
            <w:tcW w:w="4288" w:type="dxa"/>
          </w:tcPr>
          <w:p w14:paraId="0D6817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D49AF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BA16D9A" w14:textId="77777777" w:rsidTr="00DB2132">
        <w:tc>
          <w:tcPr>
            <w:tcW w:w="605" w:type="dxa"/>
          </w:tcPr>
          <w:p w14:paraId="61DC42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2149</w:t>
            </w:r>
          </w:p>
        </w:tc>
        <w:tc>
          <w:tcPr>
            <w:tcW w:w="4288" w:type="dxa"/>
          </w:tcPr>
          <w:p w14:paraId="59F3D1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9AEA2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0FF0C63" w14:textId="77777777" w:rsidTr="00DB2132">
        <w:tc>
          <w:tcPr>
            <w:tcW w:w="605" w:type="dxa"/>
          </w:tcPr>
          <w:p w14:paraId="3AF67D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2150</w:t>
            </w:r>
          </w:p>
        </w:tc>
        <w:tc>
          <w:tcPr>
            <w:tcW w:w="4288" w:type="dxa"/>
          </w:tcPr>
          <w:p w14:paraId="1D392E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5C27B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F614CA4" w14:textId="77777777" w:rsidTr="00DB2132">
        <w:tc>
          <w:tcPr>
            <w:tcW w:w="605" w:type="dxa"/>
          </w:tcPr>
          <w:p w14:paraId="538AE6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2151</w:t>
            </w:r>
          </w:p>
        </w:tc>
        <w:tc>
          <w:tcPr>
            <w:tcW w:w="4288" w:type="dxa"/>
          </w:tcPr>
          <w:p w14:paraId="12A7F0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VisualSampleEntry(codingname) extends SampleEntry (codingname)</w:t>
            </w:r>
          </w:p>
        </w:tc>
        <w:tc>
          <w:tcPr>
            <w:tcW w:w="4117" w:type="dxa"/>
          </w:tcPr>
          <w:p w14:paraId="4FC97A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VisualSampleEntry(unsigned int codingname) extends SampleEntry (codingname)</w:t>
            </w:r>
          </w:p>
        </w:tc>
      </w:tr>
      <w:tr w:rsidR="001B11A7" w:rsidRPr="00C04F0B" w14:paraId="003E42C0" w14:textId="77777777" w:rsidTr="00DB2132">
        <w:tc>
          <w:tcPr>
            <w:tcW w:w="605" w:type="dxa"/>
          </w:tcPr>
          <w:p w14:paraId="52C61B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2152</w:t>
            </w:r>
          </w:p>
        </w:tc>
        <w:tc>
          <w:tcPr>
            <w:tcW w:w="4288" w:type="dxa"/>
          </w:tcPr>
          <w:p w14:paraId="150D60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D4AF8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944D600" w14:textId="77777777" w:rsidTr="00DB2132">
        <w:tc>
          <w:tcPr>
            <w:tcW w:w="605" w:type="dxa"/>
          </w:tcPr>
          <w:p w14:paraId="6F936E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2153</w:t>
            </w:r>
          </w:p>
        </w:tc>
        <w:tc>
          <w:tcPr>
            <w:tcW w:w="4288" w:type="dxa"/>
          </w:tcPr>
          <w:p w14:paraId="060331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pre_defined = 0;</w:t>
            </w:r>
          </w:p>
        </w:tc>
        <w:tc>
          <w:tcPr>
            <w:tcW w:w="4117" w:type="dxa"/>
          </w:tcPr>
          <w:p w14:paraId="439DD6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pre_defined = 0;</w:t>
            </w:r>
          </w:p>
        </w:tc>
      </w:tr>
      <w:tr w:rsidR="001B11A7" w:rsidRPr="00C04F0B" w14:paraId="04D47575" w14:textId="77777777" w:rsidTr="00DB2132">
        <w:tc>
          <w:tcPr>
            <w:tcW w:w="605" w:type="dxa"/>
          </w:tcPr>
          <w:p w14:paraId="00D28B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2154</w:t>
            </w:r>
          </w:p>
        </w:tc>
        <w:tc>
          <w:tcPr>
            <w:tcW w:w="4288" w:type="dxa"/>
          </w:tcPr>
          <w:p w14:paraId="284639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int(16) reserved = 0;</w:t>
            </w:r>
          </w:p>
        </w:tc>
        <w:tc>
          <w:tcPr>
            <w:tcW w:w="4117" w:type="dxa"/>
          </w:tcPr>
          <w:p w14:paraId="29217D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int(16) field_1 = 0;</w:t>
            </w:r>
          </w:p>
        </w:tc>
      </w:tr>
      <w:tr w:rsidR="001B11A7" w:rsidRPr="00C04F0B" w14:paraId="3C1640B5" w14:textId="77777777" w:rsidTr="00DB2132">
        <w:tc>
          <w:tcPr>
            <w:tcW w:w="605" w:type="dxa"/>
          </w:tcPr>
          <w:p w14:paraId="65AAB8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2155</w:t>
            </w:r>
          </w:p>
        </w:tc>
        <w:tc>
          <w:tcPr>
            <w:tcW w:w="4288" w:type="dxa"/>
          </w:tcPr>
          <w:p w14:paraId="617892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pre_defined[3] = 0;</w:t>
            </w:r>
          </w:p>
        </w:tc>
        <w:tc>
          <w:tcPr>
            <w:tcW w:w="4117" w:type="dxa"/>
          </w:tcPr>
          <w:p w14:paraId="69960A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pre_defined[3] = 0;</w:t>
            </w:r>
          </w:p>
        </w:tc>
      </w:tr>
      <w:tr w:rsidR="001B11A7" w:rsidRPr="00C04F0B" w14:paraId="067AFD8B" w14:textId="77777777" w:rsidTr="00DB2132">
        <w:tc>
          <w:tcPr>
            <w:tcW w:w="605" w:type="dxa"/>
          </w:tcPr>
          <w:p w14:paraId="3CBD28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2156</w:t>
            </w:r>
          </w:p>
        </w:tc>
        <w:tc>
          <w:tcPr>
            <w:tcW w:w="4288" w:type="dxa"/>
          </w:tcPr>
          <w:p w14:paraId="3FCACB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width;</w:t>
            </w:r>
          </w:p>
        </w:tc>
        <w:tc>
          <w:tcPr>
            <w:tcW w:w="4117" w:type="dxa"/>
          </w:tcPr>
          <w:p w14:paraId="61E418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width;</w:t>
            </w:r>
          </w:p>
        </w:tc>
      </w:tr>
      <w:tr w:rsidR="001B11A7" w:rsidRPr="00C04F0B" w14:paraId="4F557954" w14:textId="77777777" w:rsidTr="00DB2132">
        <w:tc>
          <w:tcPr>
            <w:tcW w:w="605" w:type="dxa"/>
          </w:tcPr>
          <w:p w14:paraId="375D83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2157</w:t>
            </w:r>
          </w:p>
        </w:tc>
        <w:tc>
          <w:tcPr>
            <w:tcW w:w="4288" w:type="dxa"/>
          </w:tcPr>
          <w:p w14:paraId="197892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height;</w:t>
            </w:r>
          </w:p>
        </w:tc>
        <w:tc>
          <w:tcPr>
            <w:tcW w:w="4117" w:type="dxa"/>
          </w:tcPr>
          <w:p w14:paraId="41AAC5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height;</w:t>
            </w:r>
          </w:p>
        </w:tc>
      </w:tr>
      <w:tr w:rsidR="001B11A7" w:rsidRPr="00C04F0B" w14:paraId="41B9134D" w14:textId="77777777" w:rsidTr="00DB2132">
        <w:tc>
          <w:tcPr>
            <w:tcW w:w="605" w:type="dxa"/>
          </w:tcPr>
          <w:p w14:paraId="1D1C78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2158</w:t>
            </w:r>
          </w:p>
        </w:tc>
        <w:tc>
          <w:tcPr>
            <w:tcW w:w="4288" w:type="dxa"/>
          </w:tcPr>
          <w:p w14:paraId="685763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 horizresolution = 0x00480000; // 72 dpi</w:t>
            </w:r>
          </w:p>
        </w:tc>
        <w:tc>
          <w:tcPr>
            <w:tcW w:w="4117" w:type="dxa"/>
          </w:tcPr>
          <w:p w14:paraId="7BA345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 horizresolution = 0x00480000; // 72 dpi</w:t>
            </w:r>
          </w:p>
        </w:tc>
      </w:tr>
      <w:tr w:rsidR="001B11A7" w:rsidRPr="00C04F0B" w14:paraId="4B533014" w14:textId="77777777" w:rsidTr="00DB2132">
        <w:tc>
          <w:tcPr>
            <w:tcW w:w="605" w:type="dxa"/>
          </w:tcPr>
          <w:p w14:paraId="74263E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2159</w:t>
            </w:r>
          </w:p>
        </w:tc>
        <w:tc>
          <w:tcPr>
            <w:tcW w:w="4288" w:type="dxa"/>
          </w:tcPr>
          <w:p w14:paraId="7A33B4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 vertresolution  = 0x00480000; // 72 dpi</w:t>
            </w:r>
          </w:p>
        </w:tc>
        <w:tc>
          <w:tcPr>
            <w:tcW w:w="4117" w:type="dxa"/>
          </w:tcPr>
          <w:p w14:paraId="2CA830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 vertresolution  = 0x00480000; // 72 dpi</w:t>
            </w:r>
          </w:p>
        </w:tc>
      </w:tr>
      <w:tr w:rsidR="001B11A7" w:rsidRPr="00C04F0B" w14:paraId="44A1369A" w14:textId="77777777" w:rsidTr="00DB2132">
        <w:tc>
          <w:tcPr>
            <w:tcW w:w="605" w:type="dxa"/>
          </w:tcPr>
          <w:p w14:paraId="51684B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2160</w:t>
            </w:r>
          </w:p>
        </w:tc>
        <w:tc>
          <w:tcPr>
            <w:tcW w:w="4288" w:type="dxa"/>
          </w:tcPr>
          <w:p w14:paraId="2916FE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int(32)  reserved = 0;</w:t>
            </w:r>
          </w:p>
        </w:tc>
        <w:tc>
          <w:tcPr>
            <w:tcW w:w="4117" w:type="dxa"/>
          </w:tcPr>
          <w:p w14:paraId="72410D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int(32)  field_2 = 0;</w:t>
            </w:r>
          </w:p>
        </w:tc>
      </w:tr>
      <w:tr w:rsidR="001B11A7" w:rsidRPr="00C04F0B" w14:paraId="0486CE91" w14:textId="77777777" w:rsidTr="00DB2132">
        <w:tc>
          <w:tcPr>
            <w:tcW w:w="605" w:type="dxa"/>
          </w:tcPr>
          <w:p w14:paraId="77B891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2161</w:t>
            </w:r>
          </w:p>
        </w:tc>
        <w:tc>
          <w:tcPr>
            <w:tcW w:w="4288" w:type="dxa"/>
          </w:tcPr>
          <w:p w14:paraId="7EBD65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 frame_count = 1;</w:t>
            </w:r>
          </w:p>
        </w:tc>
        <w:tc>
          <w:tcPr>
            <w:tcW w:w="4117" w:type="dxa"/>
          </w:tcPr>
          <w:p w14:paraId="42E5CA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 frame_count = 1;</w:t>
            </w:r>
          </w:p>
        </w:tc>
      </w:tr>
      <w:tr w:rsidR="001B11A7" w:rsidRPr="00C04F0B" w14:paraId="410A12ED" w14:textId="77777777" w:rsidTr="00DB2132">
        <w:tc>
          <w:tcPr>
            <w:tcW w:w="605" w:type="dxa"/>
          </w:tcPr>
          <w:p w14:paraId="42AF4D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2162</w:t>
            </w:r>
          </w:p>
        </w:tc>
        <w:tc>
          <w:tcPr>
            <w:tcW w:w="4288" w:type="dxa"/>
          </w:tcPr>
          <w:p w14:paraId="5A4EEC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compressorname[32];</w:t>
            </w:r>
          </w:p>
        </w:tc>
        <w:tc>
          <w:tcPr>
            <w:tcW w:w="4117" w:type="dxa"/>
          </w:tcPr>
          <w:p w14:paraId="20E30A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bit(8) compressorname[32];</w:t>
            </w:r>
          </w:p>
        </w:tc>
      </w:tr>
      <w:tr w:rsidR="001B11A7" w:rsidRPr="00C04F0B" w14:paraId="23DE4A89" w14:textId="77777777" w:rsidTr="00DB2132">
        <w:tc>
          <w:tcPr>
            <w:tcW w:w="605" w:type="dxa"/>
          </w:tcPr>
          <w:p w14:paraId="3A84D8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2163</w:t>
            </w:r>
          </w:p>
        </w:tc>
        <w:tc>
          <w:tcPr>
            <w:tcW w:w="4288" w:type="dxa"/>
          </w:tcPr>
          <w:p w14:paraId="1580ED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 depth = 0x0018;</w:t>
            </w:r>
          </w:p>
        </w:tc>
        <w:tc>
          <w:tcPr>
            <w:tcW w:w="4117" w:type="dxa"/>
          </w:tcPr>
          <w:p w14:paraId="0E31B4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 depth = 0x0018;</w:t>
            </w:r>
          </w:p>
        </w:tc>
      </w:tr>
      <w:tr w:rsidR="001B11A7" w:rsidRPr="00C04F0B" w14:paraId="231B7E8D" w14:textId="77777777" w:rsidTr="00DB2132">
        <w:tc>
          <w:tcPr>
            <w:tcW w:w="605" w:type="dxa"/>
          </w:tcPr>
          <w:p w14:paraId="21DE20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2164</w:t>
            </w:r>
          </w:p>
        </w:tc>
        <w:tc>
          <w:tcPr>
            <w:tcW w:w="4288" w:type="dxa"/>
          </w:tcPr>
          <w:p w14:paraId="619065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int(16) pre_defined = -1;</w:t>
            </w:r>
          </w:p>
        </w:tc>
        <w:tc>
          <w:tcPr>
            <w:tcW w:w="4117" w:type="dxa"/>
          </w:tcPr>
          <w:p w14:paraId="7BA5CF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int(16) pre_defined = -1;</w:t>
            </w:r>
          </w:p>
        </w:tc>
      </w:tr>
      <w:tr w:rsidR="001B11A7" w:rsidRPr="00C04F0B" w14:paraId="01A32037" w14:textId="77777777" w:rsidTr="00DB2132">
        <w:tc>
          <w:tcPr>
            <w:tcW w:w="605" w:type="dxa"/>
          </w:tcPr>
          <w:p w14:paraId="70D2B5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2165</w:t>
            </w:r>
          </w:p>
        </w:tc>
        <w:tc>
          <w:tcPr>
            <w:tcW w:w="4288" w:type="dxa"/>
          </w:tcPr>
          <w:p w14:paraId="5E7969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other boxes from derived specifications</w:t>
            </w:r>
          </w:p>
        </w:tc>
        <w:tc>
          <w:tcPr>
            <w:tcW w:w="4117" w:type="dxa"/>
          </w:tcPr>
          <w:p w14:paraId="72C4C4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other boxes from derived specifications</w:t>
            </w:r>
          </w:p>
        </w:tc>
      </w:tr>
      <w:tr w:rsidR="001B11A7" w:rsidRPr="00C04F0B" w14:paraId="6C1ED273" w14:textId="77777777" w:rsidTr="00DB2132">
        <w:tc>
          <w:tcPr>
            <w:tcW w:w="605" w:type="dxa"/>
          </w:tcPr>
          <w:p w14:paraId="6A1795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2166</w:t>
            </w:r>
          </w:p>
        </w:tc>
        <w:tc>
          <w:tcPr>
            <w:tcW w:w="4288" w:type="dxa"/>
          </w:tcPr>
          <w:p w14:paraId="25D4FF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CleanApertureBox      clap;   // optional</w:t>
            </w:r>
          </w:p>
        </w:tc>
        <w:tc>
          <w:tcPr>
            <w:tcW w:w="4117" w:type="dxa"/>
          </w:tcPr>
          <w:p w14:paraId="776B58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CleanApertureBox      clap;   // optional</w:t>
            </w:r>
          </w:p>
        </w:tc>
      </w:tr>
      <w:tr w:rsidR="001B11A7" w:rsidRPr="00C04F0B" w14:paraId="6D63A158" w14:textId="77777777" w:rsidTr="00DB2132">
        <w:tc>
          <w:tcPr>
            <w:tcW w:w="605" w:type="dxa"/>
          </w:tcPr>
          <w:p w14:paraId="757C88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2167</w:t>
            </w:r>
          </w:p>
        </w:tc>
        <w:tc>
          <w:tcPr>
            <w:tcW w:w="4288" w:type="dxa"/>
          </w:tcPr>
          <w:p w14:paraId="4582FC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PixelAspectRatioBox   pasp;   // optional</w:t>
            </w:r>
          </w:p>
        </w:tc>
        <w:tc>
          <w:tcPr>
            <w:tcW w:w="4117" w:type="dxa"/>
          </w:tcPr>
          <w:p w14:paraId="4D0C56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PixelAspectRatioBox   pasp;   // optional</w:t>
            </w:r>
          </w:p>
        </w:tc>
      </w:tr>
      <w:tr w:rsidR="001B11A7" w:rsidRPr="00C04F0B" w14:paraId="189750A5" w14:textId="77777777" w:rsidTr="00DB2132">
        <w:tc>
          <w:tcPr>
            <w:tcW w:w="605" w:type="dxa"/>
          </w:tcPr>
          <w:p w14:paraId="2231A4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2168</w:t>
            </w:r>
          </w:p>
        </w:tc>
        <w:tc>
          <w:tcPr>
            <w:tcW w:w="4288" w:type="dxa"/>
          </w:tcPr>
          <w:p w14:paraId="658B51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CB78C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2AFEEA7" w14:textId="77777777" w:rsidTr="00DB2132">
        <w:tc>
          <w:tcPr>
            <w:tcW w:w="605" w:type="dxa"/>
          </w:tcPr>
          <w:p w14:paraId="7FFD7A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2169</w:t>
            </w:r>
          </w:p>
        </w:tc>
        <w:tc>
          <w:tcPr>
            <w:tcW w:w="4288" w:type="dxa"/>
          </w:tcPr>
          <w:p w14:paraId="3A5128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68EE3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4F26717" w14:textId="77777777" w:rsidTr="00DB2132">
        <w:tc>
          <w:tcPr>
            <w:tcW w:w="605" w:type="dxa"/>
          </w:tcPr>
          <w:p w14:paraId="72635A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2170</w:t>
            </w:r>
          </w:p>
        </w:tc>
        <w:tc>
          <w:tcPr>
            <w:tcW w:w="4288" w:type="dxa"/>
          </w:tcPr>
          <w:p w14:paraId="6895C3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489C9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C16DDEB" w14:textId="77777777" w:rsidTr="00DB2132">
        <w:tc>
          <w:tcPr>
            <w:tcW w:w="605" w:type="dxa"/>
          </w:tcPr>
          <w:p w14:paraId="2269AA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2171</w:t>
            </w:r>
          </w:p>
        </w:tc>
        <w:tc>
          <w:tcPr>
            <w:tcW w:w="4288" w:type="dxa"/>
          </w:tcPr>
          <w:p w14:paraId="4AC8A0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PixelAspectRatioBox extends Box('pasp')</w:t>
            </w:r>
          </w:p>
        </w:tc>
        <w:tc>
          <w:tcPr>
            <w:tcW w:w="4117" w:type="dxa"/>
          </w:tcPr>
          <w:p w14:paraId="0DBAA3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PixelAspectRatioBox extends Box('pasp')</w:t>
            </w:r>
          </w:p>
        </w:tc>
      </w:tr>
      <w:tr w:rsidR="001B11A7" w:rsidRPr="00C04F0B" w14:paraId="3AFA8146" w14:textId="77777777" w:rsidTr="00DB2132">
        <w:tc>
          <w:tcPr>
            <w:tcW w:w="605" w:type="dxa"/>
          </w:tcPr>
          <w:p w14:paraId="244C55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2172</w:t>
            </w:r>
          </w:p>
        </w:tc>
        <w:tc>
          <w:tcPr>
            <w:tcW w:w="4288" w:type="dxa"/>
          </w:tcPr>
          <w:p w14:paraId="1F6FE3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283F2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AFFA8E9" w14:textId="77777777" w:rsidTr="00DB2132">
        <w:tc>
          <w:tcPr>
            <w:tcW w:w="605" w:type="dxa"/>
          </w:tcPr>
          <w:p w14:paraId="373E28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2173</w:t>
            </w:r>
          </w:p>
        </w:tc>
        <w:tc>
          <w:tcPr>
            <w:tcW w:w="4288" w:type="dxa"/>
          </w:tcPr>
          <w:p w14:paraId="66A1E1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hSpacing;</w:t>
            </w:r>
          </w:p>
        </w:tc>
        <w:tc>
          <w:tcPr>
            <w:tcW w:w="4117" w:type="dxa"/>
          </w:tcPr>
          <w:p w14:paraId="6B482D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hSpacing;</w:t>
            </w:r>
          </w:p>
        </w:tc>
      </w:tr>
      <w:tr w:rsidR="001B11A7" w:rsidRPr="00C04F0B" w14:paraId="7697A89E" w14:textId="77777777" w:rsidTr="00DB2132">
        <w:tc>
          <w:tcPr>
            <w:tcW w:w="605" w:type="dxa"/>
          </w:tcPr>
          <w:p w14:paraId="4CFFD1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2174</w:t>
            </w:r>
          </w:p>
        </w:tc>
        <w:tc>
          <w:tcPr>
            <w:tcW w:w="4288" w:type="dxa"/>
          </w:tcPr>
          <w:p w14:paraId="0D2379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vSpacing;</w:t>
            </w:r>
          </w:p>
        </w:tc>
        <w:tc>
          <w:tcPr>
            <w:tcW w:w="4117" w:type="dxa"/>
          </w:tcPr>
          <w:p w14:paraId="24F56E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vSpacing;</w:t>
            </w:r>
          </w:p>
        </w:tc>
      </w:tr>
      <w:tr w:rsidR="001B11A7" w:rsidRPr="00C04F0B" w14:paraId="3FB543EF" w14:textId="77777777" w:rsidTr="00DB2132">
        <w:tc>
          <w:tcPr>
            <w:tcW w:w="605" w:type="dxa"/>
          </w:tcPr>
          <w:p w14:paraId="332CB6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2175</w:t>
            </w:r>
          </w:p>
        </w:tc>
        <w:tc>
          <w:tcPr>
            <w:tcW w:w="4288" w:type="dxa"/>
          </w:tcPr>
          <w:p w14:paraId="556225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137AB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F767445" w14:textId="77777777" w:rsidTr="00DB2132">
        <w:tc>
          <w:tcPr>
            <w:tcW w:w="605" w:type="dxa"/>
          </w:tcPr>
          <w:p w14:paraId="27FBF0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2176</w:t>
            </w:r>
          </w:p>
        </w:tc>
        <w:tc>
          <w:tcPr>
            <w:tcW w:w="4288" w:type="dxa"/>
          </w:tcPr>
          <w:p w14:paraId="073526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D1F29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DBC096D" w14:textId="77777777" w:rsidTr="00DB2132">
        <w:tc>
          <w:tcPr>
            <w:tcW w:w="605" w:type="dxa"/>
          </w:tcPr>
          <w:p w14:paraId="0E575C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2177</w:t>
            </w:r>
          </w:p>
        </w:tc>
        <w:tc>
          <w:tcPr>
            <w:tcW w:w="4288" w:type="dxa"/>
          </w:tcPr>
          <w:p w14:paraId="488EEC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E0EED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FBBC05D" w14:textId="77777777" w:rsidTr="00DB2132">
        <w:tc>
          <w:tcPr>
            <w:tcW w:w="605" w:type="dxa"/>
          </w:tcPr>
          <w:p w14:paraId="01C24D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2178</w:t>
            </w:r>
          </w:p>
        </w:tc>
        <w:tc>
          <w:tcPr>
            <w:tcW w:w="4288" w:type="dxa"/>
          </w:tcPr>
          <w:p w14:paraId="163160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CleanApertureBox extends Box('clap')</w:t>
            </w:r>
          </w:p>
        </w:tc>
        <w:tc>
          <w:tcPr>
            <w:tcW w:w="4117" w:type="dxa"/>
          </w:tcPr>
          <w:p w14:paraId="7F61A3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CleanApertureBox extends Box('clap')</w:t>
            </w:r>
          </w:p>
        </w:tc>
      </w:tr>
      <w:tr w:rsidR="001B11A7" w:rsidRPr="00C04F0B" w14:paraId="1B2BB18E" w14:textId="77777777" w:rsidTr="00DB2132">
        <w:tc>
          <w:tcPr>
            <w:tcW w:w="605" w:type="dxa"/>
          </w:tcPr>
          <w:p w14:paraId="40CFA3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2179</w:t>
            </w:r>
          </w:p>
        </w:tc>
        <w:tc>
          <w:tcPr>
            <w:tcW w:w="4288" w:type="dxa"/>
          </w:tcPr>
          <w:p w14:paraId="78BC64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E6105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D6C5CA7" w14:textId="77777777" w:rsidTr="00DB2132">
        <w:tc>
          <w:tcPr>
            <w:tcW w:w="605" w:type="dxa"/>
          </w:tcPr>
          <w:p w14:paraId="764751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2180</w:t>
            </w:r>
          </w:p>
        </w:tc>
        <w:tc>
          <w:tcPr>
            <w:tcW w:w="4288" w:type="dxa"/>
          </w:tcPr>
          <w:p w14:paraId="29030F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cleanApertureWidthN;</w:t>
            </w:r>
          </w:p>
        </w:tc>
        <w:tc>
          <w:tcPr>
            <w:tcW w:w="4117" w:type="dxa"/>
          </w:tcPr>
          <w:p w14:paraId="757E68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cleanApertureWidthN;</w:t>
            </w:r>
          </w:p>
        </w:tc>
      </w:tr>
      <w:tr w:rsidR="001B11A7" w:rsidRPr="00C04F0B" w14:paraId="71170FBD" w14:textId="77777777" w:rsidTr="00DB2132">
        <w:tc>
          <w:tcPr>
            <w:tcW w:w="605" w:type="dxa"/>
          </w:tcPr>
          <w:p w14:paraId="112B36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2181</w:t>
            </w:r>
          </w:p>
        </w:tc>
        <w:tc>
          <w:tcPr>
            <w:tcW w:w="4288" w:type="dxa"/>
          </w:tcPr>
          <w:p w14:paraId="41E70E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cleanApertureWidthD;</w:t>
            </w:r>
          </w:p>
        </w:tc>
        <w:tc>
          <w:tcPr>
            <w:tcW w:w="4117" w:type="dxa"/>
          </w:tcPr>
          <w:p w14:paraId="581678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cleanApertureWidthD;</w:t>
            </w:r>
          </w:p>
        </w:tc>
      </w:tr>
      <w:tr w:rsidR="001B11A7" w:rsidRPr="00C04F0B" w14:paraId="2EBD721C" w14:textId="77777777" w:rsidTr="00DB2132">
        <w:tc>
          <w:tcPr>
            <w:tcW w:w="605" w:type="dxa"/>
          </w:tcPr>
          <w:p w14:paraId="1CC3C8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2182</w:t>
            </w:r>
          </w:p>
        </w:tc>
        <w:tc>
          <w:tcPr>
            <w:tcW w:w="4288" w:type="dxa"/>
          </w:tcPr>
          <w:p w14:paraId="1DF1FC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76BD4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CD7ACEB" w14:textId="77777777" w:rsidTr="00DB2132">
        <w:tc>
          <w:tcPr>
            <w:tcW w:w="605" w:type="dxa"/>
          </w:tcPr>
          <w:p w14:paraId="34CF5C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2183</w:t>
            </w:r>
          </w:p>
        </w:tc>
        <w:tc>
          <w:tcPr>
            <w:tcW w:w="4288" w:type="dxa"/>
          </w:tcPr>
          <w:p w14:paraId="1220AE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cleanApertureHeightN;</w:t>
            </w:r>
          </w:p>
        </w:tc>
        <w:tc>
          <w:tcPr>
            <w:tcW w:w="4117" w:type="dxa"/>
          </w:tcPr>
          <w:p w14:paraId="0AD733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cleanApertureHeightN;</w:t>
            </w:r>
          </w:p>
        </w:tc>
      </w:tr>
      <w:tr w:rsidR="001B11A7" w:rsidRPr="00C04F0B" w14:paraId="4B20AB97" w14:textId="77777777" w:rsidTr="00DB2132">
        <w:tc>
          <w:tcPr>
            <w:tcW w:w="605" w:type="dxa"/>
          </w:tcPr>
          <w:p w14:paraId="7911AA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2184</w:t>
            </w:r>
          </w:p>
        </w:tc>
        <w:tc>
          <w:tcPr>
            <w:tcW w:w="4288" w:type="dxa"/>
          </w:tcPr>
          <w:p w14:paraId="35B5D0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cleanApertureHeightD;</w:t>
            </w:r>
          </w:p>
        </w:tc>
        <w:tc>
          <w:tcPr>
            <w:tcW w:w="4117" w:type="dxa"/>
          </w:tcPr>
          <w:p w14:paraId="1B0C8A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cleanApertureHeightD;</w:t>
            </w:r>
          </w:p>
        </w:tc>
      </w:tr>
      <w:tr w:rsidR="001B11A7" w:rsidRPr="00C04F0B" w14:paraId="1EEDBF37" w14:textId="77777777" w:rsidTr="00DB2132">
        <w:tc>
          <w:tcPr>
            <w:tcW w:w="605" w:type="dxa"/>
          </w:tcPr>
          <w:p w14:paraId="3F63A0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2185</w:t>
            </w:r>
          </w:p>
        </w:tc>
        <w:tc>
          <w:tcPr>
            <w:tcW w:w="4288" w:type="dxa"/>
          </w:tcPr>
          <w:p w14:paraId="6C1A47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72985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AEC0D26" w14:textId="77777777" w:rsidTr="00DB2132">
        <w:tc>
          <w:tcPr>
            <w:tcW w:w="605" w:type="dxa"/>
          </w:tcPr>
          <w:p w14:paraId="21CD5B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2186</w:t>
            </w:r>
          </w:p>
        </w:tc>
        <w:tc>
          <w:tcPr>
            <w:tcW w:w="4288" w:type="dxa"/>
          </w:tcPr>
          <w:p w14:paraId="5E3EF1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horizOffN;</w:t>
            </w:r>
          </w:p>
        </w:tc>
        <w:tc>
          <w:tcPr>
            <w:tcW w:w="4117" w:type="dxa"/>
          </w:tcPr>
          <w:p w14:paraId="2FD289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horizOffN;</w:t>
            </w:r>
          </w:p>
        </w:tc>
      </w:tr>
      <w:tr w:rsidR="001B11A7" w:rsidRPr="00C04F0B" w14:paraId="4F2961B3" w14:textId="77777777" w:rsidTr="00DB2132">
        <w:tc>
          <w:tcPr>
            <w:tcW w:w="605" w:type="dxa"/>
          </w:tcPr>
          <w:p w14:paraId="0CC141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2187</w:t>
            </w:r>
          </w:p>
        </w:tc>
        <w:tc>
          <w:tcPr>
            <w:tcW w:w="4288" w:type="dxa"/>
          </w:tcPr>
          <w:p w14:paraId="6CF1E5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horizOffD;</w:t>
            </w:r>
          </w:p>
        </w:tc>
        <w:tc>
          <w:tcPr>
            <w:tcW w:w="4117" w:type="dxa"/>
          </w:tcPr>
          <w:p w14:paraId="16FBA6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horizOffD;</w:t>
            </w:r>
          </w:p>
        </w:tc>
      </w:tr>
      <w:tr w:rsidR="001B11A7" w:rsidRPr="00C04F0B" w14:paraId="17B85FF1" w14:textId="77777777" w:rsidTr="00DB2132">
        <w:tc>
          <w:tcPr>
            <w:tcW w:w="605" w:type="dxa"/>
          </w:tcPr>
          <w:p w14:paraId="0195E0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2188</w:t>
            </w:r>
          </w:p>
        </w:tc>
        <w:tc>
          <w:tcPr>
            <w:tcW w:w="4288" w:type="dxa"/>
          </w:tcPr>
          <w:p w14:paraId="6DDDEA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58C05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10D01F3" w14:textId="77777777" w:rsidTr="00DB2132">
        <w:tc>
          <w:tcPr>
            <w:tcW w:w="605" w:type="dxa"/>
          </w:tcPr>
          <w:p w14:paraId="17456F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2189</w:t>
            </w:r>
          </w:p>
        </w:tc>
        <w:tc>
          <w:tcPr>
            <w:tcW w:w="4288" w:type="dxa"/>
          </w:tcPr>
          <w:p w14:paraId="5DD172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vertOffN;</w:t>
            </w:r>
          </w:p>
        </w:tc>
        <w:tc>
          <w:tcPr>
            <w:tcW w:w="4117" w:type="dxa"/>
          </w:tcPr>
          <w:p w14:paraId="473115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vertOffN;</w:t>
            </w:r>
          </w:p>
        </w:tc>
      </w:tr>
      <w:tr w:rsidR="001B11A7" w:rsidRPr="00C04F0B" w14:paraId="1A7774D7" w14:textId="77777777" w:rsidTr="00DB2132">
        <w:tc>
          <w:tcPr>
            <w:tcW w:w="605" w:type="dxa"/>
          </w:tcPr>
          <w:p w14:paraId="2B10A2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2190</w:t>
            </w:r>
          </w:p>
        </w:tc>
        <w:tc>
          <w:tcPr>
            <w:tcW w:w="4288" w:type="dxa"/>
          </w:tcPr>
          <w:p w14:paraId="38358B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signed int(32) vertOffD;</w:t>
            </w:r>
          </w:p>
        </w:tc>
        <w:tc>
          <w:tcPr>
            <w:tcW w:w="4117" w:type="dxa"/>
          </w:tcPr>
          <w:p w14:paraId="792BA5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int(32) vertOffD;</w:t>
            </w:r>
          </w:p>
        </w:tc>
      </w:tr>
      <w:tr w:rsidR="001B11A7" w:rsidRPr="00C04F0B" w14:paraId="2EBE2FA2" w14:textId="77777777" w:rsidTr="00DB2132">
        <w:tc>
          <w:tcPr>
            <w:tcW w:w="605" w:type="dxa"/>
          </w:tcPr>
          <w:p w14:paraId="73CA0E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2191</w:t>
            </w:r>
          </w:p>
        </w:tc>
        <w:tc>
          <w:tcPr>
            <w:tcW w:w="4288" w:type="dxa"/>
          </w:tcPr>
          <w:p w14:paraId="29AD99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3F37A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4218E0F" w14:textId="77777777" w:rsidTr="00DB2132">
        <w:tc>
          <w:tcPr>
            <w:tcW w:w="605" w:type="dxa"/>
          </w:tcPr>
          <w:p w14:paraId="513613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2192</w:t>
            </w:r>
          </w:p>
        </w:tc>
        <w:tc>
          <w:tcPr>
            <w:tcW w:w="4288" w:type="dxa"/>
          </w:tcPr>
          <w:p w14:paraId="228A57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03C4B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E42E14D" w14:textId="77777777" w:rsidTr="00DB2132">
        <w:tc>
          <w:tcPr>
            <w:tcW w:w="605" w:type="dxa"/>
          </w:tcPr>
          <w:p w14:paraId="66539B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2193</w:t>
            </w:r>
          </w:p>
        </w:tc>
        <w:tc>
          <w:tcPr>
            <w:tcW w:w="4288" w:type="dxa"/>
          </w:tcPr>
          <w:p w14:paraId="30705E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1E521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65D033C" w14:textId="77777777" w:rsidTr="00DB2132">
        <w:tc>
          <w:tcPr>
            <w:tcW w:w="605" w:type="dxa"/>
          </w:tcPr>
          <w:p w14:paraId="56CA0A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2194</w:t>
            </w:r>
          </w:p>
        </w:tc>
        <w:tc>
          <w:tcPr>
            <w:tcW w:w="4288" w:type="dxa"/>
          </w:tcPr>
          <w:p w14:paraId="200103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ColourInformationBox extends Box('colr')</w:t>
            </w:r>
          </w:p>
        </w:tc>
        <w:tc>
          <w:tcPr>
            <w:tcW w:w="4117" w:type="dxa"/>
          </w:tcPr>
          <w:p w14:paraId="61FA9C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ColourInformationBox extends Box('colr')</w:t>
            </w:r>
          </w:p>
        </w:tc>
      </w:tr>
      <w:tr w:rsidR="001B11A7" w:rsidRPr="00C04F0B" w14:paraId="3065C376" w14:textId="77777777" w:rsidTr="00DB2132">
        <w:tc>
          <w:tcPr>
            <w:tcW w:w="605" w:type="dxa"/>
          </w:tcPr>
          <w:p w14:paraId="195214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2195</w:t>
            </w:r>
          </w:p>
        </w:tc>
        <w:tc>
          <w:tcPr>
            <w:tcW w:w="4288" w:type="dxa"/>
          </w:tcPr>
          <w:p w14:paraId="7CEB33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6218E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669B03D" w14:textId="77777777" w:rsidTr="00DB2132">
        <w:tc>
          <w:tcPr>
            <w:tcW w:w="605" w:type="dxa"/>
          </w:tcPr>
          <w:p w14:paraId="4B0847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2196</w:t>
            </w:r>
          </w:p>
        </w:tc>
        <w:tc>
          <w:tcPr>
            <w:tcW w:w="4288" w:type="dxa"/>
          </w:tcPr>
          <w:p w14:paraId="17A63E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colour_type;</w:t>
            </w:r>
          </w:p>
        </w:tc>
        <w:tc>
          <w:tcPr>
            <w:tcW w:w="4117" w:type="dxa"/>
          </w:tcPr>
          <w:p w14:paraId="5FB6E4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colour_type;</w:t>
            </w:r>
          </w:p>
        </w:tc>
      </w:tr>
      <w:tr w:rsidR="001B11A7" w:rsidRPr="00C04F0B" w14:paraId="23C25A3F" w14:textId="77777777" w:rsidTr="00DB2132">
        <w:tc>
          <w:tcPr>
            <w:tcW w:w="605" w:type="dxa"/>
          </w:tcPr>
          <w:p w14:paraId="1F9AD9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2197</w:t>
            </w:r>
          </w:p>
        </w:tc>
        <w:tc>
          <w:tcPr>
            <w:tcW w:w="4288" w:type="dxa"/>
          </w:tcPr>
          <w:p w14:paraId="12988A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if (colour_type == 'nclx') /* on-screen colours */</w:t>
            </w:r>
          </w:p>
        </w:tc>
        <w:tc>
          <w:tcPr>
            <w:tcW w:w="4117" w:type="dxa"/>
          </w:tcPr>
          <w:p w14:paraId="01187E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if (colour_type == 'nclx') // on-screen colours</w:t>
            </w:r>
          </w:p>
        </w:tc>
      </w:tr>
      <w:tr w:rsidR="001B11A7" w:rsidRPr="00C04F0B" w14:paraId="549D197F" w14:textId="77777777" w:rsidTr="00DB2132">
        <w:tc>
          <w:tcPr>
            <w:tcW w:w="605" w:type="dxa"/>
          </w:tcPr>
          <w:p w14:paraId="720CF0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2198</w:t>
            </w:r>
          </w:p>
        </w:tc>
        <w:tc>
          <w:tcPr>
            <w:tcW w:w="4288" w:type="dxa"/>
          </w:tcPr>
          <w:p w14:paraId="7584FD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  <w:tc>
          <w:tcPr>
            <w:tcW w:w="4117" w:type="dxa"/>
          </w:tcPr>
          <w:p w14:paraId="09EC98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</w:tr>
      <w:tr w:rsidR="001B11A7" w:rsidRPr="00C04F0B" w14:paraId="158CB52D" w14:textId="77777777" w:rsidTr="00DB2132">
        <w:tc>
          <w:tcPr>
            <w:tcW w:w="605" w:type="dxa"/>
          </w:tcPr>
          <w:p w14:paraId="29E7F9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2199</w:t>
            </w:r>
          </w:p>
        </w:tc>
        <w:tc>
          <w:tcPr>
            <w:tcW w:w="4288" w:type="dxa"/>
          </w:tcPr>
          <w:p w14:paraId="435982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colour_primaries;</w:t>
            </w:r>
          </w:p>
        </w:tc>
        <w:tc>
          <w:tcPr>
            <w:tcW w:w="4117" w:type="dxa"/>
          </w:tcPr>
          <w:p w14:paraId="5BE5AF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colour_primaries;</w:t>
            </w:r>
          </w:p>
        </w:tc>
      </w:tr>
      <w:tr w:rsidR="001B11A7" w:rsidRPr="00C04F0B" w14:paraId="1333E061" w14:textId="77777777" w:rsidTr="00DB2132">
        <w:tc>
          <w:tcPr>
            <w:tcW w:w="605" w:type="dxa"/>
          </w:tcPr>
          <w:p w14:paraId="520F49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2200</w:t>
            </w:r>
          </w:p>
        </w:tc>
        <w:tc>
          <w:tcPr>
            <w:tcW w:w="4288" w:type="dxa"/>
          </w:tcPr>
          <w:p w14:paraId="2F95D2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transfer_characteristics;</w:t>
            </w:r>
          </w:p>
        </w:tc>
        <w:tc>
          <w:tcPr>
            <w:tcW w:w="4117" w:type="dxa"/>
          </w:tcPr>
          <w:p w14:paraId="21B40B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transfer_characteristics;</w:t>
            </w:r>
          </w:p>
        </w:tc>
      </w:tr>
      <w:tr w:rsidR="001B11A7" w:rsidRPr="00C04F0B" w14:paraId="144A2EF5" w14:textId="77777777" w:rsidTr="00DB2132">
        <w:tc>
          <w:tcPr>
            <w:tcW w:w="605" w:type="dxa"/>
          </w:tcPr>
          <w:p w14:paraId="4833A6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2201</w:t>
            </w:r>
          </w:p>
        </w:tc>
        <w:tc>
          <w:tcPr>
            <w:tcW w:w="4288" w:type="dxa"/>
          </w:tcPr>
          <w:p w14:paraId="0099B8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matrix_coefficients;</w:t>
            </w:r>
          </w:p>
        </w:tc>
        <w:tc>
          <w:tcPr>
            <w:tcW w:w="4117" w:type="dxa"/>
          </w:tcPr>
          <w:p w14:paraId="24455E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matrix_coefficients;</w:t>
            </w:r>
          </w:p>
        </w:tc>
      </w:tr>
      <w:tr w:rsidR="001B11A7" w:rsidRPr="00C04F0B" w14:paraId="43B272D0" w14:textId="77777777" w:rsidTr="00DB2132">
        <w:tc>
          <w:tcPr>
            <w:tcW w:w="605" w:type="dxa"/>
          </w:tcPr>
          <w:p w14:paraId="7CF82E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2202</w:t>
            </w:r>
          </w:p>
        </w:tc>
        <w:tc>
          <w:tcPr>
            <w:tcW w:w="4288" w:type="dxa"/>
          </w:tcPr>
          <w:p w14:paraId="580F78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 full_range_flag;</w:t>
            </w:r>
          </w:p>
        </w:tc>
        <w:tc>
          <w:tcPr>
            <w:tcW w:w="4117" w:type="dxa"/>
          </w:tcPr>
          <w:p w14:paraId="649859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int(1)  full_range_flag;</w:t>
            </w:r>
          </w:p>
        </w:tc>
      </w:tr>
      <w:tr w:rsidR="001B11A7" w:rsidRPr="00C04F0B" w14:paraId="4C16F765" w14:textId="77777777" w:rsidTr="00DB2132">
        <w:tc>
          <w:tcPr>
            <w:tcW w:w="605" w:type="dxa"/>
          </w:tcPr>
          <w:p w14:paraId="2FEB77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2203</w:t>
            </w:r>
          </w:p>
        </w:tc>
        <w:tc>
          <w:tcPr>
            <w:tcW w:w="4288" w:type="dxa"/>
          </w:tcPr>
          <w:p w14:paraId="775F85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int(7)  reserved = 0;</w:t>
            </w:r>
          </w:p>
        </w:tc>
        <w:tc>
          <w:tcPr>
            <w:tcW w:w="4117" w:type="dxa"/>
          </w:tcPr>
          <w:p w14:paraId="269563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unsigned int(7) field = 0;</w:t>
            </w:r>
          </w:p>
        </w:tc>
      </w:tr>
      <w:tr w:rsidR="001B11A7" w:rsidRPr="00C04F0B" w14:paraId="7F9D989C" w14:textId="77777777" w:rsidTr="00DB2132">
        <w:tc>
          <w:tcPr>
            <w:tcW w:w="605" w:type="dxa"/>
          </w:tcPr>
          <w:p w14:paraId="281DCB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2204</w:t>
            </w:r>
          </w:p>
        </w:tc>
        <w:tc>
          <w:tcPr>
            <w:tcW w:w="4288" w:type="dxa"/>
          </w:tcPr>
          <w:p w14:paraId="1A276A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7537FA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94D55A9" w14:textId="77777777" w:rsidTr="00DB2132">
        <w:tc>
          <w:tcPr>
            <w:tcW w:w="605" w:type="dxa"/>
          </w:tcPr>
          <w:p w14:paraId="5BF488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2205</w:t>
            </w:r>
          </w:p>
        </w:tc>
        <w:tc>
          <w:tcPr>
            <w:tcW w:w="4288" w:type="dxa"/>
          </w:tcPr>
          <w:p w14:paraId="4F26F7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(colour_type == 'rICC')</w:t>
            </w:r>
          </w:p>
        </w:tc>
        <w:tc>
          <w:tcPr>
            <w:tcW w:w="4117" w:type="dxa"/>
          </w:tcPr>
          <w:p w14:paraId="24EAA8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(colour_type == 'rICC')</w:t>
            </w:r>
          </w:p>
        </w:tc>
      </w:tr>
      <w:tr w:rsidR="001B11A7" w:rsidRPr="00C04F0B" w14:paraId="3FE956B3" w14:textId="77777777" w:rsidTr="00DB2132">
        <w:tc>
          <w:tcPr>
            <w:tcW w:w="605" w:type="dxa"/>
          </w:tcPr>
          <w:p w14:paraId="06DC27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2206</w:t>
            </w:r>
          </w:p>
        </w:tc>
        <w:tc>
          <w:tcPr>
            <w:tcW w:w="4288" w:type="dxa"/>
          </w:tcPr>
          <w:p w14:paraId="46DDDA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  <w:tc>
          <w:tcPr>
            <w:tcW w:w="4117" w:type="dxa"/>
          </w:tcPr>
          <w:p w14:paraId="480697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</w:tr>
      <w:tr w:rsidR="001B11A7" w:rsidRPr="00C04F0B" w14:paraId="45E80583" w14:textId="77777777" w:rsidTr="00DB2132">
        <w:tc>
          <w:tcPr>
            <w:tcW w:w="605" w:type="dxa"/>
          </w:tcPr>
          <w:p w14:paraId="75AFE6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2207</w:t>
            </w:r>
          </w:p>
        </w:tc>
        <w:tc>
          <w:tcPr>
            <w:tcW w:w="4288" w:type="dxa"/>
          </w:tcPr>
          <w:p w14:paraId="7822C0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ICC_profile;  // restricted ICC profile</w:t>
            </w:r>
          </w:p>
        </w:tc>
        <w:tc>
          <w:tcPr>
            <w:tcW w:w="4117" w:type="dxa"/>
          </w:tcPr>
          <w:p w14:paraId="68349F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ICC_profile;  // restricted ICC profile</w:t>
            </w:r>
          </w:p>
        </w:tc>
      </w:tr>
      <w:tr w:rsidR="001B11A7" w:rsidRPr="00C04F0B" w14:paraId="3426B974" w14:textId="77777777" w:rsidTr="00DB2132">
        <w:tc>
          <w:tcPr>
            <w:tcW w:w="605" w:type="dxa"/>
          </w:tcPr>
          <w:p w14:paraId="712858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2208</w:t>
            </w:r>
          </w:p>
        </w:tc>
        <w:tc>
          <w:tcPr>
            <w:tcW w:w="4288" w:type="dxa"/>
          </w:tcPr>
          <w:p w14:paraId="33CC35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C26B6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7D7B444" w14:textId="77777777" w:rsidTr="00DB2132">
        <w:tc>
          <w:tcPr>
            <w:tcW w:w="605" w:type="dxa"/>
          </w:tcPr>
          <w:p w14:paraId="4CA575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2209</w:t>
            </w:r>
          </w:p>
        </w:tc>
        <w:tc>
          <w:tcPr>
            <w:tcW w:w="4288" w:type="dxa"/>
          </w:tcPr>
          <w:p w14:paraId="0292D7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(colour_type == 'prof')</w:t>
            </w:r>
          </w:p>
        </w:tc>
        <w:tc>
          <w:tcPr>
            <w:tcW w:w="4117" w:type="dxa"/>
          </w:tcPr>
          <w:p w14:paraId="565C8E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(colour_type == 'prof')</w:t>
            </w:r>
          </w:p>
        </w:tc>
      </w:tr>
      <w:tr w:rsidR="001B11A7" w:rsidRPr="00C04F0B" w14:paraId="57F142C9" w14:textId="77777777" w:rsidTr="00DB2132">
        <w:tc>
          <w:tcPr>
            <w:tcW w:w="605" w:type="dxa"/>
          </w:tcPr>
          <w:p w14:paraId="692B6B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2210</w:t>
            </w:r>
          </w:p>
        </w:tc>
        <w:tc>
          <w:tcPr>
            <w:tcW w:w="4288" w:type="dxa"/>
          </w:tcPr>
          <w:p w14:paraId="41B582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  <w:tc>
          <w:tcPr>
            <w:tcW w:w="4117" w:type="dxa"/>
          </w:tcPr>
          <w:p w14:paraId="6B5286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{</w:t>
            </w:r>
          </w:p>
        </w:tc>
      </w:tr>
      <w:tr w:rsidR="001B11A7" w:rsidRPr="00C04F0B" w14:paraId="2588B4A1" w14:textId="77777777" w:rsidTr="00DB2132">
        <w:tc>
          <w:tcPr>
            <w:tcW w:w="605" w:type="dxa"/>
          </w:tcPr>
          <w:p w14:paraId="5D9BF0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2211</w:t>
            </w:r>
          </w:p>
        </w:tc>
        <w:tc>
          <w:tcPr>
            <w:tcW w:w="4288" w:type="dxa"/>
          </w:tcPr>
          <w:p w14:paraId="4275F6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ICC_profile;  // unrestricted ICC profile</w:t>
            </w:r>
          </w:p>
        </w:tc>
        <w:tc>
          <w:tcPr>
            <w:tcW w:w="4117" w:type="dxa"/>
          </w:tcPr>
          <w:p w14:paraId="428FE6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ICC_profile;  // unrestricted ICC profile</w:t>
            </w:r>
          </w:p>
        </w:tc>
      </w:tr>
      <w:tr w:rsidR="001B11A7" w:rsidRPr="00C04F0B" w14:paraId="32156D74" w14:textId="77777777" w:rsidTr="00DB2132">
        <w:tc>
          <w:tcPr>
            <w:tcW w:w="605" w:type="dxa"/>
          </w:tcPr>
          <w:p w14:paraId="088638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2212</w:t>
            </w:r>
          </w:p>
        </w:tc>
        <w:tc>
          <w:tcPr>
            <w:tcW w:w="4288" w:type="dxa"/>
          </w:tcPr>
          <w:p w14:paraId="203A8F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190FB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08EAD0E" w14:textId="77777777" w:rsidTr="00DB2132">
        <w:tc>
          <w:tcPr>
            <w:tcW w:w="605" w:type="dxa"/>
          </w:tcPr>
          <w:p w14:paraId="7B14CA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2213</w:t>
            </w:r>
          </w:p>
        </w:tc>
        <w:tc>
          <w:tcPr>
            <w:tcW w:w="4288" w:type="dxa"/>
          </w:tcPr>
          <w:p w14:paraId="6797D1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642ED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312D563" w14:textId="77777777" w:rsidTr="00DB2132">
        <w:tc>
          <w:tcPr>
            <w:tcW w:w="605" w:type="dxa"/>
          </w:tcPr>
          <w:p w14:paraId="4C91A4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2214</w:t>
            </w:r>
          </w:p>
        </w:tc>
        <w:tc>
          <w:tcPr>
            <w:tcW w:w="4288" w:type="dxa"/>
          </w:tcPr>
          <w:p w14:paraId="0A6C98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31AB8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BD14D5E" w14:textId="77777777" w:rsidTr="00DB2132">
        <w:tc>
          <w:tcPr>
            <w:tcW w:w="605" w:type="dxa"/>
          </w:tcPr>
          <w:p w14:paraId="7490FF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2215</w:t>
            </w:r>
          </w:p>
        </w:tc>
        <w:tc>
          <w:tcPr>
            <w:tcW w:w="4288" w:type="dxa"/>
          </w:tcPr>
          <w:p w14:paraId="79A975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5042A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F269DE4" w14:textId="77777777" w:rsidTr="00DB2132">
        <w:tc>
          <w:tcPr>
            <w:tcW w:w="605" w:type="dxa"/>
          </w:tcPr>
          <w:p w14:paraId="6791E2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2216</w:t>
            </w:r>
          </w:p>
        </w:tc>
        <w:tc>
          <w:tcPr>
            <w:tcW w:w="4288" w:type="dxa"/>
          </w:tcPr>
          <w:p w14:paraId="629B8F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ContentLightLevelBox extends Box('clli')</w:t>
            </w:r>
          </w:p>
        </w:tc>
        <w:tc>
          <w:tcPr>
            <w:tcW w:w="4117" w:type="dxa"/>
          </w:tcPr>
          <w:p w14:paraId="04DC36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ContentLightLevelBox extends Box('clli')</w:t>
            </w:r>
          </w:p>
        </w:tc>
      </w:tr>
      <w:tr w:rsidR="001B11A7" w:rsidRPr="00C04F0B" w14:paraId="69AC384F" w14:textId="77777777" w:rsidTr="00DB2132">
        <w:tc>
          <w:tcPr>
            <w:tcW w:w="605" w:type="dxa"/>
          </w:tcPr>
          <w:p w14:paraId="5783EA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2217</w:t>
            </w:r>
          </w:p>
        </w:tc>
        <w:tc>
          <w:tcPr>
            <w:tcW w:w="4288" w:type="dxa"/>
          </w:tcPr>
          <w:p w14:paraId="7AC067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25C4A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2371519" w14:textId="77777777" w:rsidTr="00DB2132">
        <w:tc>
          <w:tcPr>
            <w:tcW w:w="605" w:type="dxa"/>
          </w:tcPr>
          <w:p w14:paraId="0EF90E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2218</w:t>
            </w:r>
          </w:p>
        </w:tc>
        <w:tc>
          <w:tcPr>
            <w:tcW w:w="4288" w:type="dxa"/>
          </w:tcPr>
          <w:p w14:paraId="039B3E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max_content_light_level;</w:t>
            </w:r>
          </w:p>
        </w:tc>
        <w:tc>
          <w:tcPr>
            <w:tcW w:w="4117" w:type="dxa"/>
          </w:tcPr>
          <w:p w14:paraId="75B455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max_content_light_level;</w:t>
            </w:r>
          </w:p>
        </w:tc>
      </w:tr>
      <w:tr w:rsidR="001B11A7" w:rsidRPr="00C04F0B" w14:paraId="37C51651" w14:textId="77777777" w:rsidTr="00DB2132">
        <w:tc>
          <w:tcPr>
            <w:tcW w:w="605" w:type="dxa"/>
          </w:tcPr>
          <w:p w14:paraId="363137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2219</w:t>
            </w:r>
          </w:p>
        </w:tc>
        <w:tc>
          <w:tcPr>
            <w:tcW w:w="4288" w:type="dxa"/>
          </w:tcPr>
          <w:p w14:paraId="192628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max_pic_average_light_level;</w:t>
            </w:r>
          </w:p>
        </w:tc>
        <w:tc>
          <w:tcPr>
            <w:tcW w:w="4117" w:type="dxa"/>
          </w:tcPr>
          <w:p w14:paraId="67F832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max_pic_average_light_level;</w:t>
            </w:r>
          </w:p>
        </w:tc>
      </w:tr>
      <w:tr w:rsidR="001B11A7" w:rsidRPr="00C04F0B" w14:paraId="46C4CA61" w14:textId="77777777" w:rsidTr="00DB2132">
        <w:tc>
          <w:tcPr>
            <w:tcW w:w="605" w:type="dxa"/>
          </w:tcPr>
          <w:p w14:paraId="1EF5F1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2220</w:t>
            </w:r>
          </w:p>
        </w:tc>
        <w:tc>
          <w:tcPr>
            <w:tcW w:w="4288" w:type="dxa"/>
          </w:tcPr>
          <w:p w14:paraId="5C4B01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48BEB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0F0A9AC" w14:textId="77777777" w:rsidTr="00DB2132">
        <w:tc>
          <w:tcPr>
            <w:tcW w:w="605" w:type="dxa"/>
          </w:tcPr>
          <w:p w14:paraId="0694CC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2221</w:t>
            </w:r>
          </w:p>
        </w:tc>
        <w:tc>
          <w:tcPr>
            <w:tcW w:w="4288" w:type="dxa"/>
          </w:tcPr>
          <w:p w14:paraId="157E94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41D3E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3346A33" w14:textId="77777777" w:rsidTr="00DB2132">
        <w:tc>
          <w:tcPr>
            <w:tcW w:w="605" w:type="dxa"/>
          </w:tcPr>
          <w:p w14:paraId="0BAA0F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2222</w:t>
            </w:r>
          </w:p>
        </w:tc>
        <w:tc>
          <w:tcPr>
            <w:tcW w:w="4288" w:type="dxa"/>
          </w:tcPr>
          <w:p w14:paraId="1627C0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E2316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C0DB7F" w14:textId="77777777" w:rsidTr="00DB2132">
        <w:tc>
          <w:tcPr>
            <w:tcW w:w="605" w:type="dxa"/>
          </w:tcPr>
          <w:p w14:paraId="3CDB25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2223</w:t>
            </w:r>
          </w:p>
        </w:tc>
        <w:tc>
          <w:tcPr>
            <w:tcW w:w="4288" w:type="dxa"/>
          </w:tcPr>
          <w:p w14:paraId="3E35E8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MasteringDisplayColourVolumeBox extends Box('mdcv')</w:t>
            </w:r>
          </w:p>
        </w:tc>
        <w:tc>
          <w:tcPr>
            <w:tcW w:w="4117" w:type="dxa"/>
          </w:tcPr>
          <w:p w14:paraId="351272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MasteringDisplayColourVolumeBox extends Box('mdcv')</w:t>
            </w:r>
          </w:p>
        </w:tc>
      </w:tr>
      <w:tr w:rsidR="001B11A7" w:rsidRPr="00C04F0B" w14:paraId="7D58A748" w14:textId="77777777" w:rsidTr="00DB2132">
        <w:tc>
          <w:tcPr>
            <w:tcW w:w="605" w:type="dxa"/>
          </w:tcPr>
          <w:p w14:paraId="44B155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2224</w:t>
            </w:r>
          </w:p>
        </w:tc>
        <w:tc>
          <w:tcPr>
            <w:tcW w:w="4288" w:type="dxa"/>
          </w:tcPr>
          <w:p w14:paraId="623A47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0C980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DD378EA" w14:textId="77777777" w:rsidTr="00DB2132">
        <w:tc>
          <w:tcPr>
            <w:tcW w:w="605" w:type="dxa"/>
          </w:tcPr>
          <w:p w14:paraId="4D166C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2225</w:t>
            </w:r>
          </w:p>
        </w:tc>
        <w:tc>
          <w:tcPr>
            <w:tcW w:w="4288" w:type="dxa"/>
          </w:tcPr>
          <w:p w14:paraId="7053AB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(c = 0; c&lt;3; c++) {</w:t>
            </w:r>
          </w:p>
        </w:tc>
        <w:tc>
          <w:tcPr>
            <w:tcW w:w="4117" w:type="dxa"/>
          </w:tcPr>
          <w:p w14:paraId="54DA82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(c = 0; c&lt;3; c++) {</w:t>
            </w:r>
          </w:p>
        </w:tc>
      </w:tr>
      <w:tr w:rsidR="001B11A7" w:rsidRPr="00C04F0B" w14:paraId="0A3B45C5" w14:textId="77777777" w:rsidTr="00DB2132">
        <w:tc>
          <w:tcPr>
            <w:tcW w:w="605" w:type="dxa"/>
          </w:tcPr>
          <w:p w14:paraId="14D29B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2226</w:t>
            </w:r>
          </w:p>
        </w:tc>
        <w:tc>
          <w:tcPr>
            <w:tcW w:w="4288" w:type="dxa"/>
          </w:tcPr>
          <w:p w14:paraId="6EB585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display_primaries_x;</w:t>
            </w:r>
          </w:p>
        </w:tc>
        <w:tc>
          <w:tcPr>
            <w:tcW w:w="4117" w:type="dxa"/>
          </w:tcPr>
          <w:p w14:paraId="44C30F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display_primaries_x;</w:t>
            </w:r>
          </w:p>
        </w:tc>
      </w:tr>
      <w:tr w:rsidR="001B11A7" w:rsidRPr="00C04F0B" w14:paraId="6C992972" w14:textId="77777777" w:rsidTr="00DB2132">
        <w:tc>
          <w:tcPr>
            <w:tcW w:w="605" w:type="dxa"/>
          </w:tcPr>
          <w:p w14:paraId="1EF045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2227</w:t>
            </w:r>
          </w:p>
        </w:tc>
        <w:tc>
          <w:tcPr>
            <w:tcW w:w="4288" w:type="dxa"/>
          </w:tcPr>
          <w:p w14:paraId="02A601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display_primaries_y;</w:t>
            </w:r>
          </w:p>
        </w:tc>
        <w:tc>
          <w:tcPr>
            <w:tcW w:w="4117" w:type="dxa"/>
          </w:tcPr>
          <w:p w14:paraId="359693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int(16) display_primaries_y;</w:t>
            </w:r>
          </w:p>
        </w:tc>
      </w:tr>
      <w:tr w:rsidR="001B11A7" w:rsidRPr="00C04F0B" w14:paraId="530E0923" w14:textId="77777777" w:rsidTr="00DB2132">
        <w:tc>
          <w:tcPr>
            <w:tcW w:w="605" w:type="dxa"/>
          </w:tcPr>
          <w:p w14:paraId="4AD7F4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2228</w:t>
            </w:r>
          </w:p>
        </w:tc>
        <w:tc>
          <w:tcPr>
            <w:tcW w:w="4288" w:type="dxa"/>
          </w:tcPr>
          <w:p w14:paraId="59BF1C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3AC46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4CF2723" w14:textId="77777777" w:rsidTr="00DB2132">
        <w:tc>
          <w:tcPr>
            <w:tcW w:w="605" w:type="dxa"/>
          </w:tcPr>
          <w:p w14:paraId="5C8172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2229</w:t>
            </w:r>
          </w:p>
        </w:tc>
        <w:tc>
          <w:tcPr>
            <w:tcW w:w="4288" w:type="dxa"/>
          </w:tcPr>
          <w:p w14:paraId="6D055E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white_point_x;</w:t>
            </w:r>
          </w:p>
        </w:tc>
        <w:tc>
          <w:tcPr>
            <w:tcW w:w="4117" w:type="dxa"/>
          </w:tcPr>
          <w:p w14:paraId="020E97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white_point_x;</w:t>
            </w:r>
          </w:p>
        </w:tc>
      </w:tr>
      <w:tr w:rsidR="001B11A7" w:rsidRPr="00C04F0B" w14:paraId="33EAF921" w14:textId="77777777" w:rsidTr="00DB2132">
        <w:tc>
          <w:tcPr>
            <w:tcW w:w="605" w:type="dxa"/>
          </w:tcPr>
          <w:p w14:paraId="1A1D2C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2230</w:t>
            </w:r>
          </w:p>
        </w:tc>
        <w:tc>
          <w:tcPr>
            <w:tcW w:w="4288" w:type="dxa"/>
          </w:tcPr>
          <w:p w14:paraId="6C31CF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white_point_y;</w:t>
            </w:r>
          </w:p>
        </w:tc>
        <w:tc>
          <w:tcPr>
            <w:tcW w:w="4117" w:type="dxa"/>
          </w:tcPr>
          <w:p w14:paraId="4DFB11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white_point_y;</w:t>
            </w:r>
          </w:p>
        </w:tc>
      </w:tr>
      <w:tr w:rsidR="001B11A7" w:rsidRPr="00C04F0B" w14:paraId="3BE22892" w14:textId="77777777" w:rsidTr="00DB2132">
        <w:tc>
          <w:tcPr>
            <w:tcW w:w="605" w:type="dxa"/>
          </w:tcPr>
          <w:p w14:paraId="586426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2231</w:t>
            </w:r>
          </w:p>
        </w:tc>
        <w:tc>
          <w:tcPr>
            <w:tcW w:w="4288" w:type="dxa"/>
          </w:tcPr>
          <w:p w14:paraId="1526E4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max_display_mastering_luminance;</w:t>
            </w:r>
          </w:p>
        </w:tc>
        <w:tc>
          <w:tcPr>
            <w:tcW w:w="4117" w:type="dxa"/>
          </w:tcPr>
          <w:p w14:paraId="1008C7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max_display_mastering_luminance;</w:t>
            </w:r>
          </w:p>
        </w:tc>
      </w:tr>
      <w:tr w:rsidR="001B11A7" w:rsidRPr="00C04F0B" w14:paraId="7DAFB2BB" w14:textId="77777777" w:rsidTr="00DB2132">
        <w:tc>
          <w:tcPr>
            <w:tcW w:w="605" w:type="dxa"/>
          </w:tcPr>
          <w:p w14:paraId="6E3B3D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2232</w:t>
            </w:r>
          </w:p>
        </w:tc>
        <w:tc>
          <w:tcPr>
            <w:tcW w:w="4288" w:type="dxa"/>
          </w:tcPr>
          <w:p w14:paraId="71A9ED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min_display_mastering_luminance;</w:t>
            </w:r>
          </w:p>
        </w:tc>
        <w:tc>
          <w:tcPr>
            <w:tcW w:w="4117" w:type="dxa"/>
          </w:tcPr>
          <w:p w14:paraId="1EFA26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min_display_mastering_luminance;</w:t>
            </w:r>
          </w:p>
        </w:tc>
      </w:tr>
      <w:tr w:rsidR="001B11A7" w:rsidRPr="00C04F0B" w14:paraId="55EC5DB0" w14:textId="77777777" w:rsidTr="00DB2132">
        <w:tc>
          <w:tcPr>
            <w:tcW w:w="605" w:type="dxa"/>
          </w:tcPr>
          <w:p w14:paraId="5868A0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2233</w:t>
            </w:r>
          </w:p>
        </w:tc>
        <w:tc>
          <w:tcPr>
            <w:tcW w:w="4288" w:type="dxa"/>
          </w:tcPr>
          <w:p w14:paraId="40E13B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BB6FB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3BEC0A8" w14:textId="77777777" w:rsidTr="00DB2132">
        <w:tc>
          <w:tcPr>
            <w:tcW w:w="605" w:type="dxa"/>
          </w:tcPr>
          <w:p w14:paraId="67D2FC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2234</w:t>
            </w:r>
          </w:p>
        </w:tc>
        <w:tc>
          <w:tcPr>
            <w:tcW w:w="4288" w:type="dxa"/>
          </w:tcPr>
          <w:p w14:paraId="242FC8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83351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885C01C" w14:textId="77777777" w:rsidTr="00DB2132">
        <w:tc>
          <w:tcPr>
            <w:tcW w:w="605" w:type="dxa"/>
          </w:tcPr>
          <w:p w14:paraId="07F1D0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2235</w:t>
            </w:r>
          </w:p>
        </w:tc>
        <w:tc>
          <w:tcPr>
            <w:tcW w:w="4288" w:type="dxa"/>
          </w:tcPr>
          <w:p w14:paraId="62D9FA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F58B0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8D51A7" w14:textId="77777777" w:rsidTr="00DB2132">
        <w:tc>
          <w:tcPr>
            <w:tcW w:w="605" w:type="dxa"/>
          </w:tcPr>
          <w:p w14:paraId="6E27EA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2236</w:t>
            </w:r>
          </w:p>
        </w:tc>
        <w:tc>
          <w:tcPr>
            <w:tcW w:w="4288" w:type="dxa"/>
          </w:tcPr>
          <w:p w14:paraId="0C568C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ContentColourVolumeBox extends Box('cclv')</w:t>
            </w:r>
          </w:p>
        </w:tc>
        <w:tc>
          <w:tcPr>
            <w:tcW w:w="4117" w:type="dxa"/>
          </w:tcPr>
          <w:p w14:paraId="6F5478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ContentColourVolumeBox extends Box('cclv')</w:t>
            </w:r>
          </w:p>
        </w:tc>
      </w:tr>
      <w:tr w:rsidR="001B11A7" w:rsidRPr="00C04F0B" w14:paraId="36744BD2" w14:textId="77777777" w:rsidTr="00DB2132">
        <w:tc>
          <w:tcPr>
            <w:tcW w:w="605" w:type="dxa"/>
          </w:tcPr>
          <w:p w14:paraId="468234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2237</w:t>
            </w:r>
          </w:p>
        </w:tc>
        <w:tc>
          <w:tcPr>
            <w:tcW w:w="4288" w:type="dxa"/>
          </w:tcPr>
          <w:p w14:paraId="0C29F0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0090E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337649A" w14:textId="77777777" w:rsidTr="00DB2132">
        <w:tc>
          <w:tcPr>
            <w:tcW w:w="605" w:type="dxa"/>
          </w:tcPr>
          <w:p w14:paraId="268D95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2238</w:t>
            </w:r>
          </w:p>
        </w:tc>
        <w:tc>
          <w:tcPr>
            <w:tcW w:w="4288" w:type="dxa"/>
          </w:tcPr>
          <w:p w14:paraId="20A669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int(1) reserved = 0; // ccv_cancel_flag</w:t>
            </w:r>
          </w:p>
        </w:tc>
        <w:tc>
          <w:tcPr>
            <w:tcW w:w="4117" w:type="dxa"/>
          </w:tcPr>
          <w:p w14:paraId="2B2706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int(1) field_1 = 0; // ccv_cancel_flag</w:t>
            </w:r>
          </w:p>
        </w:tc>
      </w:tr>
      <w:tr w:rsidR="001B11A7" w:rsidRPr="00C04F0B" w14:paraId="784417CE" w14:textId="77777777" w:rsidTr="00DB2132">
        <w:tc>
          <w:tcPr>
            <w:tcW w:w="605" w:type="dxa"/>
          </w:tcPr>
          <w:p w14:paraId="4F1B2E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2239</w:t>
            </w:r>
          </w:p>
        </w:tc>
        <w:tc>
          <w:tcPr>
            <w:tcW w:w="4288" w:type="dxa"/>
          </w:tcPr>
          <w:p w14:paraId="60CC2F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int(1) reserved = 0; // ccv_persistence_flag</w:t>
            </w:r>
          </w:p>
        </w:tc>
        <w:tc>
          <w:tcPr>
            <w:tcW w:w="4117" w:type="dxa"/>
          </w:tcPr>
          <w:p w14:paraId="14400D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int(1) field_2 = 0; // ccv_persistence_flag</w:t>
            </w:r>
          </w:p>
        </w:tc>
      </w:tr>
      <w:tr w:rsidR="001B11A7" w:rsidRPr="00C04F0B" w14:paraId="085463C8" w14:textId="77777777" w:rsidTr="00DB2132">
        <w:tc>
          <w:tcPr>
            <w:tcW w:w="605" w:type="dxa"/>
          </w:tcPr>
          <w:p w14:paraId="675226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2240</w:t>
            </w:r>
          </w:p>
        </w:tc>
        <w:tc>
          <w:tcPr>
            <w:tcW w:w="4288" w:type="dxa"/>
          </w:tcPr>
          <w:p w14:paraId="55A984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ccv_primaries_present_flag;</w:t>
            </w:r>
          </w:p>
        </w:tc>
        <w:tc>
          <w:tcPr>
            <w:tcW w:w="4117" w:type="dxa"/>
          </w:tcPr>
          <w:p w14:paraId="634C7C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ccv_primaries_present_flag;</w:t>
            </w:r>
          </w:p>
        </w:tc>
      </w:tr>
      <w:tr w:rsidR="001B11A7" w:rsidRPr="00C04F0B" w14:paraId="3DFFDA11" w14:textId="77777777" w:rsidTr="00DB2132">
        <w:tc>
          <w:tcPr>
            <w:tcW w:w="605" w:type="dxa"/>
          </w:tcPr>
          <w:p w14:paraId="2884A8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2241</w:t>
            </w:r>
          </w:p>
        </w:tc>
        <w:tc>
          <w:tcPr>
            <w:tcW w:w="4288" w:type="dxa"/>
          </w:tcPr>
          <w:p w14:paraId="0444F7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ccv_min_luminance_value_present_flag;</w:t>
            </w:r>
          </w:p>
        </w:tc>
        <w:tc>
          <w:tcPr>
            <w:tcW w:w="4117" w:type="dxa"/>
          </w:tcPr>
          <w:p w14:paraId="64DAEE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ccv_min_luminance_value_present_flag;</w:t>
            </w:r>
          </w:p>
        </w:tc>
      </w:tr>
      <w:tr w:rsidR="001B11A7" w:rsidRPr="00C04F0B" w14:paraId="05A15CBC" w14:textId="77777777" w:rsidTr="00DB2132">
        <w:tc>
          <w:tcPr>
            <w:tcW w:w="605" w:type="dxa"/>
          </w:tcPr>
          <w:p w14:paraId="1B5D95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2242</w:t>
            </w:r>
          </w:p>
        </w:tc>
        <w:tc>
          <w:tcPr>
            <w:tcW w:w="4288" w:type="dxa"/>
          </w:tcPr>
          <w:p w14:paraId="703907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ccv_max_luminance_value_present_flag;</w:t>
            </w:r>
          </w:p>
        </w:tc>
        <w:tc>
          <w:tcPr>
            <w:tcW w:w="4117" w:type="dxa"/>
          </w:tcPr>
          <w:p w14:paraId="56E761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ccv_max_luminance_value_present_flag;</w:t>
            </w:r>
          </w:p>
        </w:tc>
      </w:tr>
      <w:tr w:rsidR="001B11A7" w:rsidRPr="00C04F0B" w14:paraId="6AA3EC29" w14:textId="77777777" w:rsidTr="00DB2132">
        <w:tc>
          <w:tcPr>
            <w:tcW w:w="605" w:type="dxa"/>
          </w:tcPr>
          <w:p w14:paraId="1A6F53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2243</w:t>
            </w:r>
          </w:p>
        </w:tc>
        <w:tc>
          <w:tcPr>
            <w:tcW w:w="4288" w:type="dxa"/>
          </w:tcPr>
          <w:p w14:paraId="3BEE4E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ccv_avg_luminance_value_present_flag;</w:t>
            </w:r>
          </w:p>
        </w:tc>
        <w:tc>
          <w:tcPr>
            <w:tcW w:w="4117" w:type="dxa"/>
          </w:tcPr>
          <w:p w14:paraId="40507B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ccv_avg_luminance_value_present_flag;</w:t>
            </w:r>
          </w:p>
        </w:tc>
      </w:tr>
      <w:tr w:rsidR="001B11A7" w:rsidRPr="00C04F0B" w14:paraId="5600C56B" w14:textId="77777777" w:rsidTr="00DB2132">
        <w:tc>
          <w:tcPr>
            <w:tcW w:w="605" w:type="dxa"/>
          </w:tcPr>
          <w:p w14:paraId="2DA7D9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2244</w:t>
            </w:r>
          </w:p>
        </w:tc>
        <w:tc>
          <w:tcPr>
            <w:tcW w:w="4288" w:type="dxa"/>
          </w:tcPr>
          <w:p w14:paraId="1B5C7A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int(2) reserved = 0;</w:t>
            </w:r>
          </w:p>
        </w:tc>
        <w:tc>
          <w:tcPr>
            <w:tcW w:w="4117" w:type="dxa"/>
          </w:tcPr>
          <w:p w14:paraId="45CC9F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int(2) field = 0;</w:t>
            </w:r>
          </w:p>
        </w:tc>
      </w:tr>
      <w:tr w:rsidR="001B11A7" w:rsidRPr="00C04F0B" w14:paraId="03BEB5CA" w14:textId="77777777" w:rsidTr="00DB2132">
        <w:tc>
          <w:tcPr>
            <w:tcW w:w="605" w:type="dxa"/>
          </w:tcPr>
          <w:p w14:paraId="76A288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2245</w:t>
            </w:r>
          </w:p>
        </w:tc>
        <w:tc>
          <w:tcPr>
            <w:tcW w:w="4288" w:type="dxa"/>
          </w:tcPr>
          <w:p w14:paraId="54545B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 ccv_primaries_present_flag ) {</w:t>
            </w:r>
          </w:p>
        </w:tc>
        <w:tc>
          <w:tcPr>
            <w:tcW w:w="4117" w:type="dxa"/>
          </w:tcPr>
          <w:p w14:paraId="433C84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 ccv_primaries_present_flag ) {</w:t>
            </w:r>
          </w:p>
        </w:tc>
      </w:tr>
      <w:tr w:rsidR="001B11A7" w:rsidRPr="00C04F0B" w14:paraId="2235DA19" w14:textId="77777777" w:rsidTr="00DB2132">
        <w:tc>
          <w:tcPr>
            <w:tcW w:w="605" w:type="dxa"/>
          </w:tcPr>
          <w:p w14:paraId="4650C4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2394EB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32D76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computed int c;</w:t>
            </w:r>
          </w:p>
        </w:tc>
      </w:tr>
      <w:tr w:rsidR="001B11A7" w:rsidRPr="00C04F0B" w14:paraId="6ABB9561" w14:textId="77777777" w:rsidTr="00DB2132">
        <w:tc>
          <w:tcPr>
            <w:tcW w:w="605" w:type="dxa"/>
          </w:tcPr>
          <w:p w14:paraId="06FCB4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2246</w:t>
            </w:r>
          </w:p>
        </w:tc>
        <w:tc>
          <w:tcPr>
            <w:tcW w:w="4288" w:type="dxa"/>
          </w:tcPr>
          <w:p w14:paraId="27A338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 c = 0; c &lt; 3; c++ ) {</w:t>
            </w:r>
          </w:p>
        </w:tc>
        <w:tc>
          <w:tcPr>
            <w:tcW w:w="4117" w:type="dxa"/>
          </w:tcPr>
          <w:p w14:paraId="3BB004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 c = 0; c &lt; 3; c++ ) {</w:t>
            </w:r>
          </w:p>
        </w:tc>
      </w:tr>
      <w:tr w:rsidR="001B11A7" w:rsidRPr="00C04F0B" w14:paraId="3AED01E9" w14:textId="77777777" w:rsidTr="00DB2132">
        <w:tc>
          <w:tcPr>
            <w:tcW w:w="605" w:type="dxa"/>
          </w:tcPr>
          <w:p w14:paraId="395E8A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2247</w:t>
            </w:r>
          </w:p>
        </w:tc>
        <w:tc>
          <w:tcPr>
            <w:tcW w:w="4288" w:type="dxa"/>
          </w:tcPr>
          <w:p w14:paraId="7AFAB9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signed int(32) ccv_primaries_x[[c]];</w:t>
            </w:r>
          </w:p>
        </w:tc>
        <w:tc>
          <w:tcPr>
            <w:tcW w:w="4117" w:type="dxa"/>
          </w:tcPr>
          <w:p w14:paraId="7FAD6A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int(32) ccv_primaries_x[[c]];</w:t>
            </w:r>
          </w:p>
        </w:tc>
      </w:tr>
      <w:tr w:rsidR="001B11A7" w:rsidRPr="00C04F0B" w14:paraId="4EC3C7DA" w14:textId="77777777" w:rsidTr="00DB2132">
        <w:tc>
          <w:tcPr>
            <w:tcW w:w="605" w:type="dxa"/>
          </w:tcPr>
          <w:p w14:paraId="316F17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2248</w:t>
            </w:r>
          </w:p>
        </w:tc>
        <w:tc>
          <w:tcPr>
            <w:tcW w:w="4288" w:type="dxa"/>
          </w:tcPr>
          <w:p w14:paraId="0DE335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signed int(32) ccv_primaries_y[[c]];</w:t>
            </w:r>
          </w:p>
        </w:tc>
        <w:tc>
          <w:tcPr>
            <w:tcW w:w="4117" w:type="dxa"/>
          </w:tcPr>
          <w:p w14:paraId="6076F5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int(32) ccv_primaries_y[[c]];</w:t>
            </w:r>
          </w:p>
        </w:tc>
      </w:tr>
      <w:tr w:rsidR="001B11A7" w:rsidRPr="00C04F0B" w14:paraId="032EACE3" w14:textId="77777777" w:rsidTr="00DB2132">
        <w:tc>
          <w:tcPr>
            <w:tcW w:w="605" w:type="dxa"/>
          </w:tcPr>
          <w:p w14:paraId="47D6CD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2249</w:t>
            </w:r>
          </w:p>
        </w:tc>
        <w:tc>
          <w:tcPr>
            <w:tcW w:w="4288" w:type="dxa"/>
          </w:tcPr>
          <w:p w14:paraId="1695FF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137178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099F860F" w14:textId="77777777" w:rsidTr="00DB2132">
        <w:tc>
          <w:tcPr>
            <w:tcW w:w="605" w:type="dxa"/>
          </w:tcPr>
          <w:p w14:paraId="30AB2A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2250</w:t>
            </w:r>
          </w:p>
        </w:tc>
        <w:tc>
          <w:tcPr>
            <w:tcW w:w="4288" w:type="dxa"/>
          </w:tcPr>
          <w:p w14:paraId="318A46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0C03A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F6DEF4B" w14:textId="77777777" w:rsidTr="00DB2132">
        <w:tc>
          <w:tcPr>
            <w:tcW w:w="605" w:type="dxa"/>
          </w:tcPr>
          <w:p w14:paraId="47E6A9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2251</w:t>
            </w:r>
          </w:p>
        </w:tc>
        <w:tc>
          <w:tcPr>
            <w:tcW w:w="4288" w:type="dxa"/>
          </w:tcPr>
          <w:p w14:paraId="76FD47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 ccv_min_luminance_value_present_flag )</w:t>
            </w:r>
          </w:p>
        </w:tc>
        <w:tc>
          <w:tcPr>
            <w:tcW w:w="4117" w:type="dxa"/>
          </w:tcPr>
          <w:p w14:paraId="6D9F9D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 ccv_min_luminance_value_present_flag )</w:t>
            </w:r>
          </w:p>
        </w:tc>
      </w:tr>
      <w:tr w:rsidR="001B11A7" w:rsidRPr="00C04F0B" w14:paraId="097DD71A" w14:textId="77777777" w:rsidTr="00DB2132">
        <w:tc>
          <w:tcPr>
            <w:tcW w:w="605" w:type="dxa"/>
          </w:tcPr>
          <w:p w14:paraId="5781DB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2252</w:t>
            </w:r>
          </w:p>
        </w:tc>
        <w:tc>
          <w:tcPr>
            <w:tcW w:w="4288" w:type="dxa"/>
          </w:tcPr>
          <w:p w14:paraId="2BD638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ccv_min_luminance_value;</w:t>
            </w:r>
          </w:p>
        </w:tc>
        <w:tc>
          <w:tcPr>
            <w:tcW w:w="4117" w:type="dxa"/>
          </w:tcPr>
          <w:p w14:paraId="54422B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ccv_min_luminance_value;</w:t>
            </w:r>
          </w:p>
        </w:tc>
      </w:tr>
      <w:tr w:rsidR="001B11A7" w:rsidRPr="00C04F0B" w14:paraId="641379F9" w14:textId="77777777" w:rsidTr="00DB2132">
        <w:tc>
          <w:tcPr>
            <w:tcW w:w="605" w:type="dxa"/>
          </w:tcPr>
          <w:p w14:paraId="3BB1BD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2253</w:t>
            </w:r>
          </w:p>
        </w:tc>
        <w:tc>
          <w:tcPr>
            <w:tcW w:w="4288" w:type="dxa"/>
          </w:tcPr>
          <w:p w14:paraId="2CCBA5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 ccv_max_luminance_value_present_flag )</w:t>
            </w:r>
          </w:p>
        </w:tc>
        <w:tc>
          <w:tcPr>
            <w:tcW w:w="4117" w:type="dxa"/>
          </w:tcPr>
          <w:p w14:paraId="1B92A6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 ccv_max_luminance_value_present_flag )</w:t>
            </w:r>
          </w:p>
        </w:tc>
      </w:tr>
      <w:tr w:rsidR="001B11A7" w:rsidRPr="00C04F0B" w14:paraId="0C1EED9E" w14:textId="77777777" w:rsidTr="00DB2132">
        <w:tc>
          <w:tcPr>
            <w:tcW w:w="605" w:type="dxa"/>
          </w:tcPr>
          <w:p w14:paraId="5A3B33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2254</w:t>
            </w:r>
          </w:p>
        </w:tc>
        <w:tc>
          <w:tcPr>
            <w:tcW w:w="4288" w:type="dxa"/>
          </w:tcPr>
          <w:p w14:paraId="2C2356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ccv_max_luminance_value;</w:t>
            </w:r>
          </w:p>
        </w:tc>
        <w:tc>
          <w:tcPr>
            <w:tcW w:w="4117" w:type="dxa"/>
          </w:tcPr>
          <w:p w14:paraId="62AC6E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ccv_max_luminance_value;</w:t>
            </w:r>
          </w:p>
        </w:tc>
      </w:tr>
      <w:tr w:rsidR="001B11A7" w:rsidRPr="00C04F0B" w14:paraId="399C8657" w14:textId="77777777" w:rsidTr="00DB2132">
        <w:tc>
          <w:tcPr>
            <w:tcW w:w="605" w:type="dxa"/>
          </w:tcPr>
          <w:p w14:paraId="198E89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2255</w:t>
            </w:r>
          </w:p>
        </w:tc>
        <w:tc>
          <w:tcPr>
            <w:tcW w:w="4288" w:type="dxa"/>
          </w:tcPr>
          <w:p w14:paraId="0C30BD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 ccv_avg_luminance_value_present_flag )</w:t>
            </w:r>
          </w:p>
        </w:tc>
        <w:tc>
          <w:tcPr>
            <w:tcW w:w="4117" w:type="dxa"/>
          </w:tcPr>
          <w:p w14:paraId="44E8FF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if( ccv_avg_luminance_value_present_flag )</w:t>
            </w:r>
          </w:p>
        </w:tc>
      </w:tr>
      <w:tr w:rsidR="001B11A7" w:rsidRPr="00C04F0B" w14:paraId="0ABA1919" w14:textId="77777777" w:rsidTr="00DB2132">
        <w:tc>
          <w:tcPr>
            <w:tcW w:w="605" w:type="dxa"/>
          </w:tcPr>
          <w:p w14:paraId="44DA8D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2256</w:t>
            </w:r>
          </w:p>
        </w:tc>
        <w:tc>
          <w:tcPr>
            <w:tcW w:w="4288" w:type="dxa"/>
          </w:tcPr>
          <w:p w14:paraId="0F809A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ccv_avg_luminance_value;</w:t>
            </w:r>
          </w:p>
        </w:tc>
        <w:tc>
          <w:tcPr>
            <w:tcW w:w="4117" w:type="dxa"/>
          </w:tcPr>
          <w:p w14:paraId="53AC0E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ccv_avg_luminance_value;</w:t>
            </w:r>
          </w:p>
        </w:tc>
      </w:tr>
      <w:tr w:rsidR="001B11A7" w:rsidRPr="00C04F0B" w14:paraId="5ACFDD72" w14:textId="77777777" w:rsidTr="00DB2132">
        <w:tc>
          <w:tcPr>
            <w:tcW w:w="605" w:type="dxa"/>
          </w:tcPr>
          <w:p w14:paraId="206189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2257</w:t>
            </w:r>
          </w:p>
        </w:tc>
        <w:tc>
          <w:tcPr>
            <w:tcW w:w="4288" w:type="dxa"/>
          </w:tcPr>
          <w:p w14:paraId="58D3C8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FADD4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684AF57" w14:textId="77777777" w:rsidTr="00DB2132">
        <w:tc>
          <w:tcPr>
            <w:tcW w:w="605" w:type="dxa"/>
          </w:tcPr>
          <w:p w14:paraId="736F56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2258</w:t>
            </w:r>
          </w:p>
        </w:tc>
        <w:tc>
          <w:tcPr>
            <w:tcW w:w="4288" w:type="dxa"/>
          </w:tcPr>
          <w:p w14:paraId="1162B2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26778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FB3F82D" w14:textId="77777777" w:rsidTr="00DB2132">
        <w:tc>
          <w:tcPr>
            <w:tcW w:w="605" w:type="dxa"/>
          </w:tcPr>
          <w:p w14:paraId="4B4775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2259</w:t>
            </w:r>
          </w:p>
        </w:tc>
        <w:tc>
          <w:tcPr>
            <w:tcW w:w="4288" w:type="dxa"/>
          </w:tcPr>
          <w:p w14:paraId="0F6407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B7D44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83FEA24" w14:textId="77777777" w:rsidTr="00DB2132">
        <w:tc>
          <w:tcPr>
            <w:tcW w:w="605" w:type="dxa"/>
          </w:tcPr>
          <w:p w14:paraId="1644BB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2260</w:t>
            </w:r>
          </w:p>
        </w:tc>
        <w:tc>
          <w:tcPr>
            <w:tcW w:w="4288" w:type="dxa"/>
          </w:tcPr>
          <w:p w14:paraId="65CBA0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AmbientViewingEnvironmentBox extends Box('amve')</w:t>
            </w:r>
          </w:p>
        </w:tc>
        <w:tc>
          <w:tcPr>
            <w:tcW w:w="4117" w:type="dxa"/>
          </w:tcPr>
          <w:p w14:paraId="4FCEB6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AmbientViewingEnvironmentBox extends Box('amve')</w:t>
            </w:r>
          </w:p>
        </w:tc>
      </w:tr>
      <w:tr w:rsidR="001B11A7" w:rsidRPr="00C04F0B" w14:paraId="76E2101D" w14:textId="77777777" w:rsidTr="00DB2132">
        <w:tc>
          <w:tcPr>
            <w:tcW w:w="605" w:type="dxa"/>
          </w:tcPr>
          <w:p w14:paraId="570649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2261</w:t>
            </w:r>
          </w:p>
        </w:tc>
        <w:tc>
          <w:tcPr>
            <w:tcW w:w="4288" w:type="dxa"/>
          </w:tcPr>
          <w:p w14:paraId="274879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274D3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B7C2481" w14:textId="77777777" w:rsidTr="00DB2132">
        <w:tc>
          <w:tcPr>
            <w:tcW w:w="605" w:type="dxa"/>
          </w:tcPr>
          <w:p w14:paraId="599121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2262</w:t>
            </w:r>
          </w:p>
        </w:tc>
        <w:tc>
          <w:tcPr>
            <w:tcW w:w="4288" w:type="dxa"/>
          </w:tcPr>
          <w:p w14:paraId="2FAF79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ambient_illuminance;</w:t>
            </w:r>
          </w:p>
        </w:tc>
        <w:tc>
          <w:tcPr>
            <w:tcW w:w="4117" w:type="dxa"/>
          </w:tcPr>
          <w:p w14:paraId="79D8C1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ambient_illuminance;</w:t>
            </w:r>
          </w:p>
        </w:tc>
      </w:tr>
      <w:tr w:rsidR="001B11A7" w:rsidRPr="00C04F0B" w14:paraId="380D021C" w14:textId="77777777" w:rsidTr="00DB2132">
        <w:tc>
          <w:tcPr>
            <w:tcW w:w="605" w:type="dxa"/>
          </w:tcPr>
          <w:p w14:paraId="34911C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2263</w:t>
            </w:r>
          </w:p>
        </w:tc>
        <w:tc>
          <w:tcPr>
            <w:tcW w:w="4288" w:type="dxa"/>
          </w:tcPr>
          <w:p w14:paraId="3E0486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ambient_light_x;</w:t>
            </w:r>
          </w:p>
        </w:tc>
        <w:tc>
          <w:tcPr>
            <w:tcW w:w="4117" w:type="dxa"/>
          </w:tcPr>
          <w:p w14:paraId="4EB2AF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ambient_light_x;</w:t>
            </w:r>
          </w:p>
        </w:tc>
      </w:tr>
      <w:tr w:rsidR="001B11A7" w:rsidRPr="00C04F0B" w14:paraId="38550D3C" w14:textId="77777777" w:rsidTr="00DB2132">
        <w:tc>
          <w:tcPr>
            <w:tcW w:w="605" w:type="dxa"/>
          </w:tcPr>
          <w:p w14:paraId="6616D0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2264</w:t>
            </w:r>
          </w:p>
        </w:tc>
        <w:tc>
          <w:tcPr>
            <w:tcW w:w="4288" w:type="dxa"/>
          </w:tcPr>
          <w:p w14:paraId="143E21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ambient_light_y;</w:t>
            </w:r>
          </w:p>
        </w:tc>
        <w:tc>
          <w:tcPr>
            <w:tcW w:w="4117" w:type="dxa"/>
          </w:tcPr>
          <w:p w14:paraId="2E8B7D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ambient_light_y;</w:t>
            </w:r>
          </w:p>
        </w:tc>
      </w:tr>
      <w:tr w:rsidR="001B11A7" w:rsidRPr="00C04F0B" w14:paraId="1DBD3632" w14:textId="77777777" w:rsidTr="00DB2132">
        <w:tc>
          <w:tcPr>
            <w:tcW w:w="605" w:type="dxa"/>
          </w:tcPr>
          <w:p w14:paraId="31E996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2265</w:t>
            </w:r>
          </w:p>
        </w:tc>
        <w:tc>
          <w:tcPr>
            <w:tcW w:w="4288" w:type="dxa"/>
          </w:tcPr>
          <w:p w14:paraId="693905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B83E3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AE86DAD" w14:textId="77777777" w:rsidTr="00DB2132">
        <w:tc>
          <w:tcPr>
            <w:tcW w:w="605" w:type="dxa"/>
          </w:tcPr>
          <w:p w14:paraId="7ED4E8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2266</w:t>
            </w:r>
          </w:p>
        </w:tc>
        <w:tc>
          <w:tcPr>
            <w:tcW w:w="4288" w:type="dxa"/>
          </w:tcPr>
          <w:p w14:paraId="48F46C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3FEA4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8D864D7" w14:textId="77777777" w:rsidTr="00DB2132">
        <w:tc>
          <w:tcPr>
            <w:tcW w:w="605" w:type="dxa"/>
          </w:tcPr>
          <w:p w14:paraId="01C44F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2267</w:t>
            </w:r>
          </w:p>
        </w:tc>
        <w:tc>
          <w:tcPr>
            <w:tcW w:w="4288" w:type="dxa"/>
          </w:tcPr>
          <w:p w14:paraId="632510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00271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81C5BE4" w14:textId="77777777" w:rsidTr="00DB2132">
        <w:tc>
          <w:tcPr>
            <w:tcW w:w="605" w:type="dxa"/>
          </w:tcPr>
          <w:p w14:paraId="40A14F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2268</w:t>
            </w:r>
          </w:p>
        </w:tc>
        <w:tc>
          <w:tcPr>
            <w:tcW w:w="4288" w:type="dxa"/>
          </w:tcPr>
          <w:p w14:paraId="0769CD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SoundMediaHeaderBox</w:t>
            </w:r>
          </w:p>
        </w:tc>
        <w:tc>
          <w:tcPr>
            <w:tcW w:w="4117" w:type="dxa"/>
          </w:tcPr>
          <w:p w14:paraId="0107ED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SoundMediaHeaderBox</w:t>
            </w:r>
          </w:p>
        </w:tc>
      </w:tr>
      <w:tr w:rsidR="001B11A7" w:rsidRPr="00C04F0B" w14:paraId="784F7AB5" w14:textId="77777777" w:rsidTr="00DB2132">
        <w:tc>
          <w:tcPr>
            <w:tcW w:w="605" w:type="dxa"/>
          </w:tcPr>
          <w:p w14:paraId="62FDFE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2269</w:t>
            </w:r>
          </w:p>
        </w:tc>
        <w:tc>
          <w:tcPr>
            <w:tcW w:w="4288" w:type="dxa"/>
          </w:tcPr>
          <w:p w14:paraId="4517E8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FullBox('smhd', version = 0, 0)</w:t>
            </w:r>
          </w:p>
        </w:tc>
        <w:tc>
          <w:tcPr>
            <w:tcW w:w="4117" w:type="dxa"/>
          </w:tcPr>
          <w:p w14:paraId="414E6A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FullBox('smhd', 0, 0)</w:t>
            </w:r>
          </w:p>
        </w:tc>
      </w:tr>
      <w:tr w:rsidR="001B11A7" w:rsidRPr="00C04F0B" w14:paraId="1029BF5C" w14:textId="77777777" w:rsidTr="00DB2132">
        <w:tc>
          <w:tcPr>
            <w:tcW w:w="605" w:type="dxa"/>
          </w:tcPr>
          <w:p w14:paraId="1C2360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2270</w:t>
            </w:r>
          </w:p>
        </w:tc>
        <w:tc>
          <w:tcPr>
            <w:tcW w:w="4288" w:type="dxa"/>
          </w:tcPr>
          <w:p w14:paraId="144B13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F2602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19CCBF6" w14:textId="77777777" w:rsidTr="00DB2132">
        <w:tc>
          <w:tcPr>
            <w:tcW w:w="605" w:type="dxa"/>
          </w:tcPr>
          <w:p w14:paraId="2C9EF1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2271</w:t>
            </w:r>
          </w:p>
        </w:tc>
        <w:tc>
          <w:tcPr>
            <w:tcW w:w="4288" w:type="dxa"/>
          </w:tcPr>
          <w:p w14:paraId="68B50D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balance = 0;</w:t>
            </w:r>
          </w:p>
        </w:tc>
        <w:tc>
          <w:tcPr>
            <w:tcW w:w="4117" w:type="dxa"/>
          </w:tcPr>
          <w:p w14:paraId="04C2D6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int(16) balance = 0;</w:t>
            </w:r>
          </w:p>
        </w:tc>
      </w:tr>
      <w:tr w:rsidR="001B11A7" w:rsidRPr="00C04F0B" w14:paraId="7CD24FBD" w14:textId="77777777" w:rsidTr="00DB2132">
        <w:tc>
          <w:tcPr>
            <w:tcW w:w="605" w:type="dxa"/>
          </w:tcPr>
          <w:p w14:paraId="374963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2272</w:t>
            </w:r>
          </w:p>
        </w:tc>
        <w:tc>
          <w:tcPr>
            <w:tcW w:w="4288" w:type="dxa"/>
          </w:tcPr>
          <w:p w14:paraId="157721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int(16)   reserved = 0;</w:t>
            </w:r>
          </w:p>
        </w:tc>
        <w:tc>
          <w:tcPr>
            <w:tcW w:w="4117" w:type="dxa"/>
          </w:tcPr>
          <w:p w14:paraId="1648AA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int(16) field = 0;</w:t>
            </w:r>
          </w:p>
        </w:tc>
      </w:tr>
      <w:tr w:rsidR="001B11A7" w:rsidRPr="00C04F0B" w14:paraId="0D92AF0F" w14:textId="77777777" w:rsidTr="00DB2132">
        <w:tc>
          <w:tcPr>
            <w:tcW w:w="605" w:type="dxa"/>
          </w:tcPr>
          <w:p w14:paraId="2B49F9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2273</w:t>
            </w:r>
          </w:p>
        </w:tc>
        <w:tc>
          <w:tcPr>
            <w:tcW w:w="4288" w:type="dxa"/>
          </w:tcPr>
          <w:p w14:paraId="4FEFB6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A3B3C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B180D61" w14:textId="77777777" w:rsidTr="00DB2132">
        <w:tc>
          <w:tcPr>
            <w:tcW w:w="605" w:type="dxa"/>
          </w:tcPr>
          <w:p w14:paraId="4F5284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2274</w:t>
            </w:r>
          </w:p>
        </w:tc>
        <w:tc>
          <w:tcPr>
            <w:tcW w:w="4288" w:type="dxa"/>
          </w:tcPr>
          <w:p w14:paraId="2BB209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818D1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C5F774F" w14:textId="77777777" w:rsidTr="00DB2132">
        <w:tc>
          <w:tcPr>
            <w:tcW w:w="605" w:type="dxa"/>
          </w:tcPr>
          <w:p w14:paraId="04C604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2275</w:t>
            </w:r>
          </w:p>
        </w:tc>
        <w:tc>
          <w:tcPr>
            <w:tcW w:w="4288" w:type="dxa"/>
          </w:tcPr>
          <w:p w14:paraId="3B9B06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54969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522C94" w14:textId="77777777" w:rsidTr="00DB2132">
        <w:tc>
          <w:tcPr>
            <w:tcW w:w="605" w:type="dxa"/>
          </w:tcPr>
          <w:p w14:paraId="6570E8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2276</w:t>
            </w:r>
          </w:p>
        </w:tc>
        <w:tc>
          <w:tcPr>
            <w:tcW w:w="4288" w:type="dxa"/>
          </w:tcPr>
          <w:p w14:paraId="378D44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AudioSampleEntry(codingname) extends SampleEntry (codingname)</w:t>
            </w:r>
          </w:p>
        </w:tc>
        <w:tc>
          <w:tcPr>
            <w:tcW w:w="4117" w:type="dxa"/>
          </w:tcPr>
          <w:p w14:paraId="418494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AudioSampleEntry(unsigned int codingname) extends SampleEntry (codingname)</w:t>
            </w:r>
          </w:p>
        </w:tc>
      </w:tr>
      <w:tr w:rsidR="001B11A7" w:rsidRPr="00C04F0B" w14:paraId="48410A08" w14:textId="77777777" w:rsidTr="00DB2132">
        <w:tc>
          <w:tcPr>
            <w:tcW w:w="605" w:type="dxa"/>
          </w:tcPr>
          <w:p w14:paraId="6984F3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2277</w:t>
            </w:r>
          </w:p>
        </w:tc>
        <w:tc>
          <w:tcPr>
            <w:tcW w:w="4288" w:type="dxa"/>
          </w:tcPr>
          <w:p w14:paraId="2C7E1E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D6FE2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7987ADC" w14:textId="77777777" w:rsidTr="00DB2132">
        <w:tc>
          <w:tcPr>
            <w:tcW w:w="605" w:type="dxa"/>
          </w:tcPr>
          <w:p w14:paraId="022ABC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2278</w:t>
            </w:r>
          </w:p>
        </w:tc>
        <w:tc>
          <w:tcPr>
            <w:tcW w:w="4288" w:type="dxa"/>
          </w:tcPr>
          <w:p w14:paraId="3CA0CE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int(32) reserved[2] = 0;</w:t>
            </w:r>
          </w:p>
        </w:tc>
        <w:tc>
          <w:tcPr>
            <w:tcW w:w="4117" w:type="dxa"/>
          </w:tcPr>
          <w:p w14:paraId="001E5B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int(32) field_1[2] = 0;</w:t>
            </w:r>
          </w:p>
        </w:tc>
      </w:tr>
      <w:tr w:rsidR="001B11A7" w:rsidRPr="00C04F0B" w14:paraId="07317CE8" w14:textId="77777777" w:rsidTr="00DB2132">
        <w:tc>
          <w:tcPr>
            <w:tcW w:w="605" w:type="dxa"/>
          </w:tcPr>
          <w:p w14:paraId="1FAE22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2279</w:t>
            </w:r>
          </w:p>
        </w:tc>
        <w:tc>
          <w:tcPr>
            <w:tcW w:w="4288" w:type="dxa"/>
          </w:tcPr>
          <w:p w14:paraId="765CB2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channelcount;</w:t>
            </w:r>
          </w:p>
        </w:tc>
        <w:tc>
          <w:tcPr>
            <w:tcW w:w="4117" w:type="dxa"/>
          </w:tcPr>
          <w:p w14:paraId="5D46FB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channelcount;</w:t>
            </w:r>
          </w:p>
        </w:tc>
      </w:tr>
      <w:tr w:rsidR="001B11A7" w:rsidRPr="00C04F0B" w14:paraId="6B2B8C90" w14:textId="77777777" w:rsidTr="00DB2132">
        <w:tc>
          <w:tcPr>
            <w:tcW w:w="605" w:type="dxa"/>
          </w:tcPr>
          <w:p w14:paraId="109183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2280</w:t>
            </w:r>
          </w:p>
        </w:tc>
        <w:tc>
          <w:tcPr>
            <w:tcW w:w="4288" w:type="dxa"/>
          </w:tcPr>
          <w:p w14:paraId="395E9C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samplesize = 16;</w:t>
            </w:r>
          </w:p>
        </w:tc>
        <w:tc>
          <w:tcPr>
            <w:tcW w:w="4117" w:type="dxa"/>
          </w:tcPr>
          <w:p w14:paraId="7D9F81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samplesize = 16;</w:t>
            </w:r>
          </w:p>
        </w:tc>
      </w:tr>
      <w:tr w:rsidR="001B11A7" w:rsidRPr="00C04F0B" w14:paraId="5E8E8B91" w14:textId="77777777" w:rsidTr="00DB2132">
        <w:tc>
          <w:tcPr>
            <w:tcW w:w="605" w:type="dxa"/>
          </w:tcPr>
          <w:p w14:paraId="00BC5B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2281</w:t>
            </w:r>
          </w:p>
        </w:tc>
        <w:tc>
          <w:tcPr>
            <w:tcW w:w="4288" w:type="dxa"/>
          </w:tcPr>
          <w:p w14:paraId="551BED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pre_defined = 0;</w:t>
            </w:r>
          </w:p>
        </w:tc>
        <w:tc>
          <w:tcPr>
            <w:tcW w:w="4117" w:type="dxa"/>
          </w:tcPr>
          <w:p w14:paraId="2B6F0E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pre_defined = 0;</w:t>
            </w:r>
          </w:p>
        </w:tc>
      </w:tr>
      <w:tr w:rsidR="001B11A7" w:rsidRPr="00C04F0B" w14:paraId="7A6D2D11" w14:textId="77777777" w:rsidTr="00DB2132">
        <w:tc>
          <w:tcPr>
            <w:tcW w:w="605" w:type="dxa"/>
          </w:tcPr>
          <w:p w14:paraId="1D8D31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2282</w:t>
            </w:r>
          </w:p>
        </w:tc>
        <w:tc>
          <w:tcPr>
            <w:tcW w:w="4288" w:type="dxa"/>
          </w:tcPr>
          <w:p w14:paraId="4C9F0D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int(16) reserved = 0 ;</w:t>
            </w:r>
          </w:p>
        </w:tc>
        <w:tc>
          <w:tcPr>
            <w:tcW w:w="4117" w:type="dxa"/>
          </w:tcPr>
          <w:p w14:paraId="0CDC4C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int(16) field_2 = 0 ;</w:t>
            </w:r>
          </w:p>
        </w:tc>
      </w:tr>
      <w:tr w:rsidR="001B11A7" w:rsidRPr="00C04F0B" w14:paraId="29EF10D4" w14:textId="77777777" w:rsidTr="00DB2132">
        <w:tc>
          <w:tcPr>
            <w:tcW w:w="605" w:type="dxa"/>
          </w:tcPr>
          <w:p w14:paraId="4966D0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2283</w:t>
            </w:r>
          </w:p>
        </w:tc>
        <w:tc>
          <w:tcPr>
            <w:tcW w:w="4288" w:type="dxa"/>
          </w:tcPr>
          <w:p w14:paraId="0866EF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samplerate = { default samplerate of media}&lt;&lt;16;</w:t>
            </w:r>
          </w:p>
        </w:tc>
        <w:tc>
          <w:tcPr>
            <w:tcW w:w="4117" w:type="dxa"/>
          </w:tcPr>
          <w:p w14:paraId="6FFBCC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samplerate = { default samplerate of media}&lt;&lt;16;</w:t>
            </w:r>
          </w:p>
        </w:tc>
      </w:tr>
      <w:tr w:rsidR="001B11A7" w:rsidRPr="00C04F0B" w14:paraId="0143E8DE" w14:textId="77777777" w:rsidTr="00DB2132">
        <w:tc>
          <w:tcPr>
            <w:tcW w:w="605" w:type="dxa"/>
          </w:tcPr>
          <w:p w14:paraId="536567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2284</w:t>
            </w:r>
          </w:p>
        </w:tc>
        <w:tc>
          <w:tcPr>
            <w:tcW w:w="4288" w:type="dxa"/>
          </w:tcPr>
          <w:p w14:paraId="742FA6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ChannelLayout(); // optional</w:t>
            </w:r>
          </w:p>
        </w:tc>
        <w:tc>
          <w:tcPr>
            <w:tcW w:w="4117" w:type="dxa"/>
          </w:tcPr>
          <w:p w14:paraId="631A41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ChannelLayout layout; // optional</w:t>
            </w:r>
          </w:p>
        </w:tc>
      </w:tr>
      <w:tr w:rsidR="001B11A7" w:rsidRPr="00C04F0B" w14:paraId="08F3ADE4" w14:textId="77777777" w:rsidTr="00DB2132">
        <w:tc>
          <w:tcPr>
            <w:tcW w:w="605" w:type="dxa"/>
          </w:tcPr>
          <w:p w14:paraId="25494D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2285</w:t>
            </w:r>
          </w:p>
        </w:tc>
        <w:tc>
          <w:tcPr>
            <w:tcW w:w="4288" w:type="dxa"/>
          </w:tcPr>
          <w:p w14:paraId="0841A5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DownMixInstructions() [];   // optional</w:t>
            </w:r>
          </w:p>
        </w:tc>
        <w:tc>
          <w:tcPr>
            <w:tcW w:w="4117" w:type="dxa"/>
          </w:tcPr>
          <w:p w14:paraId="597217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DownMixInstructions instructions[];   // optional</w:t>
            </w:r>
          </w:p>
        </w:tc>
      </w:tr>
      <w:tr w:rsidR="001B11A7" w:rsidRPr="00C04F0B" w14:paraId="1D078D0C" w14:textId="77777777" w:rsidTr="00DB2132">
        <w:tc>
          <w:tcPr>
            <w:tcW w:w="605" w:type="dxa"/>
          </w:tcPr>
          <w:p w14:paraId="0762AA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2286</w:t>
            </w:r>
          </w:p>
        </w:tc>
        <w:tc>
          <w:tcPr>
            <w:tcW w:w="4288" w:type="dxa"/>
          </w:tcPr>
          <w:p w14:paraId="6F2DB3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DRCCoefficientsBasic() [];  // optional</w:t>
            </w:r>
          </w:p>
        </w:tc>
        <w:tc>
          <w:tcPr>
            <w:tcW w:w="4117" w:type="dxa"/>
          </w:tcPr>
          <w:p w14:paraId="474780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DRCCoefficientsBasic drc_coeff[];  // optional</w:t>
            </w:r>
          </w:p>
        </w:tc>
      </w:tr>
      <w:tr w:rsidR="001B11A7" w:rsidRPr="00C04F0B" w14:paraId="57026D1B" w14:textId="77777777" w:rsidTr="00DB2132">
        <w:tc>
          <w:tcPr>
            <w:tcW w:w="605" w:type="dxa"/>
          </w:tcPr>
          <w:p w14:paraId="45BACC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2287</w:t>
            </w:r>
          </w:p>
        </w:tc>
        <w:tc>
          <w:tcPr>
            <w:tcW w:w="4288" w:type="dxa"/>
          </w:tcPr>
          <w:p w14:paraId="2A45B9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DRCInstructionsBasic() [];  // optional</w:t>
            </w:r>
          </w:p>
        </w:tc>
        <w:tc>
          <w:tcPr>
            <w:tcW w:w="4117" w:type="dxa"/>
          </w:tcPr>
          <w:p w14:paraId="4FE674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DRCInstructionsBasic drc_instructions[];  // optional</w:t>
            </w:r>
          </w:p>
        </w:tc>
      </w:tr>
      <w:tr w:rsidR="001B11A7" w:rsidRPr="00C04F0B" w14:paraId="7F6607BC" w14:textId="77777777" w:rsidTr="00DB2132">
        <w:tc>
          <w:tcPr>
            <w:tcW w:w="605" w:type="dxa"/>
          </w:tcPr>
          <w:p w14:paraId="132091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2288</w:t>
            </w:r>
          </w:p>
        </w:tc>
        <w:tc>
          <w:tcPr>
            <w:tcW w:w="4288" w:type="dxa"/>
          </w:tcPr>
          <w:p w14:paraId="6378F7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DRCCoefficientsUniDRC() []; // optional</w:t>
            </w:r>
          </w:p>
        </w:tc>
        <w:tc>
          <w:tcPr>
            <w:tcW w:w="4117" w:type="dxa"/>
          </w:tcPr>
          <w:p w14:paraId="32BC5D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DRCCoefficientsUniDRC drc_coeff_uni_drc[]; // optional</w:t>
            </w:r>
          </w:p>
        </w:tc>
      </w:tr>
      <w:tr w:rsidR="001B11A7" w:rsidRPr="00C04F0B" w14:paraId="509B2A81" w14:textId="77777777" w:rsidTr="00DB2132">
        <w:tc>
          <w:tcPr>
            <w:tcW w:w="605" w:type="dxa"/>
          </w:tcPr>
          <w:p w14:paraId="0843A7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2289</w:t>
            </w:r>
          </w:p>
        </w:tc>
        <w:tc>
          <w:tcPr>
            <w:tcW w:w="4288" w:type="dxa"/>
          </w:tcPr>
          <w:p w14:paraId="268AB6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DRCInstructionsUniDRC() []; // optional</w:t>
            </w:r>
          </w:p>
        </w:tc>
        <w:tc>
          <w:tcPr>
            <w:tcW w:w="4117" w:type="dxa"/>
          </w:tcPr>
          <w:p w14:paraId="32826C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DRCInstructionsUniDRC drc_instructions_uni_drc[]; // optional</w:t>
            </w:r>
          </w:p>
        </w:tc>
      </w:tr>
      <w:tr w:rsidR="001B11A7" w:rsidRPr="00C04F0B" w14:paraId="5B7EEE28" w14:textId="77777777" w:rsidTr="00DB2132">
        <w:tc>
          <w:tcPr>
            <w:tcW w:w="605" w:type="dxa"/>
          </w:tcPr>
          <w:p w14:paraId="6BBA6A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2290</w:t>
            </w:r>
          </w:p>
        </w:tc>
        <w:tc>
          <w:tcPr>
            <w:tcW w:w="4288" w:type="dxa"/>
          </w:tcPr>
          <w:p w14:paraId="6993E5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UniDrcConfigExtension(); // optional</w:t>
            </w:r>
          </w:p>
        </w:tc>
        <w:tc>
          <w:tcPr>
            <w:tcW w:w="4117" w:type="dxa"/>
          </w:tcPr>
          <w:p w14:paraId="69E399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UniDrcConfigExtension uni_drc_config; // optional</w:t>
            </w:r>
          </w:p>
        </w:tc>
      </w:tr>
      <w:tr w:rsidR="001B11A7" w:rsidRPr="00C04F0B" w14:paraId="59542A76" w14:textId="77777777" w:rsidTr="00DB2132">
        <w:tc>
          <w:tcPr>
            <w:tcW w:w="605" w:type="dxa"/>
          </w:tcPr>
          <w:p w14:paraId="2F8353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2291</w:t>
            </w:r>
          </w:p>
        </w:tc>
        <w:tc>
          <w:tcPr>
            <w:tcW w:w="4288" w:type="dxa"/>
          </w:tcPr>
          <w:p w14:paraId="5C371A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SamplingRateBox();  // optional</w:t>
            </w:r>
          </w:p>
        </w:tc>
        <w:tc>
          <w:tcPr>
            <w:tcW w:w="4117" w:type="dxa"/>
          </w:tcPr>
          <w:p w14:paraId="4904D4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SamplingRateBox sampling_rate_box;  // optional</w:t>
            </w:r>
          </w:p>
        </w:tc>
      </w:tr>
      <w:tr w:rsidR="001B11A7" w:rsidRPr="00C04F0B" w14:paraId="5DECE882" w14:textId="77777777" w:rsidTr="00DB2132">
        <w:tc>
          <w:tcPr>
            <w:tcW w:w="605" w:type="dxa"/>
          </w:tcPr>
          <w:p w14:paraId="0CEDC4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2292</w:t>
            </w:r>
          </w:p>
        </w:tc>
        <w:tc>
          <w:tcPr>
            <w:tcW w:w="4288" w:type="dxa"/>
          </w:tcPr>
          <w:p w14:paraId="189A9E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Box() [];  // optional</w:t>
            </w:r>
          </w:p>
        </w:tc>
        <w:tc>
          <w:tcPr>
            <w:tcW w:w="4117" w:type="dxa"/>
          </w:tcPr>
          <w:p w14:paraId="7EAD6A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Box boxes[];  // optional</w:t>
            </w:r>
          </w:p>
        </w:tc>
      </w:tr>
      <w:tr w:rsidR="001B11A7" w:rsidRPr="00C04F0B" w14:paraId="1E12E5F8" w14:textId="77777777" w:rsidTr="00DB2132">
        <w:tc>
          <w:tcPr>
            <w:tcW w:w="605" w:type="dxa"/>
          </w:tcPr>
          <w:p w14:paraId="64A0A3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2293</w:t>
            </w:r>
          </w:p>
        </w:tc>
        <w:tc>
          <w:tcPr>
            <w:tcW w:w="4288" w:type="dxa"/>
          </w:tcPr>
          <w:p w14:paraId="01A7DB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FAF2B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87AB388" w14:textId="77777777" w:rsidTr="00DB2132">
        <w:tc>
          <w:tcPr>
            <w:tcW w:w="605" w:type="dxa"/>
          </w:tcPr>
          <w:p w14:paraId="560D17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2294</w:t>
            </w:r>
          </w:p>
        </w:tc>
        <w:tc>
          <w:tcPr>
            <w:tcW w:w="4288" w:type="dxa"/>
          </w:tcPr>
          <w:p w14:paraId="4F3B0A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6FCBA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EC176D9" w14:textId="77777777" w:rsidTr="00DB2132">
        <w:tc>
          <w:tcPr>
            <w:tcW w:w="605" w:type="dxa"/>
          </w:tcPr>
          <w:p w14:paraId="264639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2295</w:t>
            </w:r>
          </w:p>
        </w:tc>
        <w:tc>
          <w:tcPr>
            <w:tcW w:w="4288" w:type="dxa"/>
          </w:tcPr>
          <w:p w14:paraId="6F122B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72CDA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82A2E3E" w14:textId="77777777" w:rsidTr="00DB2132">
        <w:tc>
          <w:tcPr>
            <w:tcW w:w="605" w:type="dxa"/>
          </w:tcPr>
          <w:p w14:paraId="5EF95F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2296</w:t>
            </w:r>
          </w:p>
        </w:tc>
        <w:tc>
          <w:tcPr>
            <w:tcW w:w="4288" w:type="dxa"/>
          </w:tcPr>
          <w:p w14:paraId="1FE347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SamplingRateBox extends FullBox('srat')</w:t>
            </w:r>
          </w:p>
        </w:tc>
        <w:tc>
          <w:tcPr>
            <w:tcW w:w="4117" w:type="dxa"/>
          </w:tcPr>
          <w:p w14:paraId="6D36BE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SamplingRateBox extends FullBox('srat')</w:t>
            </w:r>
          </w:p>
        </w:tc>
      </w:tr>
      <w:tr w:rsidR="001B11A7" w:rsidRPr="00C04F0B" w14:paraId="036832E3" w14:textId="77777777" w:rsidTr="00DB2132">
        <w:tc>
          <w:tcPr>
            <w:tcW w:w="605" w:type="dxa"/>
          </w:tcPr>
          <w:p w14:paraId="353CEA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2297</w:t>
            </w:r>
          </w:p>
        </w:tc>
        <w:tc>
          <w:tcPr>
            <w:tcW w:w="4288" w:type="dxa"/>
          </w:tcPr>
          <w:p w14:paraId="7CF917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B122D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BD87F26" w14:textId="77777777" w:rsidTr="00DB2132">
        <w:tc>
          <w:tcPr>
            <w:tcW w:w="605" w:type="dxa"/>
          </w:tcPr>
          <w:p w14:paraId="4F74E8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2298</w:t>
            </w:r>
          </w:p>
        </w:tc>
        <w:tc>
          <w:tcPr>
            <w:tcW w:w="4288" w:type="dxa"/>
          </w:tcPr>
          <w:p w14:paraId="5309A0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sampling_rate;</w:t>
            </w:r>
          </w:p>
        </w:tc>
        <w:tc>
          <w:tcPr>
            <w:tcW w:w="4117" w:type="dxa"/>
          </w:tcPr>
          <w:p w14:paraId="336C46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sampling_rate;</w:t>
            </w:r>
          </w:p>
        </w:tc>
      </w:tr>
      <w:tr w:rsidR="001B11A7" w:rsidRPr="00C04F0B" w14:paraId="4F238668" w14:textId="77777777" w:rsidTr="00DB2132">
        <w:tc>
          <w:tcPr>
            <w:tcW w:w="605" w:type="dxa"/>
          </w:tcPr>
          <w:p w14:paraId="1B92C3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2299</w:t>
            </w:r>
          </w:p>
        </w:tc>
        <w:tc>
          <w:tcPr>
            <w:tcW w:w="4288" w:type="dxa"/>
          </w:tcPr>
          <w:p w14:paraId="68731C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327F6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5C1421A" w14:textId="77777777" w:rsidTr="00DB2132">
        <w:tc>
          <w:tcPr>
            <w:tcW w:w="605" w:type="dxa"/>
          </w:tcPr>
          <w:p w14:paraId="20E833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2300</w:t>
            </w:r>
          </w:p>
        </w:tc>
        <w:tc>
          <w:tcPr>
            <w:tcW w:w="4288" w:type="dxa"/>
          </w:tcPr>
          <w:p w14:paraId="070109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DCA52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641364D" w14:textId="77777777" w:rsidTr="00DB2132">
        <w:tc>
          <w:tcPr>
            <w:tcW w:w="605" w:type="dxa"/>
          </w:tcPr>
          <w:p w14:paraId="4211C0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2301</w:t>
            </w:r>
          </w:p>
        </w:tc>
        <w:tc>
          <w:tcPr>
            <w:tcW w:w="4288" w:type="dxa"/>
          </w:tcPr>
          <w:p w14:paraId="3E1D6A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98249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5373372" w14:textId="77777777" w:rsidTr="00DB2132">
        <w:tc>
          <w:tcPr>
            <w:tcW w:w="605" w:type="dxa"/>
          </w:tcPr>
          <w:p w14:paraId="6ECD13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2302</w:t>
            </w:r>
          </w:p>
        </w:tc>
        <w:tc>
          <w:tcPr>
            <w:tcW w:w="4288" w:type="dxa"/>
          </w:tcPr>
          <w:p w14:paraId="4C663C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AudioSampleEntryV1(codingname) extends SampleEntry (codingname)</w:t>
            </w:r>
          </w:p>
        </w:tc>
        <w:tc>
          <w:tcPr>
            <w:tcW w:w="4117" w:type="dxa"/>
          </w:tcPr>
          <w:p w14:paraId="09217F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AudioSampleEntryV1(unsigned int codingname) extends SampleEntry (codingname)</w:t>
            </w:r>
          </w:p>
        </w:tc>
      </w:tr>
      <w:tr w:rsidR="001B11A7" w:rsidRPr="00C04F0B" w14:paraId="0351BF72" w14:textId="77777777" w:rsidTr="00DB2132">
        <w:tc>
          <w:tcPr>
            <w:tcW w:w="605" w:type="dxa"/>
          </w:tcPr>
          <w:p w14:paraId="11BD7A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2303</w:t>
            </w:r>
          </w:p>
        </w:tc>
        <w:tc>
          <w:tcPr>
            <w:tcW w:w="4288" w:type="dxa"/>
          </w:tcPr>
          <w:p w14:paraId="2D20A5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87108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0BA2924" w14:textId="77777777" w:rsidTr="00DB2132">
        <w:tc>
          <w:tcPr>
            <w:tcW w:w="605" w:type="dxa"/>
          </w:tcPr>
          <w:p w14:paraId="722A29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2304</w:t>
            </w:r>
          </w:p>
        </w:tc>
        <w:tc>
          <w:tcPr>
            <w:tcW w:w="4288" w:type="dxa"/>
          </w:tcPr>
          <w:p w14:paraId="568C5F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entry_version;  // shall be 1,</w:t>
            </w:r>
          </w:p>
        </w:tc>
        <w:tc>
          <w:tcPr>
            <w:tcW w:w="4117" w:type="dxa"/>
          </w:tcPr>
          <w:p w14:paraId="623405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entry_version;  // shall be 1,</w:t>
            </w:r>
          </w:p>
        </w:tc>
      </w:tr>
      <w:tr w:rsidR="001B11A7" w:rsidRPr="00C04F0B" w14:paraId="01DC83C9" w14:textId="77777777" w:rsidTr="00DB2132">
        <w:tc>
          <w:tcPr>
            <w:tcW w:w="605" w:type="dxa"/>
          </w:tcPr>
          <w:p w14:paraId="00C909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2305</w:t>
            </w:r>
          </w:p>
        </w:tc>
        <w:tc>
          <w:tcPr>
            <w:tcW w:w="4288" w:type="dxa"/>
          </w:tcPr>
          <w:p w14:paraId="3B6EAE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// and shall be in an stsd with version ==1</w:t>
            </w:r>
          </w:p>
        </w:tc>
        <w:tc>
          <w:tcPr>
            <w:tcW w:w="4117" w:type="dxa"/>
          </w:tcPr>
          <w:p w14:paraId="202336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// and shall be in an stsd with version ==1</w:t>
            </w:r>
          </w:p>
        </w:tc>
      </w:tr>
      <w:tr w:rsidR="001B11A7" w:rsidRPr="00C04F0B" w14:paraId="1A4B320B" w14:textId="77777777" w:rsidTr="00DB2132">
        <w:tc>
          <w:tcPr>
            <w:tcW w:w="605" w:type="dxa"/>
          </w:tcPr>
          <w:p w14:paraId="03B876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2306</w:t>
            </w:r>
          </w:p>
        </w:tc>
        <w:tc>
          <w:tcPr>
            <w:tcW w:w="4288" w:type="dxa"/>
          </w:tcPr>
          <w:p w14:paraId="569F88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int(16) reserved[3] = 0;</w:t>
            </w:r>
          </w:p>
        </w:tc>
        <w:tc>
          <w:tcPr>
            <w:tcW w:w="4117" w:type="dxa"/>
          </w:tcPr>
          <w:p w14:paraId="414BF6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int(16) field_1[3] = 0;</w:t>
            </w:r>
          </w:p>
        </w:tc>
      </w:tr>
      <w:tr w:rsidR="001B11A7" w:rsidRPr="00C04F0B" w14:paraId="51B0AAD3" w14:textId="77777777" w:rsidTr="00DB2132">
        <w:tc>
          <w:tcPr>
            <w:tcW w:w="605" w:type="dxa"/>
          </w:tcPr>
          <w:p w14:paraId="51CB7F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2307</w:t>
            </w:r>
          </w:p>
        </w:tc>
        <w:tc>
          <w:tcPr>
            <w:tcW w:w="4288" w:type="dxa"/>
          </w:tcPr>
          <w:p w14:paraId="06EFD1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channelcount; // shall be correct</w:t>
            </w:r>
          </w:p>
        </w:tc>
        <w:tc>
          <w:tcPr>
            <w:tcW w:w="4117" w:type="dxa"/>
          </w:tcPr>
          <w:p w14:paraId="39356D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channelcount; // shall be correct</w:t>
            </w:r>
          </w:p>
        </w:tc>
      </w:tr>
      <w:tr w:rsidR="001B11A7" w:rsidRPr="00C04F0B" w14:paraId="51A492CA" w14:textId="77777777" w:rsidTr="00DB2132">
        <w:tc>
          <w:tcPr>
            <w:tcW w:w="605" w:type="dxa"/>
          </w:tcPr>
          <w:p w14:paraId="019643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2308</w:t>
            </w:r>
          </w:p>
        </w:tc>
        <w:tc>
          <w:tcPr>
            <w:tcW w:w="4288" w:type="dxa"/>
          </w:tcPr>
          <w:p w14:paraId="7C9676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samplesize = 16;</w:t>
            </w:r>
          </w:p>
        </w:tc>
        <w:tc>
          <w:tcPr>
            <w:tcW w:w="4117" w:type="dxa"/>
          </w:tcPr>
          <w:p w14:paraId="3354A7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int(16) samplesize = 16;</w:t>
            </w:r>
          </w:p>
        </w:tc>
      </w:tr>
      <w:tr w:rsidR="001B11A7" w:rsidRPr="00C04F0B" w14:paraId="34AD432C" w14:textId="77777777" w:rsidTr="00DB2132">
        <w:tc>
          <w:tcPr>
            <w:tcW w:w="605" w:type="dxa"/>
          </w:tcPr>
          <w:p w14:paraId="31A035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2309</w:t>
            </w:r>
          </w:p>
        </w:tc>
        <w:tc>
          <w:tcPr>
            <w:tcW w:w="4288" w:type="dxa"/>
          </w:tcPr>
          <w:p w14:paraId="6A348C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pre_defined = 0;</w:t>
            </w:r>
          </w:p>
        </w:tc>
        <w:tc>
          <w:tcPr>
            <w:tcW w:w="4117" w:type="dxa"/>
          </w:tcPr>
          <w:p w14:paraId="7CED3F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pre_defined = 0;</w:t>
            </w:r>
          </w:p>
        </w:tc>
      </w:tr>
      <w:tr w:rsidR="001B11A7" w:rsidRPr="00C04F0B" w14:paraId="7AB2EA98" w14:textId="77777777" w:rsidTr="00DB2132">
        <w:tc>
          <w:tcPr>
            <w:tcW w:w="605" w:type="dxa"/>
          </w:tcPr>
          <w:p w14:paraId="75F6B5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2310</w:t>
            </w:r>
          </w:p>
        </w:tc>
        <w:tc>
          <w:tcPr>
            <w:tcW w:w="4288" w:type="dxa"/>
          </w:tcPr>
          <w:p w14:paraId="1491FA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const unsigned int(16) reserved = 0 ;</w:t>
            </w:r>
          </w:p>
        </w:tc>
        <w:tc>
          <w:tcPr>
            <w:tcW w:w="4117" w:type="dxa"/>
          </w:tcPr>
          <w:p w14:paraId="3F38A2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const unsigned int(16) field_2 = 0 ;</w:t>
            </w:r>
          </w:p>
        </w:tc>
      </w:tr>
      <w:tr w:rsidR="001B11A7" w:rsidRPr="00C04F0B" w14:paraId="7FE333C0" w14:textId="77777777" w:rsidTr="00DB2132">
        <w:tc>
          <w:tcPr>
            <w:tcW w:w="605" w:type="dxa"/>
          </w:tcPr>
          <w:p w14:paraId="3CDEBD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2311</w:t>
            </w:r>
          </w:p>
        </w:tc>
        <w:tc>
          <w:tcPr>
            <w:tcW w:w="4288" w:type="dxa"/>
          </w:tcPr>
          <w:p w14:paraId="48105A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samplerate = 1&lt;&lt;16;</w:t>
            </w:r>
          </w:p>
        </w:tc>
        <w:tc>
          <w:tcPr>
            <w:tcW w:w="4117" w:type="dxa"/>
          </w:tcPr>
          <w:p w14:paraId="367D4C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template unsigned int(32) samplerate = 1&lt;&lt;16;</w:t>
            </w:r>
          </w:p>
        </w:tc>
      </w:tr>
      <w:tr w:rsidR="001B11A7" w:rsidRPr="00C04F0B" w14:paraId="72152DA8" w14:textId="77777777" w:rsidTr="00DB2132">
        <w:tc>
          <w:tcPr>
            <w:tcW w:w="605" w:type="dxa"/>
          </w:tcPr>
          <w:p w14:paraId="4A453A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2312</w:t>
            </w:r>
          </w:p>
        </w:tc>
        <w:tc>
          <w:tcPr>
            <w:tcW w:w="4288" w:type="dxa"/>
          </w:tcPr>
          <w:p w14:paraId="5CDA3E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SamplingRateBox(); ChannelLayout();</w:t>
            </w:r>
          </w:p>
        </w:tc>
        <w:tc>
          <w:tcPr>
            <w:tcW w:w="4117" w:type="dxa"/>
          </w:tcPr>
          <w:p w14:paraId="3BA2DD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SamplingRateBox sampling_rate_box;</w:t>
            </w:r>
          </w:p>
        </w:tc>
      </w:tr>
      <w:tr w:rsidR="001B11A7" w:rsidRPr="00C04F0B" w14:paraId="564917E0" w14:textId="77777777" w:rsidTr="00DB2132">
        <w:tc>
          <w:tcPr>
            <w:tcW w:w="605" w:type="dxa"/>
          </w:tcPr>
          <w:p w14:paraId="318573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2313</w:t>
            </w:r>
          </w:p>
        </w:tc>
        <w:tc>
          <w:tcPr>
            <w:tcW w:w="4288" w:type="dxa"/>
          </w:tcPr>
          <w:p w14:paraId="67A9FD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DownMixInstructions() [];   // optional</w:t>
            </w:r>
          </w:p>
        </w:tc>
        <w:tc>
          <w:tcPr>
            <w:tcW w:w="4117" w:type="dxa"/>
          </w:tcPr>
          <w:p w14:paraId="7F7F6B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ChannelLayout channel_layout;</w:t>
            </w:r>
          </w:p>
        </w:tc>
      </w:tr>
      <w:tr w:rsidR="001B11A7" w:rsidRPr="00C04F0B" w14:paraId="433E78D5" w14:textId="77777777" w:rsidTr="00DB2132">
        <w:tc>
          <w:tcPr>
            <w:tcW w:w="605" w:type="dxa"/>
          </w:tcPr>
          <w:p w14:paraId="4D25E0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2314</w:t>
            </w:r>
          </w:p>
        </w:tc>
        <w:tc>
          <w:tcPr>
            <w:tcW w:w="4288" w:type="dxa"/>
          </w:tcPr>
          <w:p w14:paraId="411490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DRCCoefficientsBasic() [];  // optional</w:t>
            </w:r>
          </w:p>
        </w:tc>
        <w:tc>
          <w:tcPr>
            <w:tcW w:w="4117" w:type="dxa"/>
          </w:tcPr>
          <w:p w14:paraId="4D07E7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DownMixInstructions instructions[];   // optional</w:t>
            </w:r>
          </w:p>
        </w:tc>
      </w:tr>
      <w:tr w:rsidR="001B11A7" w:rsidRPr="00C04F0B" w14:paraId="33E42050" w14:textId="77777777" w:rsidTr="00DB2132">
        <w:tc>
          <w:tcPr>
            <w:tcW w:w="605" w:type="dxa"/>
          </w:tcPr>
          <w:p w14:paraId="4EAE58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2315</w:t>
            </w:r>
          </w:p>
        </w:tc>
        <w:tc>
          <w:tcPr>
            <w:tcW w:w="4288" w:type="dxa"/>
          </w:tcPr>
          <w:p w14:paraId="117D47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DRCInstructionsBasic() [];  // optional</w:t>
            </w:r>
          </w:p>
        </w:tc>
        <w:tc>
          <w:tcPr>
            <w:tcW w:w="4117" w:type="dxa"/>
          </w:tcPr>
          <w:p w14:paraId="0E2EC9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DRCCoefficientsBasic drc_coeff[];  // optional</w:t>
            </w:r>
          </w:p>
        </w:tc>
      </w:tr>
      <w:tr w:rsidR="001B11A7" w:rsidRPr="00C04F0B" w14:paraId="56F78613" w14:textId="77777777" w:rsidTr="00DB2132">
        <w:tc>
          <w:tcPr>
            <w:tcW w:w="605" w:type="dxa"/>
          </w:tcPr>
          <w:p w14:paraId="51B86B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2316</w:t>
            </w:r>
          </w:p>
        </w:tc>
        <w:tc>
          <w:tcPr>
            <w:tcW w:w="4288" w:type="dxa"/>
          </w:tcPr>
          <w:p w14:paraId="2AF022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DRCCoefficientsUniDRC() []; // optional</w:t>
            </w:r>
          </w:p>
        </w:tc>
        <w:tc>
          <w:tcPr>
            <w:tcW w:w="4117" w:type="dxa"/>
          </w:tcPr>
          <w:p w14:paraId="595618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DRCInstructionsBasic drc_instructions[];  // optional</w:t>
            </w:r>
          </w:p>
        </w:tc>
      </w:tr>
      <w:tr w:rsidR="001B11A7" w:rsidRPr="00C04F0B" w14:paraId="19967D82" w14:textId="77777777" w:rsidTr="00DB2132">
        <w:tc>
          <w:tcPr>
            <w:tcW w:w="605" w:type="dxa"/>
          </w:tcPr>
          <w:p w14:paraId="70DF65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2317</w:t>
            </w:r>
          </w:p>
        </w:tc>
        <w:tc>
          <w:tcPr>
            <w:tcW w:w="4288" w:type="dxa"/>
          </w:tcPr>
          <w:p w14:paraId="455861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DRCInstructionsUniDRC() []; // optional</w:t>
            </w:r>
          </w:p>
        </w:tc>
        <w:tc>
          <w:tcPr>
            <w:tcW w:w="4117" w:type="dxa"/>
          </w:tcPr>
          <w:p w14:paraId="6AA6BC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DRCCoefficientsUniDRC drc_coeff_uni_drc[]; // optional</w:t>
            </w:r>
          </w:p>
        </w:tc>
      </w:tr>
      <w:tr w:rsidR="001B11A7" w:rsidRPr="00C04F0B" w14:paraId="5E67079C" w14:textId="77777777" w:rsidTr="00DB2132">
        <w:tc>
          <w:tcPr>
            <w:tcW w:w="605" w:type="dxa"/>
          </w:tcPr>
          <w:p w14:paraId="3D599F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2318</w:t>
            </w:r>
          </w:p>
        </w:tc>
        <w:tc>
          <w:tcPr>
            <w:tcW w:w="4288" w:type="dxa"/>
          </w:tcPr>
          <w:p w14:paraId="324E58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UniDrcConfigExtension(); // optional</w:t>
            </w:r>
          </w:p>
        </w:tc>
        <w:tc>
          <w:tcPr>
            <w:tcW w:w="4117" w:type="dxa"/>
          </w:tcPr>
          <w:p w14:paraId="02A065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DRCInstructionsUniDRC drc_instructions_uni_drc[]; // optional</w:t>
            </w:r>
          </w:p>
        </w:tc>
      </w:tr>
      <w:tr w:rsidR="001B11A7" w:rsidRPr="00C04F0B" w14:paraId="0908C175" w14:textId="77777777" w:rsidTr="00DB2132">
        <w:tc>
          <w:tcPr>
            <w:tcW w:w="605" w:type="dxa"/>
          </w:tcPr>
          <w:p w14:paraId="319BC1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2319</w:t>
            </w:r>
          </w:p>
        </w:tc>
        <w:tc>
          <w:tcPr>
            <w:tcW w:w="4288" w:type="dxa"/>
          </w:tcPr>
          <w:p w14:paraId="3F6561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Box ();  // optional</w:t>
            </w:r>
          </w:p>
        </w:tc>
        <w:tc>
          <w:tcPr>
            <w:tcW w:w="4117" w:type="dxa"/>
          </w:tcPr>
          <w:p w14:paraId="2F6321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UniDrcConfigExtension uni_drc_config; // optional</w:t>
            </w:r>
          </w:p>
        </w:tc>
      </w:tr>
      <w:tr w:rsidR="001B11A7" w:rsidRPr="00C04F0B" w14:paraId="2AFD776B" w14:textId="77777777" w:rsidTr="00DB2132">
        <w:tc>
          <w:tcPr>
            <w:tcW w:w="605" w:type="dxa"/>
          </w:tcPr>
          <w:p w14:paraId="2FF261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2320</w:t>
            </w:r>
          </w:p>
        </w:tc>
        <w:tc>
          <w:tcPr>
            <w:tcW w:w="4288" w:type="dxa"/>
          </w:tcPr>
          <w:p w14:paraId="009138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E2776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D4E3254" w14:textId="77777777" w:rsidTr="00DB2132">
        <w:tc>
          <w:tcPr>
            <w:tcW w:w="605" w:type="dxa"/>
          </w:tcPr>
          <w:p w14:paraId="58DB0C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2321</w:t>
            </w:r>
          </w:p>
        </w:tc>
        <w:tc>
          <w:tcPr>
            <w:tcW w:w="4288" w:type="dxa"/>
          </w:tcPr>
          <w:p w14:paraId="6685FE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D6EC3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F3E1EB6" w14:textId="77777777" w:rsidTr="00DB2132">
        <w:tc>
          <w:tcPr>
            <w:tcW w:w="605" w:type="dxa"/>
          </w:tcPr>
          <w:p w14:paraId="1BEDA8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2322</w:t>
            </w:r>
          </w:p>
        </w:tc>
        <w:tc>
          <w:tcPr>
            <w:tcW w:w="4288" w:type="dxa"/>
          </w:tcPr>
          <w:p w14:paraId="07750D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0992C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7B760D9" w14:textId="77777777" w:rsidTr="00DB2132">
        <w:tc>
          <w:tcPr>
            <w:tcW w:w="605" w:type="dxa"/>
          </w:tcPr>
          <w:p w14:paraId="0D2D25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2323</w:t>
            </w:r>
          </w:p>
        </w:tc>
        <w:tc>
          <w:tcPr>
            <w:tcW w:w="4288" w:type="dxa"/>
          </w:tcPr>
          <w:p w14:paraId="180763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ChannelLayoutZero()</w:t>
            </w:r>
          </w:p>
        </w:tc>
        <w:tc>
          <w:tcPr>
            <w:tcW w:w="4117" w:type="dxa"/>
          </w:tcPr>
          <w:p w14:paraId="6E7488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ChannelLayoutZero</w:t>
            </w:r>
          </w:p>
        </w:tc>
      </w:tr>
      <w:tr w:rsidR="001B11A7" w:rsidRPr="00C04F0B" w14:paraId="45306369" w14:textId="77777777" w:rsidTr="00DB2132">
        <w:tc>
          <w:tcPr>
            <w:tcW w:w="605" w:type="dxa"/>
          </w:tcPr>
          <w:p w14:paraId="210B14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2324</w:t>
            </w:r>
          </w:p>
        </w:tc>
        <w:tc>
          <w:tcPr>
            <w:tcW w:w="4288" w:type="dxa"/>
          </w:tcPr>
          <w:p w14:paraId="412666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93A1B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7EEE052" w14:textId="77777777" w:rsidTr="00DB2132">
        <w:tc>
          <w:tcPr>
            <w:tcW w:w="605" w:type="dxa"/>
          </w:tcPr>
          <w:p w14:paraId="6C628E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1C00EE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ACF90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i;</w:t>
            </w:r>
          </w:p>
        </w:tc>
      </w:tr>
      <w:tr w:rsidR="001B11A7" w:rsidRPr="00C04F0B" w14:paraId="76262AC1" w14:textId="77777777" w:rsidTr="00DB2132">
        <w:tc>
          <w:tcPr>
            <w:tcW w:w="605" w:type="dxa"/>
          </w:tcPr>
          <w:p w14:paraId="622073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2325</w:t>
            </w:r>
          </w:p>
        </w:tc>
        <w:tc>
          <w:tcPr>
            <w:tcW w:w="4288" w:type="dxa"/>
          </w:tcPr>
          <w:p w14:paraId="120524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1 ; i &lt;= layout_channel_count ; i++) {</w:t>
            </w:r>
          </w:p>
        </w:tc>
        <w:tc>
          <w:tcPr>
            <w:tcW w:w="4117" w:type="dxa"/>
          </w:tcPr>
          <w:p w14:paraId="6A5912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(i = 1 ; i &lt;= layout_channel_count ; i++) {</w:t>
            </w:r>
          </w:p>
        </w:tc>
      </w:tr>
      <w:tr w:rsidR="001B11A7" w:rsidRPr="00C04F0B" w14:paraId="4E04DEF4" w14:textId="77777777" w:rsidTr="00DB2132">
        <w:tc>
          <w:tcPr>
            <w:tcW w:w="605" w:type="dxa"/>
          </w:tcPr>
          <w:p w14:paraId="314331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2326</w:t>
            </w:r>
          </w:p>
        </w:tc>
        <w:tc>
          <w:tcPr>
            <w:tcW w:w="4288" w:type="dxa"/>
          </w:tcPr>
          <w:p w14:paraId="79DEA4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speaker_position;</w:t>
            </w:r>
          </w:p>
        </w:tc>
        <w:tc>
          <w:tcPr>
            <w:tcW w:w="4117" w:type="dxa"/>
          </w:tcPr>
          <w:p w14:paraId="6D6B72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speaker_position;</w:t>
            </w:r>
          </w:p>
        </w:tc>
      </w:tr>
      <w:tr w:rsidR="001B11A7" w:rsidRPr="00C04F0B" w14:paraId="5FD12474" w14:textId="77777777" w:rsidTr="00DB2132">
        <w:tc>
          <w:tcPr>
            <w:tcW w:w="605" w:type="dxa"/>
          </w:tcPr>
          <w:p w14:paraId="2BEA27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2327</w:t>
            </w:r>
          </w:p>
        </w:tc>
        <w:tc>
          <w:tcPr>
            <w:tcW w:w="4288" w:type="dxa"/>
          </w:tcPr>
          <w:p w14:paraId="50FC68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(speaker_position == 126) { // explicit position</w:t>
            </w:r>
          </w:p>
        </w:tc>
        <w:tc>
          <w:tcPr>
            <w:tcW w:w="4117" w:type="dxa"/>
          </w:tcPr>
          <w:p w14:paraId="7E42B2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(speaker_position == 126) { // explicit position</w:t>
            </w:r>
          </w:p>
        </w:tc>
      </w:tr>
      <w:tr w:rsidR="001B11A7" w:rsidRPr="00C04F0B" w14:paraId="6E9B48A0" w14:textId="77777777" w:rsidTr="00DB2132">
        <w:tc>
          <w:tcPr>
            <w:tcW w:w="605" w:type="dxa"/>
          </w:tcPr>
          <w:p w14:paraId="75705D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2328</w:t>
            </w:r>
          </w:p>
        </w:tc>
        <w:tc>
          <w:tcPr>
            <w:tcW w:w="4288" w:type="dxa"/>
          </w:tcPr>
          <w:p w14:paraId="72CA0A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signed int (16) azimuth;</w:t>
            </w:r>
          </w:p>
        </w:tc>
        <w:tc>
          <w:tcPr>
            <w:tcW w:w="4117" w:type="dxa"/>
          </w:tcPr>
          <w:p w14:paraId="4BF0C3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int(16) azimuth;</w:t>
            </w:r>
          </w:p>
        </w:tc>
      </w:tr>
      <w:tr w:rsidR="001B11A7" w:rsidRPr="00C04F0B" w14:paraId="3C93ACCF" w14:textId="77777777" w:rsidTr="00DB2132">
        <w:tc>
          <w:tcPr>
            <w:tcW w:w="605" w:type="dxa"/>
          </w:tcPr>
          <w:p w14:paraId="563E17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2329</w:t>
            </w:r>
          </w:p>
        </w:tc>
        <w:tc>
          <w:tcPr>
            <w:tcW w:w="4288" w:type="dxa"/>
          </w:tcPr>
          <w:p w14:paraId="270B75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signed int (8) elevation;</w:t>
            </w:r>
          </w:p>
        </w:tc>
        <w:tc>
          <w:tcPr>
            <w:tcW w:w="4117" w:type="dxa"/>
          </w:tcPr>
          <w:p w14:paraId="7DABA2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int(8) elevation;</w:t>
            </w:r>
          </w:p>
        </w:tc>
      </w:tr>
      <w:tr w:rsidR="001B11A7" w:rsidRPr="00C04F0B" w14:paraId="00F71545" w14:textId="77777777" w:rsidTr="00DB2132">
        <w:tc>
          <w:tcPr>
            <w:tcW w:w="605" w:type="dxa"/>
          </w:tcPr>
          <w:p w14:paraId="085967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2330</w:t>
            </w:r>
          </w:p>
        </w:tc>
        <w:tc>
          <w:tcPr>
            <w:tcW w:w="4288" w:type="dxa"/>
          </w:tcPr>
          <w:p w14:paraId="68EF0A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356BBB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157ECC58" w14:textId="77777777" w:rsidTr="00DB2132">
        <w:tc>
          <w:tcPr>
            <w:tcW w:w="605" w:type="dxa"/>
          </w:tcPr>
          <w:p w14:paraId="21F7AC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2331</w:t>
            </w:r>
          </w:p>
        </w:tc>
        <w:tc>
          <w:tcPr>
            <w:tcW w:w="4288" w:type="dxa"/>
          </w:tcPr>
          <w:p w14:paraId="35A503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67EB1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12E23A2" w14:textId="77777777" w:rsidTr="00DB2132">
        <w:tc>
          <w:tcPr>
            <w:tcW w:w="605" w:type="dxa"/>
          </w:tcPr>
          <w:p w14:paraId="3C71FD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2332</w:t>
            </w:r>
          </w:p>
        </w:tc>
        <w:tc>
          <w:tcPr>
            <w:tcW w:w="4288" w:type="dxa"/>
          </w:tcPr>
          <w:p w14:paraId="7C16CD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1D486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F27AE21" w14:textId="77777777" w:rsidTr="00DB2132">
        <w:tc>
          <w:tcPr>
            <w:tcW w:w="605" w:type="dxa"/>
          </w:tcPr>
          <w:p w14:paraId="0219B9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2333</w:t>
            </w:r>
          </w:p>
        </w:tc>
        <w:tc>
          <w:tcPr>
            <w:tcW w:w="4288" w:type="dxa"/>
          </w:tcPr>
          <w:p w14:paraId="2FDCC7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3EC66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7F57EA9" w14:textId="77777777" w:rsidTr="00DB2132">
        <w:tc>
          <w:tcPr>
            <w:tcW w:w="605" w:type="dxa"/>
          </w:tcPr>
          <w:p w14:paraId="104FFF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2334</w:t>
            </w:r>
          </w:p>
        </w:tc>
        <w:tc>
          <w:tcPr>
            <w:tcW w:w="4288" w:type="dxa"/>
          </w:tcPr>
          <w:p w14:paraId="680CB7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AEB17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ChannelLayout extends FullBox('chnl', version, 0)</w:t>
            </w:r>
          </w:p>
        </w:tc>
      </w:tr>
      <w:tr w:rsidR="001B11A7" w:rsidRPr="00C04F0B" w14:paraId="733A7C1A" w14:textId="77777777" w:rsidTr="00DB2132">
        <w:tc>
          <w:tcPr>
            <w:tcW w:w="605" w:type="dxa"/>
          </w:tcPr>
          <w:p w14:paraId="6008DB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2335</w:t>
            </w:r>
          </w:p>
        </w:tc>
        <w:tc>
          <w:tcPr>
            <w:tcW w:w="4288" w:type="dxa"/>
          </w:tcPr>
          <w:p w14:paraId="4EE17F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BD4F1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4C7F55E" w14:textId="77777777" w:rsidTr="00DB2132">
        <w:tc>
          <w:tcPr>
            <w:tcW w:w="605" w:type="dxa"/>
          </w:tcPr>
          <w:p w14:paraId="25B7DC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2336</w:t>
            </w:r>
          </w:p>
        </w:tc>
        <w:tc>
          <w:tcPr>
            <w:tcW w:w="4288" w:type="dxa"/>
          </w:tcPr>
          <w:p w14:paraId="199F23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  <w:tc>
          <w:tcPr>
            <w:tcW w:w="4117" w:type="dxa"/>
          </w:tcPr>
          <w:p w14:paraId="090EB8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(version==0) {</w:t>
            </w:r>
          </w:p>
        </w:tc>
      </w:tr>
      <w:tr w:rsidR="001B11A7" w:rsidRPr="00C04F0B" w14:paraId="16A8318F" w14:textId="77777777" w:rsidTr="00DB2132">
        <w:tc>
          <w:tcPr>
            <w:tcW w:w="605" w:type="dxa"/>
          </w:tcPr>
          <w:p w14:paraId="561CD0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2337</w:t>
            </w:r>
          </w:p>
        </w:tc>
        <w:tc>
          <w:tcPr>
            <w:tcW w:w="4288" w:type="dxa"/>
          </w:tcPr>
          <w:p w14:paraId="2A84C3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stream_structure;</w:t>
            </w:r>
          </w:p>
        </w:tc>
        <w:tc>
          <w:tcPr>
            <w:tcW w:w="4117" w:type="dxa"/>
          </w:tcPr>
          <w:p w14:paraId="423C19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stream_structure;</w:t>
            </w:r>
          </w:p>
        </w:tc>
      </w:tr>
      <w:tr w:rsidR="001B11A7" w:rsidRPr="00C04F0B" w14:paraId="12E93D27" w14:textId="77777777" w:rsidTr="00DB2132">
        <w:tc>
          <w:tcPr>
            <w:tcW w:w="605" w:type="dxa"/>
          </w:tcPr>
          <w:p w14:paraId="4D81EE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2338</w:t>
            </w:r>
          </w:p>
        </w:tc>
        <w:tc>
          <w:tcPr>
            <w:tcW w:w="4288" w:type="dxa"/>
          </w:tcPr>
          <w:p w14:paraId="0CB8BC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(stream_structure &amp; channelStructured) {</w:t>
            </w:r>
          </w:p>
        </w:tc>
        <w:tc>
          <w:tcPr>
            <w:tcW w:w="4117" w:type="dxa"/>
          </w:tcPr>
          <w:p w14:paraId="261F1E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(stream_structure &amp; channelStructured) {</w:t>
            </w:r>
          </w:p>
        </w:tc>
      </w:tr>
      <w:tr w:rsidR="001B11A7" w:rsidRPr="00C04F0B" w14:paraId="071A19D0" w14:textId="77777777" w:rsidTr="00DB2132">
        <w:tc>
          <w:tcPr>
            <w:tcW w:w="605" w:type="dxa"/>
          </w:tcPr>
          <w:p w14:paraId="18DBB4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2339</w:t>
            </w:r>
          </w:p>
        </w:tc>
        <w:tc>
          <w:tcPr>
            <w:tcW w:w="4288" w:type="dxa"/>
          </w:tcPr>
          <w:p w14:paraId="3F9F90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definedLayout;</w:t>
            </w:r>
          </w:p>
        </w:tc>
        <w:tc>
          <w:tcPr>
            <w:tcW w:w="4117" w:type="dxa"/>
          </w:tcPr>
          <w:p w14:paraId="676E21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definedLayout;</w:t>
            </w:r>
          </w:p>
        </w:tc>
      </w:tr>
      <w:tr w:rsidR="001B11A7" w:rsidRPr="00C04F0B" w14:paraId="78E68953" w14:textId="77777777" w:rsidTr="00DB2132">
        <w:tc>
          <w:tcPr>
            <w:tcW w:w="605" w:type="dxa"/>
          </w:tcPr>
          <w:p w14:paraId="0F5CF7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2340</w:t>
            </w:r>
          </w:p>
        </w:tc>
        <w:tc>
          <w:tcPr>
            <w:tcW w:w="4288" w:type="dxa"/>
          </w:tcPr>
          <w:p w14:paraId="7C920F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(definedLayout==0) {</w:t>
            </w:r>
          </w:p>
        </w:tc>
        <w:tc>
          <w:tcPr>
            <w:tcW w:w="4117" w:type="dxa"/>
          </w:tcPr>
          <w:p w14:paraId="0A5EFB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(definedLayout==0) {</w:t>
            </w:r>
          </w:p>
        </w:tc>
      </w:tr>
      <w:tr w:rsidR="001B11A7" w:rsidRPr="00C04F0B" w14:paraId="0F4CDB66" w14:textId="77777777" w:rsidTr="00DB2132">
        <w:tc>
          <w:tcPr>
            <w:tcW w:w="605" w:type="dxa"/>
          </w:tcPr>
          <w:p w14:paraId="3F2F1B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2341</w:t>
            </w:r>
          </w:p>
        </w:tc>
        <w:tc>
          <w:tcPr>
            <w:tcW w:w="4288" w:type="dxa"/>
          </w:tcPr>
          <w:p w14:paraId="0D3383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   ChannelLayoutZero(layout_channel_count)</w:t>
            </w:r>
          </w:p>
        </w:tc>
        <w:tc>
          <w:tcPr>
            <w:tcW w:w="4117" w:type="dxa"/>
          </w:tcPr>
          <w:p w14:paraId="0C3604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   ChannelLayoutZero channel_layout_zero(layout_channel_count);</w:t>
            </w:r>
          </w:p>
        </w:tc>
      </w:tr>
      <w:tr w:rsidR="001B11A7" w:rsidRPr="00C04F0B" w14:paraId="7C916503" w14:textId="77777777" w:rsidTr="00DB2132">
        <w:tc>
          <w:tcPr>
            <w:tcW w:w="605" w:type="dxa"/>
          </w:tcPr>
          <w:p w14:paraId="12897F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2342</w:t>
            </w:r>
          </w:p>
        </w:tc>
        <w:tc>
          <w:tcPr>
            <w:tcW w:w="4288" w:type="dxa"/>
          </w:tcPr>
          <w:p w14:paraId="3FF1A6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// layout_channel_count comes from the sample entry</w:t>
            </w:r>
          </w:p>
        </w:tc>
        <w:tc>
          <w:tcPr>
            <w:tcW w:w="4117" w:type="dxa"/>
          </w:tcPr>
          <w:p w14:paraId="3492BE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// layout_channel_count comes from the sample entry</w:t>
            </w:r>
          </w:p>
        </w:tc>
      </w:tr>
      <w:tr w:rsidR="001B11A7" w:rsidRPr="00C04F0B" w14:paraId="3E8E10BC" w14:textId="77777777" w:rsidTr="00DB2132">
        <w:tc>
          <w:tcPr>
            <w:tcW w:w="605" w:type="dxa"/>
          </w:tcPr>
          <w:p w14:paraId="70DD2D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2343</w:t>
            </w:r>
          </w:p>
        </w:tc>
        <w:tc>
          <w:tcPr>
            <w:tcW w:w="4288" w:type="dxa"/>
          </w:tcPr>
          <w:p w14:paraId="701673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 else {</w:t>
            </w:r>
          </w:p>
        </w:tc>
        <w:tc>
          <w:tcPr>
            <w:tcW w:w="4117" w:type="dxa"/>
          </w:tcPr>
          <w:p w14:paraId="2864D0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 else {</w:t>
            </w:r>
          </w:p>
        </w:tc>
      </w:tr>
      <w:tr w:rsidR="001B11A7" w:rsidRPr="00C04F0B" w14:paraId="1FFB4EC9" w14:textId="77777777" w:rsidTr="00DB2132">
        <w:tc>
          <w:tcPr>
            <w:tcW w:w="605" w:type="dxa"/>
          </w:tcPr>
          <w:p w14:paraId="6B24D4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2344</w:t>
            </w:r>
          </w:p>
        </w:tc>
        <w:tc>
          <w:tcPr>
            <w:tcW w:w="4288" w:type="dxa"/>
          </w:tcPr>
          <w:p w14:paraId="7F06F0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int(64) omittedChannelsMap;</w:t>
            </w:r>
          </w:p>
        </w:tc>
        <w:tc>
          <w:tcPr>
            <w:tcW w:w="4117" w:type="dxa"/>
          </w:tcPr>
          <w:p w14:paraId="48487D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int(64) omittedChannelsMap;</w:t>
            </w:r>
          </w:p>
        </w:tc>
      </w:tr>
      <w:tr w:rsidR="001B11A7" w:rsidRPr="00C04F0B" w14:paraId="018729DD" w14:textId="77777777" w:rsidTr="00DB2132">
        <w:tc>
          <w:tcPr>
            <w:tcW w:w="605" w:type="dxa"/>
          </w:tcPr>
          <w:p w14:paraId="070A32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2345</w:t>
            </w:r>
          </w:p>
        </w:tc>
        <w:tc>
          <w:tcPr>
            <w:tcW w:w="4288" w:type="dxa"/>
          </w:tcPr>
          <w:p w14:paraId="2D4A30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// a ‘1’ bit indicates ‘not in this track’</w:t>
            </w:r>
          </w:p>
        </w:tc>
        <w:tc>
          <w:tcPr>
            <w:tcW w:w="4117" w:type="dxa"/>
          </w:tcPr>
          <w:p w14:paraId="1223C6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// a ‘1’ bit indicates ‘not in this track’</w:t>
            </w:r>
          </w:p>
        </w:tc>
      </w:tr>
      <w:tr w:rsidR="001B11A7" w:rsidRPr="00C04F0B" w14:paraId="53E00780" w14:textId="77777777" w:rsidTr="00DB2132">
        <w:tc>
          <w:tcPr>
            <w:tcW w:w="605" w:type="dxa"/>
          </w:tcPr>
          <w:p w14:paraId="395DB8E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2346</w:t>
            </w:r>
          </w:p>
        </w:tc>
        <w:tc>
          <w:tcPr>
            <w:tcW w:w="4288" w:type="dxa"/>
          </w:tcPr>
          <w:p w14:paraId="5B8C84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  <w:tc>
          <w:tcPr>
            <w:tcW w:w="4117" w:type="dxa"/>
          </w:tcPr>
          <w:p w14:paraId="38CE0D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</w:tr>
      <w:tr w:rsidR="001B11A7" w:rsidRPr="00C04F0B" w14:paraId="5C6AEBDB" w14:textId="77777777" w:rsidTr="00DB2132">
        <w:tc>
          <w:tcPr>
            <w:tcW w:w="605" w:type="dxa"/>
          </w:tcPr>
          <w:p w14:paraId="548CA7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2347</w:t>
            </w:r>
          </w:p>
        </w:tc>
        <w:tc>
          <w:tcPr>
            <w:tcW w:w="4288" w:type="dxa"/>
          </w:tcPr>
          <w:p w14:paraId="3310DE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2941CD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1C37317A" w14:textId="77777777" w:rsidTr="00DB2132">
        <w:tc>
          <w:tcPr>
            <w:tcW w:w="605" w:type="dxa"/>
          </w:tcPr>
          <w:p w14:paraId="0CE71C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2348</w:t>
            </w:r>
          </w:p>
        </w:tc>
        <w:tc>
          <w:tcPr>
            <w:tcW w:w="4288" w:type="dxa"/>
          </w:tcPr>
          <w:p w14:paraId="1949DC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(stream_structure &amp; objectStructured) {</w:t>
            </w:r>
          </w:p>
        </w:tc>
        <w:tc>
          <w:tcPr>
            <w:tcW w:w="4117" w:type="dxa"/>
          </w:tcPr>
          <w:p w14:paraId="41ACC6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(stream_structure &amp; objectStructured) {</w:t>
            </w:r>
          </w:p>
        </w:tc>
      </w:tr>
      <w:tr w:rsidR="001B11A7" w:rsidRPr="00C04F0B" w14:paraId="5F29ACDB" w14:textId="77777777" w:rsidTr="00DB2132">
        <w:tc>
          <w:tcPr>
            <w:tcW w:w="605" w:type="dxa"/>
          </w:tcPr>
          <w:p w14:paraId="0C71CA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2349</w:t>
            </w:r>
          </w:p>
        </w:tc>
        <w:tc>
          <w:tcPr>
            <w:tcW w:w="4288" w:type="dxa"/>
          </w:tcPr>
          <w:p w14:paraId="047BC8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object_count;</w:t>
            </w:r>
          </w:p>
        </w:tc>
        <w:tc>
          <w:tcPr>
            <w:tcW w:w="4117" w:type="dxa"/>
          </w:tcPr>
          <w:p w14:paraId="1BC492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object_count;</w:t>
            </w:r>
          </w:p>
        </w:tc>
      </w:tr>
      <w:tr w:rsidR="001B11A7" w:rsidRPr="00C04F0B" w14:paraId="2DD42A24" w14:textId="77777777" w:rsidTr="00DB2132">
        <w:tc>
          <w:tcPr>
            <w:tcW w:w="605" w:type="dxa"/>
          </w:tcPr>
          <w:p w14:paraId="5CD930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2350</w:t>
            </w:r>
          </w:p>
        </w:tc>
        <w:tc>
          <w:tcPr>
            <w:tcW w:w="4288" w:type="dxa"/>
          </w:tcPr>
          <w:p w14:paraId="133375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382CE8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759FFF15" w14:textId="77777777" w:rsidTr="00DB2132">
        <w:tc>
          <w:tcPr>
            <w:tcW w:w="605" w:type="dxa"/>
          </w:tcPr>
          <w:p w14:paraId="3F6183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2351</w:t>
            </w:r>
          </w:p>
        </w:tc>
        <w:tc>
          <w:tcPr>
            <w:tcW w:w="4288" w:type="dxa"/>
          </w:tcPr>
          <w:p w14:paraId="1AFD44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013F54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78EF5A1E" w14:textId="77777777" w:rsidTr="00DB2132">
        <w:tc>
          <w:tcPr>
            <w:tcW w:w="605" w:type="dxa"/>
          </w:tcPr>
          <w:p w14:paraId="1609B6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2352</w:t>
            </w:r>
          </w:p>
        </w:tc>
        <w:tc>
          <w:tcPr>
            <w:tcW w:w="4288" w:type="dxa"/>
          </w:tcPr>
          <w:p w14:paraId="0D9BD1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stream_structure;</w:t>
            </w:r>
          </w:p>
        </w:tc>
        <w:tc>
          <w:tcPr>
            <w:tcW w:w="4117" w:type="dxa"/>
          </w:tcPr>
          <w:p w14:paraId="2DADA0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stream_structure;</w:t>
            </w:r>
          </w:p>
        </w:tc>
      </w:tr>
      <w:tr w:rsidR="001B11A7" w:rsidRPr="00C04F0B" w14:paraId="6D78DB0B" w14:textId="77777777" w:rsidTr="00DB2132">
        <w:tc>
          <w:tcPr>
            <w:tcW w:w="605" w:type="dxa"/>
          </w:tcPr>
          <w:p w14:paraId="116134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2353</w:t>
            </w:r>
          </w:p>
        </w:tc>
        <w:tc>
          <w:tcPr>
            <w:tcW w:w="4288" w:type="dxa"/>
          </w:tcPr>
          <w:p w14:paraId="59325D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format_ordering;</w:t>
            </w:r>
          </w:p>
        </w:tc>
        <w:tc>
          <w:tcPr>
            <w:tcW w:w="4117" w:type="dxa"/>
          </w:tcPr>
          <w:p w14:paraId="7C4490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format_ordering;</w:t>
            </w:r>
          </w:p>
        </w:tc>
      </w:tr>
      <w:tr w:rsidR="001B11A7" w:rsidRPr="00C04F0B" w14:paraId="4BA30DDD" w14:textId="77777777" w:rsidTr="00DB2132">
        <w:tc>
          <w:tcPr>
            <w:tcW w:w="605" w:type="dxa"/>
          </w:tcPr>
          <w:p w14:paraId="507814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2354</w:t>
            </w:r>
          </w:p>
        </w:tc>
        <w:tc>
          <w:tcPr>
            <w:tcW w:w="4288" w:type="dxa"/>
          </w:tcPr>
          <w:p w14:paraId="29A730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baseChannelCount;</w:t>
            </w:r>
          </w:p>
        </w:tc>
        <w:tc>
          <w:tcPr>
            <w:tcW w:w="4117" w:type="dxa"/>
          </w:tcPr>
          <w:p w14:paraId="0DFA05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baseChannelCount;</w:t>
            </w:r>
          </w:p>
        </w:tc>
      </w:tr>
      <w:tr w:rsidR="001B11A7" w:rsidRPr="00C04F0B" w14:paraId="32BB77BC" w14:textId="77777777" w:rsidTr="00DB2132">
        <w:tc>
          <w:tcPr>
            <w:tcW w:w="605" w:type="dxa"/>
          </w:tcPr>
          <w:p w14:paraId="4957B9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2355</w:t>
            </w:r>
          </w:p>
        </w:tc>
        <w:tc>
          <w:tcPr>
            <w:tcW w:w="4288" w:type="dxa"/>
          </w:tcPr>
          <w:p w14:paraId="4571FB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(stream_structure &amp; channelStructured) {</w:t>
            </w:r>
          </w:p>
        </w:tc>
        <w:tc>
          <w:tcPr>
            <w:tcW w:w="4117" w:type="dxa"/>
          </w:tcPr>
          <w:p w14:paraId="40DB28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(stream_structure &amp; channelStructured) {</w:t>
            </w:r>
          </w:p>
        </w:tc>
      </w:tr>
      <w:tr w:rsidR="001B11A7" w:rsidRPr="00C04F0B" w14:paraId="29968F7F" w14:textId="77777777" w:rsidTr="00DB2132">
        <w:tc>
          <w:tcPr>
            <w:tcW w:w="605" w:type="dxa"/>
          </w:tcPr>
          <w:p w14:paraId="5CED2B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2356</w:t>
            </w:r>
          </w:p>
        </w:tc>
        <w:tc>
          <w:tcPr>
            <w:tcW w:w="4288" w:type="dxa"/>
          </w:tcPr>
          <w:p w14:paraId="11B572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definedLayout;</w:t>
            </w:r>
          </w:p>
        </w:tc>
        <w:tc>
          <w:tcPr>
            <w:tcW w:w="4117" w:type="dxa"/>
          </w:tcPr>
          <w:p w14:paraId="78ECA5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definedLayout;</w:t>
            </w:r>
          </w:p>
        </w:tc>
      </w:tr>
      <w:tr w:rsidR="001B11A7" w:rsidRPr="00C04F0B" w14:paraId="4FD91F65" w14:textId="77777777" w:rsidTr="00DB2132">
        <w:tc>
          <w:tcPr>
            <w:tcW w:w="605" w:type="dxa"/>
          </w:tcPr>
          <w:p w14:paraId="100BCD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2357</w:t>
            </w:r>
          </w:p>
        </w:tc>
        <w:tc>
          <w:tcPr>
            <w:tcW w:w="4288" w:type="dxa"/>
          </w:tcPr>
          <w:p w14:paraId="2FCB59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(definedLayout==0) {</w:t>
            </w:r>
          </w:p>
        </w:tc>
        <w:tc>
          <w:tcPr>
            <w:tcW w:w="4117" w:type="dxa"/>
          </w:tcPr>
          <w:p w14:paraId="274652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(definedLayout==0) {</w:t>
            </w:r>
          </w:p>
        </w:tc>
      </w:tr>
      <w:tr w:rsidR="001B11A7" w:rsidRPr="00C04F0B" w14:paraId="5A438BE9" w14:textId="77777777" w:rsidTr="00DB2132">
        <w:tc>
          <w:tcPr>
            <w:tcW w:w="605" w:type="dxa"/>
          </w:tcPr>
          <w:p w14:paraId="579646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2358</w:t>
            </w:r>
          </w:p>
        </w:tc>
        <w:tc>
          <w:tcPr>
            <w:tcW w:w="4288" w:type="dxa"/>
          </w:tcPr>
          <w:p w14:paraId="3B188A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int(8) layout_channel_count;</w:t>
            </w:r>
          </w:p>
        </w:tc>
        <w:tc>
          <w:tcPr>
            <w:tcW w:w="4117" w:type="dxa"/>
          </w:tcPr>
          <w:p w14:paraId="3779E4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int(8) layout_channel_count;</w:t>
            </w:r>
          </w:p>
        </w:tc>
      </w:tr>
      <w:tr w:rsidR="001B11A7" w:rsidRPr="00C04F0B" w14:paraId="6C86403A" w14:textId="77777777" w:rsidTr="00DB2132">
        <w:tc>
          <w:tcPr>
            <w:tcW w:w="605" w:type="dxa"/>
          </w:tcPr>
          <w:p w14:paraId="6C5B4A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2359</w:t>
            </w:r>
          </w:p>
        </w:tc>
        <w:tc>
          <w:tcPr>
            <w:tcW w:w="4288" w:type="dxa"/>
          </w:tcPr>
          <w:p w14:paraId="054CB1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   ChannelLayoutZero(layout_channel_count)</w:t>
            </w:r>
          </w:p>
        </w:tc>
        <w:tc>
          <w:tcPr>
            <w:tcW w:w="4117" w:type="dxa"/>
          </w:tcPr>
          <w:p w14:paraId="6A3ACA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   ChannelLayoutZero channel_layout_zero(layout_channel_count);</w:t>
            </w:r>
          </w:p>
        </w:tc>
      </w:tr>
      <w:tr w:rsidR="001B11A7" w:rsidRPr="00C04F0B" w14:paraId="2636A2C6" w14:textId="77777777" w:rsidTr="00DB2132">
        <w:tc>
          <w:tcPr>
            <w:tcW w:w="605" w:type="dxa"/>
          </w:tcPr>
          <w:p w14:paraId="755AE2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2360</w:t>
            </w:r>
          </w:p>
        </w:tc>
        <w:tc>
          <w:tcPr>
            <w:tcW w:w="4288" w:type="dxa"/>
          </w:tcPr>
          <w:p w14:paraId="3AA236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 else {</w:t>
            </w:r>
          </w:p>
        </w:tc>
        <w:tc>
          <w:tcPr>
            <w:tcW w:w="4117" w:type="dxa"/>
          </w:tcPr>
          <w:p w14:paraId="7C09FC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 else {</w:t>
            </w:r>
          </w:p>
        </w:tc>
      </w:tr>
      <w:tr w:rsidR="001B11A7" w:rsidRPr="00C04F0B" w14:paraId="6CF722D1" w14:textId="77777777" w:rsidTr="00DB2132">
        <w:tc>
          <w:tcPr>
            <w:tcW w:w="605" w:type="dxa"/>
          </w:tcPr>
          <w:p w14:paraId="190F3C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2361</w:t>
            </w:r>
          </w:p>
        </w:tc>
        <w:tc>
          <w:tcPr>
            <w:tcW w:w="4288" w:type="dxa"/>
          </w:tcPr>
          <w:p w14:paraId="788D17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   int(4) reserved = 0;</w:t>
            </w:r>
          </w:p>
        </w:tc>
        <w:tc>
          <w:tcPr>
            <w:tcW w:w="4117" w:type="dxa"/>
          </w:tcPr>
          <w:p w14:paraId="57C2F3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   reserved int(4) field = 0;</w:t>
            </w:r>
          </w:p>
        </w:tc>
      </w:tr>
      <w:tr w:rsidR="001B11A7" w:rsidRPr="00C04F0B" w14:paraId="37FAD73B" w14:textId="77777777" w:rsidTr="00DB2132">
        <w:tc>
          <w:tcPr>
            <w:tcW w:w="605" w:type="dxa"/>
          </w:tcPr>
          <w:p w14:paraId="5FFF8B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2362</w:t>
            </w:r>
          </w:p>
        </w:tc>
        <w:tc>
          <w:tcPr>
            <w:tcW w:w="4288" w:type="dxa"/>
          </w:tcPr>
          <w:p w14:paraId="698D58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int(3) channel_order_definition;</w:t>
            </w:r>
          </w:p>
        </w:tc>
        <w:tc>
          <w:tcPr>
            <w:tcW w:w="4117" w:type="dxa"/>
          </w:tcPr>
          <w:p w14:paraId="6E8679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int(3) channel_order_definition;</w:t>
            </w:r>
          </w:p>
        </w:tc>
      </w:tr>
      <w:tr w:rsidR="001B11A7" w:rsidRPr="00C04F0B" w14:paraId="44F24213" w14:textId="77777777" w:rsidTr="00DB2132">
        <w:tc>
          <w:tcPr>
            <w:tcW w:w="605" w:type="dxa"/>
          </w:tcPr>
          <w:p w14:paraId="2D1FC9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2363</w:t>
            </w:r>
          </w:p>
        </w:tc>
        <w:tc>
          <w:tcPr>
            <w:tcW w:w="4288" w:type="dxa"/>
          </w:tcPr>
          <w:p w14:paraId="378AAF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int(1) omitted_channels_present;</w:t>
            </w:r>
          </w:p>
        </w:tc>
        <w:tc>
          <w:tcPr>
            <w:tcW w:w="4117" w:type="dxa"/>
          </w:tcPr>
          <w:p w14:paraId="5E7B8D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unsigned int(1) omitted_channels_present;</w:t>
            </w:r>
          </w:p>
        </w:tc>
      </w:tr>
      <w:tr w:rsidR="001B11A7" w:rsidRPr="00C04F0B" w14:paraId="3E8091D6" w14:textId="77777777" w:rsidTr="00DB2132">
        <w:tc>
          <w:tcPr>
            <w:tcW w:w="605" w:type="dxa"/>
          </w:tcPr>
          <w:p w14:paraId="1CDDA3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2364</w:t>
            </w:r>
          </w:p>
        </w:tc>
        <w:tc>
          <w:tcPr>
            <w:tcW w:w="4288" w:type="dxa"/>
          </w:tcPr>
          <w:p w14:paraId="7DCE96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if (omitted_channels_present == 1) {</w:t>
            </w:r>
          </w:p>
        </w:tc>
        <w:tc>
          <w:tcPr>
            <w:tcW w:w="4117" w:type="dxa"/>
          </w:tcPr>
          <w:p w14:paraId="798355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if (omitted_channels_present == 1) {</w:t>
            </w:r>
          </w:p>
        </w:tc>
      </w:tr>
      <w:tr w:rsidR="001B11A7" w:rsidRPr="00C04F0B" w14:paraId="05A40642" w14:textId="77777777" w:rsidTr="00DB2132">
        <w:tc>
          <w:tcPr>
            <w:tcW w:w="605" w:type="dxa"/>
          </w:tcPr>
          <w:p w14:paraId="6567A7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2365</w:t>
            </w:r>
          </w:p>
        </w:tc>
        <w:tc>
          <w:tcPr>
            <w:tcW w:w="4288" w:type="dxa"/>
          </w:tcPr>
          <w:p w14:paraId="5488C4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int(64) omittedChannelsMap;</w:t>
            </w:r>
          </w:p>
        </w:tc>
        <w:tc>
          <w:tcPr>
            <w:tcW w:w="4117" w:type="dxa"/>
          </w:tcPr>
          <w:p w14:paraId="1DE56D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unsigned int(64) omittedChannelsMap;</w:t>
            </w:r>
          </w:p>
        </w:tc>
      </w:tr>
      <w:tr w:rsidR="001B11A7" w:rsidRPr="00C04F0B" w14:paraId="43061D05" w14:textId="77777777" w:rsidTr="00DB2132">
        <w:tc>
          <w:tcPr>
            <w:tcW w:w="605" w:type="dxa"/>
          </w:tcPr>
          <w:p w14:paraId="0090B7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2366</w:t>
            </w:r>
          </w:p>
        </w:tc>
        <w:tc>
          <w:tcPr>
            <w:tcW w:w="4288" w:type="dxa"/>
          </w:tcPr>
          <w:p w14:paraId="4AE2DC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// a ‘1’ bit indicates ‘not in this track’</w:t>
            </w:r>
          </w:p>
        </w:tc>
        <w:tc>
          <w:tcPr>
            <w:tcW w:w="4117" w:type="dxa"/>
          </w:tcPr>
          <w:p w14:paraId="7C361D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// a ‘1’ bit indicates ‘not in this track’</w:t>
            </w:r>
          </w:p>
        </w:tc>
      </w:tr>
      <w:tr w:rsidR="001B11A7" w:rsidRPr="00C04F0B" w14:paraId="66E7E9BA" w14:textId="77777777" w:rsidTr="00DB2132">
        <w:tc>
          <w:tcPr>
            <w:tcW w:w="605" w:type="dxa"/>
          </w:tcPr>
          <w:p w14:paraId="5C942E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2367</w:t>
            </w:r>
          </w:p>
        </w:tc>
        <w:tc>
          <w:tcPr>
            <w:tcW w:w="4288" w:type="dxa"/>
          </w:tcPr>
          <w:p w14:paraId="3BD403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</w:tc>
        <w:tc>
          <w:tcPr>
            <w:tcW w:w="4117" w:type="dxa"/>
          </w:tcPr>
          <w:p w14:paraId="4FA0CD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</w:tc>
      </w:tr>
      <w:tr w:rsidR="001B11A7" w:rsidRPr="00C04F0B" w14:paraId="64B44ABA" w14:textId="77777777" w:rsidTr="00DB2132">
        <w:tc>
          <w:tcPr>
            <w:tcW w:w="605" w:type="dxa"/>
          </w:tcPr>
          <w:p w14:paraId="69FE7B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2368</w:t>
            </w:r>
          </w:p>
        </w:tc>
        <w:tc>
          <w:tcPr>
            <w:tcW w:w="4288" w:type="dxa"/>
          </w:tcPr>
          <w:p w14:paraId="62D9C1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  <w:tc>
          <w:tcPr>
            <w:tcW w:w="4117" w:type="dxa"/>
          </w:tcPr>
          <w:p w14:paraId="56DC83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</w:tr>
      <w:tr w:rsidR="001B11A7" w:rsidRPr="00C04F0B" w14:paraId="6A51C31A" w14:textId="77777777" w:rsidTr="00DB2132">
        <w:tc>
          <w:tcPr>
            <w:tcW w:w="605" w:type="dxa"/>
          </w:tcPr>
          <w:p w14:paraId="73A3BB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2369</w:t>
            </w:r>
          </w:p>
        </w:tc>
        <w:tc>
          <w:tcPr>
            <w:tcW w:w="4288" w:type="dxa"/>
          </w:tcPr>
          <w:p w14:paraId="6B5665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6C894C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4AD43CD5" w14:textId="77777777" w:rsidTr="00DB2132">
        <w:tc>
          <w:tcPr>
            <w:tcW w:w="605" w:type="dxa"/>
          </w:tcPr>
          <w:p w14:paraId="5DB6B1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2370</w:t>
            </w:r>
          </w:p>
        </w:tc>
        <w:tc>
          <w:tcPr>
            <w:tcW w:w="4288" w:type="dxa"/>
          </w:tcPr>
          <w:p w14:paraId="44C691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(stream_structure &amp; objectStructured) {</w:t>
            </w:r>
          </w:p>
        </w:tc>
        <w:tc>
          <w:tcPr>
            <w:tcW w:w="4117" w:type="dxa"/>
          </w:tcPr>
          <w:p w14:paraId="10BA01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(stream_structure &amp; objectStructured) {</w:t>
            </w:r>
          </w:p>
        </w:tc>
      </w:tr>
      <w:tr w:rsidR="001B11A7" w:rsidRPr="00C04F0B" w14:paraId="7214E867" w14:textId="77777777" w:rsidTr="00DB2132">
        <w:tc>
          <w:tcPr>
            <w:tcW w:w="605" w:type="dxa"/>
          </w:tcPr>
          <w:p w14:paraId="4B2E99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2371</w:t>
            </w:r>
          </w:p>
        </w:tc>
        <w:tc>
          <w:tcPr>
            <w:tcW w:w="4288" w:type="dxa"/>
          </w:tcPr>
          <w:p w14:paraId="55C7D4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// object_count is derived from baseChannelCount</w:t>
            </w:r>
          </w:p>
        </w:tc>
        <w:tc>
          <w:tcPr>
            <w:tcW w:w="4117" w:type="dxa"/>
          </w:tcPr>
          <w:p w14:paraId="6E313D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   // object_count is derived from baseChannelCount</w:t>
            </w:r>
          </w:p>
        </w:tc>
      </w:tr>
      <w:tr w:rsidR="001B11A7" w:rsidRPr="00C04F0B" w14:paraId="3CB47047" w14:textId="77777777" w:rsidTr="00DB2132">
        <w:tc>
          <w:tcPr>
            <w:tcW w:w="605" w:type="dxa"/>
          </w:tcPr>
          <w:p w14:paraId="27249E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2372</w:t>
            </w:r>
          </w:p>
        </w:tc>
        <w:tc>
          <w:tcPr>
            <w:tcW w:w="4288" w:type="dxa"/>
          </w:tcPr>
          <w:p w14:paraId="42EACB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448BA7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4DE0AC01" w14:textId="77777777" w:rsidTr="00DB2132">
        <w:tc>
          <w:tcPr>
            <w:tcW w:w="605" w:type="dxa"/>
          </w:tcPr>
          <w:p w14:paraId="714432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2373</w:t>
            </w:r>
          </w:p>
        </w:tc>
        <w:tc>
          <w:tcPr>
            <w:tcW w:w="4288" w:type="dxa"/>
          </w:tcPr>
          <w:p w14:paraId="6046C9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6B236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CBF60EA" w14:textId="77777777" w:rsidTr="00DB2132">
        <w:tc>
          <w:tcPr>
            <w:tcW w:w="605" w:type="dxa"/>
          </w:tcPr>
          <w:p w14:paraId="3F3379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2374</w:t>
            </w:r>
          </w:p>
        </w:tc>
        <w:tc>
          <w:tcPr>
            <w:tcW w:w="4288" w:type="dxa"/>
          </w:tcPr>
          <w:p w14:paraId="34C36D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84BBD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629BE98" w14:textId="77777777" w:rsidTr="00DB2132">
        <w:tc>
          <w:tcPr>
            <w:tcW w:w="605" w:type="dxa"/>
          </w:tcPr>
          <w:p w14:paraId="74F5A9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2375</w:t>
            </w:r>
          </w:p>
        </w:tc>
        <w:tc>
          <w:tcPr>
            <w:tcW w:w="4288" w:type="dxa"/>
          </w:tcPr>
          <w:p w14:paraId="0F6632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EB3E3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7A4D0D0" w14:textId="77777777" w:rsidTr="00DB2132">
        <w:tc>
          <w:tcPr>
            <w:tcW w:w="605" w:type="dxa"/>
          </w:tcPr>
          <w:p w14:paraId="7A81A4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2376</w:t>
            </w:r>
          </w:p>
        </w:tc>
        <w:tc>
          <w:tcPr>
            <w:tcW w:w="4288" w:type="dxa"/>
          </w:tcPr>
          <w:p w14:paraId="5A9C80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0E761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BCA3EF2" w14:textId="77777777" w:rsidTr="00DB2132">
        <w:tc>
          <w:tcPr>
            <w:tcW w:w="605" w:type="dxa"/>
          </w:tcPr>
          <w:p w14:paraId="58EB7D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2377</w:t>
            </w:r>
          </w:p>
        </w:tc>
        <w:tc>
          <w:tcPr>
            <w:tcW w:w="4288" w:type="dxa"/>
          </w:tcPr>
          <w:p w14:paraId="5D48CA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DownMixInstructions</w:t>
            </w:r>
          </w:p>
        </w:tc>
        <w:tc>
          <w:tcPr>
            <w:tcW w:w="4117" w:type="dxa"/>
          </w:tcPr>
          <w:p w14:paraId="4C9504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DownMixInstructions</w:t>
            </w:r>
          </w:p>
        </w:tc>
      </w:tr>
      <w:tr w:rsidR="001B11A7" w:rsidRPr="00C04F0B" w14:paraId="79A41DFF" w14:textId="77777777" w:rsidTr="00DB2132">
        <w:tc>
          <w:tcPr>
            <w:tcW w:w="605" w:type="dxa"/>
          </w:tcPr>
          <w:p w14:paraId="68DD8E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2378</w:t>
            </w:r>
          </w:p>
        </w:tc>
        <w:tc>
          <w:tcPr>
            <w:tcW w:w="4288" w:type="dxa"/>
          </w:tcPr>
          <w:p w14:paraId="16C0D8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extends FullBox('dmix', version, flags=0)</w:t>
            </w:r>
          </w:p>
        </w:tc>
        <w:tc>
          <w:tcPr>
            <w:tcW w:w="4117" w:type="dxa"/>
          </w:tcPr>
          <w:p w14:paraId="7F479E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extends FullBox('dmix', version, 0)</w:t>
            </w:r>
          </w:p>
        </w:tc>
      </w:tr>
      <w:tr w:rsidR="001B11A7" w:rsidRPr="00C04F0B" w14:paraId="15006CEA" w14:textId="77777777" w:rsidTr="00DB2132">
        <w:tc>
          <w:tcPr>
            <w:tcW w:w="605" w:type="dxa"/>
          </w:tcPr>
          <w:p w14:paraId="281FC5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2379</w:t>
            </w:r>
          </w:p>
        </w:tc>
        <w:tc>
          <w:tcPr>
            <w:tcW w:w="4288" w:type="dxa"/>
          </w:tcPr>
          <w:p w14:paraId="65F562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1D0DE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B390D32" w14:textId="77777777" w:rsidTr="00DB2132">
        <w:tc>
          <w:tcPr>
            <w:tcW w:w="605" w:type="dxa"/>
          </w:tcPr>
          <w:p w14:paraId="4C5F0B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2380</w:t>
            </w:r>
          </w:p>
        </w:tc>
        <w:tc>
          <w:tcPr>
            <w:tcW w:w="4288" w:type="dxa"/>
          </w:tcPr>
          <w:p w14:paraId="755A32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&gt;= 1) {</w:t>
            </w:r>
          </w:p>
        </w:tc>
        <w:tc>
          <w:tcPr>
            <w:tcW w:w="4117" w:type="dxa"/>
          </w:tcPr>
          <w:p w14:paraId="2060C3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&gt;= 1) {</w:t>
            </w:r>
          </w:p>
        </w:tc>
      </w:tr>
      <w:tr w:rsidR="001B11A7" w:rsidRPr="00C04F0B" w14:paraId="7281838C" w14:textId="77777777" w:rsidTr="00DB2132">
        <w:tc>
          <w:tcPr>
            <w:tcW w:w="605" w:type="dxa"/>
          </w:tcPr>
          <w:p w14:paraId="16BC0F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2381</w:t>
            </w:r>
          </w:p>
        </w:tc>
        <w:tc>
          <w:tcPr>
            <w:tcW w:w="4288" w:type="dxa"/>
          </w:tcPr>
          <w:p w14:paraId="479D48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bit(1) reserved = 0;</w:t>
            </w:r>
          </w:p>
        </w:tc>
        <w:tc>
          <w:tcPr>
            <w:tcW w:w="4117" w:type="dxa"/>
          </w:tcPr>
          <w:p w14:paraId="77EA4C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bit(1) field_1 = 0;</w:t>
            </w:r>
          </w:p>
        </w:tc>
      </w:tr>
      <w:tr w:rsidR="001B11A7" w:rsidRPr="00C04F0B" w14:paraId="072A9861" w14:textId="77777777" w:rsidTr="00DB2132">
        <w:tc>
          <w:tcPr>
            <w:tcW w:w="605" w:type="dxa"/>
          </w:tcPr>
          <w:p w14:paraId="6DA08F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2382</w:t>
            </w:r>
          </w:p>
        </w:tc>
        <w:tc>
          <w:tcPr>
            <w:tcW w:w="4288" w:type="dxa"/>
          </w:tcPr>
          <w:p w14:paraId="43A8C6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bit(7) downmix_instructions_count;</w:t>
            </w:r>
          </w:p>
        </w:tc>
        <w:tc>
          <w:tcPr>
            <w:tcW w:w="4117" w:type="dxa"/>
          </w:tcPr>
          <w:p w14:paraId="3CC907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bit(7) downmix_instructions_count;</w:t>
            </w:r>
          </w:p>
        </w:tc>
      </w:tr>
      <w:tr w:rsidR="001B11A7" w:rsidRPr="00C04F0B" w14:paraId="3275CAA0" w14:textId="77777777" w:rsidTr="00DB2132">
        <w:tc>
          <w:tcPr>
            <w:tcW w:w="605" w:type="dxa"/>
          </w:tcPr>
          <w:p w14:paraId="08246E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2383</w:t>
            </w:r>
          </w:p>
        </w:tc>
        <w:tc>
          <w:tcPr>
            <w:tcW w:w="4288" w:type="dxa"/>
          </w:tcPr>
          <w:p w14:paraId="78B2AC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799A60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6E5FBD09" w14:textId="77777777" w:rsidTr="00DB2132">
        <w:tc>
          <w:tcPr>
            <w:tcW w:w="605" w:type="dxa"/>
          </w:tcPr>
          <w:p w14:paraId="6BEB1C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2384</w:t>
            </w:r>
          </w:p>
        </w:tc>
        <w:tc>
          <w:tcPr>
            <w:tcW w:w="4288" w:type="dxa"/>
          </w:tcPr>
          <w:p w14:paraId="35BC41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int downmix_instructions_count = 1;</w:t>
            </w:r>
          </w:p>
        </w:tc>
        <w:tc>
          <w:tcPr>
            <w:tcW w:w="4117" w:type="dxa"/>
          </w:tcPr>
          <w:p w14:paraId="12374B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computed int downmix_instructions_count = 1;</w:t>
            </w:r>
          </w:p>
        </w:tc>
      </w:tr>
      <w:tr w:rsidR="001B11A7" w:rsidRPr="00C04F0B" w14:paraId="4EE2CD35" w14:textId="77777777" w:rsidTr="00DB2132">
        <w:tc>
          <w:tcPr>
            <w:tcW w:w="605" w:type="dxa"/>
          </w:tcPr>
          <w:p w14:paraId="69E3E6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2385</w:t>
            </w:r>
          </w:p>
        </w:tc>
        <w:tc>
          <w:tcPr>
            <w:tcW w:w="4288" w:type="dxa"/>
          </w:tcPr>
          <w:p w14:paraId="67011E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0FF58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29DA036D" w14:textId="77777777" w:rsidTr="00DB2132">
        <w:tc>
          <w:tcPr>
            <w:tcW w:w="605" w:type="dxa"/>
          </w:tcPr>
          <w:p w14:paraId="6DE751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2386</w:t>
            </w:r>
          </w:p>
        </w:tc>
        <w:tc>
          <w:tcPr>
            <w:tcW w:w="4288" w:type="dxa"/>
          </w:tcPr>
          <w:p w14:paraId="5E2327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(a=1; a&lt;=downmix_instructions_count; a++) {</w:t>
            </w:r>
          </w:p>
        </w:tc>
        <w:tc>
          <w:tcPr>
            <w:tcW w:w="4117" w:type="dxa"/>
          </w:tcPr>
          <w:p w14:paraId="05B91E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(a=1; a&lt;=downmix_instructions_count; a++) {</w:t>
            </w:r>
          </w:p>
        </w:tc>
      </w:tr>
      <w:tr w:rsidR="001B11A7" w:rsidRPr="00C04F0B" w14:paraId="3809A3D3" w14:textId="77777777" w:rsidTr="00DB2132">
        <w:tc>
          <w:tcPr>
            <w:tcW w:w="605" w:type="dxa"/>
          </w:tcPr>
          <w:p w14:paraId="2BC231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2387</w:t>
            </w:r>
          </w:p>
        </w:tc>
        <w:tc>
          <w:tcPr>
            <w:tcW w:w="4288" w:type="dxa"/>
          </w:tcPr>
          <w:p w14:paraId="53FBAC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targetLayout;</w:t>
            </w:r>
          </w:p>
        </w:tc>
        <w:tc>
          <w:tcPr>
            <w:tcW w:w="4117" w:type="dxa"/>
          </w:tcPr>
          <w:p w14:paraId="790460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targetLayout;</w:t>
            </w:r>
          </w:p>
        </w:tc>
      </w:tr>
      <w:tr w:rsidR="001B11A7" w:rsidRPr="00C04F0B" w14:paraId="1FB615D2" w14:textId="77777777" w:rsidTr="00DB2132">
        <w:tc>
          <w:tcPr>
            <w:tcW w:w="605" w:type="dxa"/>
          </w:tcPr>
          <w:p w14:paraId="64DEAE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2388</w:t>
            </w:r>
          </w:p>
        </w:tc>
        <w:tc>
          <w:tcPr>
            <w:tcW w:w="4288" w:type="dxa"/>
          </w:tcPr>
          <w:p w14:paraId="4DD148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int(1) reserved = 0;</w:t>
            </w:r>
          </w:p>
        </w:tc>
        <w:tc>
          <w:tcPr>
            <w:tcW w:w="4117" w:type="dxa"/>
          </w:tcPr>
          <w:p w14:paraId="70D7BE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unsigned int(1) field_2 = 0;</w:t>
            </w:r>
          </w:p>
        </w:tc>
      </w:tr>
      <w:tr w:rsidR="001B11A7" w:rsidRPr="00C04F0B" w14:paraId="1461A5FA" w14:textId="77777777" w:rsidTr="00DB2132">
        <w:tc>
          <w:tcPr>
            <w:tcW w:w="605" w:type="dxa"/>
          </w:tcPr>
          <w:p w14:paraId="276FD0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2389</w:t>
            </w:r>
          </w:p>
        </w:tc>
        <w:tc>
          <w:tcPr>
            <w:tcW w:w="4288" w:type="dxa"/>
          </w:tcPr>
          <w:p w14:paraId="07A4C6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int(7) targetChannelCount;</w:t>
            </w:r>
          </w:p>
        </w:tc>
        <w:tc>
          <w:tcPr>
            <w:tcW w:w="4117" w:type="dxa"/>
          </w:tcPr>
          <w:p w14:paraId="575289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int(7) targetChannelCount;</w:t>
            </w:r>
          </w:p>
        </w:tc>
      </w:tr>
      <w:tr w:rsidR="001B11A7" w:rsidRPr="00C04F0B" w14:paraId="1B7BA0FD" w14:textId="77777777" w:rsidTr="00DB2132">
        <w:tc>
          <w:tcPr>
            <w:tcW w:w="605" w:type="dxa"/>
          </w:tcPr>
          <w:p w14:paraId="012915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2390</w:t>
            </w:r>
          </w:p>
        </w:tc>
        <w:tc>
          <w:tcPr>
            <w:tcW w:w="4288" w:type="dxa"/>
          </w:tcPr>
          <w:p w14:paraId="203A0D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in_stream;</w:t>
            </w:r>
          </w:p>
        </w:tc>
        <w:tc>
          <w:tcPr>
            <w:tcW w:w="4117" w:type="dxa"/>
          </w:tcPr>
          <w:p w14:paraId="6E284F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bit(1) in_stream;</w:t>
            </w:r>
          </w:p>
        </w:tc>
      </w:tr>
      <w:tr w:rsidR="001B11A7" w:rsidRPr="00C04F0B" w14:paraId="1270472A" w14:textId="77777777" w:rsidTr="00DB2132">
        <w:tc>
          <w:tcPr>
            <w:tcW w:w="605" w:type="dxa"/>
          </w:tcPr>
          <w:p w14:paraId="70DBD5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2391</w:t>
            </w:r>
          </w:p>
        </w:tc>
        <w:tc>
          <w:tcPr>
            <w:tcW w:w="4288" w:type="dxa"/>
          </w:tcPr>
          <w:p w14:paraId="3C9527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int(7) downmix_ID;</w:t>
            </w:r>
          </w:p>
        </w:tc>
        <w:tc>
          <w:tcPr>
            <w:tcW w:w="4117" w:type="dxa"/>
          </w:tcPr>
          <w:p w14:paraId="410FB3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int(7) downmix_ID;</w:t>
            </w:r>
          </w:p>
        </w:tc>
      </w:tr>
      <w:tr w:rsidR="001B11A7" w:rsidRPr="00C04F0B" w14:paraId="5C4CF0BB" w14:textId="77777777" w:rsidTr="00DB2132">
        <w:tc>
          <w:tcPr>
            <w:tcW w:w="605" w:type="dxa"/>
          </w:tcPr>
          <w:p w14:paraId="7866CB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2392</w:t>
            </w:r>
          </w:p>
        </w:tc>
        <w:tc>
          <w:tcPr>
            <w:tcW w:w="4288" w:type="dxa"/>
          </w:tcPr>
          <w:p w14:paraId="1A9540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(in_stream==0)</w:t>
            </w:r>
          </w:p>
        </w:tc>
        <w:tc>
          <w:tcPr>
            <w:tcW w:w="4117" w:type="dxa"/>
          </w:tcPr>
          <w:p w14:paraId="6AC9D7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(in_stream==0)</w:t>
            </w:r>
          </w:p>
        </w:tc>
      </w:tr>
      <w:tr w:rsidR="001B11A7" w:rsidRPr="00C04F0B" w14:paraId="66913A8A" w14:textId="77777777" w:rsidTr="00DB2132">
        <w:tc>
          <w:tcPr>
            <w:tcW w:w="605" w:type="dxa"/>
          </w:tcPr>
          <w:p w14:paraId="0EBC277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2393</w:t>
            </w:r>
          </w:p>
        </w:tc>
        <w:tc>
          <w:tcPr>
            <w:tcW w:w="4288" w:type="dxa"/>
          </w:tcPr>
          <w:p w14:paraId="634247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{  // downmix coefficients are out of stream and supplied here</w:t>
            </w:r>
          </w:p>
        </w:tc>
        <w:tc>
          <w:tcPr>
            <w:tcW w:w="4117" w:type="dxa"/>
          </w:tcPr>
          <w:p w14:paraId="00C6D2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{  // downmix coefficients are out of stream and supplied here</w:t>
            </w:r>
          </w:p>
        </w:tc>
      </w:tr>
      <w:tr w:rsidR="001B11A7" w:rsidRPr="00C04F0B" w14:paraId="40AD2F91" w14:textId="77777777" w:rsidTr="00DB2132">
        <w:tc>
          <w:tcPr>
            <w:tcW w:w="605" w:type="dxa"/>
          </w:tcPr>
          <w:p w14:paraId="6C7FB1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2394</w:t>
            </w:r>
          </w:p>
        </w:tc>
        <w:tc>
          <w:tcPr>
            <w:tcW w:w="4288" w:type="dxa"/>
          </w:tcPr>
          <w:p w14:paraId="79DA99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int i, j;</w:t>
            </w:r>
          </w:p>
        </w:tc>
        <w:tc>
          <w:tcPr>
            <w:tcW w:w="4117" w:type="dxa"/>
          </w:tcPr>
          <w:p w14:paraId="52346F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computed int i;</w:t>
            </w:r>
          </w:p>
        </w:tc>
      </w:tr>
      <w:tr w:rsidR="001B11A7" w:rsidRPr="00C04F0B" w14:paraId="3071BF22" w14:textId="77777777" w:rsidTr="00DB2132">
        <w:tc>
          <w:tcPr>
            <w:tcW w:w="605" w:type="dxa"/>
          </w:tcPr>
          <w:p w14:paraId="4F06A0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2395</w:t>
            </w:r>
          </w:p>
        </w:tc>
        <w:tc>
          <w:tcPr>
            <w:tcW w:w="4288" w:type="dxa"/>
          </w:tcPr>
          <w:p w14:paraId="4C5570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(version &gt;= 1) {</w:t>
            </w:r>
          </w:p>
        </w:tc>
        <w:tc>
          <w:tcPr>
            <w:tcW w:w="4117" w:type="dxa"/>
          </w:tcPr>
          <w:p w14:paraId="04BBB7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if (version &gt;= 1) {</w:t>
            </w:r>
          </w:p>
        </w:tc>
      </w:tr>
      <w:tr w:rsidR="001B11A7" w:rsidRPr="00C04F0B" w14:paraId="30BA8914" w14:textId="77777777" w:rsidTr="00DB2132">
        <w:tc>
          <w:tcPr>
            <w:tcW w:w="605" w:type="dxa"/>
          </w:tcPr>
          <w:p w14:paraId="16BE4D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2396</w:t>
            </w:r>
          </w:p>
        </w:tc>
        <w:tc>
          <w:tcPr>
            <w:tcW w:w="4288" w:type="dxa"/>
          </w:tcPr>
          <w:p w14:paraId="1DB4B7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bit(4) bs_downmix_offset;</w:t>
            </w:r>
          </w:p>
        </w:tc>
        <w:tc>
          <w:tcPr>
            <w:tcW w:w="4117" w:type="dxa"/>
          </w:tcPr>
          <w:p w14:paraId="38F1D6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bit(4) bs_downmix_offset;</w:t>
            </w:r>
          </w:p>
        </w:tc>
      </w:tr>
      <w:tr w:rsidR="001B11A7" w:rsidRPr="00C04F0B" w14:paraId="482AF023" w14:textId="77777777" w:rsidTr="00DB2132">
        <w:tc>
          <w:tcPr>
            <w:tcW w:w="605" w:type="dxa"/>
          </w:tcPr>
          <w:p w14:paraId="7F299A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2397</w:t>
            </w:r>
          </w:p>
        </w:tc>
        <w:tc>
          <w:tcPr>
            <w:tcW w:w="4288" w:type="dxa"/>
          </w:tcPr>
          <w:p w14:paraId="7A1669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   int size = 4;</w:t>
            </w:r>
          </w:p>
        </w:tc>
        <w:tc>
          <w:tcPr>
            <w:tcW w:w="4117" w:type="dxa"/>
          </w:tcPr>
          <w:p w14:paraId="48E65A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   computed int size = 4;</w:t>
            </w:r>
          </w:p>
        </w:tc>
      </w:tr>
      <w:tr w:rsidR="001B11A7" w:rsidRPr="00C04F0B" w14:paraId="71AB7BA9" w14:textId="77777777" w:rsidTr="00DB2132">
        <w:tc>
          <w:tcPr>
            <w:tcW w:w="605" w:type="dxa"/>
          </w:tcPr>
          <w:p w14:paraId="324B50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2398</w:t>
            </w:r>
          </w:p>
        </w:tc>
        <w:tc>
          <w:tcPr>
            <w:tcW w:w="4288" w:type="dxa"/>
          </w:tcPr>
          <w:p w14:paraId="0E5913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for (i=1; i &lt;= targetChannelCount; i++){</w:t>
            </w:r>
          </w:p>
        </w:tc>
        <w:tc>
          <w:tcPr>
            <w:tcW w:w="4117" w:type="dxa"/>
          </w:tcPr>
          <w:p w14:paraId="0A54C8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for (i=1; i &lt;= targetChannelCount; i++){</w:t>
            </w:r>
          </w:p>
        </w:tc>
      </w:tr>
      <w:tr w:rsidR="001B11A7" w:rsidRPr="00C04F0B" w14:paraId="03EEDFFC" w14:textId="77777777" w:rsidTr="00DB2132">
        <w:tc>
          <w:tcPr>
            <w:tcW w:w="605" w:type="dxa"/>
          </w:tcPr>
          <w:p w14:paraId="5AB402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2399</w:t>
            </w:r>
          </w:p>
        </w:tc>
        <w:tc>
          <w:tcPr>
            <w:tcW w:w="4288" w:type="dxa"/>
          </w:tcPr>
          <w:p w14:paraId="46CBD9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for (j=1; j &lt;= baseChannelCount; j++) {</w:t>
            </w:r>
          </w:p>
        </w:tc>
        <w:tc>
          <w:tcPr>
            <w:tcW w:w="4117" w:type="dxa"/>
          </w:tcPr>
          <w:p w14:paraId="15694E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for (j=1; j &lt;= baseChannelCount; j++) {</w:t>
            </w:r>
          </w:p>
        </w:tc>
      </w:tr>
      <w:tr w:rsidR="001B11A7" w:rsidRPr="00C04F0B" w14:paraId="43D5740F" w14:textId="77777777" w:rsidTr="00DB2132">
        <w:tc>
          <w:tcPr>
            <w:tcW w:w="605" w:type="dxa"/>
          </w:tcPr>
          <w:p w14:paraId="7E1376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2400</w:t>
            </w:r>
          </w:p>
        </w:tc>
        <w:tc>
          <w:tcPr>
            <w:tcW w:w="4288" w:type="dxa"/>
          </w:tcPr>
          <w:p w14:paraId="4BB5EF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bit(5) bs_downmix_coefficient_v1;</w:t>
            </w:r>
          </w:p>
        </w:tc>
        <w:tc>
          <w:tcPr>
            <w:tcW w:w="4117" w:type="dxa"/>
          </w:tcPr>
          <w:p w14:paraId="1DC258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bit(5) bs_downmix_coefficient_v1;</w:t>
            </w:r>
          </w:p>
        </w:tc>
      </w:tr>
      <w:tr w:rsidR="001B11A7" w:rsidRPr="00C04F0B" w14:paraId="2DB68D6C" w14:textId="77777777" w:rsidTr="00DB2132">
        <w:tc>
          <w:tcPr>
            <w:tcW w:w="605" w:type="dxa"/>
          </w:tcPr>
          <w:p w14:paraId="6ED237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2401</w:t>
            </w:r>
          </w:p>
        </w:tc>
        <w:tc>
          <w:tcPr>
            <w:tcW w:w="4288" w:type="dxa"/>
          </w:tcPr>
          <w:p w14:paraId="119A5C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         size += 5;</w:t>
            </w:r>
          </w:p>
        </w:tc>
        <w:tc>
          <w:tcPr>
            <w:tcW w:w="4117" w:type="dxa"/>
          </w:tcPr>
          <w:p w14:paraId="69CE62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         size = size + 5;</w:t>
            </w:r>
          </w:p>
        </w:tc>
      </w:tr>
      <w:tr w:rsidR="001B11A7" w:rsidRPr="00C04F0B" w14:paraId="4613A6C8" w14:textId="77777777" w:rsidTr="00DB2132">
        <w:tc>
          <w:tcPr>
            <w:tcW w:w="605" w:type="dxa"/>
          </w:tcPr>
          <w:p w14:paraId="4F5C21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2402</w:t>
            </w:r>
          </w:p>
        </w:tc>
        <w:tc>
          <w:tcPr>
            <w:tcW w:w="4288" w:type="dxa"/>
          </w:tcPr>
          <w:p w14:paraId="1C8B9C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  <w:tc>
          <w:tcPr>
            <w:tcW w:w="4117" w:type="dxa"/>
          </w:tcPr>
          <w:p w14:paraId="32F397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</w:tr>
      <w:tr w:rsidR="001B11A7" w:rsidRPr="00C04F0B" w14:paraId="55110107" w14:textId="77777777" w:rsidTr="00DB2132">
        <w:tc>
          <w:tcPr>
            <w:tcW w:w="605" w:type="dxa"/>
          </w:tcPr>
          <w:p w14:paraId="7AF224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2403</w:t>
            </w:r>
          </w:p>
        </w:tc>
        <w:tc>
          <w:tcPr>
            <w:tcW w:w="4288" w:type="dxa"/>
          </w:tcPr>
          <w:p w14:paraId="3670B2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</w:tc>
        <w:tc>
          <w:tcPr>
            <w:tcW w:w="4117" w:type="dxa"/>
          </w:tcPr>
          <w:p w14:paraId="1C8929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</w:tc>
      </w:tr>
      <w:tr w:rsidR="001B11A7" w:rsidRPr="00C04F0B" w14:paraId="13A282AD" w14:textId="77777777" w:rsidTr="00DB2132">
        <w:tc>
          <w:tcPr>
            <w:tcW w:w="605" w:type="dxa"/>
          </w:tcPr>
          <w:p w14:paraId="08615D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2404</w:t>
            </w:r>
          </w:p>
        </w:tc>
        <w:tc>
          <w:tcPr>
            <w:tcW w:w="4288" w:type="dxa"/>
          </w:tcPr>
          <w:p w14:paraId="1A456B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   bit(8 ceil(size / 8) – size) reserved = 0; // byte align</w:t>
            </w:r>
          </w:p>
        </w:tc>
        <w:tc>
          <w:tcPr>
            <w:tcW w:w="4117" w:type="dxa"/>
          </w:tcPr>
          <w:p w14:paraId="743AEC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   reserved bit(8 * ceil(size / 8) – size) field_3 = 0; // byte align</w:t>
            </w:r>
          </w:p>
        </w:tc>
      </w:tr>
      <w:tr w:rsidR="001B11A7" w:rsidRPr="00C04F0B" w14:paraId="6A7E4A3E" w14:textId="77777777" w:rsidTr="00DB2132">
        <w:tc>
          <w:tcPr>
            <w:tcW w:w="605" w:type="dxa"/>
          </w:tcPr>
          <w:p w14:paraId="5C7BD5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2405</w:t>
            </w:r>
          </w:p>
        </w:tc>
        <w:tc>
          <w:tcPr>
            <w:tcW w:w="4288" w:type="dxa"/>
          </w:tcPr>
          <w:p w14:paraId="15BB7C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 else {</w:t>
            </w:r>
          </w:p>
        </w:tc>
        <w:tc>
          <w:tcPr>
            <w:tcW w:w="4117" w:type="dxa"/>
          </w:tcPr>
          <w:p w14:paraId="5494C6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 else {</w:t>
            </w:r>
          </w:p>
        </w:tc>
      </w:tr>
      <w:tr w:rsidR="001B11A7" w:rsidRPr="00C04F0B" w14:paraId="590D7822" w14:textId="77777777" w:rsidTr="00DB2132">
        <w:tc>
          <w:tcPr>
            <w:tcW w:w="605" w:type="dxa"/>
          </w:tcPr>
          <w:p w14:paraId="09F319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4E334D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13DC0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   computed int i;</w:t>
            </w:r>
          </w:p>
        </w:tc>
      </w:tr>
      <w:tr w:rsidR="001B11A7" w:rsidRPr="00C04F0B" w14:paraId="7947C5C8" w14:textId="77777777" w:rsidTr="00DB2132">
        <w:tc>
          <w:tcPr>
            <w:tcW w:w="605" w:type="dxa"/>
          </w:tcPr>
          <w:p w14:paraId="74C6A7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041718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51E5F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   computed int j;</w:t>
            </w:r>
          </w:p>
        </w:tc>
      </w:tr>
      <w:tr w:rsidR="001B11A7" w:rsidRPr="00C04F0B" w14:paraId="13725BFD" w14:textId="77777777" w:rsidTr="00DB2132">
        <w:tc>
          <w:tcPr>
            <w:tcW w:w="605" w:type="dxa"/>
          </w:tcPr>
          <w:p w14:paraId="517B74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2406</w:t>
            </w:r>
          </w:p>
        </w:tc>
        <w:tc>
          <w:tcPr>
            <w:tcW w:w="4288" w:type="dxa"/>
          </w:tcPr>
          <w:p w14:paraId="0822F4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for (i=1; i &lt;= targetChannelCount; i++){</w:t>
            </w:r>
          </w:p>
        </w:tc>
        <w:tc>
          <w:tcPr>
            <w:tcW w:w="4117" w:type="dxa"/>
          </w:tcPr>
          <w:p w14:paraId="3FFE22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for (i=1; i &lt;= targetChannelCount; i++){</w:t>
            </w:r>
          </w:p>
        </w:tc>
      </w:tr>
      <w:tr w:rsidR="001B11A7" w:rsidRPr="00C04F0B" w14:paraId="45F03CE8" w14:textId="77777777" w:rsidTr="00DB2132">
        <w:tc>
          <w:tcPr>
            <w:tcW w:w="605" w:type="dxa"/>
          </w:tcPr>
          <w:p w14:paraId="253FB6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2407</w:t>
            </w:r>
          </w:p>
        </w:tc>
        <w:tc>
          <w:tcPr>
            <w:tcW w:w="4288" w:type="dxa"/>
          </w:tcPr>
          <w:p w14:paraId="184932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for (j=1; j &lt;= baseChannelCount; j++) {</w:t>
            </w:r>
          </w:p>
        </w:tc>
        <w:tc>
          <w:tcPr>
            <w:tcW w:w="4117" w:type="dxa"/>
          </w:tcPr>
          <w:p w14:paraId="4B16D4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for (j=1; j &lt;= baseChannelCount; j++) {</w:t>
            </w:r>
          </w:p>
        </w:tc>
      </w:tr>
      <w:tr w:rsidR="001B11A7" w:rsidRPr="00C04F0B" w14:paraId="30200F26" w14:textId="77777777" w:rsidTr="00DB2132">
        <w:tc>
          <w:tcPr>
            <w:tcW w:w="605" w:type="dxa"/>
          </w:tcPr>
          <w:p w14:paraId="2C5D73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2408</w:t>
            </w:r>
          </w:p>
        </w:tc>
        <w:tc>
          <w:tcPr>
            <w:tcW w:w="4288" w:type="dxa"/>
          </w:tcPr>
          <w:p w14:paraId="181E89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bit(4) bs_downmix_coefficient;</w:t>
            </w:r>
          </w:p>
        </w:tc>
        <w:tc>
          <w:tcPr>
            <w:tcW w:w="4117" w:type="dxa"/>
          </w:tcPr>
          <w:p w14:paraId="667BA2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   bit(4) bs_downmix_coefficient;</w:t>
            </w:r>
          </w:p>
        </w:tc>
      </w:tr>
      <w:tr w:rsidR="001B11A7" w:rsidRPr="00C04F0B" w14:paraId="6861887D" w14:textId="77777777" w:rsidTr="00DB2132">
        <w:tc>
          <w:tcPr>
            <w:tcW w:w="605" w:type="dxa"/>
          </w:tcPr>
          <w:p w14:paraId="58F1E5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2409</w:t>
            </w:r>
          </w:p>
        </w:tc>
        <w:tc>
          <w:tcPr>
            <w:tcW w:w="4288" w:type="dxa"/>
          </w:tcPr>
          <w:p w14:paraId="52FA1D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  <w:tc>
          <w:tcPr>
            <w:tcW w:w="4117" w:type="dxa"/>
          </w:tcPr>
          <w:p w14:paraId="603EE8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   }</w:t>
            </w:r>
          </w:p>
        </w:tc>
      </w:tr>
      <w:tr w:rsidR="001B11A7" w:rsidRPr="00C04F0B" w14:paraId="433C645B" w14:textId="77777777" w:rsidTr="00DB2132">
        <w:tc>
          <w:tcPr>
            <w:tcW w:w="605" w:type="dxa"/>
          </w:tcPr>
          <w:p w14:paraId="00BE13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2410</w:t>
            </w:r>
          </w:p>
        </w:tc>
        <w:tc>
          <w:tcPr>
            <w:tcW w:w="4288" w:type="dxa"/>
          </w:tcPr>
          <w:p w14:paraId="16EDCC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</w:tc>
        <w:tc>
          <w:tcPr>
            <w:tcW w:w="4117" w:type="dxa"/>
          </w:tcPr>
          <w:p w14:paraId="3BC302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</w:tc>
      </w:tr>
      <w:tr w:rsidR="001B11A7" w:rsidRPr="00C04F0B" w14:paraId="78986F63" w14:textId="77777777" w:rsidTr="00DB2132">
        <w:tc>
          <w:tcPr>
            <w:tcW w:w="605" w:type="dxa"/>
          </w:tcPr>
          <w:p w14:paraId="7EE2DC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2411</w:t>
            </w:r>
          </w:p>
        </w:tc>
        <w:tc>
          <w:tcPr>
            <w:tcW w:w="4288" w:type="dxa"/>
          </w:tcPr>
          <w:p w14:paraId="603265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  <w:tc>
          <w:tcPr>
            <w:tcW w:w="4117" w:type="dxa"/>
          </w:tcPr>
          <w:p w14:paraId="08607C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</w:tc>
      </w:tr>
      <w:tr w:rsidR="001B11A7" w:rsidRPr="00C04F0B" w14:paraId="332CAA27" w14:textId="77777777" w:rsidTr="00DB2132">
        <w:tc>
          <w:tcPr>
            <w:tcW w:w="605" w:type="dxa"/>
          </w:tcPr>
          <w:p w14:paraId="0AF634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2412</w:t>
            </w:r>
          </w:p>
        </w:tc>
        <w:tc>
          <w:tcPr>
            <w:tcW w:w="4288" w:type="dxa"/>
          </w:tcPr>
          <w:p w14:paraId="224B14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35665D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3BB93F66" w14:textId="77777777" w:rsidTr="00DB2132">
        <w:tc>
          <w:tcPr>
            <w:tcW w:w="605" w:type="dxa"/>
          </w:tcPr>
          <w:p w14:paraId="538868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2413</w:t>
            </w:r>
          </w:p>
        </w:tc>
        <w:tc>
          <w:tcPr>
            <w:tcW w:w="4288" w:type="dxa"/>
          </w:tcPr>
          <w:p w14:paraId="330E36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35F57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431E8CD" w14:textId="77777777" w:rsidTr="00DB2132">
        <w:tc>
          <w:tcPr>
            <w:tcW w:w="605" w:type="dxa"/>
          </w:tcPr>
          <w:p w14:paraId="4CC20E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2414</w:t>
            </w:r>
          </w:p>
        </w:tc>
        <w:tc>
          <w:tcPr>
            <w:tcW w:w="4288" w:type="dxa"/>
          </w:tcPr>
          <w:p w14:paraId="4BB944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D8EA3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3565C31" w14:textId="77777777" w:rsidTr="00DB2132">
        <w:tc>
          <w:tcPr>
            <w:tcW w:w="605" w:type="dxa"/>
          </w:tcPr>
          <w:p w14:paraId="09BCAF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2415</w:t>
            </w:r>
          </w:p>
        </w:tc>
        <w:tc>
          <w:tcPr>
            <w:tcW w:w="4288" w:type="dxa"/>
          </w:tcPr>
          <w:p w14:paraId="26B22A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C047D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614C692" w14:textId="77777777" w:rsidTr="00DB2132">
        <w:tc>
          <w:tcPr>
            <w:tcW w:w="605" w:type="dxa"/>
          </w:tcPr>
          <w:p w14:paraId="531BB7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2416</w:t>
            </w:r>
          </w:p>
        </w:tc>
        <w:tc>
          <w:tcPr>
            <w:tcW w:w="4288" w:type="dxa"/>
          </w:tcPr>
          <w:p w14:paraId="6966A1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13FC2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B387606" w14:textId="77777777" w:rsidTr="00DB2132">
        <w:tc>
          <w:tcPr>
            <w:tcW w:w="605" w:type="dxa"/>
          </w:tcPr>
          <w:p w14:paraId="061299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2417</w:t>
            </w:r>
          </w:p>
        </w:tc>
        <w:tc>
          <w:tcPr>
            <w:tcW w:w="4288" w:type="dxa"/>
          </w:tcPr>
          <w:p w14:paraId="12928C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LoudnessBaseBox</w:t>
            </w:r>
          </w:p>
        </w:tc>
        <w:tc>
          <w:tcPr>
            <w:tcW w:w="4117" w:type="dxa"/>
          </w:tcPr>
          <w:p w14:paraId="1B18A3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LoudnessBaseBox</w:t>
            </w:r>
          </w:p>
        </w:tc>
      </w:tr>
      <w:tr w:rsidR="001B11A7" w:rsidRPr="00C04F0B" w14:paraId="6368A3C7" w14:textId="77777777" w:rsidTr="00DB2132">
        <w:tc>
          <w:tcPr>
            <w:tcW w:w="605" w:type="dxa"/>
          </w:tcPr>
          <w:p w14:paraId="601490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2418</w:t>
            </w:r>
          </w:p>
        </w:tc>
        <w:tc>
          <w:tcPr>
            <w:tcW w:w="4288" w:type="dxa"/>
          </w:tcPr>
          <w:p w14:paraId="0FE56F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extends FullBox(loudnessType, version, flags=0)</w:t>
            </w:r>
          </w:p>
        </w:tc>
        <w:tc>
          <w:tcPr>
            <w:tcW w:w="4117" w:type="dxa"/>
          </w:tcPr>
          <w:p w14:paraId="6FF9F6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extends FullBox(loudnessType, version, 0)</w:t>
            </w:r>
          </w:p>
        </w:tc>
      </w:tr>
      <w:tr w:rsidR="001B11A7" w:rsidRPr="00C04F0B" w14:paraId="16BDAE67" w14:textId="77777777" w:rsidTr="00DB2132">
        <w:tc>
          <w:tcPr>
            <w:tcW w:w="605" w:type="dxa"/>
          </w:tcPr>
          <w:p w14:paraId="406001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2419</w:t>
            </w:r>
          </w:p>
        </w:tc>
        <w:tc>
          <w:tcPr>
            <w:tcW w:w="4288" w:type="dxa"/>
          </w:tcPr>
          <w:p w14:paraId="3E33EC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8F193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3003FAA" w14:textId="77777777" w:rsidTr="00DB2132">
        <w:tc>
          <w:tcPr>
            <w:tcW w:w="605" w:type="dxa"/>
          </w:tcPr>
          <w:p w14:paraId="05D858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2420</w:t>
            </w:r>
          </w:p>
        </w:tc>
        <w:tc>
          <w:tcPr>
            <w:tcW w:w="4288" w:type="dxa"/>
          </w:tcPr>
          <w:p w14:paraId="57D15B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&gt;= 2) {</w:t>
            </w:r>
          </w:p>
        </w:tc>
        <w:tc>
          <w:tcPr>
            <w:tcW w:w="4117" w:type="dxa"/>
          </w:tcPr>
          <w:p w14:paraId="15A195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(version &gt;= 2) {</w:t>
            </w:r>
          </w:p>
        </w:tc>
      </w:tr>
      <w:tr w:rsidR="001B11A7" w:rsidRPr="00C04F0B" w14:paraId="0FC8131C" w14:textId="77777777" w:rsidTr="00DB2132">
        <w:tc>
          <w:tcPr>
            <w:tcW w:w="605" w:type="dxa"/>
          </w:tcPr>
          <w:p w14:paraId="6B9755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2421</w:t>
            </w:r>
          </w:p>
        </w:tc>
        <w:tc>
          <w:tcPr>
            <w:tcW w:w="4288" w:type="dxa"/>
          </w:tcPr>
          <w:p w14:paraId="27C7E7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loudness_info_type;</w:t>
            </w:r>
          </w:p>
        </w:tc>
        <w:tc>
          <w:tcPr>
            <w:tcW w:w="4117" w:type="dxa"/>
          </w:tcPr>
          <w:p w14:paraId="3B0026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int(2) loudness_info_type;</w:t>
            </w:r>
          </w:p>
        </w:tc>
      </w:tr>
      <w:tr w:rsidR="001B11A7" w:rsidRPr="00C04F0B" w14:paraId="77C43BDF" w14:textId="77777777" w:rsidTr="00DB2132">
        <w:tc>
          <w:tcPr>
            <w:tcW w:w="605" w:type="dxa"/>
          </w:tcPr>
          <w:p w14:paraId="0991D2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2422</w:t>
            </w:r>
          </w:p>
        </w:tc>
        <w:tc>
          <w:tcPr>
            <w:tcW w:w="4288" w:type="dxa"/>
          </w:tcPr>
          <w:p w14:paraId="3A5643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int(6) loudness_base_count;</w:t>
            </w:r>
          </w:p>
        </w:tc>
        <w:tc>
          <w:tcPr>
            <w:tcW w:w="4117" w:type="dxa"/>
          </w:tcPr>
          <w:p w14:paraId="1A5988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int(6) loudness_base_count;</w:t>
            </w:r>
          </w:p>
        </w:tc>
      </w:tr>
      <w:tr w:rsidR="001B11A7" w:rsidRPr="00C04F0B" w14:paraId="19785875" w14:textId="77777777" w:rsidTr="00DB2132">
        <w:tc>
          <w:tcPr>
            <w:tcW w:w="605" w:type="dxa"/>
          </w:tcPr>
          <w:p w14:paraId="3E39D7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2423</w:t>
            </w:r>
          </w:p>
        </w:tc>
        <w:tc>
          <w:tcPr>
            <w:tcW w:w="4288" w:type="dxa"/>
          </w:tcPr>
          <w:p w14:paraId="4C0246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(loudness_info_type == 1 || loudness_info_type == 2) {</w:t>
            </w:r>
          </w:p>
        </w:tc>
        <w:tc>
          <w:tcPr>
            <w:tcW w:w="4117" w:type="dxa"/>
          </w:tcPr>
          <w:p w14:paraId="0E66D1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(loudness_info_type == 1 || loudness_info_type == 2) {</w:t>
            </w:r>
          </w:p>
        </w:tc>
      </w:tr>
      <w:tr w:rsidR="001B11A7" w:rsidRPr="00C04F0B" w14:paraId="7A27C84B" w14:textId="77777777" w:rsidTr="00DB2132">
        <w:tc>
          <w:tcPr>
            <w:tcW w:w="605" w:type="dxa"/>
          </w:tcPr>
          <w:p w14:paraId="38E640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2424</w:t>
            </w:r>
          </w:p>
        </w:tc>
        <w:tc>
          <w:tcPr>
            <w:tcW w:w="4288" w:type="dxa"/>
          </w:tcPr>
          <w:p w14:paraId="7433C1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unsigned int(1) reserved = 0;</w:t>
            </w:r>
          </w:p>
        </w:tc>
        <w:tc>
          <w:tcPr>
            <w:tcW w:w="4117" w:type="dxa"/>
          </w:tcPr>
          <w:p w14:paraId="008144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reserved unsigned int(1) field_1 = 0;</w:t>
            </w:r>
          </w:p>
        </w:tc>
      </w:tr>
      <w:tr w:rsidR="001B11A7" w:rsidRPr="00C04F0B" w14:paraId="57D60884" w14:textId="77777777" w:rsidTr="00DB2132">
        <w:tc>
          <w:tcPr>
            <w:tcW w:w="605" w:type="dxa"/>
          </w:tcPr>
          <w:p w14:paraId="633BED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2425</w:t>
            </w:r>
          </w:p>
        </w:tc>
        <w:tc>
          <w:tcPr>
            <w:tcW w:w="4288" w:type="dxa"/>
          </w:tcPr>
          <w:p w14:paraId="0D1D5B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int(7) mae_group_ID;</w:t>
            </w:r>
          </w:p>
        </w:tc>
        <w:tc>
          <w:tcPr>
            <w:tcW w:w="4117" w:type="dxa"/>
          </w:tcPr>
          <w:p w14:paraId="3A5131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int(7) mae_group_ID;</w:t>
            </w:r>
          </w:p>
        </w:tc>
      </w:tr>
      <w:tr w:rsidR="001B11A7" w:rsidRPr="00C04F0B" w14:paraId="34700F17" w14:textId="77777777" w:rsidTr="00DB2132">
        <w:tc>
          <w:tcPr>
            <w:tcW w:w="605" w:type="dxa"/>
          </w:tcPr>
          <w:p w14:paraId="491187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2426</w:t>
            </w:r>
          </w:p>
        </w:tc>
        <w:tc>
          <w:tcPr>
            <w:tcW w:w="4288" w:type="dxa"/>
          </w:tcPr>
          <w:p w14:paraId="409265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4B5C71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3FBEE349" w14:textId="77777777" w:rsidTr="00DB2132">
        <w:tc>
          <w:tcPr>
            <w:tcW w:w="605" w:type="dxa"/>
          </w:tcPr>
          <w:p w14:paraId="49FFC3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2427</w:t>
            </w:r>
          </w:p>
        </w:tc>
        <w:tc>
          <w:tcPr>
            <w:tcW w:w="4288" w:type="dxa"/>
          </w:tcPr>
          <w:p w14:paraId="73FA8B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(loudness_info_type == 3) {</w:t>
            </w:r>
          </w:p>
        </w:tc>
        <w:tc>
          <w:tcPr>
            <w:tcW w:w="4117" w:type="dxa"/>
          </w:tcPr>
          <w:p w14:paraId="6DC528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else if (loudness_info_type == 3) {</w:t>
            </w:r>
          </w:p>
        </w:tc>
      </w:tr>
      <w:tr w:rsidR="001B11A7" w:rsidRPr="00C04F0B" w14:paraId="39F6CA11" w14:textId="77777777" w:rsidTr="00DB2132">
        <w:tc>
          <w:tcPr>
            <w:tcW w:w="605" w:type="dxa"/>
          </w:tcPr>
          <w:p w14:paraId="192238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2428</w:t>
            </w:r>
          </w:p>
        </w:tc>
        <w:tc>
          <w:tcPr>
            <w:tcW w:w="4288" w:type="dxa"/>
          </w:tcPr>
          <w:p w14:paraId="50D947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unsigned int(3) reserved = 0;</w:t>
            </w:r>
          </w:p>
        </w:tc>
        <w:tc>
          <w:tcPr>
            <w:tcW w:w="4117" w:type="dxa"/>
          </w:tcPr>
          <w:p w14:paraId="3A9D27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reserved unsigned int(3) field_2 = 0;</w:t>
            </w:r>
          </w:p>
        </w:tc>
      </w:tr>
      <w:tr w:rsidR="001B11A7" w:rsidRPr="00C04F0B" w14:paraId="3691DF2E" w14:textId="77777777" w:rsidTr="00DB2132">
        <w:tc>
          <w:tcPr>
            <w:tcW w:w="605" w:type="dxa"/>
          </w:tcPr>
          <w:p w14:paraId="4BB2BA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2429</w:t>
            </w:r>
          </w:p>
        </w:tc>
        <w:tc>
          <w:tcPr>
            <w:tcW w:w="4288" w:type="dxa"/>
          </w:tcPr>
          <w:p w14:paraId="22AAAA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int(5) mae_group_preset_ID;</w:t>
            </w:r>
          </w:p>
        </w:tc>
        <w:tc>
          <w:tcPr>
            <w:tcW w:w="4117" w:type="dxa"/>
          </w:tcPr>
          <w:p w14:paraId="085817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int(5) mae_group_preset_ID;</w:t>
            </w:r>
          </w:p>
        </w:tc>
      </w:tr>
      <w:tr w:rsidR="001B11A7" w:rsidRPr="00C04F0B" w14:paraId="1A4E3B94" w14:textId="77777777" w:rsidTr="00DB2132">
        <w:tc>
          <w:tcPr>
            <w:tcW w:w="605" w:type="dxa"/>
          </w:tcPr>
          <w:p w14:paraId="152BC7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2430</w:t>
            </w:r>
          </w:p>
        </w:tc>
        <w:tc>
          <w:tcPr>
            <w:tcW w:w="4288" w:type="dxa"/>
          </w:tcPr>
          <w:p w14:paraId="4B9305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6248B4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67A79AD2" w14:textId="77777777" w:rsidTr="00DB2132">
        <w:tc>
          <w:tcPr>
            <w:tcW w:w="605" w:type="dxa"/>
          </w:tcPr>
          <w:p w14:paraId="46505B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2431</w:t>
            </w:r>
          </w:p>
        </w:tc>
        <w:tc>
          <w:tcPr>
            <w:tcW w:w="4288" w:type="dxa"/>
          </w:tcPr>
          <w:p w14:paraId="13CC99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2B188B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5959DD1C" w14:textId="77777777" w:rsidTr="00DB2132">
        <w:tc>
          <w:tcPr>
            <w:tcW w:w="605" w:type="dxa"/>
          </w:tcPr>
          <w:p w14:paraId="23EB45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2432</w:t>
            </w:r>
          </w:p>
        </w:tc>
        <w:tc>
          <w:tcPr>
            <w:tcW w:w="4288" w:type="dxa"/>
          </w:tcPr>
          <w:p w14:paraId="13E674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(version == 1) {</w:t>
            </w:r>
          </w:p>
        </w:tc>
        <w:tc>
          <w:tcPr>
            <w:tcW w:w="4117" w:type="dxa"/>
          </w:tcPr>
          <w:p w14:paraId="0B1255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else if (version == 1) {</w:t>
            </w:r>
          </w:p>
        </w:tc>
      </w:tr>
      <w:tr w:rsidR="001B11A7" w:rsidRPr="00C04F0B" w14:paraId="493B2944" w14:textId="77777777" w:rsidTr="00DB2132">
        <w:tc>
          <w:tcPr>
            <w:tcW w:w="605" w:type="dxa"/>
          </w:tcPr>
          <w:p w14:paraId="678465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2433</w:t>
            </w:r>
          </w:p>
        </w:tc>
        <w:tc>
          <w:tcPr>
            <w:tcW w:w="4288" w:type="dxa"/>
          </w:tcPr>
          <w:p w14:paraId="5D36894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int(2) reserved = 0;</w:t>
            </w:r>
          </w:p>
        </w:tc>
        <w:tc>
          <w:tcPr>
            <w:tcW w:w="4117" w:type="dxa"/>
          </w:tcPr>
          <w:p w14:paraId="103E83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unsigned int(2) field_3 = 0;</w:t>
            </w:r>
          </w:p>
        </w:tc>
      </w:tr>
      <w:tr w:rsidR="001B11A7" w:rsidRPr="00C04F0B" w14:paraId="2C056E7A" w14:textId="77777777" w:rsidTr="00DB2132">
        <w:tc>
          <w:tcPr>
            <w:tcW w:w="605" w:type="dxa"/>
          </w:tcPr>
          <w:p w14:paraId="7DAB00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2434</w:t>
            </w:r>
          </w:p>
        </w:tc>
        <w:tc>
          <w:tcPr>
            <w:tcW w:w="4288" w:type="dxa"/>
          </w:tcPr>
          <w:p w14:paraId="24385C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int(6) loudness_base_count;</w:t>
            </w:r>
          </w:p>
        </w:tc>
        <w:tc>
          <w:tcPr>
            <w:tcW w:w="4117" w:type="dxa"/>
          </w:tcPr>
          <w:p w14:paraId="2135E7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int(6) loudness_base_count;</w:t>
            </w:r>
          </w:p>
        </w:tc>
      </w:tr>
      <w:tr w:rsidR="001B11A7" w:rsidRPr="00C04F0B" w14:paraId="2FE58D66" w14:textId="77777777" w:rsidTr="00DB2132">
        <w:tc>
          <w:tcPr>
            <w:tcW w:w="605" w:type="dxa"/>
          </w:tcPr>
          <w:p w14:paraId="676C12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2435</w:t>
            </w:r>
          </w:p>
        </w:tc>
        <w:tc>
          <w:tcPr>
            <w:tcW w:w="4288" w:type="dxa"/>
          </w:tcPr>
          <w:p w14:paraId="3812F8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  <w:tc>
          <w:tcPr>
            <w:tcW w:w="4117" w:type="dxa"/>
          </w:tcPr>
          <w:p w14:paraId="4AC62E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 else {</w:t>
            </w:r>
          </w:p>
        </w:tc>
      </w:tr>
      <w:tr w:rsidR="001B11A7" w:rsidRPr="00C04F0B" w14:paraId="243AD376" w14:textId="77777777" w:rsidTr="00DB2132">
        <w:tc>
          <w:tcPr>
            <w:tcW w:w="605" w:type="dxa"/>
          </w:tcPr>
          <w:p w14:paraId="146E45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2436</w:t>
            </w:r>
          </w:p>
        </w:tc>
        <w:tc>
          <w:tcPr>
            <w:tcW w:w="4288" w:type="dxa"/>
          </w:tcPr>
          <w:p w14:paraId="657B17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int loudness_base_count = 1;</w:t>
            </w:r>
          </w:p>
        </w:tc>
        <w:tc>
          <w:tcPr>
            <w:tcW w:w="4117" w:type="dxa"/>
          </w:tcPr>
          <w:p w14:paraId="3E5028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computed int loudness_base_count = 1;</w:t>
            </w:r>
          </w:p>
        </w:tc>
      </w:tr>
      <w:tr w:rsidR="001B11A7" w:rsidRPr="00C04F0B" w14:paraId="00D8CACE" w14:textId="77777777" w:rsidTr="00DB2132">
        <w:tc>
          <w:tcPr>
            <w:tcW w:w="605" w:type="dxa"/>
          </w:tcPr>
          <w:p w14:paraId="7FCF21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2437</w:t>
            </w:r>
          </w:p>
        </w:tc>
        <w:tc>
          <w:tcPr>
            <w:tcW w:w="4288" w:type="dxa"/>
          </w:tcPr>
          <w:p w14:paraId="48385D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356864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D00235C" w14:textId="77777777" w:rsidTr="00DB2132">
        <w:tc>
          <w:tcPr>
            <w:tcW w:w="605" w:type="dxa"/>
          </w:tcPr>
          <w:p w14:paraId="17E8DE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288" w:type="dxa"/>
          </w:tcPr>
          <w:p w14:paraId="5BBB57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D212E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computed int a;</w:t>
            </w:r>
          </w:p>
        </w:tc>
      </w:tr>
      <w:tr w:rsidR="001B11A7" w:rsidRPr="00C04F0B" w14:paraId="3C8F41C9" w14:textId="77777777" w:rsidTr="00DB2132">
        <w:tc>
          <w:tcPr>
            <w:tcW w:w="605" w:type="dxa"/>
          </w:tcPr>
          <w:p w14:paraId="495946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2438</w:t>
            </w:r>
          </w:p>
        </w:tc>
        <w:tc>
          <w:tcPr>
            <w:tcW w:w="4288" w:type="dxa"/>
          </w:tcPr>
          <w:p w14:paraId="00F76F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(a=1; a&lt;=loudness_base_count; a++) {</w:t>
            </w:r>
          </w:p>
        </w:tc>
        <w:tc>
          <w:tcPr>
            <w:tcW w:w="4117" w:type="dxa"/>
          </w:tcPr>
          <w:p w14:paraId="2F8C83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for (a=1; a&lt;=loudness_base_count; a++) {</w:t>
            </w:r>
          </w:p>
        </w:tc>
      </w:tr>
      <w:tr w:rsidR="001B11A7" w:rsidRPr="00C04F0B" w14:paraId="6CF9941E" w14:textId="77777777" w:rsidTr="00DB2132">
        <w:tc>
          <w:tcPr>
            <w:tcW w:w="605" w:type="dxa"/>
          </w:tcPr>
          <w:p w14:paraId="5EDB95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2439</w:t>
            </w:r>
          </w:p>
        </w:tc>
        <w:tc>
          <w:tcPr>
            <w:tcW w:w="4288" w:type="dxa"/>
          </w:tcPr>
          <w:p w14:paraId="28F87B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&gt;= 1) {</w:t>
            </w:r>
          </w:p>
        </w:tc>
        <w:tc>
          <w:tcPr>
            <w:tcW w:w="4117" w:type="dxa"/>
          </w:tcPr>
          <w:p w14:paraId="5FAF8E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if (version &gt;= 1) {</w:t>
            </w:r>
          </w:p>
        </w:tc>
      </w:tr>
      <w:tr w:rsidR="001B11A7" w:rsidRPr="00C04F0B" w14:paraId="7CFDE892" w14:textId="77777777" w:rsidTr="00DB2132">
        <w:tc>
          <w:tcPr>
            <w:tcW w:w="605" w:type="dxa"/>
          </w:tcPr>
          <w:p w14:paraId="3DB42C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2440</w:t>
            </w:r>
          </w:p>
        </w:tc>
        <w:tc>
          <w:tcPr>
            <w:tcW w:w="4288" w:type="dxa"/>
          </w:tcPr>
          <w:p w14:paraId="442674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   unsigned int(2) reserved = 0;</w:t>
            </w:r>
          </w:p>
        </w:tc>
        <w:tc>
          <w:tcPr>
            <w:tcW w:w="4117" w:type="dxa"/>
          </w:tcPr>
          <w:p w14:paraId="12590A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   reserved unsigned int(2) field_4 = 0;</w:t>
            </w:r>
          </w:p>
        </w:tc>
      </w:tr>
      <w:tr w:rsidR="001B11A7" w:rsidRPr="00C04F0B" w14:paraId="38D0FD64" w14:textId="77777777" w:rsidTr="00DB2132">
        <w:tc>
          <w:tcPr>
            <w:tcW w:w="605" w:type="dxa"/>
          </w:tcPr>
          <w:p w14:paraId="33D029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2441</w:t>
            </w:r>
          </w:p>
        </w:tc>
        <w:tc>
          <w:tcPr>
            <w:tcW w:w="4288" w:type="dxa"/>
          </w:tcPr>
          <w:p w14:paraId="53C821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int(6) EQ_set_ID;      // to match an EQ box</w:t>
            </w:r>
          </w:p>
        </w:tc>
        <w:tc>
          <w:tcPr>
            <w:tcW w:w="4117" w:type="dxa"/>
          </w:tcPr>
          <w:p w14:paraId="3FB90A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int(6) EQ_set_ID;      // to match an EQ box</w:t>
            </w:r>
          </w:p>
        </w:tc>
      </w:tr>
      <w:tr w:rsidR="001B11A7" w:rsidRPr="00C04F0B" w14:paraId="0ED784E2" w14:textId="77777777" w:rsidTr="00DB2132">
        <w:tc>
          <w:tcPr>
            <w:tcW w:w="605" w:type="dxa"/>
          </w:tcPr>
          <w:p w14:paraId="4495B5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2442</w:t>
            </w:r>
          </w:p>
        </w:tc>
        <w:tc>
          <w:tcPr>
            <w:tcW w:w="4288" w:type="dxa"/>
          </w:tcPr>
          <w:p w14:paraId="3E5B17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479734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3FB483E1" w14:textId="77777777" w:rsidTr="00DB2132">
        <w:tc>
          <w:tcPr>
            <w:tcW w:w="605" w:type="dxa"/>
          </w:tcPr>
          <w:p w14:paraId="7D1178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2443</w:t>
            </w:r>
          </w:p>
        </w:tc>
        <w:tc>
          <w:tcPr>
            <w:tcW w:w="4288" w:type="dxa"/>
          </w:tcPr>
          <w:p w14:paraId="224747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unsigned int(3) reserved = 0;</w:t>
            </w:r>
          </w:p>
        </w:tc>
        <w:tc>
          <w:tcPr>
            <w:tcW w:w="4117" w:type="dxa"/>
          </w:tcPr>
          <w:p w14:paraId="237E4F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reserved unsigned int(3) field_4 = 0;</w:t>
            </w:r>
          </w:p>
        </w:tc>
      </w:tr>
      <w:tr w:rsidR="001B11A7" w:rsidRPr="00C04F0B" w14:paraId="7B47DBE8" w14:textId="77777777" w:rsidTr="00DB2132">
        <w:tc>
          <w:tcPr>
            <w:tcW w:w="605" w:type="dxa"/>
          </w:tcPr>
          <w:p w14:paraId="0B3418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2444</w:t>
            </w:r>
          </w:p>
        </w:tc>
        <w:tc>
          <w:tcPr>
            <w:tcW w:w="4288" w:type="dxa"/>
          </w:tcPr>
          <w:p w14:paraId="68A9E29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int(7) downmix_ID; // matching downmix</w:t>
            </w:r>
          </w:p>
        </w:tc>
        <w:tc>
          <w:tcPr>
            <w:tcW w:w="4117" w:type="dxa"/>
          </w:tcPr>
          <w:p w14:paraId="5866D0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int(7) downmix_ID; // matching downmix</w:t>
            </w:r>
          </w:p>
        </w:tc>
      </w:tr>
      <w:tr w:rsidR="001B11A7" w:rsidRPr="00C04F0B" w14:paraId="3727BD96" w14:textId="77777777" w:rsidTr="00DB2132">
        <w:tc>
          <w:tcPr>
            <w:tcW w:w="605" w:type="dxa"/>
          </w:tcPr>
          <w:p w14:paraId="0ECC50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2445</w:t>
            </w:r>
          </w:p>
        </w:tc>
        <w:tc>
          <w:tcPr>
            <w:tcW w:w="4288" w:type="dxa"/>
          </w:tcPr>
          <w:p w14:paraId="4F2753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int(6) DRC_set_ID; // to match a DRC box</w:t>
            </w:r>
          </w:p>
        </w:tc>
        <w:tc>
          <w:tcPr>
            <w:tcW w:w="4117" w:type="dxa"/>
          </w:tcPr>
          <w:p w14:paraId="32C47E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int(6) DRC_set_ID; // to match a DRC box</w:t>
            </w:r>
          </w:p>
        </w:tc>
      </w:tr>
      <w:tr w:rsidR="001B11A7" w:rsidRPr="00C04F0B" w14:paraId="36B9F845" w14:textId="77777777" w:rsidTr="00DB2132">
        <w:tc>
          <w:tcPr>
            <w:tcW w:w="605" w:type="dxa"/>
          </w:tcPr>
          <w:p w14:paraId="0AA0F8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2446</w:t>
            </w:r>
          </w:p>
        </w:tc>
        <w:tc>
          <w:tcPr>
            <w:tcW w:w="4288" w:type="dxa"/>
          </w:tcPr>
          <w:p w14:paraId="5C5D20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int(12)  bs_sample_peak_level;</w:t>
            </w:r>
          </w:p>
        </w:tc>
        <w:tc>
          <w:tcPr>
            <w:tcW w:w="4117" w:type="dxa"/>
          </w:tcPr>
          <w:p w14:paraId="7BB3AB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int(12)  bs_sample_peak_level;</w:t>
            </w:r>
          </w:p>
        </w:tc>
      </w:tr>
      <w:tr w:rsidR="001B11A7" w:rsidRPr="00C04F0B" w14:paraId="76E4E4E2" w14:textId="77777777" w:rsidTr="00DB2132">
        <w:tc>
          <w:tcPr>
            <w:tcW w:w="605" w:type="dxa"/>
          </w:tcPr>
          <w:p w14:paraId="177647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2447</w:t>
            </w:r>
          </w:p>
        </w:tc>
        <w:tc>
          <w:tcPr>
            <w:tcW w:w="4288" w:type="dxa"/>
          </w:tcPr>
          <w:p w14:paraId="2FA9C0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int(12)  bs_true_peak_level;</w:t>
            </w:r>
          </w:p>
        </w:tc>
        <w:tc>
          <w:tcPr>
            <w:tcW w:w="4117" w:type="dxa"/>
          </w:tcPr>
          <w:p w14:paraId="1E3874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int(12)  bs_true_peak_level;</w:t>
            </w:r>
          </w:p>
        </w:tc>
      </w:tr>
      <w:tr w:rsidR="001B11A7" w:rsidRPr="00C04F0B" w14:paraId="206F5B8F" w14:textId="77777777" w:rsidTr="00DB2132">
        <w:tc>
          <w:tcPr>
            <w:tcW w:w="605" w:type="dxa"/>
          </w:tcPr>
          <w:p w14:paraId="462DB6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2448</w:t>
            </w:r>
          </w:p>
        </w:tc>
        <w:tc>
          <w:tcPr>
            <w:tcW w:w="4288" w:type="dxa"/>
          </w:tcPr>
          <w:p w14:paraId="62B3A5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measurement_system_for_TP;</w:t>
            </w:r>
          </w:p>
        </w:tc>
        <w:tc>
          <w:tcPr>
            <w:tcW w:w="4117" w:type="dxa"/>
          </w:tcPr>
          <w:p w14:paraId="20DB84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measurement_system_for_TP;</w:t>
            </w:r>
          </w:p>
        </w:tc>
      </w:tr>
      <w:tr w:rsidR="001B11A7" w:rsidRPr="00C04F0B" w14:paraId="14FC9FD5" w14:textId="77777777" w:rsidTr="00DB2132">
        <w:tc>
          <w:tcPr>
            <w:tcW w:w="605" w:type="dxa"/>
          </w:tcPr>
          <w:p w14:paraId="6B1851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2449</w:t>
            </w:r>
          </w:p>
        </w:tc>
        <w:tc>
          <w:tcPr>
            <w:tcW w:w="4288" w:type="dxa"/>
          </w:tcPr>
          <w:p w14:paraId="1F05BD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reliability_for_TP;</w:t>
            </w:r>
          </w:p>
        </w:tc>
        <w:tc>
          <w:tcPr>
            <w:tcW w:w="4117" w:type="dxa"/>
          </w:tcPr>
          <w:p w14:paraId="3A4C1C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int(4) reliability_for_TP;</w:t>
            </w:r>
          </w:p>
        </w:tc>
      </w:tr>
      <w:tr w:rsidR="001B11A7" w:rsidRPr="00C04F0B" w14:paraId="0803A30A" w14:textId="77777777" w:rsidTr="00DB2132">
        <w:tc>
          <w:tcPr>
            <w:tcW w:w="605" w:type="dxa"/>
          </w:tcPr>
          <w:p w14:paraId="3A8C7B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2450</w:t>
            </w:r>
          </w:p>
        </w:tc>
        <w:tc>
          <w:tcPr>
            <w:tcW w:w="4288" w:type="dxa"/>
          </w:tcPr>
          <w:p w14:paraId="3A7573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measurement_count;</w:t>
            </w:r>
          </w:p>
        </w:tc>
        <w:tc>
          <w:tcPr>
            <w:tcW w:w="4117" w:type="dxa"/>
          </w:tcPr>
          <w:p w14:paraId="46DC2E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int(8) measurement_count;</w:t>
            </w:r>
          </w:p>
        </w:tc>
      </w:tr>
      <w:tr w:rsidR="001B11A7" w:rsidRPr="00C04F0B" w14:paraId="6D5680C3" w14:textId="77777777" w:rsidTr="00DB2132">
        <w:tc>
          <w:tcPr>
            <w:tcW w:w="605" w:type="dxa"/>
          </w:tcPr>
          <w:p w14:paraId="0E9265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2451</w:t>
            </w:r>
          </w:p>
        </w:tc>
        <w:tc>
          <w:tcPr>
            <w:tcW w:w="4288" w:type="dxa"/>
          </w:tcPr>
          <w:p w14:paraId="213FCE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int i;</w:t>
            </w:r>
          </w:p>
        </w:tc>
        <w:tc>
          <w:tcPr>
            <w:tcW w:w="4117" w:type="dxa"/>
          </w:tcPr>
          <w:p w14:paraId="27DD3C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computed int i;</w:t>
            </w:r>
          </w:p>
        </w:tc>
      </w:tr>
      <w:tr w:rsidR="001B11A7" w:rsidRPr="00C04F0B" w14:paraId="58ED5AAB" w14:textId="77777777" w:rsidTr="00DB2132">
        <w:tc>
          <w:tcPr>
            <w:tcW w:w="605" w:type="dxa"/>
          </w:tcPr>
          <w:p w14:paraId="2A96AD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2452</w:t>
            </w:r>
          </w:p>
        </w:tc>
        <w:tc>
          <w:tcPr>
            <w:tcW w:w="4288" w:type="dxa"/>
          </w:tcPr>
          <w:p w14:paraId="717F81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 = 1 ; i &lt;= measurement_count; i++){</w:t>
            </w:r>
          </w:p>
        </w:tc>
        <w:tc>
          <w:tcPr>
            <w:tcW w:w="4117" w:type="dxa"/>
          </w:tcPr>
          <w:p w14:paraId="438B7A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for (i = 1 ; i &lt;= measurement_count; i++){</w:t>
            </w:r>
          </w:p>
        </w:tc>
      </w:tr>
      <w:tr w:rsidR="001B11A7" w:rsidRPr="00C04F0B" w14:paraId="4B4FC69D" w14:textId="77777777" w:rsidTr="00DB2132">
        <w:tc>
          <w:tcPr>
            <w:tcW w:w="605" w:type="dxa"/>
          </w:tcPr>
          <w:p w14:paraId="24BC31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2453</w:t>
            </w:r>
          </w:p>
        </w:tc>
        <w:tc>
          <w:tcPr>
            <w:tcW w:w="4288" w:type="dxa"/>
          </w:tcPr>
          <w:p w14:paraId="62C6E4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method_definition;</w:t>
            </w:r>
          </w:p>
        </w:tc>
        <w:tc>
          <w:tcPr>
            <w:tcW w:w="4117" w:type="dxa"/>
          </w:tcPr>
          <w:p w14:paraId="0332B4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method_definition;</w:t>
            </w:r>
          </w:p>
        </w:tc>
      </w:tr>
      <w:tr w:rsidR="001B11A7" w:rsidRPr="00C04F0B" w14:paraId="0BF95841" w14:textId="77777777" w:rsidTr="00DB2132">
        <w:tc>
          <w:tcPr>
            <w:tcW w:w="605" w:type="dxa"/>
          </w:tcPr>
          <w:p w14:paraId="4E8345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2454</w:t>
            </w:r>
          </w:p>
        </w:tc>
        <w:tc>
          <w:tcPr>
            <w:tcW w:w="4288" w:type="dxa"/>
          </w:tcPr>
          <w:p w14:paraId="1D0300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method_value;</w:t>
            </w:r>
          </w:p>
        </w:tc>
        <w:tc>
          <w:tcPr>
            <w:tcW w:w="4117" w:type="dxa"/>
          </w:tcPr>
          <w:p w14:paraId="173FF7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int(8) method_value;</w:t>
            </w:r>
          </w:p>
        </w:tc>
      </w:tr>
      <w:tr w:rsidR="001B11A7" w:rsidRPr="00C04F0B" w14:paraId="67091231" w14:textId="77777777" w:rsidTr="00DB2132">
        <w:tc>
          <w:tcPr>
            <w:tcW w:w="605" w:type="dxa"/>
          </w:tcPr>
          <w:p w14:paraId="77BB7B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2455</w:t>
            </w:r>
          </w:p>
        </w:tc>
        <w:tc>
          <w:tcPr>
            <w:tcW w:w="4288" w:type="dxa"/>
          </w:tcPr>
          <w:p w14:paraId="6E7309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int(4) measurement_system;</w:t>
            </w:r>
          </w:p>
        </w:tc>
        <w:tc>
          <w:tcPr>
            <w:tcW w:w="4117" w:type="dxa"/>
          </w:tcPr>
          <w:p w14:paraId="4E4924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int(4) measurement_system;</w:t>
            </w:r>
          </w:p>
        </w:tc>
      </w:tr>
      <w:tr w:rsidR="001B11A7" w:rsidRPr="00C04F0B" w14:paraId="37B0340E" w14:textId="77777777" w:rsidTr="00DB2132">
        <w:tc>
          <w:tcPr>
            <w:tcW w:w="605" w:type="dxa"/>
          </w:tcPr>
          <w:p w14:paraId="620BD2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2456</w:t>
            </w:r>
          </w:p>
        </w:tc>
        <w:tc>
          <w:tcPr>
            <w:tcW w:w="4288" w:type="dxa"/>
          </w:tcPr>
          <w:p w14:paraId="7A9CCC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int(4) reliability;</w:t>
            </w:r>
          </w:p>
        </w:tc>
        <w:tc>
          <w:tcPr>
            <w:tcW w:w="4117" w:type="dxa"/>
          </w:tcPr>
          <w:p w14:paraId="6C5FF1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unsigned int(4) reliability;</w:t>
            </w:r>
          </w:p>
        </w:tc>
      </w:tr>
      <w:tr w:rsidR="001B11A7" w:rsidRPr="00C04F0B" w14:paraId="20EC9D33" w14:textId="77777777" w:rsidTr="00DB2132">
        <w:tc>
          <w:tcPr>
            <w:tcW w:w="605" w:type="dxa"/>
          </w:tcPr>
          <w:p w14:paraId="7DC9C1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2457</w:t>
            </w:r>
          </w:p>
        </w:tc>
        <w:tc>
          <w:tcPr>
            <w:tcW w:w="4288" w:type="dxa"/>
          </w:tcPr>
          <w:p w14:paraId="402237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  <w:tc>
          <w:tcPr>
            <w:tcW w:w="4117" w:type="dxa"/>
          </w:tcPr>
          <w:p w14:paraId="7BCA74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</w:tc>
      </w:tr>
      <w:tr w:rsidR="001B11A7" w:rsidRPr="00C04F0B" w14:paraId="5E91F598" w14:textId="77777777" w:rsidTr="00DB2132">
        <w:tc>
          <w:tcPr>
            <w:tcW w:w="605" w:type="dxa"/>
          </w:tcPr>
          <w:p w14:paraId="305765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2458</w:t>
            </w:r>
          </w:p>
        </w:tc>
        <w:tc>
          <w:tcPr>
            <w:tcW w:w="4288" w:type="dxa"/>
          </w:tcPr>
          <w:p w14:paraId="23E92C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4366EC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575AC91" w14:textId="77777777" w:rsidTr="00DB2132">
        <w:tc>
          <w:tcPr>
            <w:tcW w:w="605" w:type="dxa"/>
          </w:tcPr>
          <w:p w14:paraId="2087BF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2459</w:t>
            </w:r>
          </w:p>
        </w:tc>
        <w:tc>
          <w:tcPr>
            <w:tcW w:w="4288" w:type="dxa"/>
          </w:tcPr>
          <w:p w14:paraId="12BC38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9E15B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25AEF8B" w14:textId="77777777" w:rsidTr="00DB2132">
        <w:tc>
          <w:tcPr>
            <w:tcW w:w="605" w:type="dxa"/>
          </w:tcPr>
          <w:p w14:paraId="7E6A11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2460</w:t>
            </w:r>
          </w:p>
        </w:tc>
        <w:tc>
          <w:tcPr>
            <w:tcW w:w="4288" w:type="dxa"/>
          </w:tcPr>
          <w:p w14:paraId="461F68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DFC47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306316F" w14:textId="77777777" w:rsidTr="00DB2132">
        <w:tc>
          <w:tcPr>
            <w:tcW w:w="605" w:type="dxa"/>
          </w:tcPr>
          <w:p w14:paraId="45A475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2461</w:t>
            </w:r>
          </w:p>
        </w:tc>
        <w:tc>
          <w:tcPr>
            <w:tcW w:w="4288" w:type="dxa"/>
          </w:tcPr>
          <w:p w14:paraId="5130E6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C1595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56CE5EB" w14:textId="77777777" w:rsidTr="00DB2132">
        <w:tc>
          <w:tcPr>
            <w:tcW w:w="605" w:type="dxa"/>
          </w:tcPr>
          <w:p w14:paraId="5FA336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2462</w:t>
            </w:r>
          </w:p>
        </w:tc>
        <w:tc>
          <w:tcPr>
            <w:tcW w:w="4288" w:type="dxa"/>
          </w:tcPr>
          <w:p w14:paraId="136082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TrackLoudnessInfo extends LoudnessBaseBox('tlou')</w:t>
            </w:r>
          </w:p>
        </w:tc>
        <w:tc>
          <w:tcPr>
            <w:tcW w:w="4117" w:type="dxa"/>
          </w:tcPr>
          <w:p w14:paraId="7885F0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TrackLoudnessInfo extends LoudnessBaseBox('tlou')</w:t>
            </w:r>
          </w:p>
        </w:tc>
      </w:tr>
      <w:tr w:rsidR="001B11A7" w:rsidRPr="00C04F0B" w14:paraId="71F9F187" w14:textId="77777777" w:rsidTr="00DB2132">
        <w:tc>
          <w:tcPr>
            <w:tcW w:w="605" w:type="dxa"/>
          </w:tcPr>
          <w:p w14:paraId="7DBD40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2463</w:t>
            </w:r>
          </w:p>
        </w:tc>
        <w:tc>
          <w:tcPr>
            <w:tcW w:w="4288" w:type="dxa"/>
          </w:tcPr>
          <w:p w14:paraId="605CE6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6FF7A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87FFF62" w14:textId="77777777" w:rsidTr="00DB2132">
        <w:tc>
          <w:tcPr>
            <w:tcW w:w="605" w:type="dxa"/>
          </w:tcPr>
          <w:p w14:paraId="1CB3B9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2464</w:t>
            </w:r>
          </w:p>
        </w:tc>
        <w:tc>
          <w:tcPr>
            <w:tcW w:w="4288" w:type="dxa"/>
          </w:tcPr>
          <w:p w14:paraId="35E843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A7AEA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F31A083" w14:textId="77777777" w:rsidTr="00DB2132">
        <w:tc>
          <w:tcPr>
            <w:tcW w:w="605" w:type="dxa"/>
          </w:tcPr>
          <w:p w14:paraId="71753D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2465</w:t>
            </w:r>
          </w:p>
        </w:tc>
        <w:tc>
          <w:tcPr>
            <w:tcW w:w="4288" w:type="dxa"/>
          </w:tcPr>
          <w:p w14:paraId="39CEBE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B7C6B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49567B6" w14:textId="77777777" w:rsidTr="00DB2132">
        <w:tc>
          <w:tcPr>
            <w:tcW w:w="605" w:type="dxa"/>
          </w:tcPr>
          <w:p w14:paraId="2DE7CE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2466</w:t>
            </w:r>
          </w:p>
        </w:tc>
        <w:tc>
          <w:tcPr>
            <w:tcW w:w="4288" w:type="dxa"/>
          </w:tcPr>
          <w:p w14:paraId="30D9C5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D724A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C603F9B" w14:textId="77777777" w:rsidTr="00DB2132">
        <w:tc>
          <w:tcPr>
            <w:tcW w:w="605" w:type="dxa"/>
          </w:tcPr>
          <w:p w14:paraId="42B87B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2467</w:t>
            </w:r>
          </w:p>
        </w:tc>
        <w:tc>
          <w:tcPr>
            <w:tcW w:w="4288" w:type="dxa"/>
          </w:tcPr>
          <w:p w14:paraId="3A5925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AlbumLoudnessInfo extends LoudnessBaseBox ('alou')</w:t>
            </w:r>
          </w:p>
        </w:tc>
        <w:tc>
          <w:tcPr>
            <w:tcW w:w="4117" w:type="dxa"/>
          </w:tcPr>
          <w:p w14:paraId="091241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AlbumLoudnessInfo extends LoudnessBaseBox ('alou')</w:t>
            </w:r>
          </w:p>
        </w:tc>
      </w:tr>
      <w:tr w:rsidR="001B11A7" w:rsidRPr="00C04F0B" w14:paraId="1F89A7BB" w14:textId="77777777" w:rsidTr="00DB2132">
        <w:tc>
          <w:tcPr>
            <w:tcW w:w="605" w:type="dxa"/>
          </w:tcPr>
          <w:p w14:paraId="3374D0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2468</w:t>
            </w:r>
          </w:p>
        </w:tc>
        <w:tc>
          <w:tcPr>
            <w:tcW w:w="4288" w:type="dxa"/>
          </w:tcPr>
          <w:p w14:paraId="237D60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BEE49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F85E1AF" w14:textId="77777777" w:rsidTr="00DB2132">
        <w:tc>
          <w:tcPr>
            <w:tcW w:w="605" w:type="dxa"/>
          </w:tcPr>
          <w:p w14:paraId="7EF479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2469</w:t>
            </w:r>
          </w:p>
        </w:tc>
        <w:tc>
          <w:tcPr>
            <w:tcW w:w="4288" w:type="dxa"/>
          </w:tcPr>
          <w:p w14:paraId="03D91D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B607C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31B9985" w14:textId="77777777" w:rsidTr="00DB2132">
        <w:tc>
          <w:tcPr>
            <w:tcW w:w="605" w:type="dxa"/>
          </w:tcPr>
          <w:p w14:paraId="4E2FFA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2470</w:t>
            </w:r>
          </w:p>
        </w:tc>
        <w:tc>
          <w:tcPr>
            <w:tcW w:w="4288" w:type="dxa"/>
          </w:tcPr>
          <w:p w14:paraId="21AABB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DEAC8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7AE3AE8" w14:textId="77777777" w:rsidTr="00DB2132">
        <w:tc>
          <w:tcPr>
            <w:tcW w:w="605" w:type="dxa"/>
          </w:tcPr>
          <w:p w14:paraId="74DD38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2471</w:t>
            </w:r>
          </w:p>
        </w:tc>
        <w:tc>
          <w:tcPr>
            <w:tcW w:w="4288" w:type="dxa"/>
          </w:tcPr>
          <w:p w14:paraId="65D977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2DA9C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DD51ABA" w14:textId="77777777" w:rsidTr="00DB2132">
        <w:tc>
          <w:tcPr>
            <w:tcW w:w="605" w:type="dxa"/>
          </w:tcPr>
          <w:p w14:paraId="7216D8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2472</w:t>
            </w:r>
          </w:p>
        </w:tc>
        <w:tc>
          <w:tcPr>
            <w:tcW w:w="4288" w:type="dxa"/>
          </w:tcPr>
          <w:p w14:paraId="717421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LoudnessBox extends Box('ludt')</w:t>
            </w:r>
          </w:p>
        </w:tc>
        <w:tc>
          <w:tcPr>
            <w:tcW w:w="4117" w:type="dxa"/>
          </w:tcPr>
          <w:p w14:paraId="0F3D4D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LoudnessBox extends Box('ludt')</w:t>
            </w:r>
          </w:p>
        </w:tc>
      </w:tr>
      <w:tr w:rsidR="001B11A7" w:rsidRPr="00C04F0B" w14:paraId="2F941A2A" w14:textId="77777777" w:rsidTr="00DB2132">
        <w:tc>
          <w:tcPr>
            <w:tcW w:w="605" w:type="dxa"/>
          </w:tcPr>
          <w:p w14:paraId="336F18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2473</w:t>
            </w:r>
          </w:p>
        </w:tc>
        <w:tc>
          <w:tcPr>
            <w:tcW w:w="4288" w:type="dxa"/>
          </w:tcPr>
          <w:p w14:paraId="48156D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90428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701425E" w14:textId="77777777" w:rsidTr="00DB2132">
        <w:tc>
          <w:tcPr>
            <w:tcW w:w="605" w:type="dxa"/>
          </w:tcPr>
          <w:p w14:paraId="5FBC83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2474</w:t>
            </w:r>
          </w:p>
        </w:tc>
        <w:tc>
          <w:tcPr>
            <w:tcW w:w="4288" w:type="dxa"/>
          </w:tcPr>
          <w:p w14:paraId="5E120D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not more than one TrackLoudnessInfo box with version&gt;=1 is allowed</w:t>
            </w:r>
          </w:p>
        </w:tc>
        <w:tc>
          <w:tcPr>
            <w:tcW w:w="4117" w:type="dxa"/>
          </w:tcPr>
          <w:p w14:paraId="759818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not more than one TrackLoudnessInfo box with version&gt;=1 is allowed</w:t>
            </w:r>
          </w:p>
        </w:tc>
      </w:tr>
      <w:tr w:rsidR="001B11A7" w:rsidRPr="00C04F0B" w14:paraId="389DA974" w14:textId="77777777" w:rsidTr="00DB2132">
        <w:tc>
          <w:tcPr>
            <w:tcW w:w="605" w:type="dxa"/>
          </w:tcPr>
          <w:p w14:paraId="365BFD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2475</w:t>
            </w:r>
          </w:p>
        </w:tc>
        <w:tc>
          <w:tcPr>
            <w:tcW w:w="4288" w:type="dxa"/>
          </w:tcPr>
          <w:p w14:paraId="020C3F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loudness       TrackLoudnessInfo[];</w:t>
            </w:r>
          </w:p>
        </w:tc>
        <w:tc>
          <w:tcPr>
            <w:tcW w:w="4117" w:type="dxa"/>
          </w:tcPr>
          <w:p w14:paraId="2AEBF1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loudness       TrackLoudnessInfo[];</w:t>
            </w:r>
          </w:p>
        </w:tc>
      </w:tr>
      <w:tr w:rsidR="001B11A7" w:rsidRPr="00C04F0B" w14:paraId="34608CB9" w14:textId="77777777" w:rsidTr="00DB2132">
        <w:tc>
          <w:tcPr>
            <w:tcW w:w="605" w:type="dxa"/>
          </w:tcPr>
          <w:p w14:paraId="137A96B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2476</w:t>
            </w:r>
          </w:p>
        </w:tc>
        <w:tc>
          <w:tcPr>
            <w:tcW w:w="4288" w:type="dxa"/>
          </w:tcPr>
          <w:p w14:paraId="60F4C0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not more than one AlbumLoudnessInfo box with version&gt;=1 is allowed</w:t>
            </w:r>
          </w:p>
        </w:tc>
        <w:tc>
          <w:tcPr>
            <w:tcW w:w="4117" w:type="dxa"/>
          </w:tcPr>
          <w:p w14:paraId="288C95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not more than one AlbumLoudnessInfo box with version&gt;=1 is allowed</w:t>
            </w:r>
          </w:p>
        </w:tc>
      </w:tr>
      <w:tr w:rsidR="001B11A7" w:rsidRPr="00C04F0B" w14:paraId="4FCC2C67" w14:textId="77777777" w:rsidTr="00DB2132">
        <w:tc>
          <w:tcPr>
            <w:tcW w:w="605" w:type="dxa"/>
          </w:tcPr>
          <w:p w14:paraId="770377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2477</w:t>
            </w:r>
          </w:p>
        </w:tc>
        <w:tc>
          <w:tcPr>
            <w:tcW w:w="4288" w:type="dxa"/>
          </w:tcPr>
          <w:p w14:paraId="5AFB83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albumLoudness  AlbumLoudnessInfo[];</w:t>
            </w:r>
          </w:p>
        </w:tc>
        <w:tc>
          <w:tcPr>
            <w:tcW w:w="4117" w:type="dxa"/>
          </w:tcPr>
          <w:p w14:paraId="7DE4DB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albumLoudness  AlbumLoudnessInfo[];</w:t>
            </w:r>
          </w:p>
        </w:tc>
      </w:tr>
      <w:tr w:rsidR="001B11A7" w:rsidRPr="00C04F0B" w14:paraId="46708712" w14:textId="77777777" w:rsidTr="00DB2132">
        <w:tc>
          <w:tcPr>
            <w:tcW w:w="605" w:type="dxa"/>
          </w:tcPr>
          <w:p w14:paraId="66D039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2478</w:t>
            </w:r>
          </w:p>
        </w:tc>
        <w:tc>
          <w:tcPr>
            <w:tcW w:w="4288" w:type="dxa"/>
          </w:tcPr>
          <w:p w14:paraId="5D48DA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EEBC8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0168D82" w14:textId="77777777" w:rsidTr="00DB2132">
        <w:tc>
          <w:tcPr>
            <w:tcW w:w="605" w:type="dxa"/>
          </w:tcPr>
          <w:p w14:paraId="65FA87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2479</w:t>
            </w:r>
          </w:p>
        </w:tc>
        <w:tc>
          <w:tcPr>
            <w:tcW w:w="4288" w:type="dxa"/>
          </w:tcPr>
          <w:p w14:paraId="572CD1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D6754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CC01369" w14:textId="77777777" w:rsidTr="00DB2132">
        <w:tc>
          <w:tcPr>
            <w:tcW w:w="605" w:type="dxa"/>
          </w:tcPr>
          <w:p w14:paraId="6C3F91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2480</w:t>
            </w:r>
          </w:p>
        </w:tc>
        <w:tc>
          <w:tcPr>
            <w:tcW w:w="4288" w:type="dxa"/>
          </w:tcPr>
          <w:p w14:paraId="5DC3ED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08080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D3B05EC" w14:textId="77777777" w:rsidTr="00DB2132">
        <w:tc>
          <w:tcPr>
            <w:tcW w:w="605" w:type="dxa"/>
          </w:tcPr>
          <w:p w14:paraId="0FB557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2481</w:t>
            </w:r>
          </w:p>
        </w:tc>
        <w:tc>
          <w:tcPr>
            <w:tcW w:w="4288" w:type="dxa"/>
          </w:tcPr>
          <w:p w14:paraId="3ADA22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AudioRenderingIndicationBox</w:t>
            </w:r>
          </w:p>
        </w:tc>
        <w:tc>
          <w:tcPr>
            <w:tcW w:w="4117" w:type="dxa"/>
          </w:tcPr>
          <w:p w14:paraId="5D706E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AudioRenderingIndicationBox</w:t>
            </w:r>
          </w:p>
        </w:tc>
      </w:tr>
      <w:tr w:rsidR="001B11A7" w:rsidRPr="00C04F0B" w14:paraId="226966FD" w14:textId="77777777" w:rsidTr="00DB2132">
        <w:tc>
          <w:tcPr>
            <w:tcW w:w="605" w:type="dxa"/>
          </w:tcPr>
          <w:p w14:paraId="1C5F0B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2482</w:t>
            </w:r>
          </w:p>
        </w:tc>
        <w:tc>
          <w:tcPr>
            <w:tcW w:w="4288" w:type="dxa"/>
          </w:tcPr>
          <w:p w14:paraId="05517B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FullBox('ardi', version=0, 0 )</w:t>
            </w:r>
          </w:p>
        </w:tc>
        <w:tc>
          <w:tcPr>
            <w:tcW w:w="4117" w:type="dxa"/>
          </w:tcPr>
          <w:p w14:paraId="22012E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FullBox('ardi', 0, 0 )</w:t>
            </w:r>
          </w:p>
        </w:tc>
      </w:tr>
      <w:tr w:rsidR="001B11A7" w:rsidRPr="00C04F0B" w14:paraId="26739D50" w14:textId="77777777" w:rsidTr="00DB2132">
        <w:tc>
          <w:tcPr>
            <w:tcW w:w="605" w:type="dxa"/>
          </w:tcPr>
          <w:p w14:paraId="40A0C9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2483</w:t>
            </w:r>
          </w:p>
        </w:tc>
        <w:tc>
          <w:tcPr>
            <w:tcW w:w="4288" w:type="dxa"/>
          </w:tcPr>
          <w:p w14:paraId="7353D3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1D8D5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4CDC87F" w14:textId="77777777" w:rsidTr="00DB2132">
        <w:tc>
          <w:tcPr>
            <w:tcW w:w="605" w:type="dxa"/>
          </w:tcPr>
          <w:p w14:paraId="3C66C4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2484</w:t>
            </w:r>
          </w:p>
        </w:tc>
        <w:tc>
          <w:tcPr>
            <w:tcW w:w="4288" w:type="dxa"/>
          </w:tcPr>
          <w:p w14:paraId="4D86A2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audio_rendering_indication = 0;</w:t>
            </w:r>
          </w:p>
        </w:tc>
        <w:tc>
          <w:tcPr>
            <w:tcW w:w="4117" w:type="dxa"/>
          </w:tcPr>
          <w:p w14:paraId="4108AC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audio_rendering_indication = 0;</w:t>
            </w:r>
          </w:p>
        </w:tc>
      </w:tr>
      <w:tr w:rsidR="001B11A7" w:rsidRPr="00C04F0B" w14:paraId="197040A8" w14:textId="77777777" w:rsidTr="00DB2132">
        <w:tc>
          <w:tcPr>
            <w:tcW w:w="605" w:type="dxa"/>
          </w:tcPr>
          <w:p w14:paraId="659173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2485</w:t>
            </w:r>
          </w:p>
        </w:tc>
        <w:tc>
          <w:tcPr>
            <w:tcW w:w="4288" w:type="dxa"/>
          </w:tcPr>
          <w:p w14:paraId="1808B4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0F95C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91616FD" w14:textId="77777777" w:rsidTr="00DB2132">
        <w:tc>
          <w:tcPr>
            <w:tcW w:w="605" w:type="dxa"/>
          </w:tcPr>
          <w:p w14:paraId="026D27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2486</w:t>
            </w:r>
          </w:p>
        </w:tc>
        <w:tc>
          <w:tcPr>
            <w:tcW w:w="4288" w:type="dxa"/>
          </w:tcPr>
          <w:p w14:paraId="3081E18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1B573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BA2AA18" w14:textId="77777777" w:rsidTr="00DB2132">
        <w:tc>
          <w:tcPr>
            <w:tcW w:w="605" w:type="dxa"/>
          </w:tcPr>
          <w:p w14:paraId="4F7CA7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2487</w:t>
            </w:r>
          </w:p>
        </w:tc>
        <w:tc>
          <w:tcPr>
            <w:tcW w:w="4288" w:type="dxa"/>
          </w:tcPr>
          <w:p w14:paraId="7C3698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58789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B1ADAC8" w14:textId="77777777" w:rsidTr="00DB2132">
        <w:tc>
          <w:tcPr>
            <w:tcW w:w="605" w:type="dxa"/>
          </w:tcPr>
          <w:p w14:paraId="3A642E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2488</w:t>
            </w:r>
          </w:p>
        </w:tc>
        <w:tc>
          <w:tcPr>
            <w:tcW w:w="4288" w:type="dxa"/>
          </w:tcPr>
          <w:p w14:paraId="3063CD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AudioElementBox extends Box('aelm')</w:t>
            </w:r>
          </w:p>
        </w:tc>
        <w:tc>
          <w:tcPr>
            <w:tcW w:w="4117" w:type="dxa"/>
          </w:tcPr>
          <w:p w14:paraId="7FD28A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AudioElementBox extends Box('aelm')</w:t>
            </w:r>
          </w:p>
        </w:tc>
      </w:tr>
      <w:tr w:rsidR="001B11A7" w:rsidRPr="00C04F0B" w14:paraId="2E75EB43" w14:textId="77777777" w:rsidTr="00DB2132">
        <w:tc>
          <w:tcPr>
            <w:tcW w:w="605" w:type="dxa"/>
          </w:tcPr>
          <w:p w14:paraId="6047F9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2489</w:t>
            </w:r>
          </w:p>
        </w:tc>
        <w:tc>
          <w:tcPr>
            <w:tcW w:w="4288" w:type="dxa"/>
          </w:tcPr>
          <w:p w14:paraId="442C61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5A3F8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E72D040" w14:textId="77777777" w:rsidTr="00DB2132">
        <w:tc>
          <w:tcPr>
            <w:tcW w:w="605" w:type="dxa"/>
          </w:tcPr>
          <w:p w14:paraId="7CCF33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2490</w:t>
            </w:r>
          </w:p>
        </w:tc>
        <w:tc>
          <w:tcPr>
            <w:tcW w:w="4288" w:type="dxa"/>
          </w:tcPr>
          <w:p w14:paraId="33EFA8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C2B91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7C39E2F" w14:textId="77777777" w:rsidTr="00DB2132">
        <w:tc>
          <w:tcPr>
            <w:tcW w:w="605" w:type="dxa"/>
          </w:tcPr>
          <w:p w14:paraId="15AC22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2491</w:t>
            </w:r>
          </w:p>
        </w:tc>
        <w:tc>
          <w:tcPr>
            <w:tcW w:w="4288" w:type="dxa"/>
          </w:tcPr>
          <w:p w14:paraId="07C026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A165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FD1650B" w14:textId="77777777" w:rsidTr="00DB2132">
        <w:tc>
          <w:tcPr>
            <w:tcW w:w="605" w:type="dxa"/>
          </w:tcPr>
          <w:p w14:paraId="069857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2492</w:t>
            </w:r>
          </w:p>
        </w:tc>
        <w:tc>
          <w:tcPr>
            <w:tcW w:w="4288" w:type="dxa"/>
          </w:tcPr>
          <w:p w14:paraId="1D6D2E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09B45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92CE085" w14:textId="77777777" w:rsidTr="00DB2132">
        <w:tc>
          <w:tcPr>
            <w:tcW w:w="605" w:type="dxa"/>
          </w:tcPr>
          <w:p w14:paraId="7F1E51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2493</w:t>
            </w:r>
          </w:p>
        </w:tc>
        <w:tc>
          <w:tcPr>
            <w:tcW w:w="4288" w:type="dxa"/>
          </w:tcPr>
          <w:p w14:paraId="491E27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AudioElementDescriptionBox</w:t>
            </w:r>
          </w:p>
        </w:tc>
        <w:tc>
          <w:tcPr>
            <w:tcW w:w="4117" w:type="dxa"/>
          </w:tcPr>
          <w:p w14:paraId="24CB5F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AudioElementDescriptionBox</w:t>
            </w:r>
          </w:p>
        </w:tc>
      </w:tr>
      <w:tr w:rsidR="001B11A7" w:rsidRPr="00C04F0B" w14:paraId="4BBD2247" w14:textId="77777777" w:rsidTr="00DB2132">
        <w:tc>
          <w:tcPr>
            <w:tcW w:w="605" w:type="dxa"/>
          </w:tcPr>
          <w:p w14:paraId="39AE0F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2494</w:t>
            </w:r>
          </w:p>
        </w:tc>
        <w:tc>
          <w:tcPr>
            <w:tcW w:w="4288" w:type="dxa"/>
          </w:tcPr>
          <w:p w14:paraId="659E42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FullBox('aedb', version=0, flags)</w:t>
            </w:r>
          </w:p>
        </w:tc>
        <w:tc>
          <w:tcPr>
            <w:tcW w:w="4117" w:type="dxa"/>
          </w:tcPr>
          <w:p w14:paraId="0364C3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FullBox('aedb', 0, flags)</w:t>
            </w:r>
          </w:p>
        </w:tc>
      </w:tr>
      <w:tr w:rsidR="001B11A7" w:rsidRPr="00C04F0B" w14:paraId="39A79BC2" w14:textId="77777777" w:rsidTr="00DB2132">
        <w:tc>
          <w:tcPr>
            <w:tcW w:w="605" w:type="dxa"/>
          </w:tcPr>
          <w:p w14:paraId="31D8ED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2495</w:t>
            </w:r>
          </w:p>
        </w:tc>
        <w:tc>
          <w:tcPr>
            <w:tcW w:w="4288" w:type="dxa"/>
          </w:tcPr>
          <w:p w14:paraId="6A0B4E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ED0C1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9C80BB3" w14:textId="77777777" w:rsidTr="00DB2132">
        <w:tc>
          <w:tcPr>
            <w:tcW w:w="605" w:type="dxa"/>
          </w:tcPr>
          <w:p w14:paraId="6E0F23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2496</w:t>
            </w:r>
          </w:p>
        </w:tc>
        <w:tc>
          <w:tcPr>
            <w:tcW w:w="4288" w:type="dxa"/>
          </w:tcPr>
          <w:p w14:paraId="55D14D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      audioElementTag;</w:t>
            </w:r>
          </w:p>
        </w:tc>
        <w:tc>
          <w:tcPr>
            <w:tcW w:w="4117" w:type="dxa"/>
          </w:tcPr>
          <w:p w14:paraId="598C63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      audioElementTag;</w:t>
            </w:r>
          </w:p>
        </w:tc>
      </w:tr>
      <w:tr w:rsidR="001B11A7" w:rsidRPr="00C04F0B" w14:paraId="66CBA664" w14:textId="77777777" w:rsidTr="00DB2132">
        <w:tc>
          <w:tcPr>
            <w:tcW w:w="605" w:type="dxa"/>
          </w:tcPr>
          <w:p w14:paraId="0A75CB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2497</w:t>
            </w:r>
          </w:p>
        </w:tc>
        <w:tc>
          <w:tcPr>
            <w:tcW w:w="4288" w:type="dxa"/>
          </w:tcPr>
          <w:p w14:paraId="640C3E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isToggleable;</w:t>
            </w:r>
          </w:p>
        </w:tc>
        <w:tc>
          <w:tcPr>
            <w:tcW w:w="4117" w:type="dxa"/>
          </w:tcPr>
          <w:p w14:paraId="44D2D1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isToggleable;</w:t>
            </w:r>
          </w:p>
        </w:tc>
      </w:tr>
      <w:tr w:rsidR="001B11A7" w:rsidRPr="00C04F0B" w14:paraId="398C9652" w14:textId="77777777" w:rsidTr="00DB2132">
        <w:tc>
          <w:tcPr>
            <w:tcW w:w="605" w:type="dxa"/>
          </w:tcPr>
          <w:p w14:paraId="2DBB46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2498</w:t>
            </w:r>
          </w:p>
        </w:tc>
        <w:tc>
          <w:tcPr>
            <w:tcW w:w="4288" w:type="dxa"/>
          </w:tcPr>
          <w:p w14:paraId="049A3B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isDefaultEnabled;</w:t>
            </w:r>
          </w:p>
        </w:tc>
        <w:tc>
          <w:tcPr>
            <w:tcW w:w="4117" w:type="dxa"/>
          </w:tcPr>
          <w:p w14:paraId="2BE635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int(1)  isDefaultEnabled;</w:t>
            </w:r>
          </w:p>
        </w:tc>
      </w:tr>
      <w:tr w:rsidR="001B11A7" w:rsidRPr="00C04F0B" w14:paraId="144D2955" w14:textId="77777777" w:rsidTr="00DB2132">
        <w:tc>
          <w:tcPr>
            <w:tcW w:w="605" w:type="dxa"/>
          </w:tcPr>
          <w:p w14:paraId="616FA6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2499</w:t>
            </w:r>
          </w:p>
        </w:tc>
        <w:tc>
          <w:tcPr>
            <w:tcW w:w="4288" w:type="dxa"/>
          </w:tcPr>
          <w:p w14:paraId="135906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int(6)  reserved;</w:t>
            </w:r>
          </w:p>
        </w:tc>
        <w:tc>
          <w:tcPr>
            <w:tcW w:w="4117" w:type="dxa"/>
          </w:tcPr>
          <w:p w14:paraId="595B07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int(6)  field;</w:t>
            </w:r>
          </w:p>
        </w:tc>
      </w:tr>
      <w:tr w:rsidR="001B11A7" w:rsidRPr="00C04F0B" w14:paraId="09964056" w14:textId="77777777" w:rsidTr="00DB2132">
        <w:tc>
          <w:tcPr>
            <w:tcW w:w="605" w:type="dxa"/>
          </w:tcPr>
          <w:p w14:paraId="6F3767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2500</w:t>
            </w:r>
          </w:p>
        </w:tc>
        <w:tc>
          <w:tcPr>
            <w:tcW w:w="4288" w:type="dxa"/>
          </w:tcPr>
          <w:p w14:paraId="3B9855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AudioElementPosInteractivityPolar    aePosIntAct;   // optional</w:t>
            </w:r>
          </w:p>
        </w:tc>
        <w:tc>
          <w:tcPr>
            <w:tcW w:w="4117" w:type="dxa"/>
          </w:tcPr>
          <w:p w14:paraId="5E1FEB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AudioElementPosInteractivityPolar    aePosIntAct;   // optional</w:t>
            </w:r>
          </w:p>
        </w:tc>
      </w:tr>
      <w:tr w:rsidR="001B11A7" w:rsidRPr="00C04F0B" w14:paraId="01D75DDD" w14:textId="77777777" w:rsidTr="00DB2132">
        <w:tc>
          <w:tcPr>
            <w:tcW w:w="605" w:type="dxa"/>
          </w:tcPr>
          <w:p w14:paraId="642ED1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2501</w:t>
            </w:r>
          </w:p>
        </w:tc>
        <w:tc>
          <w:tcPr>
            <w:tcW w:w="4288" w:type="dxa"/>
          </w:tcPr>
          <w:p w14:paraId="7315AC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AudioElementProminenceInteractivity  aePromIntAct;  // optional</w:t>
            </w:r>
          </w:p>
        </w:tc>
        <w:tc>
          <w:tcPr>
            <w:tcW w:w="4117" w:type="dxa"/>
          </w:tcPr>
          <w:p w14:paraId="21818B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AudioElementProminenceInteractivity  aePromIntAct;  // optional</w:t>
            </w:r>
          </w:p>
        </w:tc>
      </w:tr>
      <w:tr w:rsidR="001B11A7" w:rsidRPr="00C04F0B" w14:paraId="1B768C03" w14:textId="77777777" w:rsidTr="00DB2132">
        <w:tc>
          <w:tcPr>
            <w:tcW w:w="605" w:type="dxa"/>
          </w:tcPr>
          <w:p w14:paraId="3E3892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2502</w:t>
            </w:r>
          </w:p>
        </w:tc>
        <w:tc>
          <w:tcPr>
            <w:tcW w:w="4288" w:type="dxa"/>
          </w:tcPr>
          <w:p w14:paraId="1B626A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996DB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BEC01FB" w14:textId="77777777" w:rsidTr="00DB2132">
        <w:tc>
          <w:tcPr>
            <w:tcW w:w="605" w:type="dxa"/>
          </w:tcPr>
          <w:p w14:paraId="2DE614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2503</w:t>
            </w:r>
          </w:p>
        </w:tc>
        <w:tc>
          <w:tcPr>
            <w:tcW w:w="4288" w:type="dxa"/>
          </w:tcPr>
          <w:p w14:paraId="6EBAA6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99D8B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BAACAE8" w14:textId="77777777" w:rsidTr="00DB2132">
        <w:tc>
          <w:tcPr>
            <w:tcW w:w="605" w:type="dxa"/>
          </w:tcPr>
          <w:p w14:paraId="2814E3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2504</w:t>
            </w:r>
          </w:p>
        </w:tc>
        <w:tc>
          <w:tcPr>
            <w:tcW w:w="4288" w:type="dxa"/>
          </w:tcPr>
          <w:p w14:paraId="447B00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DC78E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E1E4C84" w14:textId="77777777" w:rsidTr="00DB2132">
        <w:tc>
          <w:tcPr>
            <w:tcW w:w="605" w:type="dxa"/>
          </w:tcPr>
          <w:p w14:paraId="523703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2505</w:t>
            </w:r>
          </w:p>
        </w:tc>
        <w:tc>
          <w:tcPr>
            <w:tcW w:w="4288" w:type="dxa"/>
          </w:tcPr>
          <w:p w14:paraId="238251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AudioElementPosInteractivityPolar</w:t>
            </w:r>
          </w:p>
        </w:tc>
        <w:tc>
          <w:tcPr>
            <w:tcW w:w="4117" w:type="dxa"/>
          </w:tcPr>
          <w:p w14:paraId="59827D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AudioElementPosInteractivityPolar</w:t>
            </w:r>
          </w:p>
        </w:tc>
      </w:tr>
      <w:tr w:rsidR="001B11A7" w:rsidRPr="00C04F0B" w14:paraId="1D8252BE" w14:textId="77777777" w:rsidTr="00DB2132">
        <w:tc>
          <w:tcPr>
            <w:tcW w:w="605" w:type="dxa"/>
          </w:tcPr>
          <w:p w14:paraId="6B6A5F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2506</w:t>
            </w:r>
          </w:p>
        </w:tc>
        <w:tc>
          <w:tcPr>
            <w:tcW w:w="4288" w:type="dxa"/>
          </w:tcPr>
          <w:p w14:paraId="6AD08C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FullBox('aepp', version=0, flags)</w:t>
            </w:r>
          </w:p>
        </w:tc>
        <w:tc>
          <w:tcPr>
            <w:tcW w:w="4117" w:type="dxa"/>
          </w:tcPr>
          <w:p w14:paraId="5DB901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FullBox('aepp', 0, flags)</w:t>
            </w:r>
          </w:p>
        </w:tc>
      </w:tr>
      <w:tr w:rsidR="001B11A7" w:rsidRPr="00C04F0B" w14:paraId="247F951E" w14:textId="77777777" w:rsidTr="00DB2132">
        <w:tc>
          <w:tcPr>
            <w:tcW w:w="605" w:type="dxa"/>
          </w:tcPr>
          <w:p w14:paraId="2BAD17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2507</w:t>
            </w:r>
          </w:p>
        </w:tc>
        <w:tc>
          <w:tcPr>
            <w:tcW w:w="4288" w:type="dxa"/>
          </w:tcPr>
          <w:p w14:paraId="2A6745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6DE2D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7136F26" w14:textId="77777777" w:rsidTr="00DB2132">
        <w:tc>
          <w:tcPr>
            <w:tcW w:w="605" w:type="dxa"/>
          </w:tcPr>
          <w:p w14:paraId="4D88603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2508</w:t>
            </w:r>
          </w:p>
        </w:tc>
        <w:tc>
          <w:tcPr>
            <w:tcW w:w="4288" w:type="dxa"/>
          </w:tcPr>
          <w:p w14:paraId="03DEE5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1) {</w:t>
            </w:r>
          </w:p>
        </w:tc>
        <w:tc>
          <w:tcPr>
            <w:tcW w:w="4117" w:type="dxa"/>
          </w:tcPr>
          <w:p w14:paraId="19149E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1) {</w:t>
            </w:r>
          </w:p>
        </w:tc>
      </w:tr>
      <w:tr w:rsidR="001B11A7" w:rsidRPr="00C04F0B" w14:paraId="7B522621" w14:textId="77777777" w:rsidTr="00DB2132">
        <w:tc>
          <w:tcPr>
            <w:tcW w:w="605" w:type="dxa"/>
          </w:tcPr>
          <w:p w14:paraId="4F9BDC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2509</w:t>
            </w:r>
          </w:p>
        </w:tc>
        <w:tc>
          <w:tcPr>
            <w:tcW w:w="4288" w:type="dxa"/>
          </w:tcPr>
          <w:p w14:paraId="295A55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int(16) minAzimuth;</w:t>
            </w:r>
          </w:p>
        </w:tc>
        <w:tc>
          <w:tcPr>
            <w:tcW w:w="4117" w:type="dxa"/>
          </w:tcPr>
          <w:p w14:paraId="099D87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int(16) minAzimuth;</w:t>
            </w:r>
          </w:p>
        </w:tc>
      </w:tr>
      <w:tr w:rsidR="001B11A7" w:rsidRPr="00C04F0B" w14:paraId="6A75E568" w14:textId="77777777" w:rsidTr="00DB2132">
        <w:tc>
          <w:tcPr>
            <w:tcW w:w="605" w:type="dxa"/>
          </w:tcPr>
          <w:p w14:paraId="198DB3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2510</w:t>
            </w:r>
          </w:p>
        </w:tc>
        <w:tc>
          <w:tcPr>
            <w:tcW w:w="4288" w:type="dxa"/>
          </w:tcPr>
          <w:p w14:paraId="6C219F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int(16) maxAzimuth;</w:t>
            </w:r>
          </w:p>
        </w:tc>
        <w:tc>
          <w:tcPr>
            <w:tcW w:w="4117" w:type="dxa"/>
          </w:tcPr>
          <w:p w14:paraId="6103D1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int(16) maxAzimuth;</w:t>
            </w:r>
          </w:p>
        </w:tc>
      </w:tr>
      <w:tr w:rsidR="001B11A7" w:rsidRPr="00C04F0B" w14:paraId="6C3363C6" w14:textId="77777777" w:rsidTr="00DB2132">
        <w:tc>
          <w:tcPr>
            <w:tcW w:w="605" w:type="dxa"/>
          </w:tcPr>
          <w:p w14:paraId="47EEC3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2511</w:t>
            </w:r>
          </w:p>
        </w:tc>
        <w:tc>
          <w:tcPr>
            <w:tcW w:w="4288" w:type="dxa"/>
          </w:tcPr>
          <w:p w14:paraId="2DBC2A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int(16) defaultAzimuth;</w:t>
            </w:r>
          </w:p>
        </w:tc>
        <w:tc>
          <w:tcPr>
            <w:tcW w:w="4117" w:type="dxa"/>
          </w:tcPr>
          <w:p w14:paraId="26A6E8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int(16) defaultAzimuth;</w:t>
            </w:r>
          </w:p>
        </w:tc>
      </w:tr>
      <w:tr w:rsidR="001B11A7" w:rsidRPr="00C04F0B" w14:paraId="1C3C4AF0" w14:textId="77777777" w:rsidTr="00DB2132">
        <w:tc>
          <w:tcPr>
            <w:tcW w:w="605" w:type="dxa"/>
          </w:tcPr>
          <w:p w14:paraId="0A878F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2512</w:t>
            </w:r>
          </w:p>
        </w:tc>
        <w:tc>
          <w:tcPr>
            <w:tcW w:w="4288" w:type="dxa"/>
          </w:tcPr>
          <w:p w14:paraId="0DA762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69772E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30D4F444" w14:textId="77777777" w:rsidTr="00DB2132">
        <w:tc>
          <w:tcPr>
            <w:tcW w:w="605" w:type="dxa"/>
          </w:tcPr>
          <w:p w14:paraId="501396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2513</w:t>
            </w:r>
          </w:p>
        </w:tc>
        <w:tc>
          <w:tcPr>
            <w:tcW w:w="4288" w:type="dxa"/>
          </w:tcPr>
          <w:p w14:paraId="1A6F77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2) {</w:t>
            </w:r>
          </w:p>
        </w:tc>
        <w:tc>
          <w:tcPr>
            <w:tcW w:w="4117" w:type="dxa"/>
          </w:tcPr>
          <w:p w14:paraId="413F34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2) {</w:t>
            </w:r>
          </w:p>
        </w:tc>
      </w:tr>
      <w:tr w:rsidR="001B11A7" w:rsidRPr="00C04F0B" w14:paraId="299D7CB0" w14:textId="77777777" w:rsidTr="00DB2132">
        <w:tc>
          <w:tcPr>
            <w:tcW w:w="605" w:type="dxa"/>
          </w:tcPr>
          <w:p w14:paraId="74ABB4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2514</w:t>
            </w:r>
          </w:p>
        </w:tc>
        <w:tc>
          <w:tcPr>
            <w:tcW w:w="4288" w:type="dxa"/>
          </w:tcPr>
          <w:p w14:paraId="7A3CB1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int(8) minElevation;</w:t>
            </w:r>
          </w:p>
        </w:tc>
        <w:tc>
          <w:tcPr>
            <w:tcW w:w="4117" w:type="dxa"/>
          </w:tcPr>
          <w:p w14:paraId="0579B8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int(8) minElevation;</w:t>
            </w:r>
          </w:p>
        </w:tc>
      </w:tr>
      <w:tr w:rsidR="001B11A7" w:rsidRPr="00C04F0B" w14:paraId="7E5F34DA" w14:textId="77777777" w:rsidTr="00DB2132">
        <w:tc>
          <w:tcPr>
            <w:tcW w:w="605" w:type="dxa"/>
          </w:tcPr>
          <w:p w14:paraId="19C529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2515</w:t>
            </w:r>
          </w:p>
        </w:tc>
        <w:tc>
          <w:tcPr>
            <w:tcW w:w="4288" w:type="dxa"/>
          </w:tcPr>
          <w:p w14:paraId="3BE285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int(8) maxElevation;</w:t>
            </w:r>
          </w:p>
        </w:tc>
        <w:tc>
          <w:tcPr>
            <w:tcW w:w="4117" w:type="dxa"/>
          </w:tcPr>
          <w:p w14:paraId="7C1CF7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int(8) maxElevation;</w:t>
            </w:r>
          </w:p>
        </w:tc>
      </w:tr>
      <w:tr w:rsidR="001B11A7" w:rsidRPr="00C04F0B" w14:paraId="2DE31582" w14:textId="77777777" w:rsidTr="00DB2132">
        <w:tc>
          <w:tcPr>
            <w:tcW w:w="605" w:type="dxa"/>
          </w:tcPr>
          <w:p w14:paraId="257B8A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2516</w:t>
            </w:r>
          </w:p>
        </w:tc>
        <w:tc>
          <w:tcPr>
            <w:tcW w:w="4288" w:type="dxa"/>
          </w:tcPr>
          <w:p w14:paraId="0F8116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   signed int(8) defaultElevation;</w:t>
            </w:r>
          </w:p>
        </w:tc>
        <w:tc>
          <w:tcPr>
            <w:tcW w:w="4117" w:type="dxa"/>
          </w:tcPr>
          <w:p w14:paraId="6638D8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   int(8) defaultElevation;</w:t>
            </w:r>
          </w:p>
        </w:tc>
      </w:tr>
      <w:tr w:rsidR="001B11A7" w:rsidRPr="00C04F0B" w14:paraId="4E7FCFB8" w14:textId="77777777" w:rsidTr="00DB2132">
        <w:tc>
          <w:tcPr>
            <w:tcW w:w="605" w:type="dxa"/>
          </w:tcPr>
          <w:p w14:paraId="7BBCE3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2517</w:t>
            </w:r>
          </w:p>
        </w:tc>
        <w:tc>
          <w:tcPr>
            <w:tcW w:w="4288" w:type="dxa"/>
          </w:tcPr>
          <w:p w14:paraId="1872BB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49B22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6E2606B3" w14:textId="77777777" w:rsidTr="00DB2132">
        <w:tc>
          <w:tcPr>
            <w:tcW w:w="605" w:type="dxa"/>
          </w:tcPr>
          <w:p w14:paraId="1850A7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2518</w:t>
            </w:r>
          </w:p>
        </w:tc>
        <w:tc>
          <w:tcPr>
            <w:tcW w:w="4288" w:type="dxa"/>
          </w:tcPr>
          <w:p w14:paraId="6930010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4) {</w:t>
            </w:r>
          </w:p>
        </w:tc>
        <w:tc>
          <w:tcPr>
            <w:tcW w:w="4117" w:type="dxa"/>
          </w:tcPr>
          <w:p w14:paraId="71A551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4) {</w:t>
            </w:r>
          </w:p>
        </w:tc>
      </w:tr>
      <w:tr w:rsidR="001B11A7" w:rsidRPr="00C04F0B" w14:paraId="75723836" w14:textId="77777777" w:rsidTr="00DB2132">
        <w:tc>
          <w:tcPr>
            <w:tcW w:w="605" w:type="dxa"/>
          </w:tcPr>
          <w:p w14:paraId="43DBE5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2519</w:t>
            </w:r>
          </w:p>
        </w:tc>
        <w:tc>
          <w:tcPr>
            <w:tcW w:w="4288" w:type="dxa"/>
          </w:tcPr>
          <w:p w14:paraId="65FAB6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minDistance;</w:t>
            </w:r>
          </w:p>
        </w:tc>
        <w:tc>
          <w:tcPr>
            <w:tcW w:w="4117" w:type="dxa"/>
          </w:tcPr>
          <w:p w14:paraId="5E3013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minDistance;</w:t>
            </w:r>
          </w:p>
        </w:tc>
      </w:tr>
      <w:tr w:rsidR="001B11A7" w:rsidRPr="00C04F0B" w14:paraId="482AF501" w14:textId="77777777" w:rsidTr="00DB2132">
        <w:tc>
          <w:tcPr>
            <w:tcW w:w="605" w:type="dxa"/>
          </w:tcPr>
          <w:p w14:paraId="39E367C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2520</w:t>
            </w:r>
          </w:p>
        </w:tc>
        <w:tc>
          <w:tcPr>
            <w:tcW w:w="4288" w:type="dxa"/>
          </w:tcPr>
          <w:p w14:paraId="64120A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maxDistance;</w:t>
            </w:r>
          </w:p>
        </w:tc>
        <w:tc>
          <w:tcPr>
            <w:tcW w:w="4117" w:type="dxa"/>
          </w:tcPr>
          <w:p w14:paraId="233520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maxDistance;</w:t>
            </w:r>
          </w:p>
        </w:tc>
      </w:tr>
      <w:tr w:rsidR="001B11A7" w:rsidRPr="00C04F0B" w14:paraId="748CE0DC" w14:textId="77777777" w:rsidTr="00DB2132">
        <w:tc>
          <w:tcPr>
            <w:tcW w:w="605" w:type="dxa"/>
          </w:tcPr>
          <w:p w14:paraId="330612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2521</w:t>
            </w:r>
          </w:p>
        </w:tc>
        <w:tc>
          <w:tcPr>
            <w:tcW w:w="4288" w:type="dxa"/>
          </w:tcPr>
          <w:p w14:paraId="0B06BB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defaultDistance;</w:t>
            </w:r>
          </w:p>
        </w:tc>
        <w:tc>
          <w:tcPr>
            <w:tcW w:w="4117" w:type="dxa"/>
          </w:tcPr>
          <w:p w14:paraId="1C5143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unsigned int(32) defaultDistance;</w:t>
            </w:r>
          </w:p>
        </w:tc>
      </w:tr>
      <w:tr w:rsidR="001B11A7" w:rsidRPr="00C04F0B" w14:paraId="2311B5E8" w14:textId="77777777" w:rsidTr="00DB2132">
        <w:tc>
          <w:tcPr>
            <w:tcW w:w="605" w:type="dxa"/>
          </w:tcPr>
          <w:p w14:paraId="5B9B3B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2522</w:t>
            </w:r>
          </w:p>
        </w:tc>
        <w:tc>
          <w:tcPr>
            <w:tcW w:w="4288" w:type="dxa"/>
          </w:tcPr>
          <w:p w14:paraId="6D3827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1E4A4A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12726D67" w14:textId="77777777" w:rsidTr="00DB2132">
        <w:tc>
          <w:tcPr>
            <w:tcW w:w="605" w:type="dxa"/>
          </w:tcPr>
          <w:p w14:paraId="797C4CC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2523</w:t>
            </w:r>
          </w:p>
        </w:tc>
        <w:tc>
          <w:tcPr>
            <w:tcW w:w="4288" w:type="dxa"/>
          </w:tcPr>
          <w:p w14:paraId="3099B9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472C8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B6450C5" w14:textId="77777777" w:rsidTr="00DB2132">
        <w:tc>
          <w:tcPr>
            <w:tcW w:w="605" w:type="dxa"/>
          </w:tcPr>
          <w:p w14:paraId="4ADBBC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2524</w:t>
            </w:r>
          </w:p>
        </w:tc>
        <w:tc>
          <w:tcPr>
            <w:tcW w:w="4288" w:type="dxa"/>
          </w:tcPr>
          <w:p w14:paraId="6ADB10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2173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EDCD126" w14:textId="77777777" w:rsidTr="00DB2132">
        <w:tc>
          <w:tcPr>
            <w:tcW w:w="605" w:type="dxa"/>
          </w:tcPr>
          <w:p w14:paraId="427B72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2525</w:t>
            </w:r>
          </w:p>
        </w:tc>
        <w:tc>
          <w:tcPr>
            <w:tcW w:w="4288" w:type="dxa"/>
          </w:tcPr>
          <w:p w14:paraId="14E675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8242C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203C7B6" w14:textId="77777777" w:rsidTr="00DB2132">
        <w:tc>
          <w:tcPr>
            <w:tcW w:w="605" w:type="dxa"/>
          </w:tcPr>
          <w:p w14:paraId="085070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2526</w:t>
            </w:r>
          </w:p>
        </w:tc>
        <w:tc>
          <w:tcPr>
            <w:tcW w:w="4288" w:type="dxa"/>
          </w:tcPr>
          <w:p w14:paraId="10E972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AudioElementProminenceInteractivity</w:t>
            </w:r>
          </w:p>
        </w:tc>
        <w:tc>
          <w:tcPr>
            <w:tcW w:w="4117" w:type="dxa"/>
          </w:tcPr>
          <w:p w14:paraId="66D4EF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AudioElementProminenceInteractivity</w:t>
            </w:r>
          </w:p>
        </w:tc>
      </w:tr>
      <w:tr w:rsidR="001B11A7" w:rsidRPr="00C04F0B" w14:paraId="3049FCB5" w14:textId="77777777" w:rsidTr="00DB2132">
        <w:tc>
          <w:tcPr>
            <w:tcW w:w="605" w:type="dxa"/>
          </w:tcPr>
          <w:p w14:paraId="361148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2527</w:t>
            </w:r>
          </w:p>
        </w:tc>
        <w:tc>
          <w:tcPr>
            <w:tcW w:w="4288" w:type="dxa"/>
          </w:tcPr>
          <w:p w14:paraId="501106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FullBox('aepr', version=0, flags)</w:t>
            </w:r>
          </w:p>
        </w:tc>
        <w:tc>
          <w:tcPr>
            <w:tcW w:w="4117" w:type="dxa"/>
          </w:tcPr>
          <w:p w14:paraId="38304E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FullBox('aepr', 0, flags)</w:t>
            </w:r>
          </w:p>
        </w:tc>
      </w:tr>
      <w:tr w:rsidR="001B11A7" w:rsidRPr="00C04F0B" w14:paraId="6A957C1A" w14:textId="77777777" w:rsidTr="00DB2132">
        <w:tc>
          <w:tcPr>
            <w:tcW w:w="605" w:type="dxa"/>
          </w:tcPr>
          <w:p w14:paraId="217087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2528</w:t>
            </w:r>
          </w:p>
        </w:tc>
        <w:tc>
          <w:tcPr>
            <w:tcW w:w="4288" w:type="dxa"/>
          </w:tcPr>
          <w:p w14:paraId="750127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843C2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F5EBE8D" w14:textId="77777777" w:rsidTr="00DB2132">
        <w:tc>
          <w:tcPr>
            <w:tcW w:w="605" w:type="dxa"/>
          </w:tcPr>
          <w:p w14:paraId="03C6E9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2529</w:t>
            </w:r>
          </w:p>
        </w:tc>
        <w:tc>
          <w:tcPr>
            <w:tcW w:w="4288" w:type="dxa"/>
          </w:tcPr>
          <w:p w14:paraId="01036C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double(32)   minProminence;</w:t>
            </w:r>
          </w:p>
        </w:tc>
        <w:tc>
          <w:tcPr>
            <w:tcW w:w="4117" w:type="dxa"/>
          </w:tcPr>
          <w:p w14:paraId="7B6867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float(32)   minProminence;</w:t>
            </w:r>
          </w:p>
        </w:tc>
      </w:tr>
      <w:tr w:rsidR="001B11A7" w:rsidRPr="00C04F0B" w14:paraId="1AE1466B" w14:textId="77777777" w:rsidTr="00DB2132">
        <w:tc>
          <w:tcPr>
            <w:tcW w:w="605" w:type="dxa"/>
          </w:tcPr>
          <w:p w14:paraId="20C117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2530</w:t>
            </w:r>
          </w:p>
        </w:tc>
        <w:tc>
          <w:tcPr>
            <w:tcW w:w="4288" w:type="dxa"/>
          </w:tcPr>
          <w:p w14:paraId="2A9FAE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double(32)   maxProminence;</w:t>
            </w:r>
          </w:p>
        </w:tc>
        <w:tc>
          <w:tcPr>
            <w:tcW w:w="4117" w:type="dxa"/>
          </w:tcPr>
          <w:p w14:paraId="4AF7AE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float(32)   maxProminence;</w:t>
            </w:r>
          </w:p>
        </w:tc>
      </w:tr>
      <w:tr w:rsidR="001B11A7" w:rsidRPr="00C04F0B" w14:paraId="602E8B43" w14:textId="77777777" w:rsidTr="00DB2132">
        <w:tc>
          <w:tcPr>
            <w:tcW w:w="605" w:type="dxa"/>
          </w:tcPr>
          <w:p w14:paraId="4F5743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2531</w:t>
            </w:r>
          </w:p>
        </w:tc>
        <w:tc>
          <w:tcPr>
            <w:tcW w:w="4288" w:type="dxa"/>
          </w:tcPr>
          <w:p w14:paraId="61C35E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double(32)   defaultProminence;</w:t>
            </w:r>
          </w:p>
        </w:tc>
        <w:tc>
          <w:tcPr>
            <w:tcW w:w="4117" w:type="dxa"/>
          </w:tcPr>
          <w:p w14:paraId="1F1413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float(32)   defaultProminence;</w:t>
            </w:r>
          </w:p>
        </w:tc>
      </w:tr>
      <w:tr w:rsidR="001B11A7" w:rsidRPr="00C04F0B" w14:paraId="692E46E4" w14:textId="77777777" w:rsidTr="00DB2132">
        <w:tc>
          <w:tcPr>
            <w:tcW w:w="605" w:type="dxa"/>
          </w:tcPr>
          <w:p w14:paraId="74A184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2532</w:t>
            </w:r>
          </w:p>
        </w:tc>
        <w:tc>
          <w:tcPr>
            <w:tcW w:w="4288" w:type="dxa"/>
          </w:tcPr>
          <w:p w14:paraId="737713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A22EE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396D40ED" w14:textId="77777777" w:rsidTr="00DB2132">
        <w:tc>
          <w:tcPr>
            <w:tcW w:w="605" w:type="dxa"/>
          </w:tcPr>
          <w:p w14:paraId="2F627E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2533</w:t>
            </w:r>
          </w:p>
        </w:tc>
        <w:tc>
          <w:tcPr>
            <w:tcW w:w="4288" w:type="dxa"/>
          </w:tcPr>
          <w:p w14:paraId="709927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E8CC4F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CC51619" w14:textId="77777777" w:rsidTr="00DB2132">
        <w:tc>
          <w:tcPr>
            <w:tcW w:w="605" w:type="dxa"/>
          </w:tcPr>
          <w:p w14:paraId="2F608D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2534</w:t>
            </w:r>
          </w:p>
        </w:tc>
        <w:tc>
          <w:tcPr>
            <w:tcW w:w="4288" w:type="dxa"/>
          </w:tcPr>
          <w:p w14:paraId="26338D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2C4A3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E1C2541" w14:textId="77777777" w:rsidTr="00DB2132">
        <w:tc>
          <w:tcPr>
            <w:tcW w:w="605" w:type="dxa"/>
          </w:tcPr>
          <w:p w14:paraId="5FED9E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2535</w:t>
            </w:r>
          </w:p>
        </w:tc>
        <w:tc>
          <w:tcPr>
            <w:tcW w:w="4288" w:type="dxa"/>
          </w:tcPr>
          <w:p w14:paraId="39D4C1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AudioElementSelectionBox extends Box('aesb')</w:t>
            </w:r>
          </w:p>
        </w:tc>
        <w:tc>
          <w:tcPr>
            <w:tcW w:w="4117" w:type="dxa"/>
          </w:tcPr>
          <w:p w14:paraId="320753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AudioElementSelectionBox extends Box('aesb')</w:t>
            </w:r>
          </w:p>
        </w:tc>
      </w:tr>
      <w:tr w:rsidR="001B11A7" w:rsidRPr="00C04F0B" w14:paraId="1CFDEEA4" w14:textId="77777777" w:rsidTr="00DB2132">
        <w:tc>
          <w:tcPr>
            <w:tcW w:w="605" w:type="dxa"/>
          </w:tcPr>
          <w:p w14:paraId="78CE05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2536</w:t>
            </w:r>
          </w:p>
        </w:tc>
        <w:tc>
          <w:tcPr>
            <w:tcW w:w="4288" w:type="dxa"/>
          </w:tcPr>
          <w:p w14:paraId="12C280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AC259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AB44985" w14:textId="77777777" w:rsidTr="00DB2132">
        <w:tc>
          <w:tcPr>
            <w:tcW w:w="605" w:type="dxa"/>
          </w:tcPr>
          <w:p w14:paraId="54B8D9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2537</w:t>
            </w:r>
          </w:p>
        </w:tc>
        <w:tc>
          <w:tcPr>
            <w:tcW w:w="4288" w:type="dxa"/>
          </w:tcPr>
          <w:p w14:paraId="527822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5DEAD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994568F" w14:textId="77777777" w:rsidTr="00DB2132">
        <w:tc>
          <w:tcPr>
            <w:tcW w:w="605" w:type="dxa"/>
          </w:tcPr>
          <w:p w14:paraId="61754A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2538</w:t>
            </w:r>
          </w:p>
        </w:tc>
        <w:tc>
          <w:tcPr>
            <w:tcW w:w="4288" w:type="dxa"/>
          </w:tcPr>
          <w:p w14:paraId="6BBC0D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86299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5ED998B" w14:textId="77777777" w:rsidTr="00DB2132">
        <w:tc>
          <w:tcPr>
            <w:tcW w:w="605" w:type="dxa"/>
          </w:tcPr>
          <w:p w14:paraId="7AC9A9A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2539</w:t>
            </w:r>
          </w:p>
        </w:tc>
        <w:tc>
          <w:tcPr>
            <w:tcW w:w="4288" w:type="dxa"/>
          </w:tcPr>
          <w:p w14:paraId="257F4A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F4ADC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7C4E0D" w14:textId="77777777" w:rsidTr="00DB2132">
        <w:tc>
          <w:tcPr>
            <w:tcW w:w="605" w:type="dxa"/>
          </w:tcPr>
          <w:p w14:paraId="572832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2540</w:t>
            </w:r>
          </w:p>
        </w:tc>
        <w:tc>
          <w:tcPr>
            <w:tcW w:w="4288" w:type="dxa"/>
          </w:tcPr>
          <w:p w14:paraId="3C1CA9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AudioElementSelectionDescriptionBox</w:t>
            </w:r>
          </w:p>
        </w:tc>
        <w:tc>
          <w:tcPr>
            <w:tcW w:w="4117" w:type="dxa"/>
          </w:tcPr>
          <w:p w14:paraId="329B9A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AudioElementSelectionDescriptionBox</w:t>
            </w:r>
          </w:p>
        </w:tc>
      </w:tr>
      <w:tr w:rsidR="001B11A7" w:rsidRPr="00C04F0B" w14:paraId="040F3AFF" w14:textId="77777777" w:rsidTr="00DB2132">
        <w:tc>
          <w:tcPr>
            <w:tcW w:w="605" w:type="dxa"/>
          </w:tcPr>
          <w:p w14:paraId="39CB11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2541</w:t>
            </w:r>
          </w:p>
        </w:tc>
        <w:tc>
          <w:tcPr>
            <w:tcW w:w="4288" w:type="dxa"/>
          </w:tcPr>
          <w:p w14:paraId="3E75DC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FullBox('aesd', version=0, flags)</w:t>
            </w:r>
          </w:p>
        </w:tc>
        <w:tc>
          <w:tcPr>
            <w:tcW w:w="4117" w:type="dxa"/>
          </w:tcPr>
          <w:p w14:paraId="4AAA58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FullBox('aesd', 0, flags)</w:t>
            </w:r>
          </w:p>
        </w:tc>
      </w:tr>
      <w:tr w:rsidR="001B11A7" w:rsidRPr="00C04F0B" w14:paraId="718D2471" w14:textId="77777777" w:rsidTr="00DB2132">
        <w:tc>
          <w:tcPr>
            <w:tcW w:w="605" w:type="dxa"/>
          </w:tcPr>
          <w:p w14:paraId="575703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2542</w:t>
            </w:r>
          </w:p>
        </w:tc>
        <w:tc>
          <w:tcPr>
            <w:tcW w:w="4288" w:type="dxa"/>
          </w:tcPr>
          <w:p w14:paraId="403229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F6645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FC5C4FC" w14:textId="77777777" w:rsidTr="00DB2132">
        <w:tc>
          <w:tcPr>
            <w:tcW w:w="605" w:type="dxa"/>
          </w:tcPr>
          <w:p w14:paraId="4EBBEE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2543</w:t>
            </w:r>
          </w:p>
        </w:tc>
        <w:tc>
          <w:tcPr>
            <w:tcW w:w="4288" w:type="dxa"/>
          </w:tcPr>
          <w:p w14:paraId="1AB0CA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selectionTag;</w:t>
            </w:r>
          </w:p>
        </w:tc>
        <w:tc>
          <w:tcPr>
            <w:tcW w:w="4117" w:type="dxa"/>
          </w:tcPr>
          <w:p w14:paraId="0B5826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selectionTag;</w:t>
            </w:r>
          </w:p>
        </w:tc>
      </w:tr>
      <w:tr w:rsidR="001B11A7" w:rsidRPr="00C04F0B" w14:paraId="3FCFFE4B" w14:textId="77777777" w:rsidTr="00DB2132">
        <w:tc>
          <w:tcPr>
            <w:tcW w:w="605" w:type="dxa"/>
          </w:tcPr>
          <w:p w14:paraId="7122DE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2544</w:t>
            </w:r>
          </w:p>
        </w:tc>
        <w:tc>
          <w:tcPr>
            <w:tcW w:w="4288" w:type="dxa"/>
          </w:tcPr>
          <w:p w14:paraId="61C45D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54D41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B25B9D3" w14:textId="77777777" w:rsidTr="00DB2132">
        <w:tc>
          <w:tcPr>
            <w:tcW w:w="605" w:type="dxa"/>
          </w:tcPr>
          <w:p w14:paraId="295B67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2545</w:t>
            </w:r>
          </w:p>
        </w:tc>
        <w:tc>
          <w:tcPr>
            <w:tcW w:w="4288" w:type="dxa"/>
          </w:tcPr>
          <w:p w14:paraId="32A714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EC29D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3DA854B" w14:textId="77777777" w:rsidTr="00DB2132">
        <w:tc>
          <w:tcPr>
            <w:tcW w:w="605" w:type="dxa"/>
          </w:tcPr>
          <w:p w14:paraId="11569E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2546</w:t>
            </w:r>
          </w:p>
        </w:tc>
        <w:tc>
          <w:tcPr>
            <w:tcW w:w="4288" w:type="dxa"/>
          </w:tcPr>
          <w:p w14:paraId="42FA67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B5195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BF92496" w14:textId="77777777" w:rsidTr="00DB2132">
        <w:tc>
          <w:tcPr>
            <w:tcW w:w="605" w:type="dxa"/>
          </w:tcPr>
          <w:p w14:paraId="113856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2547</w:t>
            </w:r>
          </w:p>
        </w:tc>
        <w:tc>
          <w:tcPr>
            <w:tcW w:w="4288" w:type="dxa"/>
          </w:tcPr>
          <w:p w14:paraId="395D43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MetaDataSampleEntry(codingname) extends SampleEntry (codingname)</w:t>
            </w:r>
          </w:p>
        </w:tc>
        <w:tc>
          <w:tcPr>
            <w:tcW w:w="4117" w:type="dxa"/>
          </w:tcPr>
          <w:p w14:paraId="4A03B9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MetaDataSampleEntry(unsigned int codingname) extends SampleEntry (codingname)</w:t>
            </w:r>
          </w:p>
        </w:tc>
      </w:tr>
      <w:tr w:rsidR="001B11A7" w:rsidRPr="00C04F0B" w14:paraId="205B7135" w14:textId="77777777" w:rsidTr="00DB2132">
        <w:tc>
          <w:tcPr>
            <w:tcW w:w="605" w:type="dxa"/>
          </w:tcPr>
          <w:p w14:paraId="6FFD46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2548</w:t>
            </w:r>
          </w:p>
        </w:tc>
        <w:tc>
          <w:tcPr>
            <w:tcW w:w="4288" w:type="dxa"/>
          </w:tcPr>
          <w:p w14:paraId="627F51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95D6E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69F4C4A" w14:textId="77777777" w:rsidTr="00DB2132">
        <w:tc>
          <w:tcPr>
            <w:tcW w:w="605" w:type="dxa"/>
          </w:tcPr>
          <w:p w14:paraId="6F12BD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2549</w:t>
            </w:r>
          </w:p>
        </w:tc>
        <w:tc>
          <w:tcPr>
            <w:tcW w:w="4288" w:type="dxa"/>
          </w:tcPr>
          <w:p w14:paraId="3CFF50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9B382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F7E3098" w14:textId="77777777" w:rsidTr="00DB2132">
        <w:tc>
          <w:tcPr>
            <w:tcW w:w="605" w:type="dxa"/>
          </w:tcPr>
          <w:p w14:paraId="083E91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2550</w:t>
            </w:r>
          </w:p>
        </w:tc>
        <w:tc>
          <w:tcPr>
            <w:tcW w:w="4288" w:type="dxa"/>
          </w:tcPr>
          <w:p w14:paraId="63671E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603EB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C096482" w14:textId="77777777" w:rsidTr="00DB2132">
        <w:tc>
          <w:tcPr>
            <w:tcW w:w="605" w:type="dxa"/>
          </w:tcPr>
          <w:p w14:paraId="071B27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2551</w:t>
            </w:r>
          </w:p>
        </w:tc>
        <w:tc>
          <w:tcPr>
            <w:tcW w:w="4288" w:type="dxa"/>
          </w:tcPr>
          <w:p w14:paraId="37B758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FBBA0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BECCC07" w14:textId="77777777" w:rsidTr="00DB2132">
        <w:tc>
          <w:tcPr>
            <w:tcW w:w="605" w:type="dxa"/>
          </w:tcPr>
          <w:p w14:paraId="7F619B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2552</w:t>
            </w:r>
          </w:p>
        </w:tc>
        <w:tc>
          <w:tcPr>
            <w:tcW w:w="4288" w:type="dxa"/>
          </w:tcPr>
          <w:p w14:paraId="5E949A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XMLMetaDataSampleEntry() extends MetaDataSampleEntry ('metx')</w:t>
            </w:r>
          </w:p>
        </w:tc>
        <w:tc>
          <w:tcPr>
            <w:tcW w:w="4117" w:type="dxa"/>
          </w:tcPr>
          <w:p w14:paraId="05F390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XMLMetaDataSampleEntry extends MetaDataSampleEntry ('metx')</w:t>
            </w:r>
          </w:p>
        </w:tc>
      </w:tr>
      <w:tr w:rsidR="001B11A7" w:rsidRPr="00C04F0B" w14:paraId="42C3A48F" w14:textId="77777777" w:rsidTr="00DB2132">
        <w:tc>
          <w:tcPr>
            <w:tcW w:w="605" w:type="dxa"/>
          </w:tcPr>
          <w:p w14:paraId="765C0F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2553</w:t>
            </w:r>
          </w:p>
        </w:tc>
        <w:tc>
          <w:tcPr>
            <w:tcW w:w="4288" w:type="dxa"/>
          </w:tcPr>
          <w:p w14:paraId="44C864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6D19E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F5B2921" w14:textId="77777777" w:rsidTr="00DB2132">
        <w:tc>
          <w:tcPr>
            <w:tcW w:w="605" w:type="dxa"/>
          </w:tcPr>
          <w:p w14:paraId="668CCB0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2554</w:t>
            </w:r>
          </w:p>
        </w:tc>
        <w:tc>
          <w:tcPr>
            <w:tcW w:w="4288" w:type="dxa"/>
          </w:tcPr>
          <w:p w14:paraId="4254C3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content_encoding; // optional</w:t>
            </w:r>
          </w:p>
        </w:tc>
        <w:tc>
          <w:tcPr>
            <w:tcW w:w="4117" w:type="dxa"/>
          </w:tcPr>
          <w:p w14:paraId="48CA98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content_encoding; // optional</w:t>
            </w:r>
          </w:p>
        </w:tc>
      </w:tr>
      <w:tr w:rsidR="001B11A7" w:rsidRPr="00C04F0B" w14:paraId="4C9A3C33" w14:textId="77777777" w:rsidTr="00DB2132">
        <w:tc>
          <w:tcPr>
            <w:tcW w:w="605" w:type="dxa"/>
          </w:tcPr>
          <w:p w14:paraId="074591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2555</w:t>
            </w:r>
          </w:p>
        </w:tc>
        <w:tc>
          <w:tcPr>
            <w:tcW w:w="4288" w:type="dxa"/>
          </w:tcPr>
          <w:p w14:paraId="12FD3B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namespace;</w:t>
            </w:r>
          </w:p>
        </w:tc>
        <w:tc>
          <w:tcPr>
            <w:tcW w:w="4117" w:type="dxa"/>
          </w:tcPr>
          <w:p w14:paraId="17F27C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namespace;</w:t>
            </w:r>
          </w:p>
        </w:tc>
      </w:tr>
      <w:tr w:rsidR="001B11A7" w:rsidRPr="00C04F0B" w14:paraId="04FECE7B" w14:textId="77777777" w:rsidTr="00DB2132">
        <w:tc>
          <w:tcPr>
            <w:tcW w:w="605" w:type="dxa"/>
          </w:tcPr>
          <w:p w14:paraId="54045B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2556</w:t>
            </w:r>
          </w:p>
        </w:tc>
        <w:tc>
          <w:tcPr>
            <w:tcW w:w="4288" w:type="dxa"/>
          </w:tcPr>
          <w:p w14:paraId="4640AB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schema_location; // optional</w:t>
            </w:r>
          </w:p>
        </w:tc>
        <w:tc>
          <w:tcPr>
            <w:tcW w:w="4117" w:type="dxa"/>
          </w:tcPr>
          <w:p w14:paraId="3A0C4D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schema_location; // optional</w:t>
            </w:r>
          </w:p>
        </w:tc>
      </w:tr>
      <w:tr w:rsidR="001B11A7" w:rsidRPr="00C04F0B" w14:paraId="5471FF47" w14:textId="77777777" w:rsidTr="00DB2132">
        <w:tc>
          <w:tcPr>
            <w:tcW w:w="605" w:type="dxa"/>
          </w:tcPr>
          <w:p w14:paraId="3E4405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2557</w:t>
            </w:r>
          </w:p>
        </w:tc>
        <w:tc>
          <w:tcPr>
            <w:tcW w:w="4288" w:type="dxa"/>
          </w:tcPr>
          <w:p w14:paraId="528278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24ECF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3205E8C" w14:textId="77777777" w:rsidTr="00DB2132">
        <w:tc>
          <w:tcPr>
            <w:tcW w:w="605" w:type="dxa"/>
          </w:tcPr>
          <w:p w14:paraId="345B1A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2558</w:t>
            </w:r>
          </w:p>
        </w:tc>
        <w:tc>
          <w:tcPr>
            <w:tcW w:w="4288" w:type="dxa"/>
          </w:tcPr>
          <w:p w14:paraId="2619C2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555AE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07EB49" w14:textId="77777777" w:rsidTr="00DB2132">
        <w:tc>
          <w:tcPr>
            <w:tcW w:w="605" w:type="dxa"/>
          </w:tcPr>
          <w:p w14:paraId="0BD7D3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2559</w:t>
            </w:r>
          </w:p>
        </w:tc>
        <w:tc>
          <w:tcPr>
            <w:tcW w:w="4288" w:type="dxa"/>
          </w:tcPr>
          <w:p w14:paraId="71D73A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8EAE2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DC9D96B" w14:textId="77777777" w:rsidTr="00DB2132">
        <w:tc>
          <w:tcPr>
            <w:tcW w:w="605" w:type="dxa"/>
          </w:tcPr>
          <w:p w14:paraId="48DA05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2560</w:t>
            </w:r>
          </w:p>
        </w:tc>
        <w:tc>
          <w:tcPr>
            <w:tcW w:w="4288" w:type="dxa"/>
          </w:tcPr>
          <w:p w14:paraId="6F109E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TextConfigBox extends Fullbox ('txtC', 0, 0)</w:t>
            </w:r>
          </w:p>
        </w:tc>
        <w:tc>
          <w:tcPr>
            <w:tcW w:w="4117" w:type="dxa"/>
          </w:tcPr>
          <w:p w14:paraId="6B8BD0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TextConfigBox extends Fullbox ('txtC', 0, 0)</w:t>
            </w:r>
          </w:p>
        </w:tc>
      </w:tr>
      <w:tr w:rsidR="001B11A7" w:rsidRPr="00C04F0B" w14:paraId="1D1BB07E" w14:textId="77777777" w:rsidTr="00DB2132">
        <w:tc>
          <w:tcPr>
            <w:tcW w:w="605" w:type="dxa"/>
          </w:tcPr>
          <w:p w14:paraId="73A6DC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2561</w:t>
            </w:r>
          </w:p>
        </w:tc>
        <w:tc>
          <w:tcPr>
            <w:tcW w:w="4288" w:type="dxa"/>
          </w:tcPr>
          <w:p w14:paraId="637452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09632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B5F848A" w14:textId="77777777" w:rsidTr="00DB2132">
        <w:tc>
          <w:tcPr>
            <w:tcW w:w="605" w:type="dxa"/>
          </w:tcPr>
          <w:p w14:paraId="4A4E85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2562</w:t>
            </w:r>
          </w:p>
        </w:tc>
        <w:tc>
          <w:tcPr>
            <w:tcW w:w="4288" w:type="dxa"/>
          </w:tcPr>
          <w:p w14:paraId="416085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text_config;</w:t>
            </w:r>
          </w:p>
        </w:tc>
        <w:tc>
          <w:tcPr>
            <w:tcW w:w="4117" w:type="dxa"/>
          </w:tcPr>
          <w:p w14:paraId="2EE17C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text_config;</w:t>
            </w:r>
          </w:p>
        </w:tc>
      </w:tr>
      <w:tr w:rsidR="001B11A7" w:rsidRPr="00C04F0B" w14:paraId="4C5D4BE8" w14:textId="77777777" w:rsidTr="00DB2132">
        <w:tc>
          <w:tcPr>
            <w:tcW w:w="605" w:type="dxa"/>
          </w:tcPr>
          <w:p w14:paraId="3A6C68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2563</w:t>
            </w:r>
          </w:p>
        </w:tc>
        <w:tc>
          <w:tcPr>
            <w:tcW w:w="4288" w:type="dxa"/>
          </w:tcPr>
          <w:p w14:paraId="6BFFD2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02C3E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53C9F2E" w14:textId="77777777" w:rsidTr="00DB2132">
        <w:tc>
          <w:tcPr>
            <w:tcW w:w="605" w:type="dxa"/>
          </w:tcPr>
          <w:p w14:paraId="3235EC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2564</w:t>
            </w:r>
          </w:p>
        </w:tc>
        <w:tc>
          <w:tcPr>
            <w:tcW w:w="4288" w:type="dxa"/>
          </w:tcPr>
          <w:p w14:paraId="59C3C5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66FAC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FC4B508" w14:textId="77777777" w:rsidTr="00DB2132">
        <w:tc>
          <w:tcPr>
            <w:tcW w:w="605" w:type="dxa"/>
          </w:tcPr>
          <w:p w14:paraId="41B373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2565</w:t>
            </w:r>
          </w:p>
        </w:tc>
        <w:tc>
          <w:tcPr>
            <w:tcW w:w="4288" w:type="dxa"/>
          </w:tcPr>
          <w:p w14:paraId="1C5E88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1A130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6DDF6C9" w14:textId="77777777" w:rsidTr="00DB2132">
        <w:tc>
          <w:tcPr>
            <w:tcW w:w="605" w:type="dxa"/>
          </w:tcPr>
          <w:p w14:paraId="4861CD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2566</w:t>
            </w:r>
          </w:p>
        </w:tc>
        <w:tc>
          <w:tcPr>
            <w:tcW w:w="4288" w:type="dxa"/>
          </w:tcPr>
          <w:p w14:paraId="6B07EB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TextMetaDataSampleEntry() extends MetaDataSampleEntry ('mett')</w:t>
            </w:r>
          </w:p>
        </w:tc>
        <w:tc>
          <w:tcPr>
            <w:tcW w:w="4117" w:type="dxa"/>
          </w:tcPr>
          <w:p w14:paraId="29D2CB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TextMetaDataSampleEntry extends MetaDataSampleEntry ('mett')</w:t>
            </w:r>
          </w:p>
        </w:tc>
      </w:tr>
      <w:tr w:rsidR="001B11A7" w:rsidRPr="00C04F0B" w14:paraId="1D176F0F" w14:textId="77777777" w:rsidTr="00DB2132">
        <w:tc>
          <w:tcPr>
            <w:tcW w:w="605" w:type="dxa"/>
          </w:tcPr>
          <w:p w14:paraId="5C5145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2567</w:t>
            </w:r>
          </w:p>
        </w:tc>
        <w:tc>
          <w:tcPr>
            <w:tcW w:w="4288" w:type="dxa"/>
          </w:tcPr>
          <w:p w14:paraId="34E605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76C9E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891786A" w14:textId="77777777" w:rsidTr="00DB2132">
        <w:tc>
          <w:tcPr>
            <w:tcW w:w="605" w:type="dxa"/>
          </w:tcPr>
          <w:p w14:paraId="270C66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2568</w:t>
            </w:r>
          </w:p>
        </w:tc>
        <w:tc>
          <w:tcPr>
            <w:tcW w:w="4288" w:type="dxa"/>
          </w:tcPr>
          <w:p w14:paraId="21B76F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content_encoding; // optional</w:t>
            </w:r>
          </w:p>
        </w:tc>
        <w:tc>
          <w:tcPr>
            <w:tcW w:w="4117" w:type="dxa"/>
          </w:tcPr>
          <w:p w14:paraId="153049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content_encoding; // optional</w:t>
            </w:r>
          </w:p>
        </w:tc>
      </w:tr>
      <w:tr w:rsidR="001B11A7" w:rsidRPr="00C04F0B" w14:paraId="45A3CB8B" w14:textId="77777777" w:rsidTr="00DB2132">
        <w:tc>
          <w:tcPr>
            <w:tcW w:w="605" w:type="dxa"/>
          </w:tcPr>
          <w:p w14:paraId="7FC580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2569</w:t>
            </w:r>
          </w:p>
        </w:tc>
        <w:tc>
          <w:tcPr>
            <w:tcW w:w="4288" w:type="dxa"/>
          </w:tcPr>
          <w:p w14:paraId="56ED1F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mime_format;</w:t>
            </w:r>
          </w:p>
        </w:tc>
        <w:tc>
          <w:tcPr>
            <w:tcW w:w="4117" w:type="dxa"/>
          </w:tcPr>
          <w:p w14:paraId="61D50E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mime_format;</w:t>
            </w:r>
          </w:p>
        </w:tc>
      </w:tr>
      <w:tr w:rsidR="001B11A7" w:rsidRPr="00C04F0B" w14:paraId="1581CF18" w14:textId="77777777" w:rsidTr="00DB2132">
        <w:tc>
          <w:tcPr>
            <w:tcW w:w="605" w:type="dxa"/>
          </w:tcPr>
          <w:p w14:paraId="37C46D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2570</w:t>
            </w:r>
          </w:p>
        </w:tc>
        <w:tc>
          <w:tcPr>
            <w:tcW w:w="4288" w:type="dxa"/>
          </w:tcPr>
          <w:p w14:paraId="05AECD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TextConfigBox (); // optional</w:t>
            </w:r>
          </w:p>
        </w:tc>
        <w:tc>
          <w:tcPr>
            <w:tcW w:w="4117" w:type="dxa"/>
          </w:tcPr>
          <w:p w14:paraId="1E0A8A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TextConfigBox config; // optional</w:t>
            </w:r>
          </w:p>
        </w:tc>
      </w:tr>
      <w:tr w:rsidR="001B11A7" w:rsidRPr="00C04F0B" w14:paraId="28096328" w14:textId="77777777" w:rsidTr="00DB2132">
        <w:tc>
          <w:tcPr>
            <w:tcW w:w="605" w:type="dxa"/>
          </w:tcPr>
          <w:p w14:paraId="2FF289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2571</w:t>
            </w:r>
          </w:p>
        </w:tc>
        <w:tc>
          <w:tcPr>
            <w:tcW w:w="4288" w:type="dxa"/>
          </w:tcPr>
          <w:p w14:paraId="068D61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8D896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968E821" w14:textId="77777777" w:rsidTr="00DB2132">
        <w:tc>
          <w:tcPr>
            <w:tcW w:w="605" w:type="dxa"/>
          </w:tcPr>
          <w:p w14:paraId="0B2DAE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2572</w:t>
            </w:r>
          </w:p>
        </w:tc>
        <w:tc>
          <w:tcPr>
            <w:tcW w:w="4288" w:type="dxa"/>
          </w:tcPr>
          <w:p w14:paraId="7293F9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1DA29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E1ED617" w14:textId="77777777" w:rsidTr="00DB2132">
        <w:tc>
          <w:tcPr>
            <w:tcW w:w="605" w:type="dxa"/>
          </w:tcPr>
          <w:p w14:paraId="689DE7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2573</w:t>
            </w:r>
          </w:p>
        </w:tc>
        <w:tc>
          <w:tcPr>
            <w:tcW w:w="4288" w:type="dxa"/>
          </w:tcPr>
          <w:p w14:paraId="0CBD2AA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01985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975E30" w14:textId="77777777" w:rsidTr="00DB2132">
        <w:tc>
          <w:tcPr>
            <w:tcW w:w="605" w:type="dxa"/>
          </w:tcPr>
          <w:p w14:paraId="00083A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2574</w:t>
            </w:r>
          </w:p>
        </w:tc>
        <w:tc>
          <w:tcPr>
            <w:tcW w:w="4288" w:type="dxa"/>
          </w:tcPr>
          <w:p w14:paraId="56AE7E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MIMEBox extends Fullbox ('mime', 0, 0)</w:t>
            </w:r>
          </w:p>
        </w:tc>
        <w:tc>
          <w:tcPr>
            <w:tcW w:w="4117" w:type="dxa"/>
          </w:tcPr>
          <w:p w14:paraId="7F489C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MIMEBox extends Fullbox ('mime', 0, 0)</w:t>
            </w:r>
          </w:p>
        </w:tc>
      </w:tr>
      <w:tr w:rsidR="001B11A7" w:rsidRPr="00C04F0B" w14:paraId="1CA3DA94" w14:textId="77777777" w:rsidTr="00DB2132">
        <w:tc>
          <w:tcPr>
            <w:tcW w:w="605" w:type="dxa"/>
          </w:tcPr>
          <w:p w14:paraId="0D052B9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2575</w:t>
            </w:r>
          </w:p>
        </w:tc>
        <w:tc>
          <w:tcPr>
            <w:tcW w:w="4288" w:type="dxa"/>
          </w:tcPr>
          <w:p w14:paraId="1A65CC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E5B38E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F6ACB13" w14:textId="77777777" w:rsidTr="00DB2132">
        <w:tc>
          <w:tcPr>
            <w:tcW w:w="605" w:type="dxa"/>
          </w:tcPr>
          <w:p w14:paraId="55052A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2576</w:t>
            </w:r>
          </w:p>
        </w:tc>
        <w:tc>
          <w:tcPr>
            <w:tcW w:w="4288" w:type="dxa"/>
          </w:tcPr>
          <w:p w14:paraId="4240DA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content_type;</w:t>
            </w:r>
          </w:p>
        </w:tc>
        <w:tc>
          <w:tcPr>
            <w:tcW w:w="4117" w:type="dxa"/>
          </w:tcPr>
          <w:p w14:paraId="4D187C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content_type;</w:t>
            </w:r>
          </w:p>
        </w:tc>
      </w:tr>
      <w:tr w:rsidR="001B11A7" w:rsidRPr="00C04F0B" w14:paraId="6C6B633D" w14:textId="77777777" w:rsidTr="00DB2132">
        <w:tc>
          <w:tcPr>
            <w:tcW w:w="605" w:type="dxa"/>
          </w:tcPr>
          <w:p w14:paraId="7EFD71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2577</w:t>
            </w:r>
          </w:p>
        </w:tc>
        <w:tc>
          <w:tcPr>
            <w:tcW w:w="4288" w:type="dxa"/>
          </w:tcPr>
          <w:p w14:paraId="5BF5D8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17479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106F31C" w14:textId="77777777" w:rsidTr="00DB2132">
        <w:tc>
          <w:tcPr>
            <w:tcW w:w="605" w:type="dxa"/>
          </w:tcPr>
          <w:p w14:paraId="6ECB13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2578</w:t>
            </w:r>
          </w:p>
        </w:tc>
        <w:tc>
          <w:tcPr>
            <w:tcW w:w="4288" w:type="dxa"/>
          </w:tcPr>
          <w:p w14:paraId="7FA96A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15FBD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1F3177E" w14:textId="77777777" w:rsidTr="00DB2132">
        <w:tc>
          <w:tcPr>
            <w:tcW w:w="605" w:type="dxa"/>
          </w:tcPr>
          <w:p w14:paraId="32A95F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2579</w:t>
            </w:r>
          </w:p>
        </w:tc>
        <w:tc>
          <w:tcPr>
            <w:tcW w:w="4288" w:type="dxa"/>
          </w:tcPr>
          <w:p w14:paraId="26B6F6D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4281D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0168495" w14:textId="77777777" w:rsidTr="00DB2132">
        <w:tc>
          <w:tcPr>
            <w:tcW w:w="605" w:type="dxa"/>
          </w:tcPr>
          <w:p w14:paraId="05D90A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2580</w:t>
            </w:r>
          </w:p>
        </w:tc>
        <w:tc>
          <w:tcPr>
            <w:tcW w:w="4288" w:type="dxa"/>
          </w:tcPr>
          <w:p w14:paraId="727C4B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URIBox extends FullBox('uri ', version = 0, 0)</w:t>
            </w:r>
          </w:p>
        </w:tc>
        <w:tc>
          <w:tcPr>
            <w:tcW w:w="4117" w:type="dxa"/>
          </w:tcPr>
          <w:p w14:paraId="256072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URIBox extends FullBox('uri ', 0, 0)</w:t>
            </w:r>
          </w:p>
        </w:tc>
      </w:tr>
      <w:tr w:rsidR="001B11A7" w:rsidRPr="00C04F0B" w14:paraId="36CCCB95" w14:textId="77777777" w:rsidTr="00DB2132">
        <w:tc>
          <w:tcPr>
            <w:tcW w:w="605" w:type="dxa"/>
          </w:tcPr>
          <w:p w14:paraId="7AE8EB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2581</w:t>
            </w:r>
          </w:p>
        </w:tc>
        <w:tc>
          <w:tcPr>
            <w:tcW w:w="4288" w:type="dxa"/>
          </w:tcPr>
          <w:p w14:paraId="54B076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0AC23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E7F4D11" w14:textId="77777777" w:rsidTr="00DB2132">
        <w:tc>
          <w:tcPr>
            <w:tcW w:w="605" w:type="dxa"/>
          </w:tcPr>
          <w:p w14:paraId="69AAF3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2582</w:t>
            </w:r>
          </w:p>
        </w:tc>
        <w:tc>
          <w:tcPr>
            <w:tcW w:w="4288" w:type="dxa"/>
          </w:tcPr>
          <w:p w14:paraId="5E3D6D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theURI;</w:t>
            </w:r>
          </w:p>
        </w:tc>
        <w:tc>
          <w:tcPr>
            <w:tcW w:w="4117" w:type="dxa"/>
          </w:tcPr>
          <w:p w14:paraId="75919EA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theURI;</w:t>
            </w:r>
          </w:p>
        </w:tc>
      </w:tr>
      <w:tr w:rsidR="001B11A7" w:rsidRPr="00C04F0B" w14:paraId="77FA93E3" w14:textId="77777777" w:rsidTr="00DB2132">
        <w:tc>
          <w:tcPr>
            <w:tcW w:w="605" w:type="dxa"/>
          </w:tcPr>
          <w:p w14:paraId="24BC89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2583</w:t>
            </w:r>
          </w:p>
        </w:tc>
        <w:tc>
          <w:tcPr>
            <w:tcW w:w="4288" w:type="dxa"/>
          </w:tcPr>
          <w:p w14:paraId="6FF6A4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41AEC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46123BC" w14:textId="77777777" w:rsidTr="00DB2132">
        <w:tc>
          <w:tcPr>
            <w:tcW w:w="605" w:type="dxa"/>
          </w:tcPr>
          <w:p w14:paraId="630866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2584</w:t>
            </w:r>
          </w:p>
        </w:tc>
        <w:tc>
          <w:tcPr>
            <w:tcW w:w="4288" w:type="dxa"/>
          </w:tcPr>
          <w:p w14:paraId="5450F9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18E8A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64D8BEC" w14:textId="77777777" w:rsidTr="00DB2132">
        <w:tc>
          <w:tcPr>
            <w:tcW w:w="605" w:type="dxa"/>
          </w:tcPr>
          <w:p w14:paraId="6DA496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2585</w:t>
            </w:r>
          </w:p>
        </w:tc>
        <w:tc>
          <w:tcPr>
            <w:tcW w:w="4288" w:type="dxa"/>
          </w:tcPr>
          <w:p w14:paraId="5E24DC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72C37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6F02E17" w14:textId="77777777" w:rsidTr="00DB2132">
        <w:tc>
          <w:tcPr>
            <w:tcW w:w="605" w:type="dxa"/>
          </w:tcPr>
          <w:p w14:paraId="67FD96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2586</w:t>
            </w:r>
          </w:p>
        </w:tc>
        <w:tc>
          <w:tcPr>
            <w:tcW w:w="4288" w:type="dxa"/>
          </w:tcPr>
          <w:p w14:paraId="06896E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URIInitBox extends FullBox('uriI', version = 0, 0)</w:t>
            </w:r>
          </w:p>
        </w:tc>
        <w:tc>
          <w:tcPr>
            <w:tcW w:w="4117" w:type="dxa"/>
          </w:tcPr>
          <w:p w14:paraId="615437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URIInitBox extends FullBox('uriI', 0, 0)</w:t>
            </w:r>
          </w:p>
        </w:tc>
      </w:tr>
      <w:tr w:rsidR="001B11A7" w:rsidRPr="00C04F0B" w14:paraId="07CB0CFD" w14:textId="77777777" w:rsidTr="00DB2132">
        <w:tc>
          <w:tcPr>
            <w:tcW w:w="605" w:type="dxa"/>
          </w:tcPr>
          <w:p w14:paraId="77251E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2587</w:t>
            </w:r>
          </w:p>
        </w:tc>
        <w:tc>
          <w:tcPr>
            <w:tcW w:w="4288" w:type="dxa"/>
          </w:tcPr>
          <w:p w14:paraId="6610990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5CB6AC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3F472194" w14:textId="77777777" w:rsidTr="00DB2132">
        <w:tc>
          <w:tcPr>
            <w:tcW w:w="605" w:type="dxa"/>
          </w:tcPr>
          <w:p w14:paraId="13BDF3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2588</w:t>
            </w:r>
          </w:p>
        </w:tc>
        <w:tc>
          <w:tcPr>
            <w:tcW w:w="4288" w:type="dxa"/>
          </w:tcPr>
          <w:p w14:paraId="7923A7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uri_initialization_data[];</w:t>
            </w:r>
          </w:p>
        </w:tc>
        <w:tc>
          <w:tcPr>
            <w:tcW w:w="4117" w:type="dxa"/>
          </w:tcPr>
          <w:p w14:paraId="67DDB3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uri_initialization_data[];</w:t>
            </w:r>
          </w:p>
        </w:tc>
      </w:tr>
      <w:tr w:rsidR="001B11A7" w:rsidRPr="00C04F0B" w14:paraId="0A774982" w14:textId="77777777" w:rsidTr="00DB2132">
        <w:tc>
          <w:tcPr>
            <w:tcW w:w="605" w:type="dxa"/>
          </w:tcPr>
          <w:p w14:paraId="26DFF2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2589</w:t>
            </w:r>
          </w:p>
        </w:tc>
        <w:tc>
          <w:tcPr>
            <w:tcW w:w="4288" w:type="dxa"/>
          </w:tcPr>
          <w:p w14:paraId="7862FF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8ED16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99CED8C" w14:textId="77777777" w:rsidTr="00DB2132">
        <w:tc>
          <w:tcPr>
            <w:tcW w:w="605" w:type="dxa"/>
          </w:tcPr>
          <w:p w14:paraId="1D4BBF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2590</w:t>
            </w:r>
          </w:p>
        </w:tc>
        <w:tc>
          <w:tcPr>
            <w:tcW w:w="4288" w:type="dxa"/>
          </w:tcPr>
          <w:p w14:paraId="7DF75E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5DEA6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E182A41" w14:textId="77777777" w:rsidTr="00DB2132">
        <w:tc>
          <w:tcPr>
            <w:tcW w:w="605" w:type="dxa"/>
          </w:tcPr>
          <w:p w14:paraId="3451D6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2591</w:t>
            </w:r>
          </w:p>
        </w:tc>
        <w:tc>
          <w:tcPr>
            <w:tcW w:w="4288" w:type="dxa"/>
          </w:tcPr>
          <w:p w14:paraId="42AC052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C4E2C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3D5E48C" w14:textId="77777777" w:rsidTr="00DB2132">
        <w:tc>
          <w:tcPr>
            <w:tcW w:w="605" w:type="dxa"/>
          </w:tcPr>
          <w:p w14:paraId="4019CB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2592</w:t>
            </w:r>
          </w:p>
        </w:tc>
        <w:tc>
          <w:tcPr>
            <w:tcW w:w="4288" w:type="dxa"/>
          </w:tcPr>
          <w:p w14:paraId="3898C1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URIMetaSampleEntry() extends MetaDataSampleEntry ('urim')</w:t>
            </w:r>
          </w:p>
        </w:tc>
        <w:tc>
          <w:tcPr>
            <w:tcW w:w="4117" w:type="dxa"/>
          </w:tcPr>
          <w:p w14:paraId="573ABF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URIMetaSampleEntry extends MetaDataSampleEntry ('urim')</w:t>
            </w:r>
          </w:p>
        </w:tc>
      </w:tr>
      <w:tr w:rsidR="001B11A7" w:rsidRPr="00C04F0B" w14:paraId="79972574" w14:textId="77777777" w:rsidTr="00DB2132">
        <w:tc>
          <w:tcPr>
            <w:tcW w:w="605" w:type="dxa"/>
          </w:tcPr>
          <w:p w14:paraId="3FAD81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2593</w:t>
            </w:r>
          </w:p>
        </w:tc>
        <w:tc>
          <w:tcPr>
            <w:tcW w:w="4288" w:type="dxa"/>
          </w:tcPr>
          <w:p w14:paraId="7E54101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9F9A7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D6A0E3F" w14:textId="77777777" w:rsidTr="00DB2132">
        <w:tc>
          <w:tcPr>
            <w:tcW w:w="605" w:type="dxa"/>
          </w:tcPr>
          <w:p w14:paraId="3684BE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2594</w:t>
            </w:r>
          </w:p>
        </w:tc>
        <w:tc>
          <w:tcPr>
            <w:tcW w:w="4288" w:type="dxa"/>
          </w:tcPr>
          <w:p w14:paraId="1D934C6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URIbox      the_label;</w:t>
            </w:r>
          </w:p>
        </w:tc>
        <w:tc>
          <w:tcPr>
            <w:tcW w:w="4117" w:type="dxa"/>
          </w:tcPr>
          <w:p w14:paraId="36E72B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URIbox      the_label;</w:t>
            </w:r>
          </w:p>
        </w:tc>
      </w:tr>
      <w:tr w:rsidR="001B11A7" w:rsidRPr="00C04F0B" w14:paraId="223BFD01" w14:textId="77777777" w:rsidTr="00DB2132">
        <w:tc>
          <w:tcPr>
            <w:tcW w:w="605" w:type="dxa"/>
          </w:tcPr>
          <w:p w14:paraId="48B15F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2595</w:t>
            </w:r>
          </w:p>
        </w:tc>
        <w:tc>
          <w:tcPr>
            <w:tcW w:w="4288" w:type="dxa"/>
          </w:tcPr>
          <w:p w14:paraId="57B8F2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URIInitBox  init;   // optional</w:t>
            </w:r>
          </w:p>
        </w:tc>
        <w:tc>
          <w:tcPr>
            <w:tcW w:w="4117" w:type="dxa"/>
          </w:tcPr>
          <w:p w14:paraId="6D4244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URIInitBox  init;   // optional</w:t>
            </w:r>
          </w:p>
        </w:tc>
      </w:tr>
      <w:tr w:rsidR="001B11A7" w:rsidRPr="00C04F0B" w14:paraId="7DF664B5" w14:textId="77777777" w:rsidTr="00DB2132">
        <w:tc>
          <w:tcPr>
            <w:tcW w:w="605" w:type="dxa"/>
          </w:tcPr>
          <w:p w14:paraId="7265DB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2596</w:t>
            </w:r>
          </w:p>
        </w:tc>
        <w:tc>
          <w:tcPr>
            <w:tcW w:w="4288" w:type="dxa"/>
          </w:tcPr>
          <w:p w14:paraId="48A519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0C0C2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04C36798" w14:textId="77777777" w:rsidTr="00DB2132">
        <w:tc>
          <w:tcPr>
            <w:tcW w:w="605" w:type="dxa"/>
          </w:tcPr>
          <w:p w14:paraId="708280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2597</w:t>
            </w:r>
          </w:p>
        </w:tc>
        <w:tc>
          <w:tcPr>
            <w:tcW w:w="4288" w:type="dxa"/>
          </w:tcPr>
          <w:p w14:paraId="599B84C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E41FE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08A6EF8" w14:textId="77777777" w:rsidTr="00DB2132">
        <w:tc>
          <w:tcPr>
            <w:tcW w:w="605" w:type="dxa"/>
          </w:tcPr>
          <w:p w14:paraId="5769E83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2598</w:t>
            </w:r>
          </w:p>
        </w:tc>
        <w:tc>
          <w:tcPr>
            <w:tcW w:w="4288" w:type="dxa"/>
          </w:tcPr>
          <w:p w14:paraId="14FF6A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5B65F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696EA79" w14:textId="77777777" w:rsidTr="00DB2132">
        <w:tc>
          <w:tcPr>
            <w:tcW w:w="605" w:type="dxa"/>
          </w:tcPr>
          <w:p w14:paraId="39D00D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2599</w:t>
            </w:r>
          </w:p>
        </w:tc>
        <w:tc>
          <w:tcPr>
            <w:tcW w:w="4288" w:type="dxa"/>
          </w:tcPr>
          <w:p w14:paraId="7DA535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HintMediaHeaderBox</w:t>
            </w:r>
          </w:p>
        </w:tc>
        <w:tc>
          <w:tcPr>
            <w:tcW w:w="4117" w:type="dxa"/>
          </w:tcPr>
          <w:p w14:paraId="46069B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HintMediaHeaderBox</w:t>
            </w:r>
          </w:p>
        </w:tc>
      </w:tr>
      <w:tr w:rsidR="001B11A7" w:rsidRPr="00C04F0B" w14:paraId="5D4C403B" w14:textId="77777777" w:rsidTr="00DB2132">
        <w:tc>
          <w:tcPr>
            <w:tcW w:w="605" w:type="dxa"/>
          </w:tcPr>
          <w:p w14:paraId="66ADCE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2600</w:t>
            </w:r>
          </w:p>
        </w:tc>
        <w:tc>
          <w:tcPr>
            <w:tcW w:w="4288" w:type="dxa"/>
          </w:tcPr>
          <w:p w14:paraId="34D2BE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FullBox('hmhd', version = 0, 0)</w:t>
            </w:r>
          </w:p>
        </w:tc>
        <w:tc>
          <w:tcPr>
            <w:tcW w:w="4117" w:type="dxa"/>
          </w:tcPr>
          <w:p w14:paraId="13E899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FullBox('hmhd', 0, 0)</w:t>
            </w:r>
          </w:p>
        </w:tc>
      </w:tr>
      <w:tr w:rsidR="001B11A7" w:rsidRPr="00C04F0B" w14:paraId="6FC55ED0" w14:textId="77777777" w:rsidTr="00DB2132">
        <w:tc>
          <w:tcPr>
            <w:tcW w:w="605" w:type="dxa"/>
          </w:tcPr>
          <w:p w14:paraId="51490D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2601</w:t>
            </w:r>
          </w:p>
        </w:tc>
        <w:tc>
          <w:tcPr>
            <w:tcW w:w="4288" w:type="dxa"/>
          </w:tcPr>
          <w:p w14:paraId="7A9E4B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5B36F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D227EC9" w14:textId="77777777" w:rsidTr="00DB2132">
        <w:tc>
          <w:tcPr>
            <w:tcW w:w="605" w:type="dxa"/>
          </w:tcPr>
          <w:p w14:paraId="01D34B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2602</w:t>
            </w:r>
          </w:p>
        </w:tc>
        <w:tc>
          <w:tcPr>
            <w:tcW w:w="4288" w:type="dxa"/>
          </w:tcPr>
          <w:p w14:paraId="220BC8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maxPDUsize;</w:t>
            </w:r>
          </w:p>
        </w:tc>
        <w:tc>
          <w:tcPr>
            <w:tcW w:w="4117" w:type="dxa"/>
          </w:tcPr>
          <w:p w14:paraId="3917B2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maxPDUsize;</w:t>
            </w:r>
          </w:p>
        </w:tc>
      </w:tr>
      <w:tr w:rsidR="001B11A7" w:rsidRPr="00C04F0B" w14:paraId="25976E61" w14:textId="77777777" w:rsidTr="00DB2132">
        <w:tc>
          <w:tcPr>
            <w:tcW w:w="605" w:type="dxa"/>
          </w:tcPr>
          <w:p w14:paraId="0F66DF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2603</w:t>
            </w:r>
          </w:p>
        </w:tc>
        <w:tc>
          <w:tcPr>
            <w:tcW w:w="4288" w:type="dxa"/>
          </w:tcPr>
          <w:p w14:paraId="789A17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avgPDUsize;</w:t>
            </w:r>
          </w:p>
        </w:tc>
        <w:tc>
          <w:tcPr>
            <w:tcW w:w="4117" w:type="dxa"/>
          </w:tcPr>
          <w:p w14:paraId="4A792B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int(16) avgPDUsize;</w:t>
            </w:r>
          </w:p>
        </w:tc>
      </w:tr>
      <w:tr w:rsidR="001B11A7" w:rsidRPr="00C04F0B" w14:paraId="5997134B" w14:textId="77777777" w:rsidTr="00DB2132">
        <w:tc>
          <w:tcPr>
            <w:tcW w:w="605" w:type="dxa"/>
          </w:tcPr>
          <w:p w14:paraId="3D72510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2604</w:t>
            </w:r>
          </w:p>
        </w:tc>
        <w:tc>
          <w:tcPr>
            <w:tcW w:w="4288" w:type="dxa"/>
          </w:tcPr>
          <w:p w14:paraId="659C93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maxbitrate;</w:t>
            </w:r>
          </w:p>
        </w:tc>
        <w:tc>
          <w:tcPr>
            <w:tcW w:w="4117" w:type="dxa"/>
          </w:tcPr>
          <w:p w14:paraId="42DDFF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maxbitrate;</w:t>
            </w:r>
          </w:p>
        </w:tc>
      </w:tr>
      <w:tr w:rsidR="001B11A7" w:rsidRPr="00C04F0B" w14:paraId="0C416147" w14:textId="77777777" w:rsidTr="00DB2132">
        <w:tc>
          <w:tcPr>
            <w:tcW w:w="605" w:type="dxa"/>
          </w:tcPr>
          <w:p w14:paraId="13CC0F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2605</w:t>
            </w:r>
          </w:p>
        </w:tc>
        <w:tc>
          <w:tcPr>
            <w:tcW w:w="4288" w:type="dxa"/>
          </w:tcPr>
          <w:p w14:paraId="167D25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avgbitrate;</w:t>
            </w:r>
          </w:p>
        </w:tc>
        <w:tc>
          <w:tcPr>
            <w:tcW w:w="4117" w:type="dxa"/>
          </w:tcPr>
          <w:p w14:paraId="5A15AA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avgbitrate;</w:t>
            </w:r>
          </w:p>
        </w:tc>
      </w:tr>
      <w:tr w:rsidR="001B11A7" w:rsidRPr="00C04F0B" w14:paraId="4F59324B" w14:textId="77777777" w:rsidTr="00DB2132">
        <w:tc>
          <w:tcPr>
            <w:tcW w:w="605" w:type="dxa"/>
          </w:tcPr>
          <w:p w14:paraId="433D9D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2606</w:t>
            </w:r>
          </w:p>
        </w:tc>
        <w:tc>
          <w:tcPr>
            <w:tcW w:w="4288" w:type="dxa"/>
          </w:tcPr>
          <w:p w14:paraId="2DD53C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int(32) sreserved = 0;</w:t>
            </w:r>
          </w:p>
        </w:tc>
        <w:tc>
          <w:tcPr>
            <w:tcW w:w="4117" w:type="dxa"/>
          </w:tcPr>
          <w:p w14:paraId="68819C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int(32) field = 0;</w:t>
            </w:r>
          </w:p>
        </w:tc>
      </w:tr>
      <w:tr w:rsidR="001B11A7" w:rsidRPr="00C04F0B" w14:paraId="34E6119B" w14:textId="77777777" w:rsidTr="00DB2132">
        <w:tc>
          <w:tcPr>
            <w:tcW w:w="605" w:type="dxa"/>
          </w:tcPr>
          <w:p w14:paraId="2BEB472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2607</w:t>
            </w:r>
          </w:p>
        </w:tc>
        <w:tc>
          <w:tcPr>
            <w:tcW w:w="4288" w:type="dxa"/>
          </w:tcPr>
          <w:p w14:paraId="7C1590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24966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B8C9397" w14:textId="77777777" w:rsidTr="00DB2132">
        <w:tc>
          <w:tcPr>
            <w:tcW w:w="605" w:type="dxa"/>
          </w:tcPr>
          <w:p w14:paraId="793E304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2608</w:t>
            </w:r>
          </w:p>
        </w:tc>
        <w:tc>
          <w:tcPr>
            <w:tcW w:w="4288" w:type="dxa"/>
          </w:tcPr>
          <w:p w14:paraId="61CF5D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B45B0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90BF09F" w14:textId="77777777" w:rsidTr="00DB2132">
        <w:tc>
          <w:tcPr>
            <w:tcW w:w="605" w:type="dxa"/>
          </w:tcPr>
          <w:p w14:paraId="0B06E8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2609</w:t>
            </w:r>
          </w:p>
        </w:tc>
        <w:tc>
          <w:tcPr>
            <w:tcW w:w="4288" w:type="dxa"/>
          </w:tcPr>
          <w:p w14:paraId="2315AF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1FB19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class HintSampleEntry(unsigned int protocol) extends SampleEntry (protocol)</w:t>
            </w:r>
          </w:p>
        </w:tc>
      </w:tr>
      <w:tr w:rsidR="001B11A7" w:rsidRPr="00C04F0B" w14:paraId="30DD8417" w14:textId="77777777" w:rsidTr="00DB2132">
        <w:tc>
          <w:tcPr>
            <w:tcW w:w="605" w:type="dxa"/>
          </w:tcPr>
          <w:p w14:paraId="0A1AE5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2610</w:t>
            </w:r>
          </w:p>
        </w:tc>
        <w:tc>
          <w:tcPr>
            <w:tcW w:w="4288" w:type="dxa"/>
          </w:tcPr>
          <w:p w14:paraId="44D681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43503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0026A7A" w14:textId="77777777" w:rsidTr="00DB2132">
        <w:tc>
          <w:tcPr>
            <w:tcW w:w="605" w:type="dxa"/>
          </w:tcPr>
          <w:p w14:paraId="3D2127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2611</w:t>
            </w:r>
          </w:p>
        </w:tc>
        <w:tc>
          <w:tcPr>
            <w:tcW w:w="4288" w:type="dxa"/>
          </w:tcPr>
          <w:p w14:paraId="3BFF79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2F805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583AA94" w14:textId="77777777" w:rsidTr="00DB2132">
        <w:tc>
          <w:tcPr>
            <w:tcW w:w="605" w:type="dxa"/>
          </w:tcPr>
          <w:p w14:paraId="47BB93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2612</w:t>
            </w:r>
          </w:p>
        </w:tc>
        <w:tc>
          <w:tcPr>
            <w:tcW w:w="4288" w:type="dxa"/>
          </w:tcPr>
          <w:p w14:paraId="020BE7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DC83A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A2AD165" w14:textId="77777777" w:rsidTr="00DB2132">
        <w:tc>
          <w:tcPr>
            <w:tcW w:w="605" w:type="dxa"/>
          </w:tcPr>
          <w:p w14:paraId="4733C8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2613</w:t>
            </w:r>
          </w:p>
        </w:tc>
        <w:tc>
          <w:tcPr>
            <w:tcW w:w="4288" w:type="dxa"/>
          </w:tcPr>
          <w:p w14:paraId="28AA72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DF3B9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33A1DF8" w14:textId="77777777" w:rsidTr="00DB2132">
        <w:tc>
          <w:tcPr>
            <w:tcW w:w="605" w:type="dxa"/>
          </w:tcPr>
          <w:p w14:paraId="57B002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2614</w:t>
            </w:r>
          </w:p>
        </w:tc>
        <w:tc>
          <w:tcPr>
            <w:tcW w:w="4288" w:type="dxa"/>
          </w:tcPr>
          <w:p w14:paraId="16508D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PlainTextSampleEntry(codingname) extends SampleEntry (codingname)</w:t>
            </w:r>
          </w:p>
        </w:tc>
        <w:tc>
          <w:tcPr>
            <w:tcW w:w="4117" w:type="dxa"/>
          </w:tcPr>
          <w:p w14:paraId="2B5266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PlainTextSampleEntry(unsigned int codingname) extends SampleEntry (codingname)</w:t>
            </w:r>
          </w:p>
        </w:tc>
      </w:tr>
      <w:tr w:rsidR="001B11A7" w:rsidRPr="00C04F0B" w14:paraId="57948943" w14:textId="77777777" w:rsidTr="00DB2132">
        <w:tc>
          <w:tcPr>
            <w:tcW w:w="605" w:type="dxa"/>
          </w:tcPr>
          <w:p w14:paraId="379C77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2615</w:t>
            </w:r>
          </w:p>
        </w:tc>
        <w:tc>
          <w:tcPr>
            <w:tcW w:w="4288" w:type="dxa"/>
          </w:tcPr>
          <w:p w14:paraId="089304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0B1249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4F6CD56" w14:textId="77777777" w:rsidTr="00DB2132">
        <w:tc>
          <w:tcPr>
            <w:tcW w:w="605" w:type="dxa"/>
          </w:tcPr>
          <w:p w14:paraId="7862B6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2616</w:t>
            </w:r>
          </w:p>
        </w:tc>
        <w:tc>
          <w:tcPr>
            <w:tcW w:w="4288" w:type="dxa"/>
          </w:tcPr>
          <w:p w14:paraId="7DFDE4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0338E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61AE9D8" w14:textId="77777777" w:rsidTr="00DB2132">
        <w:tc>
          <w:tcPr>
            <w:tcW w:w="605" w:type="dxa"/>
          </w:tcPr>
          <w:p w14:paraId="2B3021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2617</w:t>
            </w:r>
          </w:p>
        </w:tc>
        <w:tc>
          <w:tcPr>
            <w:tcW w:w="4288" w:type="dxa"/>
          </w:tcPr>
          <w:p w14:paraId="707B59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716F0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51EFC6D" w14:textId="77777777" w:rsidTr="00DB2132">
        <w:tc>
          <w:tcPr>
            <w:tcW w:w="605" w:type="dxa"/>
          </w:tcPr>
          <w:p w14:paraId="6189DF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2618</w:t>
            </w:r>
          </w:p>
        </w:tc>
        <w:tc>
          <w:tcPr>
            <w:tcW w:w="4288" w:type="dxa"/>
          </w:tcPr>
          <w:p w14:paraId="01550D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6EE75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1D2FF6B" w14:textId="77777777" w:rsidTr="00DB2132">
        <w:tc>
          <w:tcPr>
            <w:tcW w:w="605" w:type="dxa"/>
          </w:tcPr>
          <w:p w14:paraId="40C6E5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2619</w:t>
            </w:r>
          </w:p>
        </w:tc>
        <w:tc>
          <w:tcPr>
            <w:tcW w:w="4288" w:type="dxa"/>
          </w:tcPr>
          <w:p w14:paraId="294FC1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SimpleTextSampleEntry() extends PlainTextSampleEntry ('stxt')</w:t>
            </w:r>
          </w:p>
        </w:tc>
        <w:tc>
          <w:tcPr>
            <w:tcW w:w="4117" w:type="dxa"/>
          </w:tcPr>
          <w:p w14:paraId="73C042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SimpleTextSampleEntry extends PlainTextSampleEntry ('stxt')</w:t>
            </w:r>
          </w:p>
        </w:tc>
      </w:tr>
      <w:tr w:rsidR="001B11A7" w:rsidRPr="00C04F0B" w14:paraId="2A81BF33" w14:textId="77777777" w:rsidTr="00DB2132">
        <w:tc>
          <w:tcPr>
            <w:tcW w:w="605" w:type="dxa"/>
          </w:tcPr>
          <w:p w14:paraId="069D76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2620</w:t>
            </w:r>
          </w:p>
        </w:tc>
        <w:tc>
          <w:tcPr>
            <w:tcW w:w="4288" w:type="dxa"/>
          </w:tcPr>
          <w:p w14:paraId="61DAC2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07458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7C0DCDE" w14:textId="77777777" w:rsidTr="00DB2132">
        <w:tc>
          <w:tcPr>
            <w:tcW w:w="605" w:type="dxa"/>
          </w:tcPr>
          <w:p w14:paraId="4E90C1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2621</w:t>
            </w:r>
          </w:p>
        </w:tc>
        <w:tc>
          <w:tcPr>
            <w:tcW w:w="4288" w:type="dxa"/>
          </w:tcPr>
          <w:p w14:paraId="22659B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content_encoding;  // optional</w:t>
            </w:r>
          </w:p>
        </w:tc>
        <w:tc>
          <w:tcPr>
            <w:tcW w:w="4117" w:type="dxa"/>
          </w:tcPr>
          <w:p w14:paraId="2F0757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content_encoding;  // optional</w:t>
            </w:r>
          </w:p>
        </w:tc>
      </w:tr>
      <w:tr w:rsidR="001B11A7" w:rsidRPr="00C04F0B" w14:paraId="02879E92" w14:textId="77777777" w:rsidTr="00DB2132">
        <w:tc>
          <w:tcPr>
            <w:tcW w:w="605" w:type="dxa"/>
          </w:tcPr>
          <w:p w14:paraId="4CE618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2622</w:t>
            </w:r>
          </w:p>
        </w:tc>
        <w:tc>
          <w:tcPr>
            <w:tcW w:w="4288" w:type="dxa"/>
          </w:tcPr>
          <w:p w14:paraId="324F56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mime_format;</w:t>
            </w:r>
          </w:p>
        </w:tc>
        <w:tc>
          <w:tcPr>
            <w:tcW w:w="4117" w:type="dxa"/>
          </w:tcPr>
          <w:p w14:paraId="28B6A9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mime_format;</w:t>
            </w:r>
          </w:p>
        </w:tc>
      </w:tr>
      <w:tr w:rsidR="001B11A7" w:rsidRPr="00C04F0B" w14:paraId="22A06C59" w14:textId="77777777" w:rsidTr="00DB2132">
        <w:tc>
          <w:tcPr>
            <w:tcW w:w="605" w:type="dxa"/>
          </w:tcPr>
          <w:p w14:paraId="27DB01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2623</w:t>
            </w:r>
          </w:p>
        </w:tc>
        <w:tc>
          <w:tcPr>
            <w:tcW w:w="4288" w:type="dxa"/>
          </w:tcPr>
          <w:p w14:paraId="17E31E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TextConfigBox ();             // optional</w:t>
            </w:r>
          </w:p>
        </w:tc>
        <w:tc>
          <w:tcPr>
            <w:tcW w:w="4117" w:type="dxa"/>
          </w:tcPr>
          <w:p w14:paraId="7F2752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TextConfigBox config;             // optional</w:t>
            </w:r>
          </w:p>
        </w:tc>
      </w:tr>
      <w:tr w:rsidR="001B11A7" w:rsidRPr="00C04F0B" w14:paraId="2A24352E" w14:textId="77777777" w:rsidTr="00DB2132">
        <w:tc>
          <w:tcPr>
            <w:tcW w:w="605" w:type="dxa"/>
          </w:tcPr>
          <w:p w14:paraId="7F695F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2624</w:t>
            </w:r>
          </w:p>
        </w:tc>
        <w:tc>
          <w:tcPr>
            <w:tcW w:w="4288" w:type="dxa"/>
          </w:tcPr>
          <w:p w14:paraId="08737C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16EFE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3501864" w14:textId="77777777" w:rsidTr="00DB2132">
        <w:tc>
          <w:tcPr>
            <w:tcW w:w="605" w:type="dxa"/>
          </w:tcPr>
          <w:p w14:paraId="4A18F0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2625</w:t>
            </w:r>
          </w:p>
        </w:tc>
        <w:tc>
          <w:tcPr>
            <w:tcW w:w="4288" w:type="dxa"/>
          </w:tcPr>
          <w:p w14:paraId="39CBF0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FC3BD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4419E66" w14:textId="77777777" w:rsidTr="00DB2132">
        <w:tc>
          <w:tcPr>
            <w:tcW w:w="605" w:type="dxa"/>
          </w:tcPr>
          <w:p w14:paraId="62C4BB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2626</w:t>
            </w:r>
          </w:p>
        </w:tc>
        <w:tc>
          <w:tcPr>
            <w:tcW w:w="4288" w:type="dxa"/>
          </w:tcPr>
          <w:p w14:paraId="30514B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9CACD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2607FCD" w14:textId="77777777" w:rsidTr="00DB2132">
        <w:tc>
          <w:tcPr>
            <w:tcW w:w="605" w:type="dxa"/>
          </w:tcPr>
          <w:p w14:paraId="546671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2627</w:t>
            </w:r>
          </w:p>
        </w:tc>
        <w:tc>
          <w:tcPr>
            <w:tcW w:w="4288" w:type="dxa"/>
          </w:tcPr>
          <w:p w14:paraId="790F53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SubtitleMediaHeaderBox</w:t>
            </w:r>
          </w:p>
        </w:tc>
        <w:tc>
          <w:tcPr>
            <w:tcW w:w="4117" w:type="dxa"/>
          </w:tcPr>
          <w:p w14:paraId="5C10FA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SubtitleMediaHeaderBox</w:t>
            </w:r>
          </w:p>
        </w:tc>
      </w:tr>
      <w:tr w:rsidR="001B11A7" w:rsidRPr="00C04F0B" w14:paraId="17AEF292" w14:textId="77777777" w:rsidTr="00DB2132">
        <w:tc>
          <w:tcPr>
            <w:tcW w:w="605" w:type="dxa"/>
          </w:tcPr>
          <w:p w14:paraId="1B1384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2628</w:t>
            </w:r>
          </w:p>
        </w:tc>
        <w:tc>
          <w:tcPr>
            <w:tcW w:w="4288" w:type="dxa"/>
          </w:tcPr>
          <w:p w14:paraId="56D603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extends FullBox ('sthd', version = 0, flags = 0)</w:t>
            </w:r>
          </w:p>
        </w:tc>
        <w:tc>
          <w:tcPr>
            <w:tcW w:w="4117" w:type="dxa"/>
          </w:tcPr>
          <w:p w14:paraId="6B5785A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extends FullBox ('sthd', 0, 0)</w:t>
            </w:r>
          </w:p>
        </w:tc>
      </w:tr>
      <w:tr w:rsidR="001B11A7" w:rsidRPr="00C04F0B" w14:paraId="5810AA13" w14:textId="77777777" w:rsidTr="00DB2132">
        <w:tc>
          <w:tcPr>
            <w:tcW w:w="605" w:type="dxa"/>
          </w:tcPr>
          <w:p w14:paraId="2D9C86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2629</w:t>
            </w:r>
          </w:p>
        </w:tc>
        <w:tc>
          <w:tcPr>
            <w:tcW w:w="4288" w:type="dxa"/>
          </w:tcPr>
          <w:p w14:paraId="68E4D1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2D4C02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36E3DED" w14:textId="77777777" w:rsidTr="00DB2132">
        <w:tc>
          <w:tcPr>
            <w:tcW w:w="605" w:type="dxa"/>
          </w:tcPr>
          <w:p w14:paraId="125990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2630</w:t>
            </w:r>
          </w:p>
        </w:tc>
        <w:tc>
          <w:tcPr>
            <w:tcW w:w="4288" w:type="dxa"/>
          </w:tcPr>
          <w:p w14:paraId="11023F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E3BB3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81C6096" w14:textId="77777777" w:rsidTr="00DB2132">
        <w:tc>
          <w:tcPr>
            <w:tcW w:w="605" w:type="dxa"/>
          </w:tcPr>
          <w:p w14:paraId="674AA7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2631</w:t>
            </w:r>
          </w:p>
        </w:tc>
        <w:tc>
          <w:tcPr>
            <w:tcW w:w="4288" w:type="dxa"/>
          </w:tcPr>
          <w:p w14:paraId="360CBE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1F6E78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C7891B9" w14:textId="77777777" w:rsidTr="00DB2132">
        <w:tc>
          <w:tcPr>
            <w:tcW w:w="605" w:type="dxa"/>
          </w:tcPr>
          <w:p w14:paraId="13B225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2632</w:t>
            </w:r>
          </w:p>
        </w:tc>
        <w:tc>
          <w:tcPr>
            <w:tcW w:w="4288" w:type="dxa"/>
          </w:tcPr>
          <w:p w14:paraId="345DEB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22ABB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043FB87" w14:textId="77777777" w:rsidTr="00DB2132">
        <w:tc>
          <w:tcPr>
            <w:tcW w:w="605" w:type="dxa"/>
          </w:tcPr>
          <w:p w14:paraId="087B2E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2633</w:t>
            </w:r>
          </w:p>
        </w:tc>
        <w:tc>
          <w:tcPr>
            <w:tcW w:w="4288" w:type="dxa"/>
          </w:tcPr>
          <w:p w14:paraId="78A5DC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SubtitleSampleEntry(codingname) extends SampleEntry (codingname)</w:t>
            </w:r>
          </w:p>
        </w:tc>
        <w:tc>
          <w:tcPr>
            <w:tcW w:w="4117" w:type="dxa"/>
          </w:tcPr>
          <w:p w14:paraId="0E19D6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SubtitleSampleEntry(unsigned int codingname) extends SampleEntry (codingname)</w:t>
            </w:r>
          </w:p>
        </w:tc>
      </w:tr>
      <w:tr w:rsidR="001B11A7" w:rsidRPr="00C04F0B" w14:paraId="006F6083" w14:textId="77777777" w:rsidTr="00DB2132">
        <w:tc>
          <w:tcPr>
            <w:tcW w:w="605" w:type="dxa"/>
          </w:tcPr>
          <w:p w14:paraId="1B151B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2634</w:t>
            </w:r>
          </w:p>
        </w:tc>
        <w:tc>
          <w:tcPr>
            <w:tcW w:w="4288" w:type="dxa"/>
          </w:tcPr>
          <w:p w14:paraId="13BB6D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85B44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AFA2623" w14:textId="77777777" w:rsidTr="00DB2132">
        <w:tc>
          <w:tcPr>
            <w:tcW w:w="605" w:type="dxa"/>
          </w:tcPr>
          <w:p w14:paraId="4BD628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2635</w:t>
            </w:r>
          </w:p>
        </w:tc>
        <w:tc>
          <w:tcPr>
            <w:tcW w:w="4288" w:type="dxa"/>
          </w:tcPr>
          <w:p w14:paraId="71CD55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D4B40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21C7940" w14:textId="77777777" w:rsidTr="00DB2132">
        <w:tc>
          <w:tcPr>
            <w:tcW w:w="605" w:type="dxa"/>
          </w:tcPr>
          <w:p w14:paraId="699616F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2636</w:t>
            </w:r>
          </w:p>
        </w:tc>
        <w:tc>
          <w:tcPr>
            <w:tcW w:w="4288" w:type="dxa"/>
          </w:tcPr>
          <w:p w14:paraId="3DFB93C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7617D9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097BFA1" w14:textId="77777777" w:rsidTr="00DB2132">
        <w:tc>
          <w:tcPr>
            <w:tcW w:w="605" w:type="dxa"/>
          </w:tcPr>
          <w:p w14:paraId="496473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2637</w:t>
            </w:r>
          </w:p>
        </w:tc>
        <w:tc>
          <w:tcPr>
            <w:tcW w:w="4288" w:type="dxa"/>
          </w:tcPr>
          <w:p w14:paraId="2DA73B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39C5C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B0C28C9" w14:textId="77777777" w:rsidTr="00DB2132">
        <w:tc>
          <w:tcPr>
            <w:tcW w:w="605" w:type="dxa"/>
          </w:tcPr>
          <w:p w14:paraId="789F49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2638</w:t>
            </w:r>
          </w:p>
        </w:tc>
        <w:tc>
          <w:tcPr>
            <w:tcW w:w="4288" w:type="dxa"/>
          </w:tcPr>
          <w:p w14:paraId="11D833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XMLSubtitleSampleEntry() extends SubtitleSampleEntry ('stpp')</w:t>
            </w:r>
          </w:p>
        </w:tc>
        <w:tc>
          <w:tcPr>
            <w:tcW w:w="4117" w:type="dxa"/>
          </w:tcPr>
          <w:p w14:paraId="2E310E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XMLSubtitleSampleEntry extends SubtitleSampleEntry ('stpp')</w:t>
            </w:r>
          </w:p>
        </w:tc>
      </w:tr>
      <w:tr w:rsidR="001B11A7" w:rsidRPr="00C04F0B" w14:paraId="361B5D81" w14:textId="77777777" w:rsidTr="00DB2132">
        <w:tc>
          <w:tcPr>
            <w:tcW w:w="605" w:type="dxa"/>
          </w:tcPr>
          <w:p w14:paraId="0C85742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2639</w:t>
            </w:r>
          </w:p>
        </w:tc>
        <w:tc>
          <w:tcPr>
            <w:tcW w:w="4288" w:type="dxa"/>
          </w:tcPr>
          <w:p w14:paraId="76C49F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02AD4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F2BF618" w14:textId="77777777" w:rsidTr="00DB2132">
        <w:tc>
          <w:tcPr>
            <w:tcW w:w="605" w:type="dxa"/>
          </w:tcPr>
          <w:p w14:paraId="52DEE1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2640</w:t>
            </w:r>
          </w:p>
        </w:tc>
        <w:tc>
          <w:tcPr>
            <w:tcW w:w="4288" w:type="dxa"/>
          </w:tcPr>
          <w:p w14:paraId="4B7EAC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namespace;</w:t>
            </w:r>
          </w:p>
        </w:tc>
        <w:tc>
          <w:tcPr>
            <w:tcW w:w="4117" w:type="dxa"/>
          </w:tcPr>
          <w:p w14:paraId="55A67D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namespace;</w:t>
            </w:r>
          </w:p>
        </w:tc>
      </w:tr>
      <w:tr w:rsidR="001B11A7" w:rsidRPr="00C04F0B" w14:paraId="46D183D3" w14:textId="77777777" w:rsidTr="00DB2132">
        <w:tc>
          <w:tcPr>
            <w:tcW w:w="605" w:type="dxa"/>
          </w:tcPr>
          <w:p w14:paraId="048CEF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2641</w:t>
            </w:r>
          </w:p>
        </w:tc>
        <w:tc>
          <w:tcPr>
            <w:tcW w:w="4288" w:type="dxa"/>
          </w:tcPr>
          <w:p w14:paraId="2DCA1A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schema_location; // optional</w:t>
            </w:r>
          </w:p>
        </w:tc>
        <w:tc>
          <w:tcPr>
            <w:tcW w:w="4117" w:type="dxa"/>
          </w:tcPr>
          <w:p w14:paraId="3D642A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schema_location; // optional</w:t>
            </w:r>
          </w:p>
        </w:tc>
      </w:tr>
      <w:tr w:rsidR="001B11A7" w:rsidRPr="00C04F0B" w14:paraId="24AB567B" w14:textId="77777777" w:rsidTr="00DB2132">
        <w:tc>
          <w:tcPr>
            <w:tcW w:w="605" w:type="dxa"/>
          </w:tcPr>
          <w:p w14:paraId="6EBB08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2642</w:t>
            </w:r>
          </w:p>
        </w:tc>
        <w:tc>
          <w:tcPr>
            <w:tcW w:w="4288" w:type="dxa"/>
          </w:tcPr>
          <w:p w14:paraId="184892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auxiliary_mime_types;</w:t>
            </w:r>
          </w:p>
        </w:tc>
        <w:tc>
          <w:tcPr>
            <w:tcW w:w="4117" w:type="dxa"/>
          </w:tcPr>
          <w:p w14:paraId="331E18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utf8list auxiliary_mime_types;</w:t>
            </w:r>
          </w:p>
        </w:tc>
      </w:tr>
      <w:tr w:rsidR="001B11A7" w:rsidRPr="00C04F0B" w14:paraId="2FE41FA6" w14:textId="77777777" w:rsidTr="00DB2132">
        <w:tc>
          <w:tcPr>
            <w:tcW w:w="605" w:type="dxa"/>
          </w:tcPr>
          <w:p w14:paraId="5C2181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2643</w:t>
            </w:r>
          </w:p>
        </w:tc>
        <w:tc>
          <w:tcPr>
            <w:tcW w:w="4288" w:type="dxa"/>
          </w:tcPr>
          <w:p w14:paraId="0C805C6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// optional, required if auxiliary resources are present</w:t>
            </w:r>
          </w:p>
        </w:tc>
        <w:tc>
          <w:tcPr>
            <w:tcW w:w="4117" w:type="dxa"/>
          </w:tcPr>
          <w:p w14:paraId="336474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     // optional, required if auxiliary resources are present</w:t>
            </w:r>
          </w:p>
        </w:tc>
      </w:tr>
      <w:tr w:rsidR="001B11A7" w:rsidRPr="00C04F0B" w14:paraId="4C67AF2A" w14:textId="77777777" w:rsidTr="00DB2132">
        <w:tc>
          <w:tcPr>
            <w:tcW w:w="605" w:type="dxa"/>
          </w:tcPr>
          <w:p w14:paraId="5D9EE33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2644</w:t>
            </w:r>
          </w:p>
        </w:tc>
        <w:tc>
          <w:tcPr>
            <w:tcW w:w="4288" w:type="dxa"/>
          </w:tcPr>
          <w:p w14:paraId="337FB2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4FD81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469A50D" w14:textId="77777777" w:rsidTr="00DB2132">
        <w:tc>
          <w:tcPr>
            <w:tcW w:w="605" w:type="dxa"/>
          </w:tcPr>
          <w:p w14:paraId="40B7C7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2645</w:t>
            </w:r>
          </w:p>
        </w:tc>
        <w:tc>
          <w:tcPr>
            <w:tcW w:w="4288" w:type="dxa"/>
          </w:tcPr>
          <w:p w14:paraId="65630EA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4351B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2B070ED" w14:textId="77777777" w:rsidTr="00DB2132">
        <w:tc>
          <w:tcPr>
            <w:tcW w:w="605" w:type="dxa"/>
          </w:tcPr>
          <w:p w14:paraId="03ED9A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2646</w:t>
            </w:r>
          </w:p>
        </w:tc>
        <w:tc>
          <w:tcPr>
            <w:tcW w:w="4288" w:type="dxa"/>
          </w:tcPr>
          <w:p w14:paraId="4D528B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2B4F1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6000475" w14:textId="77777777" w:rsidTr="00DB2132">
        <w:tc>
          <w:tcPr>
            <w:tcW w:w="605" w:type="dxa"/>
          </w:tcPr>
          <w:p w14:paraId="65E8F7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2647</w:t>
            </w:r>
          </w:p>
        </w:tc>
        <w:tc>
          <w:tcPr>
            <w:tcW w:w="4288" w:type="dxa"/>
          </w:tcPr>
          <w:p w14:paraId="356A28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TextSubtitleSampleEntry() extends SubtitleSampleEntry ('sbtt')</w:t>
            </w:r>
          </w:p>
        </w:tc>
        <w:tc>
          <w:tcPr>
            <w:tcW w:w="4117" w:type="dxa"/>
          </w:tcPr>
          <w:p w14:paraId="44A6971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TextSubtitleSampleEntry extends SubtitleSampleEntry ('sbtt')</w:t>
            </w:r>
          </w:p>
        </w:tc>
      </w:tr>
      <w:tr w:rsidR="001B11A7" w:rsidRPr="00C04F0B" w14:paraId="12FCBD3E" w14:textId="77777777" w:rsidTr="00DB2132">
        <w:tc>
          <w:tcPr>
            <w:tcW w:w="605" w:type="dxa"/>
          </w:tcPr>
          <w:p w14:paraId="09B7DC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2648</w:t>
            </w:r>
          </w:p>
        </w:tc>
        <w:tc>
          <w:tcPr>
            <w:tcW w:w="4288" w:type="dxa"/>
          </w:tcPr>
          <w:p w14:paraId="6DA3B4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C4736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92E3339" w14:textId="77777777" w:rsidTr="00DB2132">
        <w:tc>
          <w:tcPr>
            <w:tcW w:w="605" w:type="dxa"/>
          </w:tcPr>
          <w:p w14:paraId="04F49C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2649</w:t>
            </w:r>
          </w:p>
        </w:tc>
        <w:tc>
          <w:tcPr>
            <w:tcW w:w="4288" w:type="dxa"/>
          </w:tcPr>
          <w:p w14:paraId="37336E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content_encoding; // optional</w:t>
            </w:r>
          </w:p>
        </w:tc>
        <w:tc>
          <w:tcPr>
            <w:tcW w:w="4117" w:type="dxa"/>
          </w:tcPr>
          <w:p w14:paraId="4B14D4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content_encoding; // optional</w:t>
            </w:r>
          </w:p>
        </w:tc>
      </w:tr>
      <w:tr w:rsidR="001B11A7" w:rsidRPr="00C04F0B" w14:paraId="2C498FBC" w14:textId="77777777" w:rsidTr="00DB2132">
        <w:tc>
          <w:tcPr>
            <w:tcW w:w="605" w:type="dxa"/>
          </w:tcPr>
          <w:p w14:paraId="7C7012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2650</w:t>
            </w:r>
          </w:p>
        </w:tc>
        <w:tc>
          <w:tcPr>
            <w:tcW w:w="4288" w:type="dxa"/>
          </w:tcPr>
          <w:p w14:paraId="729147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mime_format;</w:t>
            </w:r>
          </w:p>
        </w:tc>
        <w:tc>
          <w:tcPr>
            <w:tcW w:w="4117" w:type="dxa"/>
          </w:tcPr>
          <w:p w14:paraId="4A7602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utf8string mime_format;</w:t>
            </w:r>
          </w:p>
        </w:tc>
      </w:tr>
      <w:tr w:rsidR="001B11A7" w:rsidRPr="00C04F0B" w14:paraId="08FB6ECC" w14:textId="77777777" w:rsidTr="00DB2132">
        <w:tc>
          <w:tcPr>
            <w:tcW w:w="605" w:type="dxa"/>
          </w:tcPr>
          <w:p w14:paraId="1D1BE67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2651</w:t>
            </w:r>
          </w:p>
        </w:tc>
        <w:tc>
          <w:tcPr>
            <w:tcW w:w="4288" w:type="dxa"/>
          </w:tcPr>
          <w:p w14:paraId="5265C5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TextConfigBox (); // optional</w:t>
            </w:r>
          </w:p>
        </w:tc>
        <w:tc>
          <w:tcPr>
            <w:tcW w:w="4117" w:type="dxa"/>
          </w:tcPr>
          <w:p w14:paraId="255A01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TextConfigBox config; // optional</w:t>
            </w:r>
          </w:p>
        </w:tc>
      </w:tr>
      <w:tr w:rsidR="001B11A7" w:rsidRPr="00C04F0B" w14:paraId="095E386E" w14:textId="77777777" w:rsidTr="00DB2132">
        <w:tc>
          <w:tcPr>
            <w:tcW w:w="605" w:type="dxa"/>
          </w:tcPr>
          <w:p w14:paraId="30D64E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2652</w:t>
            </w:r>
          </w:p>
        </w:tc>
        <w:tc>
          <w:tcPr>
            <w:tcW w:w="4288" w:type="dxa"/>
          </w:tcPr>
          <w:p w14:paraId="288A3A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9FAE6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147C65A" w14:textId="77777777" w:rsidTr="00DB2132">
        <w:tc>
          <w:tcPr>
            <w:tcW w:w="605" w:type="dxa"/>
          </w:tcPr>
          <w:p w14:paraId="7EA777C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2653</w:t>
            </w:r>
          </w:p>
        </w:tc>
        <w:tc>
          <w:tcPr>
            <w:tcW w:w="4288" w:type="dxa"/>
          </w:tcPr>
          <w:p w14:paraId="79AAE06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B6F20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FB4C718" w14:textId="77777777" w:rsidTr="00DB2132">
        <w:tc>
          <w:tcPr>
            <w:tcW w:w="605" w:type="dxa"/>
          </w:tcPr>
          <w:p w14:paraId="199166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2654</w:t>
            </w:r>
          </w:p>
        </w:tc>
        <w:tc>
          <w:tcPr>
            <w:tcW w:w="4288" w:type="dxa"/>
          </w:tcPr>
          <w:p w14:paraId="7A20B2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36689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8C1541D" w14:textId="77777777" w:rsidTr="00DB2132">
        <w:tc>
          <w:tcPr>
            <w:tcW w:w="605" w:type="dxa"/>
          </w:tcPr>
          <w:p w14:paraId="754698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2655</w:t>
            </w:r>
          </w:p>
        </w:tc>
        <w:tc>
          <w:tcPr>
            <w:tcW w:w="4288" w:type="dxa"/>
          </w:tcPr>
          <w:p w14:paraId="306547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FontSampleEntry(codingname) extends SampleEntry (codingname)</w:t>
            </w:r>
          </w:p>
        </w:tc>
        <w:tc>
          <w:tcPr>
            <w:tcW w:w="4117" w:type="dxa"/>
          </w:tcPr>
          <w:p w14:paraId="3882B0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FontSampleEntry(unsigned int codingname) extends SampleEntry (codingname)</w:t>
            </w:r>
          </w:p>
        </w:tc>
      </w:tr>
      <w:tr w:rsidR="001B11A7" w:rsidRPr="00C04F0B" w14:paraId="63378E62" w14:textId="77777777" w:rsidTr="00DB2132">
        <w:tc>
          <w:tcPr>
            <w:tcW w:w="605" w:type="dxa"/>
          </w:tcPr>
          <w:p w14:paraId="7BC49FE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2656</w:t>
            </w:r>
          </w:p>
        </w:tc>
        <w:tc>
          <w:tcPr>
            <w:tcW w:w="4288" w:type="dxa"/>
          </w:tcPr>
          <w:p w14:paraId="4136F9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50887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66144A4" w14:textId="77777777" w:rsidTr="00DB2132">
        <w:tc>
          <w:tcPr>
            <w:tcW w:w="605" w:type="dxa"/>
          </w:tcPr>
          <w:p w14:paraId="655E44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2657</w:t>
            </w:r>
          </w:p>
        </w:tc>
        <w:tc>
          <w:tcPr>
            <w:tcW w:w="4288" w:type="dxa"/>
          </w:tcPr>
          <w:p w14:paraId="6C6F44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//other boxes from derived specifications</w:t>
            </w:r>
          </w:p>
        </w:tc>
        <w:tc>
          <w:tcPr>
            <w:tcW w:w="4117" w:type="dxa"/>
          </w:tcPr>
          <w:p w14:paraId="03942B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//other boxes from derived specifications</w:t>
            </w:r>
          </w:p>
        </w:tc>
      </w:tr>
      <w:tr w:rsidR="001B11A7" w:rsidRPr="00C04F0B" w14:paraId="509DCE5C" w14:textId="77777777" w:rsidTr="00DB2132">
        <w:tc>
          <w:tcPr>
            <w:tcW w:w="605" w:type="dxa"/>
          </w:tcPr>
          <w:p w14:paraId="3C933A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2658</w:t>
            </w:r>
          </w:p>
        </w:tc>
        <w:tc>
          <w:tcPr>
            <w:tcW w:w="4288" w:type="dxa"/>
          </w:tcPr>
          <w:p w14:paraId="77330C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C7286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5C3DE84" w14:textId="77777777" w:rsidTr="00DB2132">
        <w:tc>
          <w:tcPr>
            <w:tcW w:w="605" w:type="dxa"/>
          </w:tcPr>
          <w:p w14:paraId="510289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2659</w:t>
            </w:r>
          </w:p>
        </w:tc>
        <w:tc>
          <w:tcPr>
            <w:tcW w:w="4288" w:type="dxa"/>
          </w:tcPr>
          <w:p w14:paraId="696B34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0CC39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08867FD" w14:textId="77777777" w:rsidTr="00DB2132">
        <w:tc>
          <w:tcPr>
            <w:tcW w:w="605" w:type="dxa"/>
          </w:tcPr>
          <w:p w14:paraId="063C58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2660</w:t>
            </w:r>
          </w:p>
        </w:tc>
        <w:tc>
          <w:tcPr>
            <w:tcW w:w="4288" w:type="dxa"/>
          </w:tcPr>
          <w:p w14:paraId="541EEB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13B71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D4104D6" w14:textId="77777777" w:rsidTr="00DB2132">
        <w:tc>
          <w:tcPr>
            <w:tcW w:w="605" w:type="dxa"/>
          </w:tcPr>
          <w:p w14:paraId="2C0A0B1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2661</w:t>
            </w:r>
          </w:p>
        </w:tc>
        <w:tc>
          <w:tcPr>
            <w:tcW w:w="4288" w:type="dxa"/>
          </w:tcPr>
          <w:p w14:paraId="18580A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BoxedMetadataSampleEntry</w:t>
            </w:r>
          </w:p>
        </w:tc>
        <w:tc>
          <w:tcPr>
            <w:tcW w:w="4117" w:type="dxa"/>
          </w:tcPr>
          <w:p w14:paraId="04AA1D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BoxedMetadataSampleEntry</w:t>
            </w:r>
          </w:p>
        </w:tc>
      </w:tr>
      <w:tr w:rsidR="001B11A7" w:rsidRPr="00C04F0B" w14:paraId="2A0DBBC3" w14:textId="77777777" w:rsidTr="00DB2132">
        <w:tc>
          <w:tcPr>
            <w:tcW w:w="605" w:type="dxa"/>
          </w:tcPr>
          <w:p w14:paraId="126345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2662</w:t>
            </w:r>
          </w:p>
        </w:tc>
        <w:tc>
          <w:tcPr>
            <w:tcW w:w="4288" w:type="dxa"/>
          </w:tcPr>
          <w:p w14:paraId="0579D5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MetaDataSampleEntry ('mebx')</w:t>
            </w:r>
          </w:p>
        </w:tc>
        <w:tc>
          <w:tcPr>
            <w:tcW w:w="4117" w:type="dxa"/>
          </w:tcPr>
          <w:p w14:paraId="2DF84F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MetaDataSampleEntry ('mebx')</w:t>
            </w:r>
          </w:p>
        </w:tc>
      </w:tr>
      <w:tr w:rsidR="001B11A7" w:rsidRPr="00C04F0B" w14:paraId="510B61D2" w14:textId="77777777" w:rsidTr="00DB2132">
        <w:tc>
          <w:tcPr>
            <w:tcW w:w="605" w:type="dxa"/>
          </w:tcPr>
          <w:p w14:paraId="6BE8E3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2663</w:t>
            </w:r>
          </w:p>
        </w:tc>
        <w:tc>
          <w:tcPr>
            <w:tcW w:w="4288" w:type="dxa"/>
          </w:tcPr>
          <w:p w14:paraId="6068F6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5B738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CA1A3A2" w14:textId="77777777" w:rsidTr="00DB2132">
        <w:tc>
          <w:tcPr>
            <w:tcW w:w="605" w:type="dxa"/>
          </w:tcPr>
          <w:p w14:paraId="3CB4A2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2664</w:t>
            </w:r>
          </w:p>
        </w:tc>
        <w:tc>
          <w:tcPr>
            <w:tcW w:w="4288" w:type="dxa"/>
          </w:tcPr>
          <w:p w14:paraId="78C955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MetadataKeyTableBox();         // mandatory</w:t>
            </w:r>
          </w:p>
        </w:tc>
        <w:tc>
          <w:tcPr>
            <w:tcW w:w="4117" w:type="dxa"/>
          </w:tcPr>
          <w:p w14:paraId="5EDA02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MetadataKeyTableBox metadata_key_table; // mandatory</w:t>
            </w:r>
          </w:p>
        </w:tc>
      </w:tr>
      <w:tr w:rsidR="001B11A7" w:rsidRPr="00C04F0B" w14:paraId="6F650B6C" w14:textId="77777777" w:rsidTr="00DB2132">
        <w:tc>
          <w:tcPr>
            <w:tcW w:w="605" w:type="dxa"/>
          </w:tcPr>
          <w:p w14:paraId="100F5C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2665</w:t>
            </w:r>
          </w:p>
        </w:tc>
        <w:tc>
          <w:tcPr>
            <w:tcW w:w="4288" w:type="dxa"/>
          </w:tcPr>
          <w:p w14:paraId="38648A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BitRateBox ();                 // optional</w:t>
            </w:r>
          </w:p>
        </w:tc>
        <w:tc>
          <w:tcPr>
            <w:tcW w:w="4117" w:type="dxa"/>
          </w:tcPr>
          <w:p w14:paraId="04208A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BitRateBox bitrate;                     // optional</w:t>
            </w:r>
          </w:p>
        </w:tc>
      </w:tr>
      <w:tr w:rsidR="001B11A7" w:rsidRPr="00C04F0B" w14:paraId="3405C015" w14:textId="77777777" w:rsidTr="00DB2132">
        <w:tc>
          <w:tcPr>
            <w:tcW w:w="605" w:type="dxa"/>
          </w:tcPr>
          <w:p w14:paraId="12741B5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2666</w:t>
            </w:r>
          </w:p>
        </w:tc>
        <w:tc>
          <w:tcPr>
            <w:tcW w:w="4288" w:type="dxa"/>
          </w:tcPr>
          <w:p w14:paraId="0B4951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6C238B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B2F4D34" w14:textId="77777777" w:rsidTr="00DB2132">
        <w:tc>
          <w:tcPr>
            <w:tcW w:w="605" w:type="dxa"/>
          </w:tcPr>
          <w:p w14:paraId="5BA6C10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2667</w:t>
            </w:r>
          </w:p>
        </w:tc>
        <w:tc>
          <w:tcPr>
            <w:tcW w:w="4288" w:type="dxa"/>
          </w:tcPr>
          <w:p w14:paraId="27488D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56B29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FFD2519" w14:textId="77777777" w:rsidTr="00DB2132">
        <w:tc>
          <w:tcPr>
            <w:tcW w:w="605" w:type="dxa"/>
          </w:tcPr>
          <w:p w14:paraId="00B192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2668</w:t>
            </w:r>
          </w:p>
        </w:tc>
        <w:tc>
          <w:tcPr>
            <w:tcW w:w="4288" w:type="dxa"/>
          </w:tcPr>
          <w:p w14:paraId="374AD4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CB8FE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6D6F4B5" w14:textId="77777777" w:rsidTr="00DB2132">
        <w:tc>
          <w:tcPr>
            <w:tcW w:w="605" w:type="dxa"/>
          </w:tcPr>
          <w:p w14:paraId="5D8514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2669</w:t>
            </w:r>
          </w:p>
        </w:tc>
        <w:tc>
          <w:tcPr>
            <w:tcW w:w="4288" w:type="dxa"/>
          </w:tcPr>
          <w:p w14:paraId="557E21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MetadataKeyTableBox extends Box('keys')</w:t>
            </w:r>
          </w:p>
        </w:tc>
        <w:tc>
          <w:tcPr>
            <w:tcW w:w="4117" w:type="dxa"/>
          </w:tcPr>
          <w:p w14:paraId="62DBD71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MetadataKeyTableBox extends Box('keys')</w:t>
            </w:r>
          </w:p>
        </w:tc>
      </w:tr>
      <w:tr w:rsidR="001B11A7" w:rsidRPr="00C04F0B" w14:paraId="1FEF30B2" w14:textId="77777777" w:rsidTr="00DB2132">
        <w:tc>
          <w:tcPr>
            <w:tcW w:w="605" w:type="dxa"/>
          </w:tcPr>
          <w:p w14:paraId="1F7680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2670</w:t>
            </w:r>
          </w:p>
        </w:tc>
        <w:tc>
          <w:tcPr>
            <w:tcW w:w="4288" w:type="dxa"/>
          </w:tcPr>
          <w:p w14:paraId="202A74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7B899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E7B3FCA" w14:textId="77777777" w:rsidTr="00DB2132">
        <w:tc>
          <w:tcPr>
            <w:tcW w:w="605" w:type="dxa"/>
          </w:tcPr>
          <w:p w14:paraId="362BDD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2671</w:t>
            </w:r>
          </w:p>
        </w:tc>
        <w:tc>
          <w:tcPr>
            <w:tcW w:w="4288" w:type="dxa"/>
          </w:tcPr>
          <w:p w14:paraId="4BD3D0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MetadataKeyBox[];</w:t>
            </w:r>
          </w:p>
        </w:tc>
        <w:tc>
          <w:tcPr>
            <w:tcW w:w="4117" w:type="dxa"/>
          </w:tcPr>
          <w:p w14:paraId="17E3F0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MetadataKeyBox metadata_key[];</w:t>
            </w:r>
          </w:p>
        </w:tc>
      </w:tr>
      <w:tr w:rsidR="001B11A7" w:rsidRPr="00C04F0B" w14:paraId="767D71C5" w14:textId="77777777" w:rsidTr="00DB2132">
        <w:tc>
          <w:tcPr>
            <w:tcW w:w="605" w:type="dxa"/>
          </w:tcPr>
          <w:p w14:paraId="794AF1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2672</w:t>
            </w:r>
          </w:p>
        </w:tc>
        <w:tc>
          <w:tcPr>
            <w:tcW w:w="4288" w:type="dxa"/>
          </w:tcPr>
          <w:p w14:paraId="4B25D2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51AF6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A6B57E0" w14:textId="77777777" w:rsidTr="00DB2132">
        <w:tc>
          <w:tcPr>
            <w:tcW w:w="605" w:type="dxa"/>
          </w:tcPr>
          <w:p w14:paraId="45828B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2673</w:t>
            </w:r>
          </w:p>
        </w:tc>
        <w:tc>
          <w:tcPr>
            <w:tcW w:w="4288" w:type="dxa"/>
          </w:tcPr>
          <w:p w14:paraId="3C316DB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F4B64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DA4EA1B" w14:textId="77777777" w:rsidTr="00DB2132">
        <w:tc>
          <w:tcPr>
            <w:tcW w:w="605" w:type="dxa"/>
          </w:tcPr>
          <w:p w14:paraId="2316F15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2674</w:t>
            </w:r>
          </w:p>
        </w:tc>
        <w:tc>
          <w:tcPr>
            <w:tcW w:w="4288" w:type="dxa"/>
          </w:tcPr>
          <w:p w14:paraId="423441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9CAA1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>aligned(8) class MetadataKeyBox(unsigned int local_key_id) extends Box(local_key_id)</w:t>
            </w:r>
          </w:p>
        </w:tc>
      </w:tr>
      <w:tr w:rsidR="001B11A7" w:rsidRPr="00C04F0B" w14:paraId="7229335E" w14:textId="77777777" w:rsidTr="00DB2132">
        <w:tc>
          <w:tcPr>
            <w:tcW w:w="605" w:type="dxa"/>
          </w:tcPr>
          <w:p w14:paraId="5AB5CA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2675</w:t>
            </w:r>
          </w:p>
        </w:tc>
        <w:tc>
          <w:tcPr>
            <w:tcW w:w="4288" w:type="dxa"/>
          </w:tcPr>
          <w:p w14:paraId="0B2C2F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914E8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DA5FEC8" w14:textId="77777777" w:rsidTr="00DB2132">
        <w:tc>
          <w:tcPr>
            <w:tcW w:w="605" w:type="dxa"/>
          </w:tcPr>
          <w:p w14:paraId="31A4A3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2676</w:t>
            </w:r>
          </w:p>
        </w:tc>
        <w:tc>
          <w:tcPr>
            <w:tcW w:w="4288" w:type="dxa"/>
          </w:tcPr>
          <w:p w14:paraId="141E2C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MetadataKeyDeclarationBox();</w:t>
            </w:r>
          </w:p>
        </w:tc>
        <w:tc>
          <w:tcPr>
            <w:tcW w:w="4117" w:type="dxa"/>
          </w:tcPr>
          <w:p w14:paraId="64AD0BA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MetadataKeyDeclarationBox declaration;</w:t>
            </w:r>
          </w:p>
        </w:tc>
      </w:tr>
      <w:tr w:rsidR="001B11A7" w:rsidRPr="00C04F0B" w14:paraId="0FF592B7" w14:textId="77777777" w:rsidTr="00DB2132">
        <w:tc>
          <w:tcPr>
            <w:tcW w:w="605" w:type="dxa"/>
          </w:tcPr>
          <w:p w14:paraId="442C20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2677</w:t>
            </w:r>
          </w:p>
        </w:tc>
        <w:tc>
          <w:tcPr>
            <w:tcW w:w="4288" w:type="dxa"/>
          </w:tcPr>
          <w:p w14:paraId="6BD6E4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MetadataLocaleBox();           // optional</w:t>
            </w:r>
          </w:p>
        </w:tc>
        <w:tc>
          <w:tcPr>
            <w:tcW w:w="4117" w:type="dxa"/>
          </w:tcPr>
          <w:p w14:paraId="2E1252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MetadataLocaleBox locale;          // optional</w:t>
            </w:r>
          </w:p>
        </w:tc>
      </w:tr>
      <w:tr w:rsidR="001B11A7" w:rsidRPr="00C04F0B" w14:paraId="4E0E48CB" w14:textId="77777777" w:rsidTr="00DB2132">
        <w:tc>
          <w:tcPr>
            <w:tcW w:w="605" w:type="dxa"/>
          </w:tcPr>
          <w:p w14:paraId="5B0A1F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2678</w:t>
            </w:r>
          </w:p>
        </w:tc>
        <w:tc>
          <w:tcPr>
            <w:tcW w:w="4288" w:type="dxa"/>
          </w:tcPr>
          <w:p w14:paraId="2E631F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MetadataSetupBox();            // optional</w:t>
            </w:r>
          </w:p>
        </w:tc>
        <w:tc>
          <w:tcPr>
            <w:tcW w:w="4117" w:type="dxa"/>
          </w:tcPr>
          <w:p w14:paraId="2BCC0CA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MetadataSetupBox  setup;           // optional</w:t>
            </w:r>
          </w:p>
        </w:tc>
      </w:tr>
      <w:tr w:rsidR="001B11A7" w:rsidRPr="00C04F0B" w14:paraId="5495FB58" w14:textId="77777777" w:rsidTr="00DB2132">
        <w:tc>
          <w:tcPr>
            <w:tcW w:w="605" w:type="dxa"/>
          </w:tcPr>
          <w:p w14:paraId="150B83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2679</w:t>
            </w:r>
          </w:p>
        </w:tc>
        <w:tc>
          <w:tcPr>
            <w:tcW w:w="4288" w:type="dxa"/>
          </w:tcPr>
          <w:p w14:paraId="75C7DF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other boxes may be present</w:t>
            </w:r>
          </w:p>
        </w:tc>
        <w:tc>
          <w:tcPr>
            <w:tcW w:w="4117" w:type="dxa"/>
          </w:tcPr>
          <w:p w14:paraId="0FC35B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other boxes may be present</w:t>
            </w:r>
          </w:p>
        </w:tc>
      </w:tr>
      <w:tr w:rsidR="001B11A7" w:rsidRPr="00C04F0B" w14:paraId="6AC1B906" w14:textId="77777777" w:rsidTr="00DB2132">
        <w:tc>
          <w:tcPr>
            <w:tcW w:w="605" w:type="dxa"/>
          </w:tcPr>
          <w:p w14:paraId="18D84E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2680</w:t>
            </w:r>
          </w:p>
        </w:tc>
        <w:tc>
          <w:tcPr>
            <w:tcW w:w="4288" w:type="dxa"/>
          </w:tcPr>
          <w:p w14:paraId="3D35AA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ED2097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608E0A0" w14:textId="77777777" w:rsidTr="00DB2132">
        <w:tc>
          <w:tcPr>
            <w:tcW w:w="605" w:type="dxa"/>
          </w:tcPr>
          <w:p w14:paraId="24E40E1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2681</w:t>
            </w:r>
          </w:p>
        </w:tc>
        <w:tc>
          <w:tcPr>
            <w:tcW w:w="4288" w:type="dxa"/>
          </w:tcPr>
          <w:p w14:paraId="5BFE872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E9430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2431B0E" w14:textId="77777777" w:rsidTr="00DB2132">
        <w:tc>
          <w:tcPr>
            <w:tcW w:w="605" w:type="dxa"/>
          </w:tcPr>
          <w:p w14:paraId="3D9E2F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2682</w:t>
            </w:r>
          </w:p>
        </w:tc>
        <w:tc>
          <w:tcPr>
            <w:tcW w:w="4288" w:type="dxa"/>
          </w:tcPr>
          <w:p w14:paraId="788D04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4EA79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1B7755B" w14:textId="77777777" w:rsidTr="00DB2132">
        <w:tc>
          <w:tcPr>
            <w:tcW w:w="605" w:type="dxa"/>
          </w:tcPr>
          <w:p w14:paraId="2371CAD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2683</w:t>
            </w:r>
          </w:p>
        </w:tc>
        <w:tc>
          <w:tcPr>
            <w:tcW w:w="4288" w:type="dxa"/>
          </w:tcPr>
          <w:p w14:paraId="5F7F83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MetadataKeyDeclarationBox extends Box('keyd')</w:t>
            </w:r>
          </w:p>
        </w:tc>
        <w:tc>
          <w:tcPr>
            <w:tcW w:w="4117" w:type="dxa"/>
          </w:tcPr>
          <w:p w14:paraId="39E001F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MetadataKeyDeclarationBox extends Box('keyd')</w:t>
            </w:r>
          </w:p>
        </w:tc>
      </w:tr>
      <w:tr w:rsidR="001B11A7" w:rsidRPr="00C04F0B" w14:paraId="2CE69AB3" w14:textId="77777777" w:rsidTr="00DB2132">
        <w:tc>
          <w:tcPr>
            <w:tcW w:w="605" w:type="dxa"/>
          </w:tcPr>
          <w:p w14:paraId="561E19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2684</w:t>
            </w:r>
          </w:p>
        </w:tc>
        <w:tc>
          <w:tcPr>
            <w:tcW w:w="4288" w:type="dxa"/>
          </w:tcPr>
          <w:p w14:paraId="5BB5A3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6245DA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3FA2E5C" w14:textId="77777777" w:rsidTr="00DB2132">
        <w:tc>
          <w:tcPr>
            <w:tcW w:w="605" w:type="dxa"/>
          </w:tcPr>
          <w:p w14:paraId="25C984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2685</w:t>
            </w:r>
          </w:p>
        </w:tc>
        <w:tc>
          <w:tcPr>
            <w:tcW w:w="4288" w:type="dxa"/>
          </w:tcPr>
          <w:p w14:paraId="3EE9C9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key_namespace;</w:t>
            </w:r>
          </w:p>
        </w:tc>
        <w:tc>
          <w:tcPr>
            <w:tcW w:w="4117" w:type="dxa"/>
          </w:tcPr>
          <w:p w14:paraId="29F62B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key_namespace;</w:t>
            </w:r>
          </w:p>
        </w:tc>
      </w:tr>
      <w:tr w:rsidR="001B11A7" w:rsidRPr="00C04F0B" w14:paraId="27E345C3" w14:textId="77777777" w:rsidTr="00DB2132">
        <w:tc>
          <w:tcPr>
            <w:tcW w:w="605" w:type="dxa"/>
          </w:tcPr>
          <w:p w14:paraId="0FD15AB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2686</w:t>
            </w:r>
          </w:p>
        </w:tc>
        <w:tc>
          <w:tcPr>
            <w:tcW w:w="4288" w:type="dxa"/>
          </w:tcPr>
          <w:p w14:paraId="6D90CE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key_value[];</w:t>
            </w:r>
          </w:p>
        </w:tc>
        <w:tc>
          <w:tcPr>
            <w:tcW w:w="4117" w:type="dxa"/>
          </w:tcPr>
          <w:p w14:paraId="6750F5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key_value[];</w:t>
            </w:r>
          </w:p>
        </w:tc>
      </w:tr>
      <w:tr w:rsidR="001B11A7" w:rsidRPr="00C04F0B" w14:paraId="2F520271" w14:textId="77777777" w:rsidTr="00DB2132">
        <w:tc>
          <w:tcPr>
            <w:tcW w:w="605" w:type="dxa"/>
          </w:tcPr>
          <w:p w14:paraId="54F81F6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2687</w:t>
            </w:r>
          </w:p>
        </w:tc>
        <w:tc>
          <w:tcPr>
            <w:tcW w:w="4288" w:type="dxa"/>
          </w:tcPr>
          <w:p w14:paraId="4DD9C3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362472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3D32BEE" w14:textId="77777777" w:rsidTr="00DB2132">
        <w:tc>
          <w:tcPr>
            <w:tcW w:w="605" w:type="dxa"/>
          </w:tcPr>
          <w:p w14:paraId="78347D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2688</w:t>
            </w:r>
          </w:p>
        </w:tc>
        <w:tc>
          <w:tcPr>
            <w:tcW w:w="4288" w:type="dxa"/>
          </w:tcPr>
          <w:p w14:paraId="10C7DF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ED31B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DCFED52" w14:textId="77777777" w:rsidTr="00DB2132">
        <w:tc>
          <w:tcPr>
            <w:tcW w:w="605" w:type="dxa"/>
          </w:tcPr>
          <w:p w14:paraId="374944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2689</w:t>
            </w:r>
          </w:p>
        </w:tc>
        <w:tc>
          <w:tcPr>
            <w:tcW w:w="4288" w:type="dxa"/>
          </w:tcPr>
          <w:p w14:paraId="10CCD9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DCA1D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18C75C7" w14:textId="77777777" w:rsidTr="00DB2132">
        <w:tc>
          <w:tcPr>
            <w:tcW w:w="605" w:type="dxa"/>
          </w:tcPr>
          <w:p w14:paraId="5CD045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2690</w:t>
            </w:r>
          </w:p>
        </w:tc>
        <w:tc>
          <w:tcPr>
            <w:tcW w:w="4288" w:type="dxa"/>
          </w:tcPr>
          <w:p w14:paraId="3D172E3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MetadataSetupBox extends Box('setu')</w:t>
            </w:r>
          </w:p>
        </w:tc>
        <w:tc>
          <w:tcPr>
            <w:tcW w:w="4117" w:type="dxa"/>
          </w:tcPr>
          <w:p w14:paraId="3D542E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MetadataSetupBox extends Box('setu')</w:t>
            </w:r>
          </w:p>
        </w:tc>
      </w:tr>
      <w:tr w:rsidR="001B11A7" w:rsidRPr="00C04F0B" w14:paraId="29E7583C" w14:textId="77777777" w:rsidTr="00DB2132">
        <w:tc>
          <w:tcPr>
            <w:tcW w:w="605" w:type="dxa"/>
          </w:tcPr>
          <w:p w14:paraId="648F37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2691</w:t>
            </w:r>
          </w:p>
        </w:tc>
        <w:tc>
          <w:tcPr>
            <w:tcW w:w="4288" w:type="dxa"/>
          </w:tcPr>
          <w:p w14:paraId="654191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F841A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AC135F8" w14:textId="77777777" w:rsidTr="00DB2132">
        <w:tc>
          <w:tcPr>
            <w:tcW w:w="605" w:type="dxa"/>
          </w:tcPr>
          <w:p w14:paraId="2B30B98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2692</w:t>
            </w:r>
          </w:p>
        </w:tc>
        <w:tc>
          <w:tcPr>
            <w:tcW w:w="4288" w:type="dxa"/>
          </w:tcPr>
          <w:p w14:paraId="074A78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leaf data or array of Boxes</w:t>
            </w:r>
          </w:p>
        </w:tc>
        <w:tc>
          <w:tcPr>
            <w:tcW w:w="4117" w:type="dxa"/>
          </w:tcPr>
          <w:p w14:paraId="4EEBE5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leaf data or array of Boxes</w:t>
            </w:r>
          </w:p>
        </w:tc>
      </w:tr>
      <w:tr w:rsidR="001B11A7" w:rsidRPr="00C04F0B" w14:paraId="62771E55" w14:textId="77777777" w:rsidTr="00DB2132">
        <w:tc>
          <w:tcPr>
            <w:tcW w:w="605" w:type="dxa"/>
          </w:tcPr>
          <w:p w14:paraId="714039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2693</w:t>
            </w:r>
          </w:p>
        </w:tc>
        <w:tc>
          <w:tcPr>
            <w:tcW w:w="4288" w:type="dxa"/>
          </w:tcPr>
          <w:p w14:paraId="47FAC9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B1151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CFA2DA0" w14:textId="77777777" w:rsidTr="00DB2132">
        <w:tc>
          <w:tcPr>
            <w:tcW w:w="605" w:type="dxa"/>
          </w:tcPr>
          <w:p w14:paraId="0ED37D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2694</w:t>
            </w:r>
          </w:p>
        </w:tc>
        <w:tc>
          <w:tcPr>
            <w:tcW w:w="4288" w:type="dxa"/>
          </w:tcPr>
          <w:p w14:paraId="6286EE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6D8A48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BC8B578" w14:textId="77777777" w:rsidTr="00DB2132">
        <w:tc>
          <w:tcPr>
            <w:tcW w:w="605" w:type="dxa"/>
          </w:tcPr>
          <w:p w14:paraId="54B5415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2695</w:t>
            </w:r>
          </w:p>
        </w:tc>
        <w:tc>
          <w:tcPr>
            <w:tcW w:w="4288" w:type="dxa"/>
          </w:tcPr>
          <w:p w14:paraId="4898AE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46397F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BEC71C6" w14:textId="77777777" w:rsidTr="00DB2132">
        <w:tc>
          <w:tcPr>
            <w:tcW w:w="605" w:type="dxa"/>
          </w:tcPr>
          <w:p w14:paraId="7DE689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2696</w:t>
            </w:r>
          </w:p>
        </w:tc>
        <w:tc>
          <w:tcPr>
            <w:tcW w:w="4288" w:type="dxa"/>
          </w:tcPr>
          <w:p w14:paraId="1045E7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VolumetricVisualMediaHeaderBox</w:t>
            </w:r>
          </w:p>
        </w:tc>
        <w:tc>
          <w:tcPr>
            <w:tcW w:w="4117" w:type="dxa"/>
          </w:tcPr>
          <w:p w14:paraId="64D289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VolumetricVisualMediaHeaderBox</w:t>
            </w:r>
          </w:p>
        </w:tc>
      </w:tr>
      <w:tr w:rsidR="001B11A7" w:rsidRPr="00C04F0B" w14:paraId="1439A427" w14:textId="77777777" w:rsidTr="00DB2132">
        <w:tc>
          <w:tcPr>
            <w:tcW w:w="605" w:type="dxa"/>
          </w:tcPr>
          <w:p w14:paraId="38D5B39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2697</w:t>
            </w:r>
          </w:p>
        </w:tc>
        <w:tc>
          <w:tcPr>
            <w:tcW w:w="4288" w:type="dxa"/>
          </w:tcPr>
          <w:p w14:paraId="795768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FullBox('vvhd', 0, 0)</w:t>
            </w:r>
          </w:p>
        </w:tc>
        <w:tc>
          <w:tcPr>
            <w:tcW w:w="4117" w:type="dxa"/>
          </w:tcPr>
          <w:p w14:paraId="295746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FullBox('vvhd', 0, 0)</w:t>
            </w:r>
          </w:p>
        </w:tc>
      </w:tr>
      <w:tr w:rsidR="001B11A7" w:rsidRPr="00C04F0B" w14:paraId="4326B61E" w14:textId="77777777" w:rsidTr="00DB2132">
        <w:tc>
          <w:tcPr>
            <w:tcW w:w="605" w:type="dxa"/>
          </w:tcPr>
          <w:p w14:paraId="025B305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2698</w:t>
            </w:r>
          </w:p>
        </w:tc>
        <w:tc>
          <w:tcPr>
            <w:tcW w:w="4288" w:type="dxa"/>
          </w:tcPr>
          <w:p w14:paraId="7F5AD1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A2E74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5D87072" w14:textId="77777777" w:rsidTr="00DB2132">
        <w:tc>
          <w:tcPr>
            <w:tcW w:w="605" w:type="dxa"/>
          </w:tcPr>
          <w:p w14:paraId="3F257AD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2699</w:t>
            </w:r>
          </w:p>
        </w:tc>
        <w:tc>
          <w:tcPr>
            <w:tcW w:w="4288" w:type="dxa"/>
          </w:tcPr>
          <w:p w14:paraId="1BE71B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C0C10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B8564AE" w14:textId="77777777" w:rsidTr="00DB2132">
        <w:tc>
          <w:tcPr>
            <w:tcW w:w="605" w:type="dxa"/>
          </w:tcPr>
          <w:p w14:paraId="1B5E8F4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2700</w:t>
            </w:r>
          </w:p>
        </w:tc>
        <w:tc>
          <w:tcPr>
            <w:tcW w:w="4288" w:type="dxa"/>
          </w:tcPr>
          <w:p w14:paraId="15AC0DD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49B793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14D6C1D" w14:textId="77777777" w:rsidTr="00DB2132">
        <w:tc>
          <w:tcPr>
            <w:tcW w:w="605" w:type="dxa"/>
          </w:tcPr>
          <w:p w14:paraId="277448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2701</w:t>
            </w:r>
          </w:p>
        </w:tc>
        <w:tc>
          <w:tcPr>
            <w:tcW w:w="4288" w:type="dxa"/>
          </w:tcPr>
          <w:p w14:paraId="3301751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9F684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CE09209" w14:textId="77777777" w:rsidTr="00DB2132">
        <w:tc>
          <w:tcPr>
            <w:tcW w:w="605" w:type="dxa"/>
          </w:tcPr>
          <w:p w14:paraId="723991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2702</w:t>
            </w:r>
          </w:p>
        </w:tc>
        <w:tc>
          <w:tcPr>
            <w:tcW w:w="4288" w:type="dxa"/>
          </w:tcPr>
          <w:p w14:paraId="258A8E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VolumetricVisualSampleEntry(codingname)</w:t>
            </w:r>
          </w:p>
        </w:tc>
        <w:tc>
          <w:tcPr>
            <w:tcW w:w="4117" w:type="dxa"/>
          </w:tcPr>
          <w:p w14:paraId="4F7C41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VolumetricVisualSampleEntry(unsigned int codingname)</w:t>
            </w:r>
          </w:p>
        </w:tc>
      </w:tr>
      <w:tr w:rsidR="001B11A7" w:rsidRPr="00C04F0B" w14:paraId="25FDDB0A" w14:textId="77777777" w:rsidTr="00DB2132">
        <w:tc>
          <w:tcPr>
            <w:tcW w:w="605" w:type="dxa"/>
          </w:tcPr>
          <w:p w14:paraId="7E4F56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2703</w:t>
            </w:r>
          </w:p>
        </w:tc>
        <w:tc>
          <w:tcPr>
            <w:tcW w:w="4288" w:type="dxa"/>
          </w:tcPr>
          <w:p w14:paraId="44AE01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SampleEntry (codingname)</w:t>
            </w:r>
          </w:p>
        </w:tc>
        <w:tc>
          <w:tcPr>
            <w:tcW w:w="4117" w:type="dxa"/>
          </w:tcPr>
          <w:p w14:paraId="627B0F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SampleEntry (codingname)</w:t>
            </w:r>
          </w:p>
        </w:tc>
      </w:tr>
      <w:tr w:rsidR="001B11A7" w:rsidRPr="00C04F0B" w14:paraId="7C59CDEC" w14:textId="77777777" w:rsidTr="00DB2132">
        <w:tc>
          <w:tcPr>
            <w:tcW w:w="605" w:type="dxa"/>
          </w:tcPr>
          <w:p w14:paraId="16C8DC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2704</w:t>
            </w:r>
          </w:p>
        </w:tc>
        <w:tc>
          <w:tcPr>
            <w:tcW w:w="4288" w:type="dxa"/>
          </w:tcPr>
          <w:p w14:paraId="32C510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D060E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7042465F" w14:textId="77777777" w:rsidTr="00DB2132">
        <w:tc>
          <w:tcPr>
            <w:tcW w:w="605" w:type="dxa"/>
          </w:tcPr>
          <w:p w14:paraId="1C3DDC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2705</w:t>
            </w:r>
          </w:p>
        </w:tc>
        <w:tc>
          <w:tcPr>
            <w:tcW w:w="4288" w:type="dxa"/>
          </w:tcPr>
          <w:p w14:paraId="0C34BD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compressorname[32];</w:t>
            </w:r>
          </w:p>
        </w:tc>
        <w:tc>
          <w:tcPr>
            <w:tcW w:w="4117" w:type="dxa"/>
          </w:tcPr>
          <w:p w14:paraId="5E6553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compressorname[32];</w:t>
            </w:r>
          </w:p>
        </w:tc>
      </w:tr>
      <w:tr w:rsidR="001B11A7" w:rsidRPr="00C04F0B" w14:paraId="0641BBA6" w14:textId="77777777" w:rsidTr="00DB2132">
        <w:tc>
          <w:tcPr>
            <w:tcW w:w="605" w:type="dxa"/>
          </w:tcPr>
          <w:p w14:paraId="39928CA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2706</w:t>
            </w:r>
          </w:p>
        </w:tc>
        <w:tc>
          <w:tcPr>
            <w:tcW w:w="4288" w:type="dxa"/>
          </w:tcPr>
          <w:p w14:paraId="462B542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other boxes from derived specifications</w:t>
            </w:r>
          </w:p>
        </w:tc>
        <w:tc>
          <w:tcPr>
            <w:tcW w:w="4117" w:type="dxa"/>
          </w:tcPr>
          <w:p w14:paraId="074893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other boxes from derived specifications</w:t>
            </w:r>
          </w:p>
        </w:tc>
      </w:tr>
      <w:tr w:rsidR="001B11A7" w:rsidRPr="00C04F0B" w14:paraId="62C2498F" w14:textId="77777777" w:rsidTr="00DB2132">
        <w:tc>
          <w:tcPr>
            <w:tcW w:w="605" w:type="dxa"/>
          </w:tcPr>
          <w:p w14:paraId="22C8948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2707</w:t>
            </w:r>
          </w:p>
        </w:tc>
        <w:tc>
          <w:tcPr>
            <w:tcW w:w="4288" w:type="dxa"/>
          </w:tcPr>
          <w:p w14:paraId="03F745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4038EB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E41B696" w14:textId="77777777" w:rsidTr="00DB2132">
        <w:tc>
          <w:tcPr>
            <w:tcW w:w="605" w:type="dxa"/>
          </w:tcPr>
          <w:p w14:paraId="528CEE6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2708</w:t>
            </w:r>
          </w:p>
        </w:tc>
        <w:tc>
          <w:tcPr>
            <w:tcW w:w="4288" w:type="dxa"/>
          </w:tcPr>
          <w:p w14:paraId="03A3D8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FC832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82D9A72" w14:textId="77777777" w:rsidTr="00DB2132">
        <w:tc>
          <w:tcPr>
            <w:tcW w:w="605" w:type="dxa"/>
          </w:tcPr>
          <w:p w14:paraId="3A06824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2709</w:t>
            </w:r>
          </w:p>
        </w:tc>
        <w:tc>
          <w:tcPr>
            <w:tcW w:w="4288" w:type="dxa"/>
          </w:tcPr>
          <w:p w14:paraId="26C13D0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E4E2D5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54AAA00" w14:textId="77777777" w:rsidTr="00DB2132">
        <w:tc>
          <w:tcPr>
            <w:tcW w:w="605" w:type="dxa"/>
          </w:tcPr>
          <w:p w14:paraId="088B0AB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2710</w:t>
            </w:r>
          </w:p>
        </w:tc>
        <w:tc>
          <w:tcPr>
            <w:tcW w:w="4288" w:type="dxa"/>
          </w:tcPr>
          <w:p w14:paraId="5925E4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HapticSampleEntry(codingname)</w:t>
            </w:r>
          </w:p>
        </w:tc>
        <w:tc>
          <w:tcPr>
            <w:tcW w:w="4117" w:type="dxa"/>
          </w:tcPr>
          <w:p w14:paraId="1DC6237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HapticSampleEntry(unsigned int codingname)</w:t>
            </w:r>
          </w:p>
        </w:tc>
      </w:tr>
      <w:tr w:rsidR="001B11A7" w:rsidRPr="00C04F0B" w14:paraId="17344138" w14:textId="77777777" w:rsidTr="00DB2132">
        <w:tc>
          <w:tcPr>
            <w:tcW w:w="605" w:type="dxa"/>
          </w:tcPr>
          <w:p w14:paraId="2C6896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2711</w:t>
            </w:r>
          </w:p>
        </w:tc>
        <w:tc>
          <w:tcPr>
            <w:tcW w:w="4288" w:type="dxa"/>
          </w:tcPr>
          <w:p w14:paraId="436EC1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SampleEntry(codingname)</w:t>
            </w:r>
          </w:p>
        </w:tc>
        <w:tc>
          <w:tcPr>
            <w:tcW w:w="4117" w:type="dxa"/>
          </w:tcPr>
          <w:p w14:paraId="0AFFED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SampleEntry(codingname)</w:t>
            </w:r>
          </w:p>
        </w:tc>
      </w:tr>
      <w:tr w:rsidR="001B11A7" w:rsidRPr="00C04F0B" w14:paraId="7C020D31" w14:textId="77777777" w:rsidTr="00DB2132">
        <w:tc>
          <w:tcPr>
            <w:tcW w:w="605" w:type="dxa"/>
          </w:tcPr>
          <w:p w14:paraId="4AB6AC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2712</w:t>
            </w:r>
          </w:p>
        </w:tc>
        <w:tc>
          <w:tcPr>
            <w:tcW w:w="4288" w:type="dxa"/>
          </w:tcPr>
          <w:p w14:paraId="5D049C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4EDA5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BF0B60A" w14:textId="77777777" w:rsidTr="00DB2132">
        <w:tc>
          <w:tcPr>
            <w:tcW w:w="605" w:type="dxa"/>
          </w:tcPr>
          <w:p w14:paraId="75C10A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2713</w:t>
            </w:r>
          </w:p>
        </w:tc>
        <w:tc>
          <w:tcPr>
            <w:tcW w:w="4288" w:type="dxa"/>
          </w:tcPr>
          <w:p w14:paraId="09B090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otherboxes[];</w:t>
            </w:r>
          </w:p>
        </w:tc>
        <w:tc>
          <w:tcPr>
            <w:tcW w:w="4117" w:type="dxa"/>
          </w:tcPr>
          <w:p w14:paraId="55AFFF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otherboxes[];</w:t>
            </w:r>
          </w:p>
        </w:tc>
      </w:tr>
      <w:tr w:rsidR="001B11A7" w:rsidRPr="00C04F0B" w14:paraId="5A59AC64" w14:textId="77777777" w:rsidTr="00DB2132">
        <w:tc>
          <w:tcPr>
            <w:tcW w:w="605" w:type="dxa"/>
          </w:tcPr>
          <w:p w14:paraId="3C8472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2714</w:t>
            </w:r>
          </w:p>
        </w:tc>
        <w:tc>
          <w:tcPr>
            <w:tcW w:w="4288" w:type="dxa"/>
          </w:tcPr>
          <w:p w14:paraId="4035F6A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1440A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27F91082" w14:textId="77777777" w:rsidTr="00DB2132">
        <w:tc>
          <w:tcPr>
            <w:tcW w:w="605" w:type="dxa"/>
          </w:tcPr>
          <w:p w14:paraId="3D375E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2715</w:t>
            </w:r>
          </w:p>
        </w:tc>
        <w:tc>
          <w:tcPr>
            <w:tcW w:w="4288" w:type="dxa"/>
          </w:tcPr>
          <w:p w14:paraId="103AF7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1384D4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C9EAB17" w14:textId="77777777" w:rsidTr="00DB2132">
        <w:tc>
          <w:tcPr>
            <w:tcW w:w="605" w:type="dxa"/>
          </w:tcPr>
          <w:p w14:paraId="18FB06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2716</w:t>
            </w:r>
          </w:p>
        </w:tc>
        <w:tc>
          <w:tcPr>
            <w:tcW w:w="4288" w:type="dxa"/>
          </w:tcPr>
          <w:p w14:paraId="7140831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2F218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A5E693C" w14:textId="77777777" w:rsidTr="00DB2132">
        <w:tc>
          <w:tcPr>
            <w:tcW w:w="605" w:type="dxa"/>
          </w:tcPr>
          <w:p w14:paraId="5E1667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2717</w:t>
            </w:r>
          </w:p>
        </w:tc>
        <w:tc>
          <w:tcPr>
            <w:tcW w:w="4288" w:type="dxa"/>
          </w:tcPr>
          <w:p w14:paraId="1C8895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ProtectionSchemeInfoBox(fmt) extends Box('sinf')</w:t>
            </w:r>
          </w:p>
        </w:tc>
        <w:tc>
          <w:tcPr>
            <w:tcW w:w="4117" w:type="dxa"/>
          </w:tcPr>
          <w:p w14:paraId="3ED988B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ProtectionSchemeInfoBox(unsigned int fmt) extends Box('sinf')</w:t>
            </w:r>
          </w:p>
        </w:tc>
      </w:tr>
      <w:tr w:rsidR="001B11A7" w:rsidRPr="00C04F0B" w14:paraId="23BBF36E" w14:textId="77777777" w:rsidTr="00DB2132">
        <w:tc>
          <w:tcPr>
            <w:tcW w:w="605" w:type="dxa"/>
          </w:tcPr>
          <w:p w14:paraId="52F808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2718</w:t>
            </w:r>
          </w:p>
        </w:tc>
        <w:tc>
          <w:tcPr>
            <w:tcW w:w="4288" w:type="dxa"/>
          </w:tcPr>
          <w:p w14:paraId="107296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6F3D8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509CD457" w14:textId="77777777" w:rsidTr="00DB2132">
        <w:tc>
          <w:tcPr>
            <w:tcW w:w="605" w:type="dxa"/>
          </w:tcPr>
          <w:p w14:paraId="7C76972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2719</w:t>
            </w:r>
          </w:p>
        </w:tc>
        <w:tc>
          <w:tcPr>
            <w:tcW w:w="4288" w:type="dxa"/>
          </w:tcPr>
          <w:p w14:paraId="6C929F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OriginalFormatBox(fmt)   original_format;</w:t>
            </w:r>
          </w:p>
        </w:tc>
        <w:tc>
          <w:tcPr>
            <w:tcW w:w="4117" w:type="dxa"/>
          </w:tcPr>
          <w:p w14:paraId="500AFD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OriginalFormatBox original_format(fmt);</w:t>
            </w:r>
          </w:p>
        </w:tc>
      </w:tr>
      <w:tr w:rsidR="001B11A7" w:rsidRPr="00C04F0B" w14:paraId="36FDBE44" w14:textId="77777777" w:rsidTr="00DB2132">
        <w:tc>
          <w:tcPr>
            <w:tcW w:w="605" w:type="dxa"/>
          </w:tcPr>
          <w:p w14:paraId="2B8AFE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2720</w:t>
            </w:r>
          </w:p>
        </w:tc>
        <w:tc>
          <w:tcPr>
            <w:tcW w:w="4288" w:type="dxa"/>
          </w:tcPr>
          <w:p w14:paraId="0E44CA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mandatory for sample protection,</w:t>
            </w:r>
          </w:p>
        </w:tc>
        <w:tc>
          <w:tcPr>
            <w:tcW w:w="4117" w:type="dxa"/>
          </w:tcPr>
          <w:p w14:paraId="0028C4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mandatory for sample protection,</w:t>
            </w:r>
          </w:p>
        </w:tc>
      </w:tr>
      <w:tr w:rsidR="001B11A7" w:rsidRPr="00C04F0B" w14:paraId="511E6E77" w14:textId="77777777" w:rsidTr="00DB2132">
        <w:tc>
          <w:tcPr>
            <w:tcW w:w="605" w:type="dxa"/>
          </w:tcPr>
          <w:p w14:paraId="3F79099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2721</w:t>
            </w:r>
          </w:p>
        </w:tc>
        <w:tc>
          <w:tcPr>
            <w:tcW w:w="4288" w:type="dxa"/>
          </w:tcPr>
          <w:p w14:paraId="2171309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shall not be present for item protection</w:t>
            </w:r>
          </w:p>
        </w:tc>
        <w:tc>
          <w:tcPr>
            <w:tcW w:w="4117" w:type="dxa"/>
          </w:tcPr>
          <w:p w14:paraId="0E61985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shall not be present for item protection</w:t>
            </w:r>
          </w:p>
        </w:tc>
      </w:tr>
      <w:tr w:rsidR="001B11A7" w:rsidRPr="00C04F0B" w14:paraId="7E57B99D" w14:textId="77777777" w:rsidTr="00DB2132">
        <w:tc>
          <w:tcPr>
            <w:tcW w:w="605" w:type="dxa"/>
          </w:tcPr>
          <w:p w14:paraId="1780A6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2722</w:t>
            </w:r>
          </w:p>
        </w:tc>
        <w:tc>
          <w:tcPr>
            <w:tcW w:w="4288" w:type="dxa"/>
          </w:tcPr>
          <w:p w14:paraId="3D8B923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E75F57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0063A2E6" w14:textId="77777777" w:rsidTr="00DB2132">
        <w:tc>
          <w:tcPr>
            <w:tcW w:w="605" w:type="dxa"/>
          </w:tcPr>
          <w:p w14:paraId="0678A9E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2723</w:t>
            </w:r>
          </w:p>
        </w:tc>
        <w:tc>
          <w:tcPr>
            <w:tcW w:w="4288" w:type="dxa"/>
          </w:tcPr>
          <w:p w14:paraId="5E1A01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SchemeTypeBox scheme_type_box; // optional</w:t>
            </w:r>
          </w:p>
        </w:tc>
        <w:tc>
          <w:tcPr>
            <w:tcW w:w="4117" w:type="dxa"/>
          </w:tcPr>
          <w:p w14:paraId="26BECA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SchemeTypeBox scheme_type_box; // optional</w:t>
            </w:r>
          </w:p>
        </w:tc>
      </w:tr>
      <w:tr w:rsidR="001B11A7" w:rsidRPr="00C04F0B" w14:paraId="29BEFEB8" w14:textId="77777777" w:rsidTr="00DB2132">
        <w:tc>
          <w:tcPr>
            <w:tcW w:w="605" w:type="dxa"/>
          </w:tcPr>
          <w:p w14:paraId="096D0A8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2724</w:t>
            </w:r>
          </w:p>
        </w:tc>
        <w:tc>
          <w:tcPr>
            <w:tcW w:w="4288" w:type="dxa"/>
          </w:tcPr>
          <w:p w14:paraId="3738AC2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SchemeInformationBox info; // optional</w:t>
            </w:r>
          </w:p>
        </w:tc>
        <w:tc>
          <w:tcPr>
            <w:tcW w:w="4117" w:type="dxa"/>
          </w:tcPr>
          <w:p w14:paraId="1430A88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SchemeInformationBox info; // optional</w:t>
            </w:r>
          </w:p>
        </w:tc>
      </w:tr>
      <w:tr w:rsidR="001B11A7" w:rsidRPr="00C04F0B" w14:paraId="7910735B" w14:textId="77777777" w:rsidTr="00DB2132">
        <w:tc>
          <w:tcPr>
            <w:tcW w:w="605" w:type="dxa"/>
          </w:tcPr>
          <w:p w14:paraId="1F3E95F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2725</w:t>
            </w:r>
          </w:p>
        </w:tc>
        <w:tc>
          <w:tcPr>
            <w:tcW w:w="4288" w:type="dxa"/>
          </w:tcPr>
          <w:p w14:paraId="3F0CC6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8329F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55452136" w14:textId="77777777" w:rsidTr="00DB2132">
        <w:tc>
          <w:tcPr>
            <w:tcW w:w="605" w:type="dxa"/>
          </w:tcPr>
          <w:p w14:paraId="072662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2726</w:t>
            </w:r>
          </w:p>
        </w:tc>
        <w:tc>
          <w:tcPr>
            <w:tcW w:w="4288" w:type="dxa"/>
          </w:tcPr>
          <w:p w14:paraId="6693CBD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F00302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7D44B21" w14:textId="77777777" w:rsidTr="00DB2132">
        <w:tc>
          <w:tcPr>
            <w:tcW w:w="605" w:type="dxa"/>
          </w:tcPr>
          <w:p w14:paraId="5817FF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2727</w:t>
            </w:r>
          </w:p>
        </w:tc>
        <w:tc>
          <w:tcPr>
            <w:tcW w:w="4288" w:type="dxa"/>
          </w:tcPr>
          <w:p w14:paraId="2BC1920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C0C88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F413B16" w14:textId="77777777" w:rsidTr="00DB2132">
        <w:tc>
          <w:tcPr>
            <w:tcW w:w="605" w:type="dxa"/>
          </w:tcPr>
          <w:p w14:paraId="365314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2728</w:t>
            </w:r>
          </w:p>
        </w:tc>
        <w:tc>
          <w:tcPr>
            <w:tcW w:w="4288" w:type="dxa"/>
          </w:tcPr>
          <w:p w14:paraId="2C3A888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OriginalFormatBox(codingname) extends Box ('frma')</w:t>
            </w:r>
          </w:p>
        </w:tc>
        <w:tc>
          <w:tcPr>
            <w:tcW w:w="4117" w:type="dxa"/>
          </w:tcPr>
          <w:p w14:paraId="5C9445A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OriginalFormatBox(unsigned int codingname) extends Box ('frma')</w:t>
            </w:r>
          </w:p>
        </w:tc>
      </w:tr>
      <w:tr w:rsidR="001B11A7" w:rsidRPr="00C04F0B" w14:paraId="73BEEC2E" w14:textId="77777777" w:rsidTr="00DB2132">
        <w:tc>
          <w:tcPr>
            <w:tcW w:w="605" w:type="dxa"/>
          </w:tcPr>
          <w:p w14:paraId="44849AE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2729</w:t>
            </w:r>
          </w:p>
        </w:tc>
        <w:tc>
          <w:tcPr>
            <w:tcW w:w="4288" w:type="dxa"/>
          </w:tcPr>
          <w:p w14:paraId="2E37569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1C012A4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A36B486" w14:textId="77777777" w:rsidTr="00DB2132">
        <w:tc>
          <w:tcPr>
            <w:tcW w:w="605" w:type="dxa"/>
          </w:tcPr>
          <w:p w14:paraId="7E77A8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2730</w:t>
            </w:r>
          </w:p>
        </w:tc>
        <w:tc>
          <w:tcPr>
            <w:tcW w:w="4288" w:type="dxa"/>
          </w:tcPr>
          <w:p w14:paraId="4F8755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data_format = codingname;</w:t>
            </w:r>
          </w:p>
        </w:tc>
        <w:tc>
          <w:tcPr>
            <w:tcW w:w="4117" w:type="dxa"/>
          </w:tcPr>
          <w:p w14:paraId="15EC6DA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data_format = codingname;</w:t>
            </w:r>
          </w:p>
        </w:tc>
      </w:tr>
      <w:tr w:rsidR="001B11A7" w:rsidRPr="00C04F0B" w14:paraId="78FE12BD" w14:textId="77777777" w:rsidTr="00DB2132">
        <w:tc>
          <w:tcPr>
            <w:tcW w:w="605" w:type="dxa"/>
          </w:tcPr>
          <w:p w14:paraId="0FB835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2731</w:t>
            </w:r>
          </w:p>
        </w:tc>
        <w:tc>
          <w:tcPr>
            <w:tcW w:w="4288" w:type="dxa"/>
          </w:tcPr>
          <w:p w14:paraId="28F87B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format of decrypted, encoded data (in case of protection)</w:t>
            </w:r>
          </w:p>
        </w:tc>
        <w:tc>
          <w:tcPr>
            <w:tcW w:w="4117" w:type="dxa"/>
          </w:tcPr>
          <w:p w14:paraId="5FA2861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format of decrypted, encoded data (in case of protection)</w:t>
            </w:r>
          </w:p>
        </w:tc>
      </w:tr>
      <w:tr w:rsidR="001B11A7" w:rsidRPr="00C04F0B" w14:paraId="01E85E96" w14:textId="77777777" w:rsidTr="00DB2132">
        <w:tc>
          <w:tcPr>
            <w:tcW w:w="605" w:type="dxa"/>
          </w:tcPr>
          <w:p w14:paraId="4621D1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2732</w:t>
            </w:r>
          </w:p>
        </w:tc>
        <w:tc>
          <w:tcPr>
            <w:tcW w:w="4288" w:type="dxa"/>
          </w:tcPr>
          <w:p w14:paraId="1A682F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or un-transformed sample entry (in case of restriction</w:t>
            </w:r>
          </w:p>
        </w:tc>
        <w:tc>
          <w:tcPr>
            <w:tcW w:w="4117" w:type="dxa"/>
          </w:tcPr>
          <w:p w14:paraId="2A044C1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or un-transformed sample entry (in case of restriction</w:t>
            </w:r>
          </w:p>
        </w:tc>
      </w:tr>
      <w:tr w:rsidR="001B11A7" w:rsidRPr="00C04F0B" w14:paraId="3878B0D4" w14:textId="77777777" w:rsidTr="00DB2132">
        <w:tc>
          <w:tcPr>
            <w:tcW w:w="605" w:type="dxa"/>
          </w:tcPr>
          <w:p w14:paraId="4A814B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2733</w:t>
            </w:r>
          </w:p>
        </w:tc>
        <w:tc>
          <w:tcPr>
            <w:tcW w:w="4288" w:type="dxa"/>
          </w:tcPr>
          <w:p w14:paraId="5D3A51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and complete track information)</w:t>
            </w:r>
          </w:p>
        </w:tc>
        <w:tc>
          <w:tcPr>
            <w:tcW w:w="4117" w:type="dxa"/>
          </w:tcPr>
          <w:p w14:paraId="2150EB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// and complete track information)</w:t>
            </w:r>
          </w:p>
        </w:tc>
      </w:tr>
      <w:tr w:rsidR="001B11A7" w:rsidRPr="00C04F0B" w14:paraId="442C80B7" w14:textId="77777777" w:rsidTr="00DB2132">
        <w:tc>
          <w:tcPr>
            <w:tcW w:w="605" w:type="dxa"/>
          </w:tcPr>
          <w:p w14:paraId="09248F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2734</w:t>
            </w:r>
          </w:p>
        </w:tc>
        <w:tc>
          <w:tcPr>
            <w:tcW w:w="4288" w:type="dxa"/>
          </w:tcPr>
          <w:p w14:paraId="5AB177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53F304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D60EF4A" w14:textId="77777777" w:rsidTr="00DB2132">
        <w:tc>
          <w:tcPr>
            <w:tcW w:w="605" w:type="dxa"/>
          </w:tcPr>
          <w:p w14:paraId="7A52D3A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2735</w:t>
            </w:r>
          </w:p>
        </w:tc>
        <w:tc>
          <w:tcPr>
            <w:tcW w:w="4288" w:type="dxa"/>
          </w:tcPr>
          <w:p w14:paraId="568EB2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B606D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81A6656" w14:textId="77777777" w:rsidTr="00DB2132">
        <w:tc>
          <w:tcPr>
            <w:tcW w:w="605" w:type="dxa"/>
          </w:tcPr>
          <w:p w14:paraId="0AC8F55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2736</w:t>
            </w:r>
          </w:p>
        </w:tc>
        <w:tc>
          <w:tcPr>
            <w:tcW w:w="4288" w:type="dxa"/>
          </w:tcPr>
          <w:p w14:paraId="5A784C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415819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3EC3DD5" w14:textId="77777777" w:rsidTr="00DB2132">
        <w:tc>
          <w:tcPr>
            <w:tcW w:w="605" w:type="dxa"/>
          </w:tcPr>
          <w:p w14:paraId="07D4C6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2737</w:t>
            </w:r>
          </w:p>
        </w:tc>
        <w:tc>
          <w:tcPr>
            <w:tcW w:w="4288" w:type="dxa"/>
          </w:tcPr>
          <w:p w14:paraId="08C4DE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SchemeTypeBox extends FullBox('schm', 0, flags)</w:t>
            </w:r>
          </w:p>
        </w:tc>
        <w:tc>
          <w:tcPr>
            <w:tcW w:w="4117" w:type="dxa"/>
          </w:tcPr>
          <w:p w14:paraId="03A09E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SchemeTypeBox extends FullBox('schm', 0, flags)</w:t>
            </w:r>
          </w:p>
        </w:tc>
      </w:tr>
      <w:tr w:rsidR="001B11A7" w:rsidRPr="00C04F0B" w14:paraId="01956922" w14:textId="77777777" w:rsidTr="00DB2132">
        <w:tc>
          <w:tcPr>
            <w:tcW w:w="605" w:type="dxa"/>
          </w:tcPr>
          <w:p w14:paraId="590CDE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2738</w:t>
            </w:r>
          </w:p>
        </w:tc>
        <w:tc>
          <w:tcPr>
            <w:tcW w:w="4288" w:type="dxa"/>
          </w:tcPr>
          <w:p w14:paraId="5DCE66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240234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FAD530E" w14:textId="77777777" w:rsidTr="00DB2132">
        <w:tc>
          <w:tcPr>
            <w:tcW w:w="605" w:type="dxa"/>
          </w:tcPr>
          <w:p w14:paraId="5BEEDB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2739</w:t>
            </w:r>
          </w:p>
        </w:tc>
        <w:tc>
          <w:tcPr>
            <w:tcW w:w="4288" w:type="dxa"/>
          </w:tcPr>
          <w:p w14:paraId="75720B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scheme_type; // 4CC identifying the scheme</w:t>
            </w:r>
          </w:p>
        </w:tc>
        <w:tc>
          <w:tcPr>
            <w:tcW w:w="4117" w:type="dxa"/>
          </w:tcPr>
          <w:p w14:paraId="331DF7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scheme_type; // 4CC identifying the scheme</w:t>
            </w:r>
          </w:p>
        </w:tc>
      </w:tr>
      <w:tr w:rsidR="001B11A7" w:rsidRPr="00C04F0B" w14:paraId="66655F75" w14:textId="77777777" w:rsidTr="00DB2132">
        <w:tc>
          <w:tcPr>
            <w:tcW w:w="605" w:type="dxa"/>
          </w:tcPr>
          <w:p w14:paraId="5757FA3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2740</w:t>
            </w:r>
          </w:p>
        </w:tc>
        <w:tc>
          <w:tcPr>
            <w:tcW w:w="4288" w:type="dxa"/>
          </w:tcPr>
          <w:p w14:paraId="6527817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scheme_version; // scheme version</w:t>
            </w:r>
          </w:p>
        </w:tc>
        <w:tc>
          <w:tcPr>
            <w:tcW w:w="4117" w:type="dxa"/>
          </w:tcPr>
          <w:p w14:paraId="379EE93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scheme_version; // scheme version</w:t>
            </w:r>
          </w:p>
        </w:tc>
      </w:tr>
      <w:tr w:rsidR="001B11A7" w:rsidRPr="00C04F0B" w14:paraId="18C3B661" w14:textId="77777777" w:rsidTr="00DB2132">
        <w:tc>
          <w:tcPr>
            <w:tcW w:w="605" w:type="dxa"/>
          </w:tcPr>
          <w:p w14:paraId="5A0BF71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2741</w:t>
            </w:r>
          </w:p>
        </w:tc>
        <w:tc>
          <w:tcPr>
            <w:tcW w:w="4288" w:type="dxa"/>
          </w:tcPr>
          <w:p w14:paraId="181373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0x000001) {</w:t>
            </w:r>
          </w:p>
        </w:tc>
        <w:tc>
          <w:tcPr>
            <w:tcW w:w="4117" w:type="dxa"/>
          </w:tcPr>
          <w:p w14:paraId="3D559F0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0x000001) {</w:t>
            </w:r>
          </w:p>
        </w:tc>
      </w:tr>
      <w:tr w:rsidR="001B11A7" w:rsidRPr="00C04F0B" w14:paraId="2A333C67" w14:textId="77777777" w:rsidTr="00DB2132">
        <w:tc>
          <w:tcPr>
            <w:tcW w:w="605" w:type="dxa"/>
          </w:tcPr>
          <w:p w14:paraId="273855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2742</w:t>
            </w:r>
          </w:p>
        </w:tc>
        <w:tc>
          <w:tcPr>
            <w:tcW w:w="4288" w:type="dxa"/>
          </w:tcPr>
          <w:p w14:paraId="3747D84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scheme_uri; // browser uri</w:t>
            </w:r>
          </w:p>
        </w:tc>
        <w:tc>
          <w:tcPr>
            <w:tcW w:w="4117" w:type="dxa"/>
          </w:tcPr>
          <w:p w14:paraId="5A41D2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scheme_uri; // browser uri</w:t>
            </w:r>
          </w:p>
        </w:tc>
      </w:tr>
      <w:tr w:rsidR="001B11A7" w:rsidRPr="00C04F0B" w14:paraId="27328944" w14:textId="77777777" w:rsidTr="00DB2132">
        <w:tc>
          <w:tcPr>
            <w:tcW w:w="605" w:type="dxa"/>
          </w:tcPr>
          <w:p w14:paraId="0AA0FED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2743</w:t>
            </w:r>
          </w:p>
        </w:tc>
        <w:tc>
          <w:tcPr>
            <w:tcW w:w="4288" w:type="dxa"/>
          </w:tcPr>
          <w:p w14:paraId="5D5DDD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75004A6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79B3A203" w14:textId="77777777" w:rsidTr="00DB2132">
        <w:tc>
          <w:tcPr>
            <w:tcW w:w="605" w:type="dxa"/>
          </w:tcPr>
          <w:p w14:paraId="58C8AC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2744</w:t>
            </w:r>
          </w:p>
        </w:tc>
        <w:tc>
          <w:tcPr>
            <w:tcW w:w="4288" w:type="dxa"/>
          </w:tcPr>
          <w:p w14:paraId="2587D5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727B7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276E8C9" w14:textId="77777777" w:rsidTr="00DB2132">
        <w:tc>
          <w:tcPr>
            <w:tcW w:w="605" w:type="dxa"/>
          </w:tcPr>
          <w:p w14:paraId="7B5B44B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2745</w:t>
            </w:r>
          </w:p>
        </w:tc>
        <w:tc>
          <w:tcPr>
            <w:tcW w:w="4288" w:type="dxa"/>
          </w:tcPr>
          <w:p w14:paraId="776956B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F3154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AE882E8" w14:textId="77777777" w:rsidTr="00DB2132">
        <w:tc>
          <w:tcPr>
            <w:tcW w:w="605" w:type="dxa"/>
          </w:tcPr>
          <w:p w14:paraId="66CD47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2746</w:t>
            </w:r>
          </w:p>
        </w:tc>
        <w:tc>
          <w:tcPr>
            <w:tcW w:w="4288" w:type="dxa"/>
          </w:tcPr>
          <w:p w14:paraId="6C495D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5975D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1BBDE40B" w14:textId="77777777" w:rsidTr="00DB2132">
        <w:tc>
          <w:tcPr>
            <w:tcW w:w="605" w:type="dxa"/>
          </w:tcPr>
          <w:p w14:paraId="34F2C35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2747</w:t>
            </w:r>
          </w:p>
        </w:tc>
        <w:tc>
          <w:tcPr>
            <w:tcW w:w="4288" w:type="dxa"/>
          </w:tcPr>
          <w:p w14:paraId="603DB2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SchemeInformationBox extends Box('schi')</w:t>
            </w:r>
          </w:p>
        </w:tc>
        <w:tc>
          <w:tcPr>
            <w:tcW w:w="4117" w:type="dxa"/>
          </w:tcPr>
          <w:p w14:paraId="39FF8C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SchemeInformationBox extends Box('schi')</w:t>
            </w:r>
          </w:p>
        </w:tc>
      </w:tr>
      <w:tr w:rsidR="001B11A7" w:rsidRPr="00C04F0B" w14:paraId="71175D3F" w14:textId="77777777" w:rsidTr="00DB2132">
        <w:tc>
          <w:tcPr>
            <w:tcW w:w="605" w:type="dxa"/>
          </w:tcPr>
          <w:p w14:paraId="5EE22FC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2748</w:t>
            </w:r>
          </w:p>
        </w:tc>
        <w:tc>
          <w:tcPr>
            <w:tcW w:w="4288" w:type="dxa"/>
          </w:tcPr>
          <w:p w14:paraId="265068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5CA68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47EEA0B" w14:textId="77777777" w:rsidTr="00DB2132">
        <w:tc>
          <w:tcPr>
            <w:tcW w:w="605" w:type="dxa"/>
          </w:tcPr>
          <w:p w14:paraId="2861320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2749</w:t>
            </w:r>
          </w:p>
        </w:tc>
        <w:tc>
          <w:tcPr>
            <w:tcW w:w="4288" w:type="dxa"/>
          </w:tcPr>
          <w:p w14:paraId="33C7E41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scheme_specific_data[];</w:t>
            </w:r>
          </w:p>
        </w:tc>
        <w:tc>
          <w:tcPr>
            <w:tcW w:w="4117" w:type="dxa"/>
          </w:tcPr>
          <w:p w14:paraId="1685579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scheme_specific_data[];</w:t>
            </w:r>
          </w:p>
        </w:tc>
      </w:tr>
      <w:tr w:rsidR="001B11A7" w:rsidRPr="00C04F0B" w14:paraId="35CED6E7" w14:textId="77777777" w:rsidTr="00DB2132">
        <w:tc>
          <w:tcPr>
            <w:tcW w:w="605" w:type="dxa"/>
          </w:tcPr>
          <w:p w14:paraId="63E570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2750</w:t>
            </w:r>
          </w:p>
        </w:tc>
        <w:tc>
          <w:tcPr>
            <w:tcW w:w="4288" w:type="dxa"/>
          </w:tcPr>
          <w:p w14:paraId="74263DC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7A1C96B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117C875C" w14:textId="77777777" w:rsidTr="00DB2132">
        <w:tc>
          <w:tcPr>
            <w:tcW w:w="605" w:type="dxa"/>
          </w:tcPr>
          <w:p w14:paraId="5B172F7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2751</w:t>
            </w:r>
          </w:p>
        </w:tc>
        <w:tc>
          <w:tcPr>
            <w:tcW w:w="4288" w:type="dxa"/>
          </w:tcPr>
          <w:p w14:paraId="2384B0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4613D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E4F7685" w14:textId="77777777" w:rsidTr="00DB2132">
        <w:tc>
          <w:tcPr>
            <w:tcW w:w="605" w:type="dxa"/>
          </w:tcPr>
          <w:p w14:paraId="716195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2752</w:t>
            </w:r>
          </w:p>
        </w:tc>
        <w:tc>
          <w:tcPr>
            <w:tcW w:w="4288" w:type="dxa"/>
          </w:tcPr>
          <w:p w14:paraId="47A13D7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0FBFDB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3473B58E" w14:textId="77777777" w:rsidTr="00DB2132">
        <w:tc>
          <w:tcPr>
            <w:tcW w:w="605" w:type="dxa"/>
          </w:tcPr>
          <w:p w14:paraId="5982B0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2753</w:t>
            </w:r>
          </w:p>
        </w:tc>
        <w:tc>
          <w:tcPr>
            <w:tcW w:w="4288" w:type="dxa"/>
          </w:tcPr>
          <w:p w14:paraId="05AE4CE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ScrambleSchemeInfoBox extends Box('scrb')</w:t>
            </w:r>
          </w:p>
        </w:tc>
        <w:tc>
          <w:tcPr>
            <w:tcW w:w="4117" w:type="dxa"/>
          </w:tcPr>
          <w:p w14:paraId="0AC7F7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ScrambleSchemeInfoBox extends Box('scrb')</w:t>
            </w:r>
          </w:p>
        </w:tc>
      </w:tr>
      <w:tr w:rsidR="001B11A7" w:rsidRPr="00C04F0B" w14:paraId="4922AA62" w14:textId="77777777" w:rsidTr="00DB2132">
        <w:tc>
          <w:tcPr>
            <w:tcW w:w="605" w:type="dxa"/>
          </w:tcPr>
          <w:p w14:paraId="5608C8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2754</w:t>
            </w:r>
          </w:p>
        </w:tc>
        <w:tc>
          <w:tcPr>
            <w:tcW w:w="4288" w:type="dxa"/>
          </w:tcPr>
          <w:p w14:paraId="2A0C2D8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03A56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B195FA6" w14:textId="77777777" w:rsidTr="00DB2132">
        <w:tc>
          <w:tcPr>
            <w:tcW w:w="605" w:type="dxa"/>
          </w:tcPr>
          <w:p w14:paraId="51EF4C7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2755</w:t>
            </w:r>
          </w:p>
        </w:tc>
        <w:tc>
          <w:tcPr>
            <w:tcW w:w="4288" w:type="dxa"/>
          </w:tcPr>
          <w:p w14:paraId="64563DE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SchemeTypeBox scheme_type_box;</w:t>
            </w:r>
          </w:p>
        </w:tc>
        <w:tc>
          <w:tcPr>
            <w:tcW w:w="4117" w:type="dxa"/>
          </w:tcPr>
          <w:p w14:paraId="5B9200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SchemeTypeBox scheme_type_box;</w:t>
            </w:r>
          </w:p>
        </w:tc>
      </w:tr>
      <w:tr w:rsidR="001B11A7" w:rsidRPr="00C04F0B" w14:paraId="5734B199" w14:textId="77777777" w:rsidTr="00DB2132">
        <w:tc>
          <w:tcPr>
            <w:tcW w:w="605" w:type="dxa"/>
          </w:tcPr>
          <w:p w14:paraId="6777241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2756</w:t>
            </w:r>
          </w:p>
        </w:tc>
        <w:tc>
          <w:tcPr>
            <w:tcW w:w="4288" w:type="dxa"/>
          </w:tcPr>
          <w:p w14:paraId="60B171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SchemeInformationBox info; // optional</w:t>
            </w:r>
          </w:p>
        </w:tc>
        <w:tc>
          <w:tcPr>
            <w:tcW w:w="4117" w:type="dxa"/>
          </w:tcPr>
          <w:p w14:paraId="1254B87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SchemeInformationBox info; // optional</w:t>
            </w:r>
          </w:p>
        </w:tc>
      </w:tr>
      <w:tr w:rsidR="001B11A7" w:rsidRPr="00C04F0B" w14:paraId="33A30020" w14:textId="77777777" w:rsidTr="00DB2132">
        <w:tc>
          <w:tcPr>
            <w:tcW w:w="605" w:type="dxa"/>
          </w:tcPr>
          <w:p w14:paraId="1B8E1FA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2757</w:t>
            </w:r>
          </w:p>
        </w:tc>
        <w:tc>
          <w:tcPr>
            <w:tcW w:w="4288" w:type="dxa"/>
          </w:tcPr>
          <w:p w14:paraId="3661718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34C5D4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21480CE" w14:textId="77777777" w:rsidTr="00DB2132">
        <w:tc>
          <w:tcPr>
            <w:tcW w:w="605" w:type="dxa"/>
          </w:tcPr>
          <w:p w14:paraId="0F48A03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2758</w:t>
            </w:r>
          </w:p>
        </w:tc>
        <w:tc>
          <w:tcPr>
            <w:tcW w:w="4288" w:type="dxa"/>
          </w:tcPr>
          <w:p w14:paraId="703760F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78F5DF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D59DBB4" w14:textId="77777777" w:rsidTr="00DB2132">
        <w:tc>
          <w:tcPr>
            <w:tcW w:w="605" w:type="dxa"/>
          </w:tcPr>
          <w:p w14:paraId="179E41E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2759</w:t>
            </w:r>
          </w:p>
        </w:tc>
        <w:tc>
          <w:tcPr>
            <w:tcW w:w="4288" w:type="dxa"/>
          </w:tcPr>
          <w:p w14:paraId="2D52A6C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6D465F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F9CAC52" w14:textId="77777777" w:rsidTr="00DB2132">
        <w:tc>
          <w:tcPr>
            <w:tcW w:w="605" w:type="dxa"/>
          </w:tcPr>
          <w:p w14:paraId="6B4E49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2760</w:t>
            </w:r>
          </w:p>
        </w:tc>
        <w:tc>
          <w:tcPr>
            <w:tcW w:w="4288" w:type="dxa"/>
          </w:tcPr>
          <w:p w14:paraId="356F4D6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RestrictedSchemeInfoBox(fmt) extends Box('rinf')</w:t>
            </w:r>
          </w:p>
        </w:tc>
        <w:tc>
          <w:tcPr>
            <w:tcW w:w="4117" w:type="dxa"/>
          </w:tcPr>
          <w:p w14:paraId="09F8FA0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RestrictedSchemeInfoBox(unsigned int fmt) extends Box('rinf')</w:t>
            </w:r>
          </w:p>
        </w:tc>
      </w:tr>
      <w:tr w:rsidR="001B11A7" w:rsidRPr="00C04F0B" w14:paraId="4F8ED24C" w14:textId="77777777" w:rsidTr="00DB2132">
        <w:tc>
          <w:tcPr>
            <w:tcW w:w="605" w:type="dxa"/>
          </w:tcPr>
          <w:p w14:paraId="288B8E1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2761</w:t>
            </w:r>
          </w:p>
        </w:tc>
        <w:tc>
          <w:tcPr>
            <w:tcW w:w="4288" w:type="dxa"/>
          </w:tcPr>
          <w:p w14:paraId="0CD713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3210F4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40D2E49B" w14:textId="77777777" w:rsidTr="00DB2132">
        <w:tc>
          <w:tcPr>
            <w:tcW w:w="605" w:type="dxa"/>
          </w:tcPr>
          <w:p w14:paraId="35268BC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2762</w:t>
            </w:r>
          </w:p>
        </w:tc>
        <w:tc>
          <w:tcPr>
            <w:tcW w:w="4288" w:type="dxa"/>
          </w:tcPr>
          <w:p w14:paraId="22CDD0F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OriginalFormatBox original_format(fmt);</w:t>
            </w:r>
          </w:p>
        </w:tc>
        <w:tc>
          <w:tcPr>
            <w:tcW w:w="4117" w:type="dxa"/>
          </w:tcPr>
          <w:p w14:paraId="4CD5CA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OriginalFormatBox original_format(fmt);</w:t>
            </w:r>
          </w:p>
        </w:tc>
      </w:tr>
      <w:tr w:rsidR="001B11A7" w:rsidRPr="00C04F0B" w14:paraId="3FF2F461" w14:textId="77777777" w:rsidTr="00DB2132">
        <w:tc>
          <w:tcPr>
            <w:tcW w:w="605" w:type="dxa"/>
          </w:tcPr>
          <w:p w14:paraId="7598F3F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2763</w:t>
            </w:r>
          </w:p>
        </w:tc>
        <w:tc>
          <w:tcPr>
            <w:tcW w:w="4288" w:type="dxa"/>
          </w:tcPr>
          <w:p w14:paraId="07D4F7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SchemeTypeBox scheme_type_box;</w:t>
            </w:r>
          </w:p>
        </w:tc>
        <w:tc>
          <w:tcPr>
            <w:tcW w:w="4117" w:type="dxa"/>
          </w:tcPr>
          <w:p w14:paraId="10163B7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SchemeTypeBox scheme_type_box;</w:t>
            </w:r>
          </w:p>
        </w:tc>
      </w:tr>
      <w:tr w:rsidR="001B11A7" w:rsidRPr="00C04F0B" w14:paraId="2BCBAC60" w14:textId="77777777" w:rsidTr="00DB2132">
        <w:tc>
          <w:tcPr>
            <w:tcW w:w="605" w:type="dxa"/>
          </w:tcPr>
          <w:p w14:paraId="66960C0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2764</w:t>
            </w:r>
          </w:p>
        </w:tc>
        <w:tc>
          <w:tcPr>
            <w:tcW w:w="4288" w:type="dxa"/>
          </w:tcPr>
          <w:p w14:paraId="255813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SchemeInformationBox info; // optional</w:t>
            </w:r>
          </w:p>
        </w:tc>
        <w:tc>
          <w:tcPr>
            <w:tcW w:w="4117" w:type="dxa"/>
          </w:tcPr>
          <w:p w14:paraId="3EED2C5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SchemeInformationBox info; // optional</w:t>
            </w:r>
          </w:p>
        </w:tc>
      </w:tr>
      <w:tr w:rsidR="001B11A7" w:rsidRPr="00C04F0B" w14:paraId="287882F9" w14:textId="77777777" w:rsidTr="00DB2132">
        <w:tc>
          <w:tcPr>
            <w:tcW w:w="605" w:type="dxa"/>
          </w:tcPr>
          <w:p w14:paraId="3FA0A86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2765</w:t>
            </w:r>
          </w:p>
        </w:tc>
        <w:tc>
          <w:tcPr>
            <w:tcW w:w="4288" w:type="dxa"/>
          </w:tcPr>
          <w:p w14:paraId="116872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EF783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0DF2C95" w14:textId="77777777" w:rsidTr="00DB2132">
        <w:tc>
          <w:tcPr>
            <w:tcW w:w="605" w:type="dxa"/>
          </w:tcPr>
          <w:p w14:paraId="324556C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2766</w:t>
            </w:r>
          </w:p>
        </w:tc>
        <w:tc>
          <w:tcPr>
            <w:tcW w:w="4288" w:type="dxa"/>
          </w:tcPr>
          <w:p w14:paraId="2920209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508DF4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CD5AF85" w14:textId="77777777" w:rsidTr="00DB2132">
        <w:tc>
          <w:tcPr>
            <w:tcW w:w="605" w:type="dxa"/>
          </w:tcPr>
          <w:p w14:paraId="3CBE565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2767</w:t>
            </w:r>
          </w:p>
        </w:tc>
        <w:tc>
          <w:tcPr>
            <w:tcW w:w="4288" w:type="dxa"/>
          </w:tcPr>
          <w:p w14:paraId="6D0294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6FF57B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513781E" w14:textId="77777777" w:rsidTr="00DB2132">
        <w:tc>
          <w:tcPr>
            <w:tcW w:w="605" w:type="dxa"/>
          </w:tcPr>
          <w:p w14:paraId="0CBB748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2768</w:t>
            </w:r>
          </w:p>
        </w:tc>
        <w:tc>
          <w:tcPr>
            <w:tcW w:w="4288" w:type="dxa"/>
          </w:tcPr>
          <w:p w14:paraId="0E7353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StereoVideoBox extends FullBox('stvi', version = 0, 0)</w:t>
            </w:r>
          </w:p>
        </w:tc>
        <w:tc>
          <w:tcPr>
            <w:tcW w:w="4117" w:type="dxa"/>
          </w:tcPr>
          <w:p w14:paraId="7951E0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StereoVideoBox extends FullBox('stvi', 0, 0)</w:t>
            </w:r>
          </w:p>
        </w:tc>
      </w:tr>
      <w:tr w:rsidR="001B11A7" w:rsidRPr="00C04F0B" w14:paraId="1B7E4CD3" w14:textId="77777777" w:rsidTr="00DB2132">
        <w:tc>
          <w:tcPr>
            <w:tcW w:w="605" w:type="dxa"/>
          </w:tcPr>
          <w:p w14:paraId="66F404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2769</w:t>
            </w:r>
          </w:p>
        </w:tc>
        <w:tc>
          <w:tcPr>
            <w:tcW w:w="4288" w:type="dxa"/>
          </w:tcPr>
          <w:p w14:paraId="3A5E32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4AB84D6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1EE7939D" w14:textId="77777777" w:rsidTr="00DB2132">
        <w:tc>
          <w:tcPr>
            <w:tcW w:w="605" w:type="dxa"/>
          </w:tcPr>
          <w:p w14:paraId="5755FD6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2770</w:t>
            </w:r>
          </w:p>
        </w:tc>
        <w:tc>
          <w:tcPr>
            <w:tcW w:w="4288" w:type="dxa"/>
          </w:tcPr>
          <w:p w14:paraId="18E79F4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unsigned int(30) reserved = 0;</w:t>
            </w:r>
          </w:p>
        </w:tc>
        <w:tc>
          <w:tcPr>
            <w:tcW w:w="4117" w:type="dxa"/>
          </w:tcPr>
          <w:p w14:paraId="08D643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reserved unsigned int(30) field = 0;</w:t>
            </w:r>
          </w:p>
        </w:tc>
      </w:tr>
      <w:tr w:rsidR="001B11A7" w:rsidRPr="00C04F0B" w14:paraId="3276B16D" w14:textId="77777777" w:rsidTr="00DB2132">
        <w:tc>
          <w:tcPr>
            <w:tcW w:w="605" w:type="dxa"/>
          </w:tcPr>
          <w:p w14:paraId="35169DE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2771</w:t>
            </w:r>
          </w:p>
        </w:tc>
        <w:tc>
          <w:tcPr>
            <w:tcW w:w="4288" w:type="dxa"/>
          </w:tcPr>
          <w:p w14:paraId="3FB4F67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 single_view_allowed;</w:t>
            </w:r>
          </w:p>
        </w:tc>
        <w:tc>
          <w:tcPr>
            <w:tcW w:w="4117" w:type="dxa"/>
          </w:tcPr>
          <w:p w14:paraId="1C6038F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int(2)  single_view_allowed;</w:t>
            </w:r>
          </w:p>
        </w:tc>
      </w:tr>
      <w:tr w:rsidR="001B11A7" w:rsidRPr="00C04F0B" w14:paraId="5A326DD7" w14:textId="77777777" w:rsidTr="00DB2132">
        <w:tc>
          <w:tcPr>
            <w:tcW w:w="605" w:type="dxa"/>
          </w:tcPr>
          <w:p w14:paraId="0E817D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2772</w:t>
            </w:r>
          </w:p>
        </w:tc>
        <w:tc>
          <w:tcPr>
            <w:tcW w:w="4288" w:type="dxa"/>
          </w:tcPr>
          <w:p w14:paraId="18C923C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stereo_scheme;</w:t>
            </w:r>
          </w:p>
        </w:tc>
        <w:tc>
          <w:tcPr>
            <w:tcW w:w="4117" w:type="dxa"/>
          </w:tcPr>
          <w:p w14:paraId="776E369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stereo_scheme;</w:t>
            </w:r>
          </w:p>
        </w:tc>
      </w:tr>
      <w:tr w:rsidR="001B11A7" w:rsidRPr="00C04F0B" w14:paraId="052F750F" w14:textId="77777777" w:rsidTr="00DB2132">
        <w:tc>
          <w:tcPr>
            <w:tcW w:w="605" w:type="dxa"/>
          </w:tcPr>
          <w:p w14:paraId="5BACC98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2773</w:t>
            </w:r>
          </w:p>
        </w:tc>
        <w:tc>
          <w:tcPr>
            <w:tcW w:w="4288" w:type="dxa"/>
          </w:tcPr>
          <w:p w14:paraId="0EBBA2D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length;</w:t>
            </w:r>
          </w:p>
        </w:tc>
        <w:tc>
          <w:tcPr>
            <w:tcW w:w="4117" w:type="dxa"/>
          </w:tcPr>
          <w:p w14:paraId="4F62324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length;</w:t>
            </w:r>
          </w:p>
        </w:tc>
      </w:tr>
      <w:tr w:rsidR="001B11A7" w:rsidRPr="00C04F0B" w14:paraId="03D679E3" w14:textId="77777777" w:rsidTr="00DB2132">
        <w:tc>
          <w:tcPr>
            <w:tcW w:w="605" w:type="dxa"/>
          </w:tcPr>
          <w:p w14:paraId="08AA7AD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2774</w:t>
            </w:r>
          </w:p>
        </w:tc>
        <w:tc>
          <w:tcPr>
            <w:tcW w:w="4288" w:type="dxa"/>
          </w:tcPr>
          <w:p w14:paraId="0F3690E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stereo_indication_type[length];</w:t>
            </w:r>
          </w:p>
        </w:tc>
        <w:tc>
          <w:tcPr>
            <w:tcW w:w="4117" w:type="dxa"/>
          </w:tcPr>
          <w:p w14:paraId="3B6098E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 stereo_indication_type[length];</w:t>
            </w:r>
          </w:p>
        </w:tc>
      </w:tr>
      <w:tr w:rsidR="001B11A7" w:rsidRPr="00C04F0B" w14:paraId="0ED3F7C7" w14:textId="77777777" w:rsidTr="00DB2132">
        <w:tc>
          <w:tcPr>
            <w:tcW w:w="605" w:type="dxa"/>
          </w:tcPr>
          <w:p w14:paraId="560EB42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2775</w:t>
            </w:r>
          </w:p>
        </w:tc>
        <w:tc>
          <w:tcPr>
            <w:tcW w:w="4288" w:type="dxa"/>
          </w:tcPr>
          <w:p w14:paraId="0D215ED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any_box[]; // optional</w:t>
            </w:r>
          </w:p>
        </w:tc>
        <w:tc>
          <w:tcPr>
            <w:tcW w:w="4117" w:type="dxa"/>
          </w:tcPr>
          <w:p w14:paraId="543EF89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Box any_box[]; // optional</w:t>
            </w:r>
          </w:p>
        </w:tc>
      </w:tr>
      <w:tr w:rsidR="001B11A7" w:rsidRPr="00C04F0B" w14:paraId="27E95489" w14:textId="77777777" w:rsidTr="00DB2132">
        <w:tc>
          <w:tcPr>
            <w:tcW w:w="605" w:type="dxa"/>
          </w:tcPr>
          <w:p w14:paraId="74D539D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2776</w:t>
            </w:r>
          </w:p>
        </w:tc>
        <w:tc>
          <w:tcPr>
            <w:tcW w:w="4288" w:type="dxa"/>
          </w:tcPr>
          <w:p w14:paraId="331A232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0CC2CA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4515A974" w14:textId="77777777" w:rsidTr="00DB2132">
        <w:tc>
          <w:tcPr>
            <w:tcW w:w="605" w:type="dxa"/>
          </w:tcPr>
          <w:p w14:paraId="3D5CE05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2777</w:t>
            </w:r>
          </w:p>
        </w:tc>
        <w:tc>
          <w:tcPr>
            <w:tcW w:w="4288" w:type="dxa"/>
          </w:tcPr>
          <w:p w14:paraId="2F182C6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4D6C0C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120DE96" w14:textId="77777777" w:rsidTr="00DB2132">
        <w:tc>
          <w:tcPr>
            <w:tcW w:w="605" w:type="dxa"/>
          </w:tcPr>
          <w:p w14:paraId="6B12A3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2778</w:t>
            </w:r>
          </w:p>
        </w:tc>
        <w:tc>
          <w:tcPr>
            <w:tcW w:w="4288" w:type="dxa"/>
          </w:tcPr>
          <w:p w14:paraId="450CCAF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16D3A9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5E7B1AB0" w14:textId="77777777" w:rsidTr="00DB2132">
        <w:tc>
          <w:tcPr>
            <w:tcW w:w="605" w:type="dxa"/>
          </w:tcPr>
          <w:p w14:paraId="7507F5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2779</w:t>
            </w:r>
          </w:p>
        </w:tc>
        <w:tc>
          <w:tcPr>
            <w:tcW w:w="4288" w:type="dxa"/>
          </w:tcPr>
          <w:p w14:paraId="4D69289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CompatibleSchemeTypeBox</w:t>
            </w:r>
          </w:p>
        </w:tc>
        <w:tc>
          <w:tcPr>
            <w:tcW w:w="4117" w:type="dxa"/>
          </w:tcPr>
          <w:p w14:paraId="5646356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CompatibleSchemeTypeBox</w:t>
            </w:r>
          </w:p>
        </w:tc>
      </w:tr>
      <w:tr w:rsidR="001B11A7" w:rsidRPr="00C04F0B" w14:paraId="038C1026" w14:textId="77777777" w:rsidTr="00DB2132">
        <w:tc>
          <w:tcPr>
            <w:tcW w:w="605" w:type="dxa"/>
          </w:tcPr>
          <w:p w14:paraId="33BBB83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2780</w:t>
            </w:r>
          </w:p>
        </w:tc>
        <w:tc>
          <w:tcPr>
            <w:tcW w:w="4288" w:type="dxa"/>
          </w:tcPr>
          <w:p w14:paraId="4396ED7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FullBox('csch', 0, flags)</w:t>
            </w:r>
          </w:p>
        </w:tc>
        <w:tc>
          <w:tcPr>
            <w:tcW w:w="4117" w:type="dxa"/>
          </w:tcPr>
          <w:p w14:paraId="102200F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extends FullBox('csch', 0, flags)</w:t>
            </w:r>
          </w:p>
        </w:tc>
      </w:tr>
      <w:tr w:rsidR="001B11A7" w:rsidRPr="00C04F0B" w14:paraId="7101CEF6" w14:textId="77777777" w:rsidTr="00DB2132">
        <w:tc>
          <w:tcPr>
            <w:tcW w:w="605" w:type="dxa"/>
          </w:tcPr>
          <w:p w14:paraId="2F54446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2781</w:t>
            </w:r>
          </w:p>
        </w:tc>
        <w:tc>
          <w:tcPr>
            <w:tcW w:w="4288" w:type="dxa"/>
          </w:tcPr>
          <w:p w14:paraId="4ED182B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69018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CF1808B" w14:textId="77777777" w:rsidTr="00DB2132">
        <w:tc>
          <w:tcPr>
            <w:tcW w:w="605" w:type="dxa"/>
          </w:tcPr>
          <w:p w14:paraId="6D6DB7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2782</w:t>
            </w:r>
          </w:p>
        </w:tc>
        <w:tc>
          <w:tcPr>
            <w:tcW w:w="4288" w:type="dxa"/>
          </w:tcPr>
          <w:p w14:paraId="2512F3D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identical syntax to SchemeTypeBox</w:t>
            </w:r>
          </w:p>
        </w:tc>
        <w:tc>
          <w:tcPr>
            <w:tcW w:w="4117" w:type="dxa"/>
          </w:tcPr>
          <w:p w14:paraId="63213B6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// identical syntax to SchemeTypeBox</w:t>
            </w:r>
          </w:p>
        </w:tc>
      </w:tr>
      <w:tr w:rsidR="001B11A7" w:rsidRPr="00C04F0B" w14:paraId="19A60BE9" w14:textId="77777777" w:rsidTr="00DB2132">
        <w:tc>
          <w:tcPr>
            <w:tcW w:w="605" w:type="dxa"/>
          </w:tcPr>
          <w:p w14:paraId="27DD13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2783</w:t>
            </w:r>
          </w:p>
        </w:tc>
        <w:tc>
          <w:tcPr>
            <w:tcW w:w="4288" w:type="dxa"/>
          </w:tcPr>
          <w:p w14:paraId="675398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scheme_type;  // 4CC identifying the scheme</w:t>
            </w:r>
          </w:p>
        </w:tc>
        <w:tc>
          <w:tcPr>
            <w:tcW w:w="4117" w:type="dxa"/>
          </w:tcPr>
          <w:p w14:paraId="0D0BD2E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scheme_type;  // 4CC identifying the scheme</w:t>
            </w:r>
          </w:p>
        </w:tc>
      </w:tr>
      <w:tr w:rsidR="001B11A7" w:rsidRPr="00C04F0B" w14:paraId="1BD3BF9B" w14:textId="77777777" w:rsidTr="00DB2132">
        <w:tc>
          <w:tcPr>
            <w:tcW w:w="605" w:type="dxa"/>
          </w:tcPr>
          <w:p w14:paraId="12239B0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2784</w:t>
            </w:r>
          </w:p>
        </w:tc>
        <w:tc>
          <w:tcPr>
            <w:tcW w:w="4288" w:type="dxa"/>
          </w:tcPr>
          <w:p w14:paraId="7AFF038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scheme_version;  // scheme version</w:t>
            </w:r>
          </w:p>
        </w:tc>
        <w:tc>
          <w:tcPr>
            <w:tcW w:w="4117" w:type="dxa"/>
          </w:tcPr>
          <w:p w14:paraId="243838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int(32) scheme_version;  // scheme version</w:t>
            </w:r>
          </w:p>
        </w:tc>
      </w:tr>
      <w:tr w:rsidR="001B11A7" w:rsidRPr="00C04F0B" w14:paraId="2BC28F9F" w14:textId="77777777" w:rsidTr="00DB2132">
        <w:tc>
          <w:tcPr>
            <w:tcW w:w="605" w:type="dxa"/>
          </w:tcPr>
          <w:p w14:paraId="256A5F8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2785</w:t>
            </w:r>
          </w:p>
        </w:tc>
        <w:tc>
          <w:tcPr>
            <w:tcW w:w="4288" w:type="dxa"/>
          </w:tcPr>
          <w:p w14:paraId="7CE0473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0x000001) {</w:t>
            </w:r>
          </w:p>
        </w:tc>
        <w:tc>
          <w:tcPr>
            <w:tcW w:w="4117" w:type="dxa"/>
          </w:tcPr>
          <w:p w14:paraId="4318DC2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if (flags &amp; 0x000001) {</w:t>
            </w:r>
          </w:p>
        </w:tc>
      </w:tr>
      <w:tr w:rsidR="001B11A7" w:rsidRPr="00C04F0B" w14:paraId="2068957C" w14:textId="77777777" w:rsidTr="00DB2132">
        <w:tc>
          <w:tcPr>
            <w:tcW w:w="605" w:type="dxa"/>
          </w:tcPr>
          <w:p w14:paraId="620C9D3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2786</w:t>
            </w:r>
          </w:p>
        </w:tc>
        <w:tc>
          <w:tcPr>
            <w:tcW w:w="4288" w:type="dxa"/>
          </w:tcPr>
          <w:p w14:paraId="18F8AB7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scheme_uri;      // browser uri</w:t>
            </w:r>
          </w:p>
        </w:tc>
        <w:tc>
          <w:tcPr>
            <w:tcW w:w="4117" w:type="dxa"/>
          </w:tcPr>
          <w:p w14:paraId="16D5BAB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   utf8string scheme_uri;      // browser uri</w:t>
            </w:r>
          </w:p>
        </w:tc>
      </w:tr>
      <w:tr w:rsidR="001B11A7" w:rsidRPr="00C04F0B" w14:paraId="0FC77A81" w14:textId="77777777" w:rsidTr="00DB2132">
        <w:tc>
          <w:tcPr>
            <w:tcW w:w="605" w:type="dxa"/>
          </w:tcPr>
          <w:p w14:paraId="673B86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2787</w:t>
            </w:r>
          </w:p>
        </w:tc>
        <w:tc>
          <w:tcPr>
            <w:tcW w:w="4288" w:type="dxa"/>
          </w:tcPr>
          <w:p w14:paraId="71AFF8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  <w:tc>
          <w:tcPr>
            <w:tcW w:w="4117" w:type="dxa"/>
          </w:tcPr>
          <w:p w14:paraId="06E8105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</w:tc>
      </w:tr>
      <w:tr w:rsidR="001B11A7" w:rsidRPr="00C04F0B" w14:paraId="05542C35" w14:textId="77777777" w:rsidTr="00DB2132">
        <w:tc>
          <w:tcPr>
            <w:tcW w:w="605" w:type="dxa"/>
          </w:tcPr>
          <w:p w14:paraId="72B350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2788</w:t>
            </w:r>
          </w:p>
        </w:tc>
        <w:tc>
          <w:tcPr>
            <w:tcW w:w="4288" w:type="dxa"/>
          </w:tcPr>
          <w:p w14:paraId="641F3E7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1DACB2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7F48DBAC" w14:textId="77777777" w:rsidTr="00DB2132">
        <w:tc>
          <w:tcPr>
            <w:tcW w:w="605" w:type="dxa"/>
          </w:tcPr>
          <w:p w14:paraId="0930968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2789</w:t>
            </w:r>
          </w:p>
        </w:tc>
        <w:tc>
          <w:tcPr>
            <w:tcW w:w="4288" w:type="dxa"/>
          </w:tcPr>
          <w:p w14:paraId="280C093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0C98D9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AF99E17" w14:textId="77777777" w:rsidTr="00DB2132">
        <w:tc>
          <w:tcPr>
            <w:tcW w:w="605" w:type="dxa"/>
          </w:tcPr>
          <w:p w14:paraId="29205A2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2790</w:t>
            </w:r>
          </w:p>
        </w:tc>
        <w:tc>
          <w:tcPr>
            <w:tcW w:w="4288" w:type="dxa"/>
          </w:tcPr>
          <w:p w14:paraId="59308AE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64E755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EC9CC62" w14:textId="77777777" w:rsidTr="00DB2132">
        <w:tc>
          <w:tcPr>
            <w:tcW w:w="605" w:type="dxa"/>
          </w:tcPr>
          <w:p w14:paraId="5532DDB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2791</w:t>
            </w:r>
          </w:p>
        </w:tc>
        <w:tc>
          <w:tcPr>
            <w:tcW w:w="4288" w:type="dxa"/>
          </w:tcPr>
          <w:p w14:paraId="1B710EB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SamplePackingInformationBox</w:t>
            </w:r>
          </w:p>
        </w:tc>
        <w:tc>
          <w:tcPr>
            <w:tcW w:w="4117" w:type="dxa"/>
          </w:tcPr>
          <w:p w14:paraId="5B4DB2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SamplePackingInformationBox</w:t>
            </w:r>
          </w:p>
        </w:tc>
      </w:tr>
      <w:tr w:rsidR="001B11A7" w:rsidRPr="00C04F0B" w14:paraId="71A9ADD4" w14:textId="77777777" w:rsidTr="00DB2132">
        <w:tc>
          <w:tcPr>
            <w:tcW w:w="605" w:type="dxa"/>
          </w:tcPr>
          <w:p w14:paraId="2EB2B0E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2792</w:t>
            </w:r>
          </w:p>
        </w:tc>
        <w:tc>
          <w:tcPr>
            <w:tcW w:w="4288" w:type="dxa"/>
          </w:tcPr>
          <w:p w14:paraId="18397DF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extends FullBox('spki', version = 0, flags = 0)</w:t>
            </w:r>
          </w:p>
        </w:tc>
        <w:tc>
          <w:tcPr>
            <w:tcW w:w="4117" w:type="dxa"/>
          </w:tcPr>
          <w:p w14:paraId="70A128D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extends FullBox('spki', 0, 0)</w:t>
            </w:r>
          </w:p>
        </w:tc>
      </w:tr>
      <w:tr w:rsidR="001B11A7" w:rsidRPr="00C04F0B" w14:paraId="6F16B200" w14:textId="77777777" w:rsidTr="00DB2132">
        <w:tc>
          <w:tcPr>
            <w:tcW w:w="605" w:type="dxa"/>
          </w:tcPr>
          <w:p w14:paraId="157E8E7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2793</w:t>
            </w:r>
          </w:p>
        </w:tc>
        <w:tc>
          <w:tcPr>
            <w:tcW w:w="4288" w:type="dxa"/>
          </w:tcPr>
          <w:p w14:paraId="332CF74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F1621A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08EC2A16" w14:textId="77777777" w:rsidTr="00DB2132">
        <w:tc>
          <w:tcPr>
            <w:tcW w:w="605" w:type="dxa"/>
          </w:tcPr>
          <w:p w14:paraId="54B7A7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2794</w:t>
            </w:r>
          </w:p>
        </w:tc>
        <w:tc>
          <w:tcPr>
            <w:tcW w:w="4288" w:type="dxa"/>
          </w:tcPr>
          <w:p w14:paraId="2493840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mode;</w:t>
            </w:r>
          </w:p>
        </w:tc>
        <w:tc>
          <w:tcPr>
            <w:tcW w:w="4117" w:type="dxa"/>
          </w:tcPr>
          <w:p w14:paraId="4A3C5DE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unsigned int(8) mode;</w:t>
            </w:r>
          </w:p>
        </w:tc>
      </w:tr>
      <w:tr w:rsidR="001B11A7" w:rsidRPr="00C04F0B" w14:paraId="592DFE22" w14:textId="77777777" w:rsidTr="00DB2132">
        <w:tc>
          <w:tcPr>
            <w:tcW w:w="605" w:type="dxa"/>
          </w:tcPr>
          <w:p w14:paraId="6717516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2795</w:t>
            </w:r>
          </w:p>
        </w:tc>
        <w:tc>
          <w:tcPr>
            <w:tcW w:w="4288" w:type="dxa"/>
          </w:tcPr>
          <w:p w14:paraId="049BAEB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638AA6C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41774DE" w14:textId="77777777" w:rsidTr="00DB2132">
        <w:tc>
          <w:tcPr>
            <w:tcW w:w="605" w:type="dxa"/>
          </w:tcPr>
          <w:p w14:paraId="547B3B4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2796</w:t>
            </w:r>
          </w:p>
        </w:tc>
        <w:tc>
          <w:tcPr>
            <w:tcW w:w="4288" w:type="dxa"/>
          </w:tcPr>
          <w:p w14:paraId="169D5C2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2DE5CDDD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45687A25" w14:textId="77777777" w:rsidTr="00DB2132">
        <w:tc>
          <w:tcPr>
            <w:tcW w:w="605" w:type="dxa"/>
          </w:tcPr>
          <w:p w14:paraId="72EB63D4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2797</w:t>
            </w:r>
          </w:p>
        </w:tc>
        <w:tc>
          <w:tcPr>
            <w:tcW w:w="4288" w:type="dxa"/>
          </w:tcPr>
          <w:p w14:paraId="4B61AD8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D4B1B6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6D7FAEC0" w14:textId="77777777" w:rsidTr="00DB2132">
        <w:tc>
          <w:tcPr>
            <w:tcW w:w="605" w:type="dxa"/>
          </w:tcPr>
          <w:p w14:paraId="5422AAF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2798</w:t>
            </w:r>
          </w:p>
        </w:tc>
        <w:tc>
          <w:tcPr>
            <w:tcW w:w="4288" w:type="dxa"/>
          </w:tcPr>
          <w:p w14:paraId="5106AC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IncompleteAVCSampleEntry() extends VisualSampleEntry ('icpv')</w:t>
            </w:r>
          </w:p>
        </w:tc>
        <w:tc>
          <w:tcPr>
            <w:tcW w:w="4117" w:type="dxa"/>
          </w:tcPr>
          <w:p w14:paraId="0802C6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class IncompleteAVCSampleEntry extends VisualSampleEntry ('icpv')</w:t>
            </w:r>
          </w:p>
        </w:tc>
      </w:tr>
      <w:tr w:rsidR="001B11A7" w:rsidRPr="00C04F0B" w14:paraId="7B9410CF" w14:textId="77777777" w:rsidTr="00DB2132">
        <w:tc>
          <w:tcPr>
            <w:tcW w:w="605" w:type="dxa"/>
          </w:tcPr>
          <w:p w14:paraId="565FEFF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2799</w:t>
            </w:r>
          </w:p>
        </w:tc>
        <w:tc>
          <w:tcPr>
            <w:tcW w:w="4288" w:type="dxa"/>
          </w:tcPr>
          <w:p w14:paraId="3985A615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574134D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2DDBB0C0" w14:textId="77777777" w:rsidTr="00DB2132">
        <w:tc>
          <w:tcPr>
            <w:tcW w:w="605" w:type="dxa"/>
          </w:tcPr>
          <w:p w14:paraId="7A55E210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2800</w:t>
            </w:r>
          </w:p>
        </w:tc>
        <w:tc>
          <w:tcPr>
            <w:tcW w:w="4288" w:type="dxa"/>
          </w:tcPr>
          <w:p w14:paraId="4BCE6C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CompleteTrackInfoBox();</w:t>
            </w:r>
          </w:p>
        </w:tc>
        <w:tc>
          <w:tcPr>
            <w:tcW w:w="4117" w:type="dxa"/>
          </w:tcPr>
          <w:p w14:paraId="491B0D5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CompleteTrackInfoBox info;</w:t>
            </w:r>
          </w:p>
        </w:tc>
      </w:tr>
      <w:tr w:rsidR="001B11A7" w:rsidRPr="00C04F0B" w14:paraId="6814E2C4" w14:textId="77777777" w:rsidTr="00DB2132">
        <w:tc>
          <w:tcPr>
            <w:tcW w:w="605" w:type="dxa"/>
          </w:tcPr>
          <w:p w14:paraId="6018900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2801</w:t>
            </w:r>
          </w:p>
        </w:tc>
        <w:tc>
          <w:tcPr>
            <w:tcW w:w="4288" w:type="dxa"/>
          </w:tcPr>
          <w:p w14:paraId="295AA4C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AVCConfigurationBox config;</w:t>
            </w:r>
          </w:p>
        </w:tc>
        <w:tc>
          <w:tcPr>
            <w:tcW w:w="4117" w:type="dxa"/>
          </w:tcPr>
          <w:p w14:paraId="156F40C8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 xml:space="preserve">   AVCConfigurationBox config;</w:t>
            </w:r>
          </w:p>
        </w:tc>
      </w:tr>
      <w:tr w:rsidR="001B11A7" w:rsidRPr="00C04F0B" w14:paraId="0D219B69" w14:textId="77777777" w:rsidTr="00DB2132">
        <w:tc>
          <w:tcPr>
            <w:tcW w:w="605" w:type="dxa"/>
          </w:tcPr>
          <w:p w14:paraId="044C563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2802</w:t>
            </w:r>
          </w:p>
        </w:tc>
        <w:tc>
          <w:tcPr>
            <w:tcW w:w="4288" w:type="dxa"/>
          </w:tcPr>
          <w:p w14:paraId="7F93593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52D33EE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1869872" w14:textId="77777777" w:rsidTr="00DB2132">
        <w:tc>
          <w:tcPr>
            <w:tcW w:w="605" w:type="dxa"/>
          </w:tcPr>
          <w:p w14:paraId="5D53BD0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2803</w:t>
            </w:r>
          </w:p>
        </w:tc>
        <w:tc>
          <w:tcPr>
            <w:tcW w:w="4288" w:type="dxa"/>
          </w:tcPr>
          <w:p w14:paraId="70884E26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382AEB0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77D8B210" w14:textId="77777777" w:rsidTr="00DB2132">
        <w:tc>
          <w:tcPr>
            <w:tcW w:w="605" w:type="dxa"/>
          </w:tcPr>
          <w:p w14:paraId="03933CC3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2804</w:t>
            </w:r>
          </w:p>
        </w:tc>
        <w:tc>
          <w:tcPr>
            <w:tcW w:w="4288" w:type="dxa"/>
          </w:tcPr>
          <w:p w14:paraId="428EB52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7C912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B11A7" w:rsidRPr="00C04F0B" w14:paraId="2FC50BC3" w14:textId="77777777" w:rsidTr="00DB2132">
        <w:tc>
          <w:tcPr>
            <w:tcW w:w="605" w:type="dxa"/>
          </w:tcPr>
          <w:p w14:paraId="4F33F4B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2805</w:t>
            </w:r>
          </w:p>
        </w:tc>
        <w:tc>
          <w:tcPr>
            <w:tcW w:w="4288" w:type="dxa"/>
          </w:tcPr>
          <w:p w14:paraId="1740EA4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CompleteTrackInfoBox(fmt) extends Box('cinf')</w:t>
            </w:r>
          </w:p>
        </w:tc>
        <w:tc>
          <w:tcPr>
            <w:tcW w:w="4117" w:type="dxa"/>
          </w:tcPr>
          <w:p w14:paraId="306863A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aligned(8) class CompleteTrackInfoBox(unsigned int fmt) extends Box('cinf')</w:t>
            </w:r>
          </w:p>
        </w:tc>
      </w:tr>
      <w:tr w:rsidR="001B11A7" w:rsidRPr="00C04F0B" w14:paraId="50F199E1" w14:textId="77777777" w:rsidTr="00DB2132">
        <w:tc>
          <w:tcPr>
            <w:tcW w:w="605" w:type="dxa"/>
          </w:tcPr>
          <w:p w14:paraId="356113DA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2806</w:t>
            </w:r>
          </w:p>
        </w:tc>
        <w:tc>
          <w:tcPr>
            <w:tcW w:w="4288" w:type="dxa"/>
          </w:tcPr>
          <w:p w14:paraId="68436E2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  <w:tc>
          <w:tcPr>
            <w:tcW w:w="4117" w:type="dxa"/>
          </w:tcPr>
          <w:p w14:paraId="7DE4E351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</w:tc>
      </w:tr>
      <w:tr w:rsidR="001B11A7" w:rsidRPr="00C04F0B" w14:paraId="686E39BA" w14:textId="77777777" w:rsidTr="00DB2132">
        <w:tc>
          <w:tcPr>
            <w:tcW w:w="605" w:type="dxa"/>
          </w:tcPr>
          <w:p w14:paraId="5FA925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2807</w:t>
            </w:r>
          </w:p>
        </w:tc>
        <w:tc>
          <w:tcPr>
            <w:tcW w:w="4288" w:type="dxa"/>
          </w:tcPr>
          <w:p w14:paraId="77118F3F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 xml:space="preserve">   OriginalFormatBox(fmt) original_format;</w:t>
            </w:r>
          </w:p>
        </w:tc>
        <w:tc>
          <w:tcPr>
            <w:tcW w:w="4117" w:type="dxa"/>
          </w:tcPr>
          <w:p w14:paraId="77B1509B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b/>
                <w:color w:val="008000"/>
                <w:sz w:val="16"/>
                <w:szCs w:val="16"/>
              </w:rPr>
              <w:t xml:space="preserve">   OriginalFormatBox original_format(fmt);</w:t>
            </w:r>
          </w:p>
        </w:tc>
      </w:tr>
      <w:tr w:rsidR="001B11A7" w:rsidRPr="00C04F0B" w14:paraId="52C9B632" w14:textId="77777777" w:rsidTr="00DB2132">
        <w:tc>
          <w:tcPr>
            <w:tcW w:w="605" w:type="dxa"/>
          </w:tcPr>
          <w:p w14:paraId="67A9724E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2808</w:t>
            </w:r>
          </w:p>
        </w:tc>
        <w:tc>
          <w:tcPr>
            <w:tcW w:w="4288" w:type="dxa"/>
          </w:tcPr>
          <w:p w14:paraId="6A92FD1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  <w:tc>
          <w:tcPr>
            <w:tcW w:w="4117" w:type="dxa"/>
          </w:tcPr>
          <w:p w14:paraId="240444A2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1B11A7" w:rsidRPr="00C04F0B" w14:paraId="6897C305" w14:textId="77777777" w:rsidTr="00DB2132">
        <w:tc>
          <w:tcPr>
            <w:tcW w:w="605" w:type="dxa"/>
          </w:tcPr>
          <w:p w14:paraId="1F5F709C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  <w:r w:rsidRPr="00306642">
              <w:rPr>
                <w:rFonts w:ascii="Courier New" w:hAnsi="Courier New" w:cs="Courier New"/>
                <w:sz w:val="16"/>
                <w:szCs w:val="16"/>
              </w:rPr>
              <w:t>2809</w:t>
            </w:r>
          </w:p>
        </w:tc>
        <w:tc>
          <w:tcPr>
            <w:tcW w:w="4288" w:type="dxa"/>
          </w:tcPr>
          <w:p w14:paraId="2B6FDF59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17" w:type="dxa"/>
          </w:tcPr>
          <w:p w14:paraId="7DD82887" w14:textId="77777777" w:rsidR="001B11A7" w:rsidRPr="00306642" w:rsidRDefault="001B11A7" w:rsidP="00306642">
            <w:pPr>
              <w:jc w:val="left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14:paraId="218C1130" w14:textId="77777777" w:rsidR="00FB58BF" w:rsidRDefault="00FB58BF" w:rsidP="00FB58BF">
      <w:pPr>
        <w:rPr>
          <w:lang w:val="en-GB" w:eastAsia="zh-CN"/>
        </w:rPr>
      </w:pPr>
    </w:p>
    <w:p w14:paraId="0D42419D" w14:textId="77777777" w:rsidR="001B11A7" w:rsidRDefault="001B11A7" w:rsidP="00FB58BF">
      <w:pPr>
        <w:rPr>
          <w:lang w:val="en-GB" w:eastAsia="zh-CN"/>
        </w:rPr>
      </w:pPr>
    </w:p>
    <w:p w14:paraId="54F9797F" w14:textId="77777777" w:rsidR="00495097" w:rsidRPr="00FB58BF" w:rsidRDefault="00495097" w:rsidP="00FB58BF">
      <w:pPr>
        <w:rPr>
          <w:lang w:val="en-GB" w:eastAsia="zh-CN"/>
        </w:rPr>
      </w:pPr>
    </w:p>
    <w:sectPr w:rsidR="00495097" w:rsidRPr="00FB58BF" w:rsidSect="00385C5D">
      <w:footerReference w:type="default" r:id="rId15"/>
      <w:pgSz w:w="11900" w:h="16840"/>
      <w:pgMar w:top="1701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72B1" w14:textId="77777777" w:rsidR="00AE437B" w:rsidRDefault="00AE437B" w:rsidP="009E784A">
      <w:r>
        <w:separator/>
      </w:r>
    </w:p>
  </w:endnote>
  <w:endnote w:type="continuationSeparator" w:id="0">
    <w:p w14:paraId="5A391418" w14:textId="77777777" w:rsidR="00AE437B" w:rsidRDefault="00AE437B" w:rsidP="009E784A">
      <w:r>
        <w:continuationSeparator/>
      </w:r>
    </w:p>
  </w:endnote>
  <w:endnote w:type="continuationNotice" w:id="1">
    <w:p w14:paraId="484E959A" w14:textId="77777777" w:rsidR="00A464E7" w:rsidRDefault="00A464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A7837" w14:textId="77777777" w:rsidR="00AE437B" w:rsidRDefault="00AE437B" w:rsidP="009E784A">
      <w:r>
        <w:separator/>
      </w:r>
    </w:p>
  </w:footnote>
  <w:footnote w:type="continuationSeparator" w:id="0">
    <w:p w14:paraId="361E302A" w14:textId="77777777" w:rsidR="00AE437B" w:rsidRDefault="00AE437B" w:rsidP="009E784A">
      <w:r>
        <w:continuationSeparator/>
      </w:r>
    </w:p>
  </w:footnote>
  <w:footnote w:type="continuationNotice" w:id="1">
    <w:p w14:paraId="5C6AD700" w14:textId="77777777" w:rsidR="00A464E7" w:rsidRDefault="00A464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3E4627F"/>
    <w:multiLevelType w:val="multilevel"/>
    <w:tmpl w:val="C6482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1762AC"/>
    <w:multiLevelType w:val="multilevel"/>
    <w:tmpl w:val="4EF09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5A2BBF"/>
    <w:multiLevelType w:val="multilevel"/>
    <w:tmpl w:val="FE360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B83245"/>
    <w:multiLevelType w:val="multilevel"/>
    <w:tmpl w:val="9B80E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0428C"/>
    <w:multiLevelType w:val="multilevel"/>
    <w:tmpl w:val="5BB6C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1F6B01"/>
    <w:multiLevelType w:val="multilevel"/>
    <w:tmpl w:val="841CC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DF02C6"/>
    <w:multiLevelType w:val="multilevel"/>
    <w:tmpl w:val="2B945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D1577F"/>
    <w:multiLevelType w:val="multilevel"/>
    <w:tmpl w:val="D87CB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D3369A"/>
    <w:multiLevelType w:val="multilevel"/>
    <w:tmpl w:val="E40E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4E04F3"/>
    <w:multiLevelType w:val="multilevel"/>
    <w:tmpl w:val="120CB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A34856"/>
    <w:multiLevelType w:val="multilevel"/>
    <w:tmpl w:val="8C04D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D2C25"/>
    <w:multiLevelType w:val="multilevel"/>
    <w:tmpl w:val="77545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007EAA"/>
    <w:multiLevelType w:val="multilevel"/>
    <w:tmpl w:val="3804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F15CBF"/>
    <w:multiLevelType w:val="multilevel"/>
    <w:tmpl w:val="881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1B7A8F"/>
    <w:multiLevelType w:val="multilevel"/>
    <w:tmpl w:val="3702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7919A5"/>
    <w:multiLevelType w:val="hybridMultilevel"/>
    <w:tmpl w:val="21B47E80"/>
    <w:lvl w:ilvl="0" w:tplc="B332091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B2868"/>
    <w:multiLevelType w:val="multilevel"/>
    <w:tmpl w:val="CDA6D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AE6A19"/>
    <w:multiLevelType w:val="multilevel"/>
    <w:tmpl w:val="07B89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BF13B5"/>
    <w:multiLevelType w:val="multilevel"/>
    <w:tmpl w:val="9BD27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010F73"/>
    <w:multiLevelType w:val="multilevel"/>
    <w:tmpl w:val="E6F6E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5B7DBD"/>
    <w:multiLevelType w:val="multilevel"/>
    <w:tmpl w:val="11A42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9C6F1D"/>
    <w:multiLevelType w:val="multilevel"/>
    <w:tmpl w:val="F88A9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92BC5"/>
    <w:multiLevelType w:val="multilevel"/>
    <w:tmpl w:val="E3280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462208"/>
    <w:multiLevelType w:val="multilevel"/>
    <w:tmpl w:val="8BD4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1701C3"/>
    <w:multiLevelType w:val="multilevel"/>
    <w:tmpl w:val="650AB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34139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BEB430A"/>
    <w:multiLevelType w:val="multilevel"/>
    <w:tmpl w:val="12D60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ED6AEC"/>
    <w:multiLevelType w:val="multilevel"/>
    <w:tmpl w:val="365CE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E22A0E"/>
    <w:multiLevelType w:val="multilevel"/>
    <w:tmpl w:val="3C702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A6509D"/>
    <w:multiLevelType w:val="multilevel"/>
    <w:tmpl w:val="D6E82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21"/>
  </w:num>
  <w:num w:numId="9">
    <w:abstractNumId w:val="23"/>
  </w:num>
  <w:num w:numId="10">
    <w:abstractNumId w:val="10"/>
  </w:num>
  <w:num w:numId="11">
    <w:abstractNumId w:val="20"/>
  </w:num>
  <w:num w:numId="12">
    <w:abstractNumId w:val="7"/>
  </w:num>
  <w:num w:numId="13">
    <w:abstractNumId w:val="28"/>
  </w:num>
  <w:num w:numId="14">
    <w:abstractNumId w:val="35"/>
  </w:num>
  <w:num w:numId="15">
    <w:abstractNumId w:val="12"/>
  </w:num>
  <w:num w:numId="16">
    <w:abstractNumId w:val="34"/>
  </w:num>
  <w:num w:numId="17">
    <w:abstractNumId w:val="25"/>
  </w:num>
  <w:num w:numId="18">
    <w:abstractNumId w:val="18"/>
  </w:num>
  <w:num w:numId="19">
    <w:abstractNumId w:val="16"/>
  </w:num>
  <w:num w:numId="20">
    <w:abstractNumId w:val="33"/>
  </w:num>
  <w:num w:numId="21">
    <w:abstractNumId w:val="24"/>
  </w:num>
  <w:num w:numId="22">
    <w:abstractNumId w:val="8"/>
  </w:num>
  <w:num w:numId="23">
    <w:abstractNumId w:val="22"/>
  </w:num>
  <w:num w:numId="24">
    <w:abstractNumId w:val="19"/>
  </w:num>
  <w:num w:numId="25">
    <w:abstractNumId w:val="30"/>
  </w:num>
  <w:num w:numId="26">
    <w:abstractNumId w:val="29"/>
  </w:num>
  <w:num w:numId="27">
    <w:abstractNumId w:val="13"/>
  </w:num>
  <w:num w:numId="28">
    <w:abstractNumId w:val="6"/>
  </w:num>
  <w:num w:numId="29">
    <w:abstractNumId w:val="11"/>
  </w:num>
  <w:num w:numId="30">
    <w:abstractNumId w:val="17"/>
  </w:num>
  <w:num w:numId="31">
    <w:abstractNumId w:val="26"/>
  </w:num>
  <w:num w:numId="32">
    <w:abstractNumId w:val="15"/>
  </w:num>
  <w:num w:numId="33">
    <w:abstractNumId w:val="27"/>
  </w:num>
  <w:num w:numId="34">
    <w:abstractNumId w:val="9"/>
  </w:num>
  <w:num w:numId="35">
    <w:abstractNumId w:val="32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2032A"/>
    <w:rsid w:val="0004613A"/>
    <w:rsid w:val="00047F4F"/>
    <w:rsid w:val="00060C56"/>
    <w:rsid w:val="00082ACE"/>
    <w:rsid w:val="000957B2"/>
    <w:rsid w:val="000968DA"/>
    <w:rsid w:val="000A2182"/>
    <w:rsid w:val="000B0B7D"/>
    <w:rsid w:val="000B2CF1"/>
    <w:rsid w:val="000C78E6"/>
    <w:rsid w:val="000E422F"/>
    <w:rsid w:val="000E6661"/>
    <w:rsid w:val="000F46B2"/>
    <w:rsid w:val="000F6D49"/>
    <w:rsid w:val="0011676F"/>
    <w:rsid w:val="00133B17"/>
    <w:rsid w:val="00134C15"/>
    <w:rsid w:val="00151C5D"/>
    <w:rsid w:val="00164C15"/>
    <w:rsid w:val="00181D3E"/>
    <w:rsid w:val="0018563E"/>
    <w:rsid w:val="00187B2E"/>
    <w:rsid w:val="00190E55"/>
    <w:rsid w:val="001A6FFD"/>
    <w:rsid w:val="001B11A7"/>
    <w:rsid w:val="001B4538"/>
    <w:rsid w:val="001C6809"/>
    <w:rsid w:val="001D53C3"/>
    <w:rsid w:val="001E040F"/>
    <w:rsid w:val="001F08AD"/>
    <w:rsid w:val="0022053C"/>
    <w:rsid w:val="00225FCB"/>
    <w:rsid w:val="00231954"/>
    <w:rsid w:val="002605D4"/>
    <w:rsid w:val="002624EE"/>
    <w:rsid w:val="00263789"/>
    <w:rsid w:val="002665E5"/>
    <w:rsid w:val="00270CFE"/>
    <w:rsid w:val="0029571F"/>
    <w:rsid w:val="002D2345"/>
    <w:rsid w:val="002D52CC"/>
    <w:rsid w:val="002E5772"/>
    <w:rsid w:val="002E6A74"/>
    <w:rsid w:val="00306642"/>
    <w:rsid w:val="00307B62"/>
    <w:rsid w:val="00323C88"/>
    <w:rsid w:val="003343C9"/>
    <w:rsid w:val="00342308"/>
    <w:rsid w:val="003426FC"/>
    <w:rsid w:val="003548AC"/>
    <w:rsid w:val="00367FB1"/>
    <w:rsid w:val="00372FCC"/>
    <w:rsid w:val="00385C5D"/>
    <w:rsid w:val="00393DFC"/>
    <w:rsid w:val="003A2F19"/>
    <w:rsid w:val="003B0FC6"/>
    <w:rsid w:val="003B4ADB"/>
    <w:rsid w:val="004020A9"/>
    <w:rsid w:val="00436D89"/>
    <w:rsid w:val="00484C1A"/>
    <w:rsid w:val="00495097"/>
    <w:rsid w:val="004E45B6"/>
    <w:rsid w:val="004E4807"/>
    <w:rsid w:val="004F3DA5"/>
    <w:rsid w:val="004F5473"/>
    <w:rsid w:val="00511ACD"/>
    <w:rsid w:val="005135FD"/>
    <w:rsid w:val="00514039"/>
    <w:rsid w:val="00526B34"/>
    <w:rsid w:val="00543FDD"/>
    <w:rsid w:val="0054549D"/>
    <w:rsid w:val="005612C2"/>
    <w:rsid w:val="00571125"/>
    <w:rsid w:val="00571379"/>
    <w:rsid w:val="005A7110"/>
    <w:rsid w:val="005B3C2D"/>
    <w:rsid w:val="005B6615"/>
    <w:rsid w:val="005C2A51"/>
    <w:rsid w:val="005C5794"/>
    <w:rsid w:val="005C5960"/>
    <w:rsid w:val="005D4DB3"/>
    <w:rsid w:val="005F5F8C"/>
    <w:rsid w:val="00650D77"/>
    <w:rsid w:val="006534EE"/>
    <w:rsid w:val="006805F9"/>
    <w:rsid w:val="006B5519"/>
    <w:rsid w:val="006C191E"/>
    <w:rsid w:val="006D498A"/>
    <w:rsid w:val="006D55D6"/>
    <w:rsid w:val="00705601"/>
    <w:rsid w:val="0070697E"/>
    <w:rsid w:val="00712678"/>
    <w:rsid w:val="00713901"/>
    <w:rsid w:val="00725809"/>
    <w:rsid w:val="00746E72"/>
    <w:rsid w:val="00773E22"/>
    <w:rsid w:val="00777562"/>
    <w:rsid w:val="00780CEA"/>
    <w:rsid w:val="007839D5"/>
    <w:rsid w:val="007A129C"/>
    <w:rsid w:val="007A24A9"/>
    <w:rsid w:val="007D447C"/>
    <w:rsid w:val="007E3F06"/>
    <w:rsid w:val="008005DF"/>
    <w:rsid w:val="00830E2F"/>
    <w:rsid w:val="00837A18"/>
    <w:rsid w:val="008454FE"/>
    <w:rsid w:val="00865B04"/>
    <w:rsid w:val="00874EE0"/>
    <w:rsid w:val="008C1183"/>
    <w:rsid w:val="00900C41"/>
    <w:rsid w:val="0092117C"/>
    <w:rsid w:val="00923F05"/>
    <w:rsid w:val="009636E0"/>
    <w:rsid w:val="00990087"/>
    <w:rsid w:val="009A3EB5"/>
    <w:rsid w:val="009B09C2"/>
    <w:rsid w:val="009B43A4"/>
    <w:rsid w:val="009B5974"/>
    <w:rsid w:val="009C5AAC"/>
    <w:rsid w:val="009D5D9F"/>
    <w:rsid w:val="009E784A"/>
    <w:rsid w:val="00A464E7"/>
    <w:rsid w:val="00A61CC1"/>
    <w:rsid w:val="00A667E8"/>
    <w:rsid w:val="00A8691B"/>
    <w:rsid w:val="00AB42BD"/>
    <w:rsid w:val="00AC334F"/>
    <w:rsid w:val="00AD5CB4"/>
    <w:rsid w:val="00AE437B"/>
    <w:rsid w:val="00B056D1"/>
    <w:rsid w:val="00B063F9"/>
    <w:rsid w:val="00B2562D"/>
    <w:rsid w:val="00B329D5"/>
    <w:rsid w:val="00B37067"/>
    <w:rsid w:val="00B506D8"/>
    <w:rsid w:val="00B55B58"/>
    <w:rsid w:val="00B6537A"/>
    <w:rsid w:val="00B71D7A"/>
    <w:rsid w:val="00B835C7"/>
    <w:rsid w:val="00BA3243"/>
    <w:rsid w:val="00BB1895"/>
    <w:rsid w:val="00BF408B"/>
    <w:rsid w:val="00C040DF"/>
    <w:rsid w:val="00C04F0B"/>
    <w:rsid w:val="00C41F1C"/>
    <w:rsid w:val="00C640EC"/>
    <w:rsid w:val="00C70040"/>
    <w:rsid w:val="00C729FF"/>
    <w:rsid w:val="00C75402"/>
    <w:rsid w:val="00C84718"/>
    <w:rsid w:val="00C918FF"/>
    <w:rsid w:val="00CB47D9"/>
    <w:rsid w:val="00CB759E"/>
    <w:rsid w:val="00CB798F"/>
    <w:rsid w:val="00CD36BE"/>
    <w:rsid w:val="00CF1629"/>
    <w:rsid w:val="00D04FD9"/>
    <w:rsid w:val="00D4533E"/>
    <w:rsid w:val="00D709E9"/>
    <w:rsid w:val="00D72E13"/>
    <w:rsid w:val="00DB2132"/>
    <w:rsid w:val="00DC3603"/>
    <w:rsid w:val="00DD01B0"/>
    <w:rsid w:val="00DE5923"/>
    <w:rsid w:val="00DE6210"/>
    <w:rsid w:val="00DF3FBD"/>
    <w:rsid w:val="00E304D9"/>
    <w:rsid w:val="00E31ADB"/>
    <w:rsid w:val="00E35D50"/>
    <w:rsid w:val="00E50125"/>
    <w:rsid w:val="00E544DB"/>
    <w:rsid w:val="00E70459"/>
    <w:rsid w:val="00E77353"/>
    <w:rsid w:val="00E843CE"/>
    <w:rsid w:val="00E86873"/>
    <w:rsid w:val="00E9507F"/>
    <w:rsid w:val="00E965CC"/>
    <w:rsid w:val="00EA50F7"/>
    <w:rsid w:val="00EB1A54"/>
    <w:rsid w:val="00EC4B0D"/>
    <w:rsid w:val="00EE612C"/>
    <w:rsid w:val="00F03F9B"/>
    <w:rsid w:val="00F1192C"/>
    <w:rsid w:val="00F224A6"/>
    <w:rsid w:val="00F26327"/>
    <w:rsid w:val="00F279DC"/>
    <w:rsid w:val="00F34B4B"/>
    <w:rsid w:val="00F357E9"/>
    <w:rsid w:val="00F4233D"/>
    <w:rsid w:val="00F552C6"/>
    <w:rsid w:val="00F73309"/>
    <w:rsid w:val="00F77ED4"/>
    <w:rsid w:val="00F86954"/>
    <w:rsid w:val="00F9022D"/>
    <w:rsid w:val="00FA22F5"/>
    <w:rsid w:val="00FB1471"/>
    <w:rsid w:val="00FB58BF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02"/>
    <w:pPr>
      <w:jc w:val="both"/>
    </w:pPr>
    <w:rPr>
      <w:rFonts w:ascii="Times New Roman" w:hAnsi="Times New Roman" w:cs="Arial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35C7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35C7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C7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35C7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35C7"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35C7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35C7"/>
    <w:pPr>
      <w:numPr>
        <w:ilvl w:val="6"/>
        <w:numId w:val="1"/>
      </w:numPr>
      <w:spacing w:before="240" w:after="60"/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35C7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35C7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pPr>
      <w:spacing w:before="1"/>
    </w:pPr>
  </w:style>
  <w:style w:type="paragraph" w:styleId="Title">
    <w:name w:val="Title"/>
    <w:basedOn w:val="Normal"/>
    <w:next w:val="Normal"/>
    <w:link w:val="TitleChar"/>
    <w:uiPriority w:val="10"/>
    <w:qFormat/>
    <w:rsid w:val="00B835C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B835C7"/>
    <w:pPr>
      <w:ind w:left="720"/>
      <w:contextualSpacing/>
    </w:pPr>
  </w:style>
  <w:style w:type="paragraph" w:customStyle="1" w:styleId="TableParagraph">
    <w:name w:val="Table Paragraph"/>
    <w:basedOn w:val="Normal"/>
    <w:uiPriority w:val="1"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B835C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B835C7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835C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835C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35C7"/>
    <w:rPr>
      <w:rFonts w:ascii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35C7"/>
    <w:rPr>
      <w:rFonts w:ascii="Times New Roman" w:hAnsi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35C7"/>
    <w:rPr>
      <w:rFonts w:ascii="Times New Roman" w:hAnsi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35C7"/>
    <w:rPr>
      <w:rFonts w:ascii="Times New Roman" w:hAnsi="Times New Roman"/>
      <w:sz w:val="28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35C7"/>
    <w:rPr>
      <w:rFonts w:ascii="Times New Roman" w:hAnsi="Times New Roman"/>
      <w:i/>
      <w:iCs/>
      <w:sz w:val="28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35C7"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rsid w:val="00B835C7"/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35C7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SubtitleChar">
    <w:name w:val="Subtitle Char"/>
    <w:basedOn w:val="DefaultParagraphFont"/>
    <w:link w:val="Subtitle"/>
    <w:uiPriority w:val="11"/>
    <w:rsid w:val="00B835C7"/>
    <w:rPr>
      <w:rFonts w:asciiTheme="majorHAnsi" w:eastAsiaTheme="majorEastAsia" w:hAnsiTheme="majorHAnsi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835C7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835C7"/>
    <w:rPr>
      <w:rFonts w:cs="Times New Roman"/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B835C7"/>
    <w:rPr>
      <w:rFonts w:cs="Times New Roman"/>
      <w:i/>
    </w:rPr>
  </w:style>
  <w:style w:type="character" w:customStyle="1" w:styleId="QuoteChar">
    <w:name w:val="Quote Char"/>
    <w:basedOn w:val="DefaultParagraphFont"/>
    <w:link w:val="Quote"/>
    <w:uiPriority w:val="29"/>
    <w:rsid w:val="00B835C7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35C7"/>
    <w:pPr>
      <w:ind w:left="720" w:right="720"/>
    </w:pPr>
    <w:rPr>
      <w:rFonts w:cs="Times New Roman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35C7"/>
    <w:rPr>
      <w:b/>
      <w:i/>
      <w:sz w:val="24"/>
    </w:rPr>
  </w:style>
  <w:style w:type="character" w:styleId="SubtleEmphasis">
    <w:name w:val="Subtle Emphasis"/>
    <w:uiPriority w:val="19"/>
    <w:qFormat/>
    <w:rsid w:val="00B835C7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835C7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835C7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835C7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835C7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5C7"/>
    <w:pPr>
      <w:outlineLvl w:val="9"/>
    </w:pPr>
    <w:rPr>
      <w:rFonts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60C56"/>
    <w:rPr>
      <w:rFonts w:ascii="Times New Roman" w:hAnsi="Times New Roman" w:cs="Arial"/>
      <w:sz w:val="28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70040"/>
    <w:rPr>
      <w:color w:val="800080" w:themeColor="followed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1B11A7"/>
    <w:pPr>
      <w:spacing w:after="120" w:line="480" w:lineRule="auto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1B11A7"/>
    <w:rPr>
      <w:rFonts w:cstheme="minorBidi"/>
    </w:rPr>
  </w:style>
  <w:style w:type="paragraph" w:styleId="BodyText3">
    <w:name w:val="Body Text 3"/>
    <w:basedOn w:val="Normal"/>
    <w:link w:val="BodyText3Char"/>
    <w:uiPriority w:val="99"/>
    <w:unhideWhenUsed/>
    <w:rsid w:val="001B11A7"/>
    <w:pPr>
      <w:spacing w:after="120" w:line="276" w:lineRule="auto"/>
      <w:jc w:val="left"/>
    </w:pPr>
    <w:rPr>
      <w:rFonts w:asciiTheme="minorHAnsi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B11A7"/>
    <w:rPr>
      <w:rFonts w:cstheme="minorBidi"/>
      <w:sz w:val="16"/>
      <w:szCs w:val="16"/>
    </w:rPr>
  </w:style>
  <w:style w:type="paragraph" w:styleId="List">
    <w:name w:val="List"/>
    <w:basedOn w:val="Normal"/>
    <w:uiPriority w:val="99"/>
    <w:unhideWhenUsed/>
    <w:rsid w:val="001B11A7"/>
    <w:pPr>
      <w:spacing w:after="200" w:line="276" w:lineRule="auto"/>
      <w:ind w:left="360" w:hanging="36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2">
    <w:name w:val="List 2"/>
    <w:basedOn w:val="Normal"/>
    <w:uiPriority w:val="99"/>
    <w:unhideWhenUsed/>
    <w:rsid w:val="001B11A7"/>
    <w:pPr>
      <w:spacing w:after="200" w:line="276" w:lineRule="auto"/>
      <w:ind w:left="720" w:hanging="36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3">
    <w:name w:val="List 3"/>
    <w:basedOn w:val="Normal"/>
    <w:uiPriority w:val="99"/>
    <w:unhideWhenUsed/>
    <w:rsid w:val="001B11A7"/>
    <w:pPr>
      <w:spacing w:after="200" w:line="276" w:lineRule="auto"/>
      <w:ind w:left="1080" w:hanging="36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Bullet">
    <w:name w:val="List Bullet"/>
    <w:basedOn w:val="Normal"/>
    <w:uiPriority w:val="99"/>
    <w:unhideWhenUsed/>
    <w:rsid w:val="001B11A7"/>
    <w:pPr>
      <w:numPr>
        <w:numId w:val="2"/>
      </w:numPr>
      <w:spacing w:after="200" w:line="276" w:lineRule="auto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Bullet2">
    <w:name w:val="List Bullet 2"/>
    <w:basedOn w:val="Normal"/>
    <w:uiPriority w:val="99"/>
    <w:unhideWhenUsed/>
    <w:rsid w:val="001B11A7"/>
    <w:pPr>
      <w:numPr>
        <w:numId w:val="3"/>
      </w:numPr>
      <w:spacing w:after="200" w:line="276" w:lineRule="auto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Bullet3">
    <w:name w:val="List Bullet 3"/>
    <w:basedOn w:val="Normal"/>
    <w:uiPriority w:val="99"/>
    <w:unhideWhenUsed/>
    <w:rsid w:val="001B11A7"/>
    <w:pPr>
      <w:numPr>
        <w:numId w:val="4"/>
      </w:numPr>
      <w:spacing w:after="200" w:line="276" w:lineRule="auto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Number">
    <w:name w:val="List Number"/>
    <w:basedOn w:val="Normal"/>
    <w:uiPriority w:val="99"/>
    <w:unhideWhenUsed/>
    <w:rsid w:val="001B11A7"/>
    <w:pPr>
      <w:numPr>
        <w:numId w:val="5"/>
      </w:numPr>
      <w:spacing w:after="200" w:line="276" w:lineRule="auto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Number2">
    <w:name w:val="List Number 2"/>
    <w:basedOn w:val="Normal"/>
    <w:uiPriority w:val="99"/>
    <w:unhideWhenUsed/>
    <w:rsid w:val="001B11A7"/>
    <w:pPr>
      <w:numPr>
        <w:numId w:val="6"/>
      </w:numPr>
      <w:spacing w:after="200" w:line="276" w:lineRule="auto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Number3">
    <w:name w:val="List Number 3"/>
    <w:basedOn w:val="Normal"/>
    <w:uiPriority w:val="99"/>
    <w:unhideWhenUsed/>
    <w:rsid w:val="001B11A7"/>
    <w:pPr>
      <w:numPr>
        <w:numId w:val="7"/>
      </w:numPr>
      <w:spacing w:after="200" w:line="276" w:lineRule="auto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Continue">
    <w:name w:val="List Continue"/>
    <w:basedOn w:val="Normal"/>
    <w:uiPriority w:val="99"/>
    <w:unhideWhenUsed/>
    <w:rsid w:val="001B11A7"/>
    <w:pPr>
      <w:spacing w:after="120" w:line="276" w:lineRule="auto"/>
      <w:ind w:left="36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1B11A7"/>
    <w:pPr>
      <w:spacing w:after="12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1B11A7"/>
    <w:pPr>
      <w:spacing w:after="120" w:line="276" w:lineRule="auto"/>
      <w:ind w:left="108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1B11A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cstheme="minorBidi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1B11A7"/>
    <w:rPr>
      <w:rFonts w:ascii="Courier" w:hAnsi="Courier" w:cstheme="minorBidi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B11A7"/>
    <w:pPr>
      <w:spacing w:after="200"/>
      <w:jc w:val="left"/>
    </w:pPr>
    <w:rPr>
      <w:rFonts w:asciiTheme="minorHAnsi" w:hAnsiTheme="minorHAnsi" w:cstheme="minorBidi"/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1B11A7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1B11A7"/>
    <w:rPr>
      <w:rFonts w:cstheme="minorBidi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B11A7"/>
    <w:rPr>
      <w:rFonts w:cstheme="minorBidi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B11A7"/>
    <w:rPr>
      <w:rFonts w:cstheme="minorBidi"/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B11A7"/>
    <w:rPr>
      <w:rFonts w:cstheme="minorBidi"/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B11A7"/>
    <w:rPr>
      <w:rFonts w:cstheme="minorBidi"/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B11A7"/>
    <w:rPr>
      <w:rFonts w:cstheme="minorBidi"/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B11A7"/>
    <w:rPr>
      <w:rFonts w:cstheme="minorBidi"/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1B11A7"/>
    <w:rPr>
      <w:rFonts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B11A7"/>
    <w:rPr>
      <w:rFonts w:cstheme="minorBidi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B11A7"/>
    <w:rPr>
      <w:rFonts w:cstheme="minorBidi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B11A7"/>
    <w:rPr>
      <w:rFonts w:cstheme="minorBidi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B11A7"/>
    <w:rPr>
      <w:rFonts w:cstheme="minorBidi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B11A7"/>
    <w:rPr>
      <w:rFonts w:cstheme="minorBidi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B11A7"/>
    <w:rPr>
      <w:rFonts w:cstheme="minorBidi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1B11A7"/>
    <w:rPr>
      <w:rFonts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B11A7"/>
    <w:rPr>
      <w:rFonts w:cstheme="minorBidi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B11A7"/>
    <w:rPr>
      <w:rFonts w:cstheme="minorBidi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B11A7"/>
    <w:rPr>
      <w:rFonts w:cstheme="minorBidi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B11A7"/>
    <w:rPr>
      <w:rFonts w:cstheme="minorBidi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B11A7"/>
    <w:rPr>
      <w:rFonts w:cstheme="minorBidi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B11A7"/>
    <w:rPr>
      <w:rFonts w:cstheme="minorBidi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1B11A7"/>
    <w:rPr>
      <w:rFonts w:cstheme="minorBidi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B11A7"/>
    <w:rPr>
      <w:rFonts w:cstheme="minorBidi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B11A7"/>
    <w:rPr>
      <w:rFonts w:cstheme="minorBidi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B11A7"/>
    <w:rPr>
      <w:rFonts w:cstheme="minorBidi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B11A7"/>
    <w:rPr>
      <w:rFonts w:cstheme="minorBidi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B11A7"/>
    <w:rPr>
      <w:rFonts w:cstheme="minorBidi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B11A7"/>
    <w:rPr>
      <w:rFonts w:cstheme="minorBidi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B11A7"/>
    <w:rPr>
      <w:rFonts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B11A7"/>
    <w:rPr>
      <w:rFonts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B11A7"/>
    <w:rPr>
      <w:rFonts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B11A7"/>
    <w:rPr>
      <w:rFonts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B11A7"/>
    <w:rPr>
      <w:rFonts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B11A7"/>
    <w:rPr>
      <w:rFonts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B11A7"/>
    <w:rPr>
      <w:rFonts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1B11A7"/>
    <w:rPr>
      <w:rFonts w:cstheme="minorBidi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B11A7"/>
    <w:rPr>
      <w:rFonts w:cstheme="minorBidi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B11A7"/>
    <w:rPr>
      <w:rFonts w:cstheme="minorBidi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B11A7"/>
    <w:rPr>
      <w:rFonts w:cstheme="minorBidi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B11A7"/>
    <w:rPr>
      <w:rFonts w:cstheme="minorBidi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B11A7"/>
    <w:rPr>
      <w:rFonts w:cstheme="minorBidi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B11A7"/>
    <w:rPr>
      <w:rFonts w:cstheme="minorBidi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B11A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B11A7"/>
    <w:rPr>
      <w:rFonts w:cstheme="minorBidi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B11A7"/>
    <w:rPr>
      <w:rFonts w:cstheme="minorBidi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B11A7"/>
    <w:rPr>
      <w:rFonts w:cstheme="minorBidi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B11A7"/>
    <w:rPr>
      <w:rFonts w:cstheme="minorBidi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B11A7"/>
    <w:rPr>
      <w:rFonts w:cstheme="minorBidi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B11A7"/>
    <w:rPr>
      <w:rFonts w:cstheme="minorBidi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B11A7"/>
    <w:rPr>
      <w:rFonts w:cstheme="minorBidi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1B11A7"/>
    <w:rPr>
      <w:rFonts w:cstheme="minorBidi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B11A7"/>
    <w:rPr>
      <w:rFonts w:cstheme="minorBidi"/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B11A7"/>
    <w:rPr>
      <w:rFonts w:cstheme="minorBidi"/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B11A7"/>
    <w:rPr>
      <w:rFonts w:cstheme="minorBidi"/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B11A7"/>
    <w:rPr>
      <w:rFonts w:cstheme="minorBidi"/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B11A7"/>
    <w:rPr>
      <w:rFonts w:cstheme="minorBidi"/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B11A7"/>
    <w:rPr>
      <w:rFonts w:cstheme="minorBidi"/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1B11A7"/>
    <w:rPr>
      <w:rFonts w:cstheme="minorBidi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B11A7"/>
    <w:rPr>
      <w:rFonts w:cstheme="minorBidi"/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B11A7"/>
    <w:rPr>
      <w:rFonts w:cstheme="minorBidi"/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B11A7"/>
    <w:rPr>
      <w:rFonts w:cstheme="minorBidi"/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B11A7"/>
    <w:rPr>
      <w:rFonts w:cstheme="minorBidi"/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B11A7"/>
    <w:rPr>
      <w:rFonts w:cstheme="minorBidi"/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B11A7"/>
    <w:rPr>
      <w:rFonts w:cstheme="minorBidi"/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B11A7"/>
    <w:rPr>
      <w:rFonts w:cstheme="minorBidi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it.mpeg.expert/MPEG/Systems/sdl/spec-migrations/-/blob/c5cc10ff83f66d50fbff00ebececff1c5d5c9a86/14496-12/status.m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it.mpeg.expert/MPEG/Systems/sdl/spec-migrations/-/tree/c5cc10ff83f66d50fbff00ebececff1c5d5c9a8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.mpeg.expert/MPEG/Systems/sdl/spec-migration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.mpeg.expert/MPEG/Systems/sdl/spec-migrations/-/commit/c5cc10ff83f66d50fbff00ebececff1c5d5c9a86?view=parall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342C0-183A-49B5-AB05-02ADF16A17FF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811B713E-E269-4584-9193-6E39F4F657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19C15C-7BF5-4451-81E3-E2614B012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E84492-D22C-4B0A-8683-35BA43B3B1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84</Pages>
  <Words>27089</Words>
  <Characters>154410</Characters>
  <Application>Microsoft Office Word</Application>
  <DocSecurity>0</DocSecurity>
  <Lines>1286</Lines>
  <Paragraphs>362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 </dc:creator>
  <cp:lastModifiedBy>Emmanuel Thomas</cp:lastModifiedBy>
  <cp:revision>168</cp:revision>
  <dcterms:created xsi:type="dcterms:W3CDTF">2020-09-16T05:02:00Z</dcterms:created>
  <dcterms:modified xsi:type="dcterms:W3CDTF">2026-04-22T18:01:00Z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  <property fmtid="{D5CDD505-2E9C-101B-9397-08002B2CF9AE}" pid="4" name="CWM94fe9830cba911f08000076d0000066d">
    <vt:lpwstr>CWMYMOA0giguPDiY0nmBz906MPg2NbgS+0duRfoTL926BMDm7uBhxiWKKgid6v4WUmFiyjUi2kH2ePtTxzDSwSmVw==</vt:lpwstr>
  </property>
</Properties>
</file>